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F0032" w:rsidRPr="00365321" w:rsidRDefault="009F0032" w:rsidP="009F0032">
      <w:pPr>
        <w:spacing w:before="0" w:beforeAutospacing="0" w:after="0" w:afterAutospacing="0"/>
        <w:jc w:val="center"/>
        <w:rPr>
          <w:b/>
          <w:sz w:val="28"/>
          <w:szCs w:val="28"/>
        </w:rPr>
      </w:pPr>
      <w:r w:rsidRPr="00365321">
        <w:rPr>
          <w:b/>
          <w:sz w:val="28"/>
          <w:szCs w:val="28"/>
        </w:rPr>
        <w:t>Автономная некоммерческая организация высшего образования</w:t>
      </w:r>
    </w:p>
    <w:p w:rsidR="009F0032" w:rsidRPr="00365321" w:rsidRDefault="009F0032" w:rsidP="009F0032">
      <w:pPr>
        <w:spacing w:before="0" w:beforeAutospacing="0" w:after="0" w:afterAutospacing="0"/>
        <w:jc w:val="center"/>
        <w:rPr>
          <w:b/>
          <w:sz w:val="28"/>
          <w:szCs w:val="28"/>
        </w:rPr>
      </w:pPr>
      <w:r w:rsidRPr="00365321">
        <w:rPr>
          <w:b/>
          <w:sz w:val="28"/>
          <w:szCs w:val="28"/>
        </w:rPr>
        <w:t>«Открытый университет экономики, управления и права»</w:t>
      </w:r>
    </w:p>
    <w:p w:rsidR="009F0032" w:rsidRPr="00365321" w:rsidRDefault="009F0032" w:rsidP="009F0032">
      <w:pPr>
        <w:spacing w:before="0" w:beforeAutospacing="0" w:after="0" w:afterAutospacing="0"/>
        <w:jc w:val="center"/>
        <w:rPr>
          <w:sz w:val="28"/>
          <w:szCs w:val="28"/>
        </w:rPr>
      </w:pPr>
      <w:r w:rsidRPr="00365321">
        <w:rPr>
          <w:b/>
          <w:sz w:val="28"/>
          <w:szCs w:val="28"/>
        </w:rPr>
        <w:t>(АНО ВО ОУЭП)</w:t>
      </w:r>
    </w:p>
    <w:p w:rsidR="009F0032" w:rsidRPr="00365321" w:rsidRDefault="009F0032" w:rsidP="009F0032">
      <w:pPr>
        <w:tabs>
          <w:tab w:val="left" w:pos="900"/>
          <w:tab w:val="left" w:pos="1080"/>
        </w:tabs>
        <w:suppressAutoHyphens/>
        <w:spacing w:before="0" w:beforeAutospacing="0" w:after="0" w:afterAutospacing="0"/>
        <w:ind w:firstLine="709"/>
        <w:jc w:val="both"/>
        <w:rPr>
          <w:b/>
          <w:sz w:val="20"/>
          <w:szCs w:val="20"/>
        </w:rPr>
      </w:pPr>
    </w:p>
    <w:p w:rsidR="009F0032" w:rsidRPr="00365321" w:rsidRDefault="009F0032" w:rsidP="009F0032">
      <w:pPr>
        <w:tabs>
          <w:tab w:val="left" w:pos="900"/>
          <w:tab w:val="left" w:pos="1080"/>
        </w:tabs>
        <w:suppressAutoHyphens/>
        <w:spacing w:before="0" w:beforeAutospacing="0" w:after="0" w:afterAutospacing="0"/>
        <w:ind w:firstLine="709"/>
        <w:jc w:val="both"/>
        <w:rPr>
          <w:b/>
          <w:sz w:val="20"/>
          <w:szCs w:val="20"/>
        </w:rPr>
      </w:pPr>
    </w:p>
    <w:p w:rsidR="009F0032" w:rsidRPr="00365321" w:rsidRDefault="009F0032" w:rsidP="009F0032">
      <w:pPr>
        <w:tabs>
          <w:tab w:val="left" w:pos="900"/>
          <w:tab w:val="left" w:pos="1080"/>
        </w:tabs>
        <w:suppressAutoHyphens/>
        <w:spacing w:before="0" w:beforeAutospacing="0" w:after="0" w:afterAutospacing="0"/>
        <w:ind w:firstLine="709"/>
        <w:jc w:val="both"/>
        <w:rPr>
          <w:b/>
          <w:sz w:val="20"/>
          <w:szCs w:val="20"/>
        </w:rPr>
      </w:pPr>
    </w:p>
    <w:p w:rsidR="009F0032" w:rsidRPr="00365321" w:rsidRDefault="009F0032" w:rsidP="009F0032">
      <w:pPr>
        <w:tabs>
          <w:tab w:val="left" w:pos="900"/>
          <w:tab w:val="left" w:pos="1080"/>
        </w:tabs>
        <w:suppressAutoHyphens/>
        <w:spacing w:before="0" w:beforeAutospacing="0" w:after="0" w:afterAutospacing="0"/>
        <w:ind w:firstLine="709"/>
        <w:jc w:val="both"/>
        <w:rPr>
          <w:b/>
          <w:sz w:val="20"/>
          <w:szCs w:val="20"/>
        </w:rPr>
      </w:pPr>
    </w:p>
    <w:p w:rsidR="009F0032" w:rsidRPr="000C11EC" w:rsidRDefault="009F0032" w:rsidP="009F0032">
      <w:pPr>
        <w:tabs>
          <w:tab w:val="left" w:pos="900"/>
          <w:tab w:val="left" w:pos="1080"/>
        </w:tabs>
        <w:suppressAutoHyphens/>
        <w:spacing w:before="0" w:beforeAutospacing="0" w:after="0" w:afterAutospacing="0"/>
        <w:ind w:firstLine="709"/>
        <w:jc w:val="right"/>
        <w:rPr>
          <w:b/>
          <w:sz w:val="20"/>
          <w:szCs w:val="20"/>
        </w:rPr>
      </w:pPr>
      <w:r w:rsidRPr="000C11EC">
        <w:rPr>
          <w:b/>
          <w:sz w:val="20"/>
          <w:szCs w:val="20"/>
        </w:rPr>
        <w:t>УТВЕРЖДАЮ:</w:t>
      </w:r>
    </w:p>
    <w:p w:rsidR="009F0032" w:rsidRPr="000C11EC" w:rsidRDefault="009F0032" w:rsidP="009F0032">
      <w:pPr>
        <w:tabs>
          <w:tab w:val="left" w:pos="900"/>
          <w:tab w:val="left" w:pos="1080"/>
        </w:tabs>
        <w:suppressAutoHyphens/>
        <w:spacing w:before="0" w:beforeAutospacing="0" w:after="0" w:afterAutospacing="0"/>
        <w:ind w:firstLine="709"/>
        <w:jc w:val="right"/>
        <w:rPr>
          <w:sz w:val="20"/>
          <w:szCs w:val="20"/>
        </w:rPr>
      </w:pPr>
      <w:r w:rsidRPr="000C11EC">
        <w:rPr>
          <w:sz w:val="20"/>
          <w:szCs w:val="20"/>
        </w:rPr>
        <w:t>Ректор АНО ВО ОУЭП, Фокина В.Н.</w:t>
      </w:r>
    </w:p>
    <w:p w:rsidR="009F0032" w:rsidRPr="000C11EC" w:rsidRDefault="009F0032" w:rsidP="009F0032">
      <w:pPr>
        <w:tabs>
          <w:tab w:val="left" w:pos="900"/>
          <w:tab w:val="left" w:pos="1080"/>
        </w:tabs>
        <w:suppressAutoHyphens/>
        <w:spacing w:before="0" w:beforeAutospacing="0" w:after="0" w:afterAutospacing="0"/>
        <w:ind w:firstLine="709"/>
        <w:jc w:val="right"/>
        <w:rPr>
          <w:sz w:val="20"/>
          <w:szCs w:val="20"/>
        </w:rPr>
      </w:pPr>
    </w:p>
    <w:p w:rsidR="009F0032" w:rsidRPr="000C11EC" w:rsidRDefault="009F0032" w:rsidP="009F0032">
      <w:pPr>
        <w:tabs>
          <w:tab w:val="left" w:pos="900"/>
          <w:tab w:val="left" w:pos="1080"/>
        </w:tabs>
        <w:suppressAutoHyphens/>
        <w:spacing w:before="0" w:beforeAutospacing="0" w:after="0" w:afterAutospacing="0"/>
        <w:ind w:firstLine="709"/>
        <w:jc w:val="right"/>
        <w:rPr>
          <w:sz w:val="20"/>
          <w:szCs w:val="20"/>
        </w:rPr>
      </w:pPr>
      <w:r w:rsidRPr="000C11EC">
        <w:rPr>
          <w:noProof/>
          <w:sz w:val="20"/>
          <w:szCs w:val="20"/>
        </w:rPr>
        <w:drawing>
          <wp:inline distT="0" distB="0" distL="0" distR="0" wp14:anchorId="7D0513CF" wp14:editId="46D5DBB1">
            <wp:extent cx="3616657" cy="1099464"/>
            <wp:effectExtent l="0" t="0" r="3175" b="571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5">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9F0032" w:rsidRPr="000C11EC" w:rsidRDefault="009F0032" w:rsidP="009F0032">
      <w:pPr>
        <w:tabs>
          <w:tab w:val="left" w:pos="900"/>
          <w:tab w:val="left" w:pos="1080"/>
        </w:tabs>
        <w:suppressAutoHyphens/>
        <w:spacing w:before="0" w:beforeAutospacing="0" w:after="0" w:afterAutospacing="0"/>
        <w:ind w:firstLine="709"/>
        <w:jc w:val="right"/>
        <w:rPr>
          <w:sz w:val="20"/>
          <w:szCs w:val="20"/>
        </w:rPr>
      </w:pPr>
      <w:r w:rsidRPr="000C11EC">
        <w:rPr>
          <w:sz w:val="20"/>
          <w:szCs w:val="20"/>
        </w:rPr>
        <w:t>19 апреля 2023 г.</w:t>
      </w:r>
    </w:p>
    <w:p w:rsidR="009F0032" w:rsidRPr="000C11EC" w:rsidRDefault="009F0032" w:rsidP="009F0032">
      <w:pPr>
        <w:tabs>
          <w:tab w:val="left" w:pos="900"/>
          <w:tab w:val="left" w:pos="1080"/>
        </w:tabs>
        <w:suppressAutoHyphens/>
        <w:spacing w:before="0" w:beforeAutospacing="0" w:after="0" w:afterAutospacing="0"/>
        <w:ind w:firstLine="709"/>
        <w:jc w:val="right"/>
        <w:rPr>
          <w:sz w:val="20"/>
          <w:szCs w:val="20"/>
        </w:rPr>
      </w:pPr>
    </w:p>
    <w:p w:rsidR="009F0032" w:rsidRPr="000C11EC" w:rsidRDefault="009F0032" w:rsidP="009F0032">
      <w:pPr>
        <w:tabs>
          <w:tab w:val="left" w:pos="900"/>
          <w:tab w:val="left" w:pos="1080"/>
        </w:tabs>
        <w:suppressAutoHyphens/>
        <w:spacing w:before="0" w:beforeAutospacing="0" w:after="0" w:afterAutospacing="0"/>
        <w:ind w:firstLine="709"/>
        <w:jc w:val="right"/>
        <w:rPr>
          <w:sz w:val="20"/>
          <w:szCs w:val="20"/>
        </w:rPr>
      </w:pPr>
      <w:r w:rsidRPr="000C11EC">
        <w:rPr>
          <w:sz w:val="20"/>
          <w:szCs w:val="20"/>
        </w:rPr>
        <w:t>Решение Ученого совета АНО ВО ОУЭП,</w:t>
      </w:r>
    </w:p>
    <w:p w:rsidR="009F0032" w:rsidRPr="000C11EC" w:rsidRDefault="009F0032" w:rsidP="009F0032">
      <w:pPr>
        <w:tabs>
          <w:tab w:val="left" w:pos="900"/>
          <w:tab w:val="left" w:pos="1080"/>
        </w:tabs>
        <w:suppressAutoHyphens/>
        <w:spacing w:before="0" w:beforeAutospacing="0" w:after="0" w:afterAutospacing="0"/>
        <w:ind w:firstLine="709"/>
        <w:jc w:val="right"/>
        <w:rPr>
          <w:sz w:val="20"/>
          <w:szCs w:val="20"/>
        </w:rPr>
      </w:pPr>
      <w:r w:rsidRPr="000C11EC">
        <w:rPr>
          <w:sz w:val="20"/>
          <w:szCs w:val="20"/>
        </w:rPr>
        <w:t xml:space="preserve">Протокол N 9 от 19.04.2023 </w:t>
      </w:r>
    </w:p>
    <w:p w:rsidR="00A60E06" w:rsidRPr="00357E6F" w:rsidRDefault="00A60E06" w:rsidP="00A60E06">
      <w:pPr>
        <w:tabs>
          <w:tab w:val="left" w:pos="900"/>
          <w:tab w:val="left" w:pos="1080"/>
        </w:tabs>
        <w:suppressAutoHyphens/>
        <w:spacing w:before="0" w:beforeAutospacing="0" w:after="0" w:afterAutospacing="0"/>
        <w:ind w:firstLine="709"/>
        <w:jc w:val="right"/>
        <w:rPr>
          <w:sz w:val="20"/>
          <w:szCs w:val="20"/>
        </w:rPr>
      </w:pPr>
    </w:p>
    <w:p w:rsidR="00A60E06" w:rsidRPr="00357E6F" w:rsidRDefault="00A60E06" w:rsidP="00A60E06">
      <w:pPr>
        <w:tabs>
          <w:tab w:val="left" w:pos="900"/>
          <w:tab w:val="left" w:pos="1080"/>
        </w:tabs>
        <w:suppressAutoHyphens/>
        <w:spacing w:before="0" w:beforeAutospacing="0" w:after="0" w:afterAutospacing="0"/>
        <w:ind w:firstLine="709"/>
        <w:jc w:val="right"/>
        <w:rPr>
          <w:sz w:val="20"/>
          <w:szCs w:val="20"/>
        </w:rPr>
      </w:pPr>
    </w:p>
    <w:p w:rsidR="00A60E06" w:rsidRPr="00357E6F" w:rsidRDefault="00A60E06" w:rsidP="00A60E06">
      <w:pPr>
        <w:tabs>
          <w:tab w:val="left" w:pos="900"/>
          <w:tab w:val="left" w:pos="1080"/>
        </w:tabs>
        <w:suppressAutoHyphens/>
        <w:spacing w:before="0" w:beforeAutospacing="0" w:after="0" w:afterAutospacing="0"/>
        <w:ind w:firstLine="709"/>
        <w:jc w:val="right"/>
        <w:rPr>
          <w:sz w:val="20"/>
          <w:szCs w:val="20"/>
        </w:rPr>
      </w:pPr>
    </w:p>
    <w:p w:rsidR="00A60E06" w:rsidRPr="00357E6F" w:rsidRDefault="00A60E06" w:rsidP="00A60E06">
      <w:pPr>
        <w:tabs>
          <w:tab w:val="left" w:pos="900"/>
          <w:tab w:val="left" w:pos="1080"/>
        </w:tabs>
        <w:suppressAutoHyphens/>
        <w:spacing w:before="0" w:beforeAutospacing="0" w:after="0" w:afterAutospacing="0"/>
        <w:ind w:firstLine="709"/>
        <w:jc w:val="right"/>
        <w:rPr>
          <w:sz w:val="20"/>
          <w:szCs w:val="20"/>
        </w:rPr>
      </w:pPr>
    </w:p>
    <w:p w:rsidR="00A60E06" w:rsidRPr="00357E6F" w:rsidRDefault="00A60E06" w:rsidP="00A60E06">
      <w:pPr>
        <w:tabs>
          <w:tab w:val="left" w:pos="900"/>
          <w:tab w:val="left" w:pos="1080"/>
        </w:tabs>
        <w:suppressAutoHyphens/>
        <w:spacing w:before="0" w:beforeAutospacing="0" w:after="0" w:afterAutospacing="0"/>
        <w:ind w:firstLine="709"/>
        <w:jc w:val="center"/>
      </w:pPr>
    </w:p>
    <w:p w:rsidR="00A60E06" w:rsidRPr="00357E6F" w:rsidRDefault="00A60E06" w:rsidP="00A60E06">
      <w:pPr>
        <w:tabs>
          <w:tab w:val="left" w:pos="900"/>
          <w:tab w:val="left" w:pos="1080"/>
        </w:tabs>
        <w:suppressAutoHyphens/>
        <w:spacing w:before="0" w:beforeAutospacing="0" w:after="0" w:afterAutospacing="0"/>
        <w:ind w:firstLine="709"/>
        <w:jc w:val="center"/>
        <w:rPr>
          <w:b/>
        </w:rPr>
      </w:pPr>
      <w:r w:rsidRPr="00357E6F">
        <w:rPr>
          <w:b/>
        </w:rPr>
        <w:t>РАБОЧАЯ ПРОГРАММА</w:t>
      </w:r>
    </w:p>
    <w:p w:rsidR="00A60E06" w:rsidRPr="00357E6F" w:rsidRDefault="00A60E06" w:rsidP="00A60E06">
      <w:pPr>
        <w:tabs>
          <w:tab w:val="left" w:pos="900"/>
          <w:tab w:val="left" w:pos="1080"/>
        </w:tabs>
        <w:suppressAutoHyphens/>
        <w:spacing w:before="0" w:beforeAutospacing="0" w:after="0" w:afterAutospacing="0"/>
        <w:ind w:firstLine="709"/>
        <w:jc w:val="center"/>
        <w:rPr>
          <w:b/>
        </w:rPr>
      </w:pPr>
    </w:p>
    <w:p w:rsidR="00A60E06" w:rsidRPr="00357E6F" w:rsidRDefault="00A60E06" w:rsidP="00A60E06">
      <w:pPr>
        <w:tabs>
          <w:tab w:val="left" w:pos="900"/>
          <w:tab w:val="left" w:pos="1080"/>
        </w:tabs>
        <w:suppressAutoHyphens/>
        <w:spacing w:before="0" w:beforeAutospacing="0" w:after="0" w:afterAutospacing="0"/>
        <w:ind w:firstLine="709"/>
        <w:jc w:val="center"/>
        <w:rPr>
          <w:b/>
        </w:rPr>
      </w:pPr>
      <w:r w:rsidRPr="00357E6F">
        <w:rPr>
          <w:b/>
        </w:rPr>
        <w:t>по дисциплине</w:t>
      </w:r>
    </w:p>
    <w:p w:rsidR="00A60E06" w:rsidRPr="00357E6F" w:rsidRDefault="00A60E06" w:rsidP="00A60E06">
      <w:pPr>
        <w:tabs>
          <w:tab w:val="left" w:pos="900"/>
          <w:tab w:val="left" w:pos="1080"/>
        </w:tabs>
        <w:suppressAutoHyphens/>
        <w:spacing w:before="0" w:beforeAutospacing="0" w:after="0" w:afterAutospacing="0"/>
        <w:ind w:firstLine="709"/>
        <w:jc w:val="center"/>
        <w:rPr>
          <w:b/>
        </w:rPr>
      </w:pPr>
    </w:p>
    <w:p w:rsidR="00A60E06" w:rsidRPr="00357E6F" w:rsidRDefault="00A60E06" w:rsidP="00A60E06">
      <w:pPr>
        <w:tabs>
          <w:tab w:val="left" w:pos="900"/>
          <w:tab w:val="left" w:pos="1080"/>
        </w:tabs>
        <w:suppressAutoHyphens/>
        <w:spacing w:before="0" w:beforeAutospacing="0" w:after="0" w:afterAutospacing="0"/>
        <w:ind w:firstLine="709"/>
        <w:jc w:val="center"/>
      </w:pPr>
      <w:r w:rsidRPr="00357E6F">
        <w:t xml:space="preserve">Наименование дисциплины Б1.О.16 </w:t>
      </w:r>
      <w:r w:rsidRPr="00357E6F">
        <w:rPr>
          <w:bCs/>
        </w:rPr>
        <w:t>Экологическое право</w:t>
      </w:r>
    </w:p>
    <w:p w:rsidR="00A60E06" w:rsidRPr="00357E6F" w:rsidRDefault="00A60E06" w:rsidP="00A60E06">
      <w:pPr>
        <w:tabs>
          <w:tab w:val="left" w:pos="900"/>
          <w:tab w:val="left" w:pos="1080"/>
        </w:tabs>
        <w:suppressAutoHyphens/>
        <w:spacing w:before="0" w:beforeAutospacing="0" w:after="0" w:afterAutospacing="0"/>
        <w:ind w:firstLine="709"/>
        <w:jc w:val="center"/>
      </w:pPr>
      <w:r>
        <w:t xml:space="preserve">Образовательная программа </w:t>
      </w:r>
      <w:r w:rsidRPr="00357E6F">
        <w:t>направления подготовки 40.03.01 «Юриспруденция», направленность (профиль): «Гражданско-правовая»</w:t>
      </w:r>
    </w:p>
    <w:p w:rsidR="00A60E06" w:rsidRPr="00357E6F" w:rsidRDefault="00A60E06" w:rsidP="00A60E06">
      <w:pPr>
        <w:tabs>
          <w:tab w:val="left" w:pos="900"/>
          <w:tab w:val="left" w:pos="1080"/>
        </w:tabs>
        <w:suppressAutoHyphens/>
        <w:spacing w:before="0" w:beforeAutospacing="0" w:after="0" w:afterAutospacing="0"/>
        <w:ind w:firstLine="709"/>
        <w:jc w:val="center"/>
      </w:pPr>
    </w:p>
    <w:p w:rsidR="00A60E06" w:rsidRPr="00357E6F" w:rsidRDefault="00A60E06" w:rsidP="00A60E06">
      <w:pPr>
        <w:tabs>
          <w:tab w:val="left" w:pos="900"/>
          <w:tab w:val="left" w:pos="1080"/>
        </w:tabs>
        <w:suppressAutoHyphens/>
        <w:spacing w:before="0" w:beforeAutospacing="0" w:after="0" w:afterAutospacing="0"/>
        <w:ind w:firstLine="709"/>
        <w:rPr>
          <w:b/>
        </w:rPr>
      </w:pPr>
    </w:p>
    <w:p w:rsidR="00A60E06" w:rsidRPr="00357E6F" w:rsidRDefault="00A60E06" w:rsidP="00A60E06">
      <w:pPr>
        <w:tabs>
          <w:tab w:val="left" w:pos="900"/>
          <w:tab w:val="left" w:pos="1080"/>
        </w:tabs>
        <w:suppressAutoHyphens/>
        <w:spacing w:before="0" w:beforeAutospacing="0" w:after="0" w:afterAutospacing="0"/>
        <w:ind w:firstLine="709"/>
        <w:jc w:val="right"/>
        <w:rPr>
          <w:sz w:val="20"/>
          <w:szCs w:val="20"/>
        </w:rPr>
      </w:pPr>
    </w:p>
    <w:p w:rsidR="00A60E06" w:rsidRPr="00357E6F" w:rsidRDefault="00A60E06" w:rsidP="00A60E06">
      <w:pPr>
        <w:tabs>
          <w:tab w:val="left" w:pos="900"/>
          <w:tab w:val="left" w:pos="1080"/>
        </w:tabs>
        <w:suppressAutoHyphens/>
        <w:spacing w:before="0" w:beforeAutospacing="0" w:after="0" w:afterAutospacing="0"/>
        <w:ind w:firstLine="709"/>
        <w:jc w:val="right"/>
        <w:rPr>
          <w:sz w:val="20"/>
          <w:szCs w:val="20"/>
        </w:rPr>
      </w:pPr>
    </w:p>
    <w:p w:rsidR="00A60E06" w:rsidRPr="00357E6F" w:rsidRDefault="00A60E06" w:rsidP="00A60E06">
      <w:pPr>
        <w:tabs>
          <w:tab w:val="left" w:pos="900"/>
          <w:tab w:val="left" w:pos="1080"/>
        </w:tabs>
        <w:suppressAutoHyphens/>
        <w:spacing w:before="0" w:beforeAutospacing="0" w:after="0" w:afterAutospacing="0"/>
        <w:ind w:firstLine="709"/>
        <w:jc w:val="right"/>
        <w:rPr>
          <w:sz w:val="20"/>
          <w:szCs w:val="20"/>
        </w:rPr>
      </w:pPr>
    </w:p>
    <w:p w:rsidR="00A60E06" w:rsidRPr="00357E6F" w:rsidRDefault="00A60E06" w:rsidP="00A60E06">
      <w:pPr>
        <w:tabs>
          <w:tab w:val="left" w:pos="900"/>
          <w:tab w:val="left" w:pos="1080"/>
        </w:tabs>
        <w:suppressAutoHyphens/>
        <w:spacing w:before="0" w:beforeAutospacing="0" w:after="0" w:afterAutospacing="0"/>
        <w:ind w:firstLine="709"/>
        <w:jc w:val="right"/>
        <w:rPr>
          <w:sz w:val="20"/>
          <w:szCs w:val="20"/>
        </w:rPr>
      </w:pPr>
    </w:p>
    <w:p w:rsidR="00A60E06" w:rsidRPr="00357E6F" w:rsidRDefault="00A60E06" w:rsidP="00A60E06">
      <w:pPr>
        <w:tabs>
          <w:tab w:val="left" w:pos="900"/>
          <w:tab w:val="left" w:pos="1080"/>
        </w:tabs>
        <w:suppressAutoHyphens/>
        <w:spacing w:before="0" w:beforeAutospacing="0" w:after="0" w:afterAutospacing="0"/>
        <w:ind w:firstLine="709"/>
        <w:jc w:val="right"/>
        <w:rPr>
          <w:sz w:val="20"/>
          <w:szCs w:val="20"/>
        </w:rPr>
      </w:pPr>
    </w:p>
    <w:p w:rsidR="00A60E06" w:rsidRPr="00357E6F" w:rsidRDefault="00A60E06" w:rsidP="00A60E06">
      <w:pPr>
        <w:tabs>
          <w:tab w:val="left" w:pos="900"/>
          <w:tab w:val="left" w:pos="1080"/>
        </w:tabs>
        <w:suppressAutoHyphens/>
        <w:spacing w:before="0" w:beforeAutospacing="0" w:after="0" w:afterAutospacing="0"/>
        <w:ind w:firstLine="709"/>
        <w:jc w:val="right"/>
        <w:rPr>
          <w:sz w:val="20"/>
          <w:szCs w:val="20"/>
        </w:rPr>
      </w:pPr>
    </w:p>
    <w:p w:rsidR="00A60E06" w:rsidRPr="00357E6F" w:rsidRDefault="00A60E06" w:rsidP="00A60E06">
      <w:pPr>
        <w:tabs>
          <w:tab w:val="left" w:pos="900"/>
          <w:tab w:val="left" w:pos="1080"/>
        </w:tabs>
        <w:suppressAutoHyphens/>
        <w:spacing w:before="0" w:beforeAutospacing="0" w:after="0" w:afterAutospacing="0"/>
        <w:ind w:firstLine="709"/>
        <w:jc w:val="right"/>
        <w:rPr>
          <w:sz w:val="20"/>
          <w:szCs w:val="20"/>
        </w:rPr>
      </w:pPr>
    </w:p>
    <w:p w:rsidR="00A60E06" w:rsidRPr="00357E6F" w:rsidRDefault="00A60E06" w:rsidP="00A60E06">
      <w:pPr>
        <w:tabs>
          <w:tab w:val="left" w:pos="900"/>
          <w:tab w:val="left" w:pos="1080"/>
        </w:tabs>
        <w:suppressAutoHyphens/>
        <w:spacing w:before="0" w:beforeAutospacing="0" w:after="0" w:afterAutospacing="0"/>
        <w:ind w:firstLine="709"/>
        <w:jc w:val="right"/>
        <w:rPr>
          <w:sz w:val="20"/>
          <w:szCs w:val="20"/>
        </w:rPr>
      </w:pPr>
    </w:p>
    <w:p w:rsidR="00A60E06" w:rsidRPr="00357E6F" w:rsidRDefault="009F0032" w:rsidP="00A60E06">
      <w:pPr>
        <w:spacing w:before="0" w:beforeAutospacing="0" w:after="0" w:afterAutospacing="0"/>
        <w:jc w:val="right"/>
        <w:rPr>
          <w:sz w:val="20"/>
          <w:szCs w:val="20"/>
        </w:rPr>
      </w:pPr>
      <w:r>
        <w:rPr>
          <w:sz w:val="20"/>
          <w:szCs w:val="20"/>
        </w:rPr>
        <w:t xml:space="preserve"> </w:t>
      </w:r>
    </w:p>
    <w:p w:rsidR="00A60E06" w:rsidRPr="00357E6F" w:rsidRDefault="00A60E06" w:rsidP="00A60E06">
      <w:pPr>
        <w:tabs>
          <w:tab w:val="left" w:pos="900"/>
          <w:tab w:val="left" w:pos="1080"/>
        </w:tabs>
        <w:suppressAutoHyphens/>
        <w:spacing w:before="0" w:beforeAutospacing="0" w:after="0" w:afterAutospacing="0"/>
        <w:ind w:firstLine="709"/>
        <w:jc w:val="right"/>
        <w:rPr>
          <w:sz w:val="20"/>
          <w:szCs w:val="20"/>
        </w:rPr>
      </w:pPr>
    </w:p>
    <w:p w:rsidR="00A60E06" w:rsidRPr="00357E6F" w:rsidRDefault="00A60E06" w:rsidP="00A60E06">
      <w:pPr>
        <w:tabs>
          <w:tab w:val="left" w:pos="900"/>
          <w:tab w:val="left" w:pos="1080"/>
        </w:tabs>
        <w:suppressAutoHyphens/>
        <w:spacing w:before="0" w:beforeAutospacing="0" w:after="0" w:afterAutospacing="0"/>
        <w:ind w:firstLine="709"/>
        <w:rPr>
          <w:sz w:val="20"/>
          <w:szCs w:val="20"/>
        </w:rPr>
      </w:pPr>
    </w:p>
    <w:p w:rsidR="00A60E06" w:rsidRPr="00357E6F" w:rsidRDefault="00A60E06" w:rsidP="00A60E06">
      <w:pPr>
        <w:tabs>
          <w:tab w:val="left" w:pos="900"/>
          <w:tab w:val="left" w:pos="1080"/>
        </w:tabs>
        <w:suppressAutoHyphens/>
        <w:spacing w:before="0" w:beforeAutospacing="0" w:after="0" w:afterAutospacing="0"/>
        <w:ind w:firstLine="709"/>
        <w:rPr>
          <w:sz w:val="20"/>
          <w:szCs w:val="20"/>
        </w:rPr>
      </w:pPr>
    </w:p>
    <w:p w:rsidR="00A60E06" w:rsidRPr="00357E6F" w:rsidRDefault="00A60E06" w:rsidP="00A60E06">
      <w:pPr>
        <w:tabs>
          <w:tab w:val="left" w:pos="900"/>
          <w:tab w:val="left" w:pos="1080"/>
        </w:tabs>
        <w:suppressAutoHyphens/>
        <w:spacing w:before="0" w:beforeAutospacing="0" w:after="0" w:afterAutospacing="0"/>
        <w:ind w:firstLine="709"/>
        <w:rPr>
          <w:sz w:val="20"/>
          <w:szCs w:val="20"/>
        </w:rPr>
      </w:pPr>
    </w:p>
    <w:p w:rsidR="00A60E06" w:rsidRPr="00357E6F" w:rsidRDefault="00A60E06" w:rsidP="00A60E06">
      <w:pPr>
        <w:tabs>
          <w:tab w:val="left" w:pos="900"/>
          <w:tab w:val="left" w:pos="1080"/>
        </w:tabs>
        <w:suppressAutoHyphens/>
        <w:spacing w:before="0" w:beforeAutospacing="0" w:after="0" w:afterAutospacing="0"/>
        <w:rPr>
          <w:u w:val="single"/>
        </w:rPr>
      </w:pPr>
      <w:r>
        <w:t>Квалификация</w:t>
      </w:r>
      <w:r w:rsidRPr="00357E6F">
        <w:t xml:space="preserve"> - </w:t>
      </w:r>
      <w:r w:rsidRPr="00552D2A">
        <w:t>бакалавр</w:t>
      </w:r>
    </w:p>
    <w:p w:rsidR="00A60E06" w:rsidRPr="00357E6F" w:rsidRDefault="00A60E06" w:rsidP="00A60E06">
      <w:pPr>
        <w:tabs>
          <w:tab w:val="left" w:pos="900"/>
          <w:tab w:val="left" w:pos="1080"/>
        </w:tabs>
        <w:suppressAutoHyphens/>
        <w:spacing w:before="0" w:beforeAutospacing="0" w:after="0" w:afterAutospacing="0"/>
        <w:ind w:firstLine="709"/>
        <w:rPr>
          <w:sz w:val="20"/>
          <w:szCs w:val="20"/>
          <w:u w:val="single"/>
        </w:rPr>
      </w:pPr>
    </w:p>
    <w:p w:rsidR="00A60E06" w:rsidRPr="00357E6F" w:rsidRDefault="00A60E06" w:rsidP="00A60E06">
      <w:pPr>
        <w:tabs>
          <w:tab w:val="left" w:pos="900"/>
          <w:tab w:val="left" w:pos="1080"/>
        </w:tabs>
        <w:suppressAutoHyphens/>
        <w:spacing w:before="0" w:beforeAutospacing="0" w:after="0" w:afterAutospacing="0"/>
        <w:ind w:firstLine="709"/>
        <w:rPr>
          <w:sz w:val="20"/>
          <w:szCs w:val="20"/>
          <w:u w:val="single"/>
        </w:rPr>
      </w:pPr>
    </w:p>
    <w:p w:rsidR="00A60E06" w:rsidRPr="00357E6F" w:rsidRDefault="00A60E06" w:rsidP="00A60E06">
      <w:pPr>
        <w:tabs>
          <w:tab w:val="left" w:pos="900"/>
          <w:tab w:val="left" w:pos="1080"/>
        </w:tabs>
        <w:suppressAutoHyphens/>
        <w:spacing w:before="0" w:beforeAutospacing="0" w:after="0" w:afterAutospacing="0"/>
        <w:rPr>
          <w:sz w:val="20"/>
          <w:szCs w:val="20"/>
        </w:rPr>
      </w:pPr>
      <w:r w:rsidRPr="00357E6F">
        <w:rPr>
          <w:b/>
          <w:sz w:val="20"/>
          <w:szCs w:val="20"/>
        </w:rPr>
        <w:t>Разработчик</w:t>
      </w:r>
      <w:r w:rsidRPr="00357E6F">
        <w:rPr>
          <w:sz w:val="20"/>
          <w:szCs w:val="20"/>
        </w:rPr>
        <w:t xml:space="preserve">: </w:t>
      </w:r>
    </w:p>
    <w:p w:rsidR="00A60E06" w:rsidRPr="00357E6F" w:rsidRDefault="00A60E06" w:rsidP="00A60E06">
      <w:pPr>
        <w:tabs>
          <w:tab w:val="left" w:pos="900"/>
          <w:tab w:val="left" w:pos="1080"/>
        </w:tabs>
        <w:suppressAutoHyphens/>
        <w:spacing w:before="0" w:beforeAutospacing="0" w:after="0" w:afterAutospacing="0"/>
        <w:rPr>
          <w:sz w:val="20"/>
          <w:szCs w:val="20"/>
          <w:u w:val="single"/>
        </w:rPr>
      </w:pPr>
      <w:r>
        <w:rPr>
          <w:sz w:val="20"/>
          <w:szCs w:val="20"/>
        </w:rPr>
        <w:t xml:space="preserve">Анохин С.А., </w:t>
      </w:r>
      <w:proofErr w:type="spellStart"/>
      <w:r>
        <w:rPr>
          <w:sz w:val="20"/>
          <w:szCs w:val="20"/>
        </w:rPr>
        <w:t>к.ю.н</w:t>
      </w:r>
      <w:proofErr w:type="spellEnd"/>
      <w:r>
        <w:rPr>
          <w:sz w:val="20"/>
          <w:szCs w:val="20"/>
        </w:rPr>
        <w:t>.</w:t>
      </w:r>
    </w:p>
    <w:p w:rsidR="00A60E06" w:rsidRPr="00357E6F" w:rsidRDefault="00A60E06" w:rsidP="00A60E06">
      <w:pPr>
        <w:tabs>
          <w:tab w:val="left" w:pos="900"/>
          <w:tab w:val="left" w:pos="1080"/>
        </w:tabs>
        <w:suppressAutoHyphens/>
        <w:spacing w:before="0" w:beforeAutospacing="0" w:after="0" w:afterAutospacing="0"/>
        <w:ind w:firstLine="709"/>
        <w:rPr>
          <w:sz w:val="20"/>
          <w:szCs w:val="20"/>
          <w:u w:val="single"/>
        </w:rPr>
      </w:pPr>
    </w:p>
    <w:p w:rsidR="00A60E06" w:rsidRPr="00357E6F" w:rsidRDefault="00A60E06" w:rsidP="00A60E06">
      <w:pPr>
        <w:tabs>
          <w:tab w:val="left" w:pos="900"/>
          <w:tab w:val="left" w:pos="1080"/>
        </w:tabs>
        <w:suppressAutoHyphens/>
        <w:spacing w:before="0" w:beforeAutospacing="0" w:after="0" w:afterAutospacing="0"/>
        <w:ind w:firstLine="709"/>
        <w:rPr>
          <w:sz w:val="20"/>
          <w:szCs w:val="20"/>
          <w:u w:val="single"/>
        </w:rPr>
      </w:pPr>
    </w:p>
    <w:p w:rsidR="00A60E06" w:rsidRPr="00357E6F" w:rsidRDefault="00A60E06" w:rsidP="00A60E06">
      <w:pPr>
        <w:tabs>
          <w:tab w:val="left" w:pos="900"/>
          <w:tab w:val="left" w:pos="1080"/>
        </w:tabs>
        <w:suppressAutoHyphens/>
        <w:spacing w:before="0" w:beforeAutospacing="0" w:after="0" w:afterAutospacing="0"/>
        <w:ind w:firstLine="709"/>
        <w:rPr>
          <w:sz w:val="20"/>
          <w:szCs w:val="20"/>
          <w:u w:val="single"/>
        </w:rPr>
      </w:pPr>
    </w:p>
    <w:p w:rsidR="00A60E06" w:rsidRPr="00357E6F" w:rsidRDefault="00A60E06" w:rsidP="00A60E06">
      <w:pPr>
        <w:tabs>
          <w:tab w:val="left" w:pos="900"/>
          <w:tab w:val="left" w:pos="1080"/>
        </w:tabs>
        <w:suppressAutoHyphens/>
        <w:spacing w:before="0" w:beforeAutospacing="0" w:after="0" w:afterAutospacing="0"/>
        <w:ind w:firstLine="709"/>
        <w:rPr>
          <w:sz w:val="20"/>
          <w:szCs w:val="20"/>
          <w:u w:val="single"/>
        </w:rPr>
      </w:pPr>
    </w:p>
    <w:p w:rsidR="008C5BB4" w:rsidRPr="00357E6F" w:rsidRDefault="00A60E06" w:rsidP="00A60E06">
      <w:pPr>
        <w:tabs>
          <w:tab w:val="left" w:pos="900"/>
          <w:tab w:val="left" w:pos="1080"/>
        </w:tabs>
        <w:suppressAutoHyphens/>
        <w:spacing w:before="0" w:beforeAutospacing="0" w:after="0" w:afterAutospacing="0"/>
        <w:ind w:firstLine="709"/>
        <w:jc w:val="center"/>
        <w:rPr>
          <w:b/>
          <w:sz w:val="20"/>
          <w:szCs w:val="20"/>
        </w:rPr>
      </w:pPr>
      <w:r>
        <w:rPr>
          <w:sz w:val="20"/>
          <w:szCs w:val="20"/>
        </w:rPr>
        <w:t>Москва 202</w:t>
      </w:r>
      <w:r w:rsidR="009F0032">
        <w:rPr>
          <w:sz w:val="20"/>
          <w:szCs w:val="20"/>
        </w:rPr>
        <w:t>3</w:t>
      </w:r>
      <w:bookmarkStart w:id="0" w:name="_GoBack"/>
      <w:bookmarkEnd w:id="0"/>
      <w:r w:rsidR="008C5BB4" w:rsidRPr="00357E6F">
        <w:rPr>
          <w:sz w:val="20"/>
          <w:szCs w:val="20"/>
        </w:rPr>
        <w:br w:type="page"/>
      </w:r>
    </w:p>
    <w:p w:rsidR="008C5BB4" w:rsidRPr="00357E6F" w:rsidRDefault="008C5BB4" w:rsidP="008C5BB4">
      <w:pPr>
        <w:tabs>
          <w:tab w:val="left" w:pos="900"/>
          <w:tab w:val="left" w:pos="1080"/>
        </w:tabs>
        <w:spacing w:before="0" w:beforeAutospacing="0" w:after="0" w:afterAutospacing="0"/>
        <w:ind w:firstLine="709"/>
        <w:rPr>
          <w:b/>
          <w:sz w:val="20"/>
          <w:szCs w:val="20"/>
        </w:rPr>
      </w:pPr>
      <w:r w:rsidRPr="00357E6F">
        <w:rPr>
          <w:b/>
          <w:sz w:val="20"/>
          <w:szCs w:val="20"/>
        </w:rPr>
        <w:lastRenderedPageBreak/>
        <w:t>1. Цели и задачи дисциплины</w:t>
      </w:r>
    </w:p>
    <w:p w:rsidR="008C5BB4" w:rsidRPr="00357E6F" w:rsidRDefault="008C5BB4" w:rsidP="008C5BB4">
      <w:pPr>
        <w:pStyle w:val="1c"/>
        <w:keepNext/>
        <w:tabs>
          <w:tab w:val="left" w:pos="1080"/>
        </w:tabs>
        <w:spacing w:before="0" w:beforeAutospacing="0" w:after="0" w:afterAutospacing="0"/>
        <w:ind w:left="0" w:firstLine="709"/>
        <w:jc w:val="both"/>
        <w:rPr>
          <w:b/>
          <w:bCs/>
          <w:kern w:val="32"/>
          <w:sz w:val="20"/>
        </w:rPr>
      </w:pPr>
      <w:r w:rsidRPr="00357E6F">
        <w:rPr>
          <w:b/>
          <w:i/>
          <w:kern w:val="32"/>
          <w:sz w:val="20"/>
        </w:rPr>
        <w:t xml:space="preserve">Цель </w:t>
      </w:r>
      <w:r w:rsidRPr="00357E6F">
        <w:rPr>
          <w:b/>
          <w:bCs/>
          <w:i/>
          <w:kern w:val="32"/>
          <w:sz w:val="20"/>
        </w:rPr>
        <w:t>дисциплины</w:t>
      </w:r>
      <w:r w:rsidRPr="00357E6F">
        <w:rPr>
          <w:b/>
          <w:bCs/>
          <w:kern w:val="32"/>
          <w:sz w:val="20"/>
        </w:rPr>
        <w:t xml:space="preserve"> - </w:t>
      </w:r>
      <w:r w:rsidRPr="00357E6F">
        <w:rPr>
          <w:bCs/>
          <w:kern w:val="32"/>
          <w:sz w:val="20"/>
        </w:rPr>
        <w:t>формирование у обучающихся комплексных знаний об основных нормах, понятиях и институтах экологического права, сущности и особенностях правового регулирования экологических отношений в Российской Федерации; системы действующего экологического законодательства; умений и навыков научной и практической деятельности в области правового регулирования экологических отношений, а также способности самостоятельно применять на практике полученные знания.</w:t>
      </w:r>
    </w:p>
    <w:p w:rsidR="008C5BB4" w:rsidRPr="00357E6F" w:rsidRDefault="008C5BB4" w:rsidP="008C5BB4">
      <w:pPr>
        <w:pStyle w:val="aff7"/>
        <w:tabs>
          <w:tab w:val="left" w:pos="1080"/>
        </w:tabs>
        <w:suppressAutoHyphens/>
        <w:spacing w:after="0"/>
        <w:ind w:firstLine="709"/>
        <w:jc w:val="both"/>
        <w:outlineLvl w:val="0"/>
        <w:rPr>
          <w:sz w:val="20"/>
        </w:rPr>
      </w:pPr>
      <w:r w:rsidRPr="00357E6F">
        <w:rPr>
          <w:b/>
          <w:bCs/>
          <w:i/>
          <w:sz w:val="20"/>
        </w:rPr>
        <w:t>Задачи дисциплины:</w:t>
      </w:r>
      <w:r w:rsidRPr="00357E6F">
        <w:rPr>
          <w:sz w:val="20"/>
        </w:rPr>
        <w:t xml:space="preserve"> </w:t>
      </w:r>
    </w:p>
    <w:p w:rsidR="008C5BB4" w:rsidRPr="00357E6F" w:rsidRDefault="008C5BB4" w:rsidP="008C5BB4">
      <w:pPr>
        <w:pStyle w:val="aff7"/>
        <w:tabs>
          <w:tab w:val="left" w:pos="1080"/>
        </w:tabs>
        <w:suppressAutoHyphens/>
        <w:spacing w:after="0"/>
        <w:ind w:firstLine="709"/>
        <w:jc w:val="both"/>
        <w:outlineLvl w:val="0"/>
        <w:rPr>
          <w:sz w:val="20"/>
        </w:rPr>
      </w:pPr>
      <w:r w:rsidRPr="00357E6F">
        <w:rPr>
          <w:sz w:val="20"/>
        </w:rPr>
        <w:t>- изучение нормативно-правовой базы, регулирующей в РФ общественные отношения в области экологии;</w:t>
      </w:r>
    </w:p>
    <w:p w:rsidR="008C5BB4" w:rsidRPr="00357E6F" w:rsidRDefault="008C5BB4" w:rsidP="008C5BB4">
      <w:pPr>
        <w:pStyle w:val="aff7"/>
        <w:tabs>
          <w:tab w:val="left" w:pos="1080"/>
        </w:tabs>
        <w:suppressAutoHyphens/>
        <w:spacing w:after="0"/>
        <w:ind w:firstLine="709"/>
        <w:jc w:val="both"/>
        <w:outlineLvl w:val="0"/>
        <w:rPr>
          <w:sz w:val="20"/>
        </w:rPr>
      </w:pPr>
      <w:r w:rsidRPr="00357E6F">
        <w:rPr>
          <w:sz w:val="20"/>
        </w:rPr>
        <w:t>- изучение международного правового опыта в решении современных экологических проблем;</w:t>
      </w:r>
    </w:p>
    <w:p w:rsidR="008C5BB4" w:rsidRPr="00357E6F" w:rsidRDefault="008C5BB4" w:rsidP="008C5BB4">
      <w:pPr>
        <w:pStyle w:val="aff7"/>
        <w:tabs>
          <w:tab w:val="left" w:pos="1080"/>
        </w:tabs>
        <w:suppressAutoHyphens/>
        <w:spacing w:after="0"/>
        <w:ind w:firstLine="709"/>
        <w:jc w:val="both"/>
        <w:outlineLvl w:val="0"/>
        <w:rPr>
          <w:sz w:val="20"/>
        </w:rPr>
      </w:pPr>
      <w:r w:rsidRPr="00357E6F">
        <w:rPr>
          <w:sz w:val="20"/>
        </w:rPr>
        <w:t>- формирование у обучающихся эколого-правовой культуры и правового сознания в области общественных отношений, регулируемых нормами экологического права;</w:t>
      </w:r>
    </w:p>
    <w:p w:rsidR="008C5BB4" w:rsidRPr="00357E6F" w:rsidRDefault="008C5BB4" w:rsidP="008C5BB4">
      <w:pPr>
        <w:pStyle w:val="aff7"/>
        <w:tabs>
          <w:tab w:val="left" w:pos="1080"/>
        </w:tabs>
        <w:suppressAutoHyphens/>
        <w:spacing w:after="0"/>
        <w:ind w:firstLine="709"/>
        <w:jc w:val="both"/>
        <w:outlineLvl w:val="0"/>
        <w:rPr>
          <w:sz w:val="20"/>
        </w:rPr>
      </w:pPr>
      <w:r w:rsidRPr="00357E6F">
        <w:rPr>
          <w:sz w:val="20"/>
        </w:rPr>
        <w:t>- выработать у обучающихся умение проводить сравнительно-правовой анализ нормативных правовых актов различного уровня, в том числе актов РФ, ее субъектов и международных актов, регулирующих общественные отношения в области экологии;</w:t>
      </w:r>
    </w:p>
    <w:p w:rsidR="008C5BB4" w:rsidRPr="00357E6F" w:rsidRDefault="008C5BB4" w:rsidP="008C5BB4">
      <w:pPr>
        <w:pStyle w:val="aff7"/>
        <w:tabs>
          <w:tab w:val="left" w:pos="1080"/>
        </w:tabs>
        <w:suppressAutoHyphens/>
        <w:spacing w:after="0"/>
        <w:ind w:firstLine="709"/>
        <w:jc w:val="both"/>
        <w:outlineLvl w:val="0"/>
        <w:rPr>
          <w:sz w:val="20"/>
        </w:rPr>
      </w:pPr>
      <w:r w:rsidRPr="00357E6F">
        <w:rPr>
          <w:sz w:val="20"/>
        </w:rPr>
        <w:t xml:space="preserve">- приобретение обучающихся навыков разрешения юридических задач и коллизий в области охраны окружающей среды, защиты экологических прав и интересов граждан. </w:t>
      </w:r>
    </w:p>
    <w:p w:rsidR="008C5BB4" w:rsidRPr="00357E6F" w:rsidRDefault="008C5BB4" w:rsidP="008C5BB4">
      <w:pPr>
        <w:pStyle w:val="1c"/>
        <w:keepNext/>
        <w:tabs>
          <w:tab w:val="right" w:leader="dot" w:pos="9600"/>
        </w:tabs>
        <w:spacing w:before="0" w:beforeAutospacing="0" w:after="0" w:afterAutospacing="0"/>
        <w:ind w:left="0" w:firstLine="709"/>
        <w:rPr>
          <w:b/>
          <w:bCs/>
          <w:kern w:val="32"/>
          <w:sz w:val="20"/>
        </w:rPr>
      </w:pPr>
    </w:p>
    <w:p w:rsidR="008C5BB4" w:rsidRPr="00357E6F" w:rsidRDefault="008C5BB4" w:rsidP="008C5BB4">
      <w:pPr>
        <w:pStyle w:val="1c"/>
        <w:keepNext/>
        <w:tabs>
          <w:tab w:val="right" w:leader="dot" w:pos="9600"/>
        </w:tabs>
        <w:spacing w:before="0" w:beforeAutospacing="0" w:after="0" w:afterAutospacing="0"/>
        <w:ind w:left="0" w:firstLine="709"/>
        <w:rPr>
          <w:b/>
          <w:bCs/>
          <w:kern w:val="32"/>
          <w:sz w:val="20"/>
        </w:rPr>
      </w:pPr>
      <w:r w:rsidRPr="00357E6F">
        <w:rPr>
          <w:b/>
          <w:bCs/>
          <w:kern w:val="32"/>
          <w:sz w:val="20"/>
        </w:rPr>
        <w:t>2. Место дисциплины в структуре ОП</w:t>
      </w:r>
    </w:p>
    <w:p w:rsidR="008C5BB4" w:rsidRPr="00357E6F" w:rsidRDefault="008C5BB4" w:rsidP="008C5BB4">
      <w:pPr>
        <w:pStyle w:val="af8"/>
        <w:tabs>
          <w:tab w:val="left" w:pos="1134"/>
        </w:tabs>
        <w:suppressAutoHyphens/>
        <w:ind w:firstLine="709"/>
        <w:jc w:val="both"/>
        <w:rPr>
          <w:rFonts w:ascii="Times New Roman" w:hAnsi="Times New Roman"/>
        </w:rPr>
      </w:pPr>
      <w:r w:rsidRPr="00357E6F">
        <w:rPr>
          <w:rFonts w:ascii="Times New Roman" w:hAnsi="Times New Roman"/>
        </w:rPr>
        <w:t>Дисциплина «</w:t>
      </w:r>
      <w:r w:rsidRPr="00357E6F">
        <w:rPr>
          <w:rFonts w:ascii="Times New Roman" w:hAnsi="Times New Roman"/>
          <w:bCs/>
        </w:rPr>
        <w:t>Экологическое право</w:t>
      </w:r>
      <w:r w:rsidRPr="00357E6F">
        <w:rPr>
          <w:rFonts w:ascii="Times New Roman" w:hAnsi="Times New Roman"/>
        </w:rPr>
        <w:t>»</w:t>
      </w:r>
      <w:r w:rsidRPr="00357E6F">
        <w:rPr>
          <w:rFonts w:ascii="Times New Roman" w:hAnsi="Times New Roman"/>
          <w:bCs/>
        </w:rPr>
        <w:t xml:space="preserve"> относится к </w:t>
      </w:r>
      <w:r w:rsidRPr="00357E6F">
        <w:rPr>
          <w:rFonts w:ascii="Times New Roman" w:hAnsi="Times New Roman"/>
        </w:rPr>
        <w:t xml:space="preserve">дисциплинам обязательной части Блока </w:t>
      </w:r>
      <w:r w:rsidRPr="00357E6F">
        <w:rPr>
          <w:rFonts w:ascii="Times New Roman" w:hAnsi="Times New Roman"/>
          <w:bCs/>
        </w:rPr>
        <w:t>1</w:t>
      </w:r>
      <w:r w:rsidRPr="00357E6F">
        <w:rPr>
          <w:rFonts w:ascii="Times New Roman" w:hAnsi="Times New Roman"/>
        </w:rPr>
        <w:t xml:space="preserve">. </w:t>
      </w:r>
    </w:p>
    <w:p w:rsidR="008C5BB4" w:rsidRPr="00357E6F" w:rsidRDefault="008C5BB4" w:rsidP="008C5BB4">
      <w:pPr>
        <w:pStyle w:val="1c"/>
        <w:keepNext/>
        <w:tabs>
          <w:tab w:val="right" w:leader="dot" w:pos="9600"/>
        </w:tabs>
        <w:spacing w:before="0" w:beforeAutospacing="0" w:after="0" w:afterAutospacing="0"/>
        <w:ind w:left="0" w:firstLine="709"/>
        <w:rPr>
          <w:b/>
          <w:bCs/>
          <w:kern w:val="32"/>
          <w:sz w:val="20"/>
        </w:rPr>
      </w:pPr>
    </w:p>
    <w:p w:rsidR="008C5BB4" w:rsidRPr="00357E6F" w:rsidRDefault="008C5BB4" w:rsidP="008C5BB4">
      <w:pPr>
        <w:pStyle w:val="1c"/>
        <w:keepNext/>
        <w:tabs>
          <w:tab w:val="right" w:leader="dot" w:pos="9600"/>
        </w:tabs>
        <w:spacing w:before="0" w:beforeAutospacing="0" w:after="0" w:afterAutospacing="0"/>
        <w:ind w:left="0" w:firstLine="709"/>
        <w:rPr>
          <w:b/>
          <w:bCs/>
          <w:kern w:val="32"/>
          <w:sz w:val="20"/>
        </w:rPr>
      </w:pPr>
      <w:r w:rsidRPr="00357E6F">
        <w:rPr>
          <w:b/>
          <w:bCs/>
          <w:kern w:val="32"/>
          <w:sz w:val="20"/>
        </w:rPr>
        <w:t>3. Планируемые результаты обучения по дисциплине</w:t>
      </w:r>
    </w:p>
    <w:p w:rsidR="008C5BB4" w:rsidRPr="00357E6F" w:rsidRDefault="008C5BB4" w:rsidP="008C5BB4">
      <w:pPr>
        <w:pStyle w:val="afffe"/>
        <w:tabs>
          <w:tab w:val="clear" w:pos="3330"/>
          <w:tab w:val="left" w:pos="900"/>
          <w:tab w:val="left" w:pos="1080"/>
        </w:tabs>
        <w:suppressAutoHyphens/>
        <w:spacing w:line="240" w:lineRule="auto"/>
        <w:ind w:left="0" w:firstLine="709"/>
        <w:rPr>
          <w:sz w:val="20"/>
          <w:szCs w:val="20"/>
        </w:rPr>
      </w:pPr>
      <w:r w:rsidRPr="00357E6F">
        <w:rPr>
          <w:sz w:val="20"/>
          <w:szCs w:val="20"/>
        </w:rPr>
        <w:t>В результате изучения дисциплины обучающийся должен освоить:</w:t>
      </w:r>
    </w:p>
    <w:p w:rsidR="008C5BB4" w:rsidRPr="00357E6F" w:rsidRDefault="008C5BB4" w:rsidP="008C5BB4">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i/>
          <w:sz w:val="20"/>
          <w:szCs w:val="20"/>
        </w:rPr>
      </w:pPr>
      <w:r w:rsidRPr="00357E6F">
        <w:rPr>
          <w:i/>
          <w:sz w:val="20"/>
          <w:szCs w:val="20"/>
        </w:rPr>
        <w:t>общепрофессиональные компетенции</w:t>
      </w:r>
    </w:p>
    <w:p w:rsidR="008C5BB4" w:rsidRPr="00357E6F" w:rsidRDefault="008C5BB4" w:rsidP="008C5BB4">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sz w:val="20"/>
          <w:szCs w:val="20"/>
        </w:rPr>
      </w:pPr>
      <w:r w:rsidRPr="00357E6F">
        <w:rPr>
          <w:sz w:val="20"/>
          <w:szCs w:val="20"/>
        </w:rPr>
        <w:t>ОПК-2. Способен применять нормы материального и процессуального права при решении задач профессиональной деятельности;</w:t>
      </w:r>
    </w:p>
    <w:p w:rsidR="008C5BB4" w:rsidRPr="00357E6F" w:rsidRDefault="008C5BB4" w:rsidP="008C5BB4">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sz w:val="20"/>
          <w:szCs w:val="20"/>
        </w:rPr>
      </w:pPr>
      <w:r w:rsidRPr="00357E6F">
        <w:rPr>
          <w:sz w:val="20"/>
          <w:szCs w:val="20"/>
        </w:rPr>
        <w:t>ОПК-5. Способен логически верно, аргументировано и ясно строить устную и письменную речь с единообразным и корректным использованием профессиональной юридической лексики.</w:t>
      </w:r>
    </w:p>
    <w:p w:rsidR="008C5BB4" w:rsidRPr="00357E6F" w:rsidRDefault="008C5BB4" w:rsidP="008C5BB4">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b/>
          <w:i/>
          <w:sz w:val="20"/>
          <w:szCs w:val="20"/>
        </w:rPr>
      </w:pPr>
    </w:p>
    <w:p w:rsidR="008C5BB4" w:rsidRPr="00357E6F" w:rsidRDefault="008C5BB4" w:rsidP="008C5BB4">
      <w:pPr>
        <w:tabs>
          <w:tab w:val="left" w:pos="900"/>
        </w:tabs>
        <w:suppressAutoHyphens/>
        <w:spacing w:before="0" w:beforeAutospacing="0" w:after="0" w:afterAutospacing="0"/>
        <w:ind w:firstLine="709"/>
        <w:jc w:val="both"/>
        <w:rPr>
          <w:b/>
          <w:i/>
          <w:sz w:val="20"/>
          <w:szCs w:val="20"/>
        </w:rPr>
      </w:pPr>
      <w:r w:rsidRPr="00357E6F">
        <w:rPr>
          <w:b/>
          <w:i/>
          <w:sz w:val="20"/>
          <w:szCs w:val="20"/>
        </w:rPr>
        <w:t>Результаты освоения дисциплины, установленные индикаторы достижения компетенций</w:t>
      </w:r>
    </w:p>
    <w:p w:rsidR="008C5BB4" w:rsidRPr="00357E6F" w:rsidRDefault="008C5BB4" w:rsidP="008C5BB4">
      <w:pPr>
        <w:tabs>
          <w:tab w:val="left" w:pos="900"/>
          <w:tab w:val="left" w:pos="1080"/>
        </w:tabs>
        <w:suppressAutoHyphens/>
        <w:spacing w:before="0" w:beforeAutospacing="0" w:after="0" w:afterAutospacing="0"/>
        <w:ind w:firstLine="709"/>
        <w:jc w:val="both"/>
        <w:rPr>
          <w:sz w:val="20"/>
          <w:szCs w:val="20"/>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93"/>
        <w:gridCol w:w="3260"/>
        <w:gridCol w:w="4820"/>
      </w:tblGrid>
      <w:tr w:rsidR="008C5BB4" w:rsidRPr="00357E6F" w:rsidTr="009C1438">
        <w:trPr>
          <w:tblHeader/>
        </w:trPr>
        <w:tc>
          <w:tcPr>
            <w:tcW w:w="2093" w:type="dxa"/>
          </w:tcPr>
          <w:p w:rsidR="008C5BB4" w:rsidRPr="00357E6F" w:rsidRDefault="008C5BB4" w:rsidP="009C1438">
            <w:pPr>
              <w:tabs>
                <w:tab w:val="left" w:pos="1080"/>
              </w:tabs>
              <w:spacing w:before="0" w:beforeAutospacing="0" w:after="0" w:afterAutospacing="0"/>
              <w:jc w:val="center"/>
              <w:rPr>
                <w:b/>
                <w:sz w:val="20"/>
                <w:szCs w:val="20"/>
              </w:rPr>
            </w:pPr>
            <w:r w:rsidRPr="00357E6F">
              <w:rPr>
                <w:b/>
                <w:sz w:val="20"/>
                <w:szCs w:val="20"/>
              </w:rPr>
              <w:t xml:space="preserve">Наименование </w:t>
            </w:r>
            <w:r w:rsidRPr="00357E6F">
              <w:rPr>
                <w:b/>
                <w:sz w:val="20"/>
                <w:szCs w:val="20"/>
              </w:rPr>
              <w:br/>
              <w:t>компетенции</w:t>
            </w:r>
          </w:p>
        </w:tc>
        <w:tc>
          <w:tcPr>
            <w:tcW w:w="3260" w:type="dxa"/>
          </w:tcPr>
          <w:p w:rsidR="008C5BB4" w:rsidRPr="00357E6F" w:rsidRDefault="008C5BB4" w:rsidP="009C1438">
            <w:pPr>
              <w:tabs>
                <w:tab w:val="left" w:pos="234"/>
                <w:tab w:val="left" w:pos="1080"/>
              </w:tabs>
              <w:spacing w:before="0" w:beforeAutospacing="0" w:after="0" w:afterAutospacing="0"/>
              <w:jc w:val="center"/>
              <w:rPr>
                <w:b/>
                <w:sz w:val="20"/>
                <w:szCs w:val="20"/>
              </w:rPr>
            </w:pPr>
            <w:r w:rsidRPr="00357E6F">
              <w:rPr>
                <w:b/>
                <w:sz w:val="20"/>
                <w:szCs w:val="20"/>
              </w:rPr>
              <w:t>Индикаторы достижения компетенции</w:t>
            </w:r>
          </w:p>
        </w:tc>
        <w:tc>
          <w:tcPr>
            <w:tcW w:w="4820" w:type="dxa"/>
          </w:tcPr>
          <w:p w:rsidR="008C5BB4" w:rsidRPr="00357E6F" w:rsidRDefault="008C5BB4" w:rsidP="009C1438">
            <w:pPr>
              <w:tabs>
                <w:tab w:val="left" w:pos="1080"/>
              </w:tabs>
              <w:spacing w:before="0" w:beforeAutospacing="0" w:after="0" w:afterAutospacing="0"/>
              <w:jc w:val="center"/>
              <w:rPr>
                <w:b/>
                <w:sz w:val="20"/>
                <w:szCs w:val="20"/>
              </w:rPr>
            </w:pPr>
            <w:r w:rsidRPr="00357E6F">
              <w:rPr>
                <w:b/>
                <w:sz w:val="20"/>
              </w:rPr>
              <w:t xml:space="preserve">Показатели (планируемые) результаты </w:t>
            </w:r>
            <w:r w:rsidRPr="00357E6F">
              <w:rPr>
                <w:b/>
                <w:sz w:val="20"/>
              </w:rPr>
              <w:br/>
              <w:t>обучения</w:t>
            </w:r>
          </w:p>
        </w:tc>
      </w:tr>
      <w:tr w:rsidR="008C5BB4" w:rsidRPr="00357E6F" w:rsidTr="009C1438">
        <w:tc>
          <w:tcPr>
            <w:tcW w:w="2093" w:type="dxa"/>
            <w:vMerge w:val="restart"/>
          </w:tcPr>
          <w:p w:rsidR="008C5BB4" w:rsidRPr="00357E6F" w:rsidRDefault="008C5BB4" w:rsidP="009C1438">
            <w:pPr>
              <w:tabs>
                <w:tab w:val="left" w:pos="900"/>
                <w:tab w:val="left" w:pos="1080"/>
              </w:tabs>
              <w:suppressAutoHyphens/>
              <w:overflowPunct w:val="0"/>
              <w:autoSpaceDE w:val="0"/>
              <w:autoSpaceDN w:val="0"/>
              <w:adjustRightInd w:val="0"/>
              <w:spacing w:before="0" w:beforeAutospacing="0" w:after="0" w:afterAutospacing="0"/>
              <w:textAlignment w:val="baseline"/>
              <w:rPr>
                <w:sz w:val="20"/>
                <w:szCs w:val="20"/>
              </w:rPr>
            </w:pPr>
            <w:r w:rsidRPr="00357E6F">
              <w:rPr>
                <w:sz w:val="20"/>
                <w:szCs w:val="20"/>
              </w:rPr>
              <w:t>ОПК-2. Способен применять нормы материального и процессуального права при решении задач профессиональной деятельности</w:t>
            </w:r>
          </w:p>
          <w:p w:rsidR="008C5BB4" w:rsidRPr="00357E6F" w:rsidRDefault="008C5BB4" w:rsidP="009C1438">
            <w:pPr>
              <w:tabs>
                <w:tab w:val="left" w:pos="900"/>
                <w:tab w:val="left" w:pos="1080"/>
              </w:tabs>
              <w:suppressAutoHyphens/>
              <w:overflowPunct w:val="0"/>
              <w:autoSpaceDE w:val="0"/>
              <w:autoSpaceDN w:val="0"/>
              <w:adjustRightInd w:val="0"/>
              <w:spacing w:before="0" w:beforeAutospacing="0" w:after="0" w:afterAutospacing="0"/>
              <w:textAlignment w:val="baseline"/>
              <w:rPr>
                <w:b/>
                <w:sz w:val="20"/>
                <w:szCs w:val="20"/>
              </w:rPr>
            </w:pPr>
          </w:p>
        </w:tc>
        <w:tc>
          <w:tcPr>
            <w:tcW w:w="3260" w:type="dxa"/>
          </w:tcPr>
          <w:p w:rsidR="008C5BB4" w:rsidRPr="00357E6F" w:rsidRDefault="008C5BB4" w:rsidP="009C1438">
            <w:pPr>
              <w:spacing w:after="0"/>
              <w:rPr>
                <w:sz w:val="20"/>
                <w:szCs w:val="20"/>
              </w:rPr>
            </w:pPr>
            <w:r w:rsidRPr="00357E6F">
              <w:rPr>
                <w:sz w:val="20"/>
                <w:szCs w:val="20"/>
              </w:rPr>
              <w:t>ОПК-2.1. Знает: понятийный аппарат гражданского, административного, и других отраслей права; действие основных юридических институтов и отраслей права</w:t>
            </w:r>
          </w:p>
        </w:tc>
        <w:tc>
          <w:tcPr>
            <w:tcW w:w="4820" w:type="dxa"/>
          </w:tcPr>
          <w:p w:rsidR="008C5BB4" w:rsidRPr="00357E6F" w:rsidRDefault="008C5BB4" w:rsidP="009C1438">
            <w:pPr>
              <w:tabs>
                <w:tab w:val="left" w:pos="183"/>
              </w:tabs>
              <w:suppressAutoHyphens/>
              <w:spacing w:before="0" w:beforeAutospacing="0" w:after="0" w:afterAutospacing="0"/>
              <w:contextualSpacing/>
              <w:jc w:val="both"/>
              <w:rPr>
                <w:sz w:val="20"/>
                <w:szCs w:val="20"/>
              </w:rPr>
            </w:pPr>
            <w:r w:rsidRPr="00357E6F">
              <w:rPr>
                <w:b/>
                <w:sz w:val="20"/>
                <w:szCs w:val="20"/>
                <w:u w:val="single"/>
              </w:rPr>
              <w:t>Знать:</w:t>
            </w:r>
            <w:r w:rsidRPr="00357E6F">
              <w:rPr>
                <w:sz w:val="20"/>
                <w:szCs w:val="20"/>
              </w:rPr>
              <w:t xml:space="preserve"> </w:t>
            </w:r>
          </w:p>
          <w:p w:rsidR="008C5BB4" w:rsidRPr="00357E6F" w:rsidRDefault="008C5BB4" w:rsidP="008C5BB4">
            <w:pPr>
              <w:numPr>
                <w:ilvl w:val="1"/>
                <w:numId w:val="64"/>
              </w:numPr>
              <w:tabs>
                <w:tab w:val="left" w:pos="183"/>
              </w:tabs>
              <w:spacing w:before="0" w:beforeAutospacing="0" w:after="0" w:afterAutospacing="0"/>
              <w:ind w:left="0" w:firstLine="0"/>
              <w:contextualSpacing/>
              <w:jc w:val="both"/>
              <w:rPr>
                <w:sz w:val="20"/>
                <w:szCs w:val="20"/>
              </w:rPr>
            </w:pPr>
            <w:r w:rsidRPr="00357E6F">
              <w:rPr>
                <w:rFonts w:eastAsia="Times New Roman"/>
                <w:sz w:val="20"/>
                <w:szCs w:val="20"/>
              </w:rPr>
              <w:t>понятийный аппарат гражданского, административного, экологического и других отраслей права; действие основных юридических институтов и отраслей права;</w:t>
            </w:r>
          </w:p>
          <w:p w:rsidR="008C5BB4" w:rsidRPr="00357E6F" w:rsidRDefault="008C5BB4" w:rsidP="008C5BB4">
            <w:pPr>
              <w:numPr>
                <w:ilvl w:val="0"/>
                <w:numId w:val="64"/>
              </w:numPr>
              <w:tabs>
                <w:tab w:val="left" w:pos="183"/>
              </w:tabs>
              <w:suppressAutoHyphens/>
              <w:spacing w:before="0" w:beforeAutospacing="0" w:after="0" w:afterAutospacing="0"/>
              <w:ind w:left="0" w:firstLine="0"/>
              <w:contextualSpacing/>
              <w:jc w:val="both"/>
              <w:rPr>
                <w:sz w:val="20"/>
                <w:szCs w:val="20"/>
              </w:rPr>
            </w:pPr>
            <w:r w:rsidRPr="00357E6F">
              <w:rPr>
                <w:sz w:val="20"/>
                <w:szCs w:val="20"/>
              </w:rPr>
              <w:t>предмет, метод, источники и принципы экологического права как отрасли права, понятие и виды правовых норм регулирующих правоотношений в области экологического права;</w:t>
            </w:r>
          </w:p>
          <w:p w:rsidR="008C5BB4" w:rsidRPr="00357E6F" w:rsidRDefault="008C5BB4" w:rsidP="008C5BB4">
            <w:pPr>
              <w:numPr>
                <w:ilvl w:val="0"/>
                <w:numId w:val="64"/>
              </w:numPr>
              <w:tabs>
                <w:tab w:val="left" w:pos="183"/>
              </w:tabs>
              <w:suppressAutoHyphens/>
              <w:spacing w:before="0" w:beforeAutospacing="0" w:after="0" w:afterAutospacing="0"/>
              <w:ind w:left="0" w:firstLine="0"/>
              <w:contextualSpacing/>
              <w:jc w:val="both"/>
              <w:rPr>
                <w:sz w:val="20"/>
                <w:szCs w:val="20"/>
              </w:rPr>
            </w:pPr>
            <w:r w:rsidRPr="00357E6F">
              <w:rPr>
                <w:sz w:val="20"/>
                <w:szCs w:val="20"/>
              </w:rPr>
              <w:t>основные правовые механизмы охраны окружающей среды и рационального природопользования;</w:t>
            </w:r>
          </w:p>
          <w:p w:rsidR="008C5BB4" w:rsidRPr="00357E6F" w:rsidRDefault="008C5BB4" w:rsidP="008C5BB4">
            <w:pPr>
              <w:numPr>
                <w:ilvl w:val="0"/>
                <w:numId w:val="64"/>
              </w:numPr>
              <w:tabs>
                <w:tab w:val="left" w:pos="183"/>
              </w:tabs>
              <w:suppressAutoHyphens/>
              <w:spacing w:before="0" w:beforeAutospacing="0" w:after="0" w:afterAutospacing="0"/>
              <w:ind w:left="0" w:firstLine="0"/>
              <w:contextualSpacing/>
              <w:jc w:val="both"/>
              <w:rPr>
                <w:sz w:val="20"/>
                <w:szCs w:val="20"/>
              </w:rPr>
            </w:pPr>
            <w:r w:rsidRPr="00357E6F">
              <w:rPr>
                <w:sz w:val="20"/>
                <w:szCs w:val="20"/>
              </w:rPr>
              <w:t>основы юридической ответственности за нарушения норм экологического законодательства;</w:t>
            </w:r>
          </w:p>
          <w:p w:rsidR="008C5BB4" w:rsidRPr="00357E6F" w:rsidRDefault="008C5BB4" w:rsidP="008C5BB4">
            <w:pPr>
              <w:numPr>
                <w:ilvl w:val="0"/>
                <w:numId w:val="64"/>
              </w:numPr>
              <w:tabs>
                <w:tab w:val="left" w:pos="183"/>
              </w:tabs>
              <w:suppressAutoHyphens/>
              <w:spacing w:before="0" w:beforeAutospacing="0" w:after="0" w:afterAutospacing="0"/>
              <w:ind w:left="0" w:firstLine="0"/>
              <w:contextualSpacing/>
              <w:jc w:val="both"/>
              <w:rPr>
                <w:sz w:val="20"/>
                <w:szCs w:val="20"/>
              </w:rPr>
            </w:pPr>
            <w:r w:rsidRPr="00357E6F">
              <w:rPr>
                <w:sz w:val="20"/>
                <w:szCs w:val="20"/>
              </w:rPr>
              <w:t>роль государства и общественности в охране окружающей природной среды; вопросы управления экологией, правовые формы возмещения вреда, причиненного экологическим правонарушением, и юридическую ответственность за эти нарушения;</w:t>
            </w:r>
          </w:p>
          <w:p w:rsidR="008C5BB4" w:rsidRPr="00357E6F" w:rsidRDefault="008C5BB4" w:rsidP="008C5BB4">
            <w:pPr>
              <w:numPr>
                <w:ilvl w:val="0"/>
                <w:numId w:val="64"/>
              </w:numPr>
              <w:tabs>
                <w:tab w:val="left" w:pos="183"/>
              </w:tabs>
              <w:suppressAutoHyphens/>
              <w:spacing w:before="0" w:beforeAutospacing="0" w:after="0" w:afterAutospacing="0"/>
              <w:ind w:left="0" w:firstLine="0"/>
              <w:contextualSpacing/>
              <w:jc w:val="both"/>
              <w:rPr>
                <w:b/>
                <w:sz w:val="20"/>
                <w:szCs w:val="20"/>
                <w:u w:val="single"/>
              </w:rPr>
            </w:pPr>
            <w:r w:rsidRPr="00357E6F">
              <w:rPr>
                <w:sz w:val="20"/>
                <w:szCs w:val="20"/>
              </w:rPr>
              <w:t>эколого-правовые режимы использования различных природных объектов, эколого-правовую защиту компонентов экологической системы.</w:t>
            </w:r>
          </w:p>
        </w:tc>
      </w:tr>
      <w:tr w:rsidR="008C5BB4" w:rsidRPr="00357E6F" w:rsidTr="009C1438">
        <w:tc>
          <w:tcPr>
            <w:tcW w:w="2093" w:type="dxa"/>
            <w:vMerge/>
          </w:tcPr>
          <w:p w:rsidR="008C5BB4" w:rsidRPr="00357E6F" w:rsidRDefault="008C5BB4" w:rsidP="009C1438">
            <w:pPr>
              <w:tabs>
                <w:tab w:val="left" w:pos="1080"/>
              </w:tabs>
              <w:spacing w:before="0" w:beforeAutospacing="0" w:after="0" w:afterAutospacing="0"/>
              <w:rPr>
                <w:b/>
                <w:sz w:val="20"/>
                <w:szCs w:val="20"/>
              </w:rPr>
            </w:pPr>
          </w:p>
        </w:tc>
        <w:tc>
          <w:tcPr>
            <w:tcW w:w="3260" w:type="dxa"/>
          </w:tcPr>
          <w:p w:rsidR="008C5BB4" w:rsidRPr="00357E6F" w:rsidRDefault="008C5BB4" w:rsidP="009C1438">
            <w:pPr>
              <w:spacing w:after="0"/>
              <w:rPr>
                <w:sz w:val="20"/>
                <w:szCs w:val="20"/>
              </w:rPr>
            </w:pPr>
            <w:r w:rsidRPr="00357E6F">
              <w:rPr>
                <w:sz w:val="20"/>
                <w:szCs w:val="20"/>
              </w:rPr>
              <w:t>ОПК-2.2. Умеет:</w:t>
            </w:r>
            <w:r w:rsidRPr="00357E6F">
              <w:t xml:space="preserve"> </w:t>
            </w:r>
            <w:r w:rsidRPr="00357E6F">
              <w:rPr>
                <w:sz w:val="20"/>
                <w:szCs w:val="20"/>
              </w:rPr>
              <w:t>юридически правильно квалифицировать факты и обстоятельства; применять нормы процессуального законодательства в профессиональной деятельности</w:t>
            </w:r>
          </w:p>
        </w:tc>
        <w:tc>
          <w:tcPr>
            <w:tcW w:w="4820" w:type="dxa"/>
          </w:tcPr>
          <w:p w:rsidR="008C5BB4" w:rsidRPr="00357E6F" w:rsidRDefault="008C5BB4" w:rsidP="009C1438">
            <w:pPr>
              <w:tabs>
                <w:tab w:val="left" w:pos="183"/>
              </w:tabs>
              <w:suppressAutoHyphens/>
              <w:spacing w:before="0" w:beforeAutospacing="0" w:after="0" w:afterAutospacing="0"/>
              <w:contextualSpacing/>
              <w:jc w:val="both"/>
              <w:rPr>
                <w:b/>
                <w:sz w:val="20"/>
                <w:szCs w:val="20"/>
                <w:u w:val="single"/>
              </w:rPr>
            </w:pPr>
            <w:r w:rsidRPr="00357E6F">
              <w:rPr>
                <w:b/>
                <w:sz w:val="20"/>
                <w:szCs w:val="20"/>
                <w:u w:val="single"/>
              </w:rPr>
              <w:t xml:space="preserve">Уметь: </w:t>
            </w:r>
          </w:p>
          <w:p w:rsidR="008C5BB4" w:rsidRPr="00357E6F" w:rsidRDefault="008C5BB4" w:rsidP="008C5BB4">
            <w:pPr>
              <w:numPr>
                <w:ilvl w:val="0"/>
                <w:numId w:val="65"/>
              </w:numPr>
              <w:tabs>
                <w:tab w:val="left" w:pos="183"/>
              </w:tabs>
              <w:suppressAutoHyphens/>
              <w:spacing w:before="0" w:beforeAutospacing="0" w:after="0" w:afterAutospacing="0"/>
              <w:ind w:left="0" w:firstLine="0"/>
              <w:contextualSpacing/>
              <w:jc w:val="both"/>
              <w:rPr>
                <w:sz w:val="20"/>
                <w:szCs w:val="20"/>
              </w:rPr>
            </w:pPr>
            <w:r w:rsidRPr="00357E6F">
              <w:rPr>
                <w:rFonts w:eastAsia="Times New Roman"/>
                <w:sz w:val="20"/>
                <w:szCs w:val="20"/>
              </w:rPr>
              <w:t>юридически правильно квалифицировать факты и обстоятельства; применять нормы процессуального законодательства в профессиональной деятельности.</w:t>
            </w:r>
          </w:p>
        </w:tc>
      </w:tr>
      <w:tr w:rsidR="008C5BB4" w:rsidRPr="00357E6F" w:rsidTr="009C1438">
        <w:tc>
          <w:tcPr>
            <w:tcW w:w="2093" w:type="dxa"/>
            <w:vMerge/>
          </w:tcPr>
          <w:p w:rsidR="008C5BB4" w:rsidRPr="00357E6F" w:rsidRDefault="008C5BB4" w:rsidP="009C1438">
            <w:pPr>
              <w:tabs>
                <w:tab w:val="left" w:pos="1080"/>
              </w:tabs>
              <w:spacing w:before="0" w:beforeAutospacing="0" w:after="0" w:afterAutospacing="0"/>
              <w:rPr>
                <w:b/>
                <w:sz w:val="20"/>
                <w:szCs w:val="20"/>
              </w:rPr>
            </w:pPr>
          </w:p>
        </w:tc>
        <w:tc>
          <w:tcPr>
            <w:tcW w:w="3260" w:type="dxa"/>
          </w:tcPr>
          <w:p w:rsidR="008C5BB4" w:rsidRPr="00357E6F" w:rsidRDefault="008C5BB4" w:rsidP="009C1438">
            <w:pPr>
              <w:spacing w:after="0"/>
              <w:rPr>
                <w:sz w:val="20"/>
                <w:szCs w:val="20"/>
              </w:rPr>
            </w:pPr>
            <w:r w:rsidRPr="00357E6F">
              <w:rPr>
                <w:sz w:val="20"/>
                <w:szCs w:val="20"/>
              </w:rPr>
              <w:t>ОПК-2.3. Владеет</w:t>
            </w:r>
            <w:r w:rsidRPr="00357E6F">
              <w:t xml:space="preserve"> </w:t>
            </w:r>
            <w:r w:rsidRPr="00357E6F">
              <w:rPr>
                <w:sz w:val="20"/>
                <w:szCs w:val="20"/>
              </w:rPr>
              <w:t>способностью : определять круг материальных и процессуальных правовых норм, применяемых к общественным отношениям, подлежащим правовой регламентации; осуществлять выбор способов  защиты прав и законных интересов государства, общества, граждан</w:t>
            </w:r>
          </w:p>
        </w:tc>
        <w:tc>
          <w:tcPr>
            <w:tcW w:w="4820" w:type="dxa"/>
          </w:tcPr>
          <w:p w:rsidR="008C5BB4" w:rsidRPr="00357E6F" w:rsidRDefault="008C5BB4" w:rsidP="009C1438">
            <w:pPr>
              <w:tabs>
                <w:tab w:val="left" w:pos="183"/>
              </w:tabs>
              <w:suppressAutoHyphens/>
              <w:spacing w:before="0" w:beforeAutospacing="0" w:after="0" w:afterAutospacing="0"/>
              <w:contextualSpacing/>
              <w:jc w:val="both"/>
              <w:rPr>
                <w:bCs/>
                <w:sz w:val="20"/>
                <w:szCs w:val="20"/>
              </w:rPr>
            </w:pPr>
            <w:r w:rsidRPr="00357E6F">
              <w:rPr>
                <w:b/>
                <w:sz w:val="20"/>
                <w:szCs w:val="20"/>
                <w:u w:val="single"/>
              </w:rPr>
              <w:t>Владеть</w:t>
            </w:r>
            <w:r w:rsidRPr="00357E6F">
              <w:rPr>
                <w:bCs/>
                <w:sz w:val="20"/>
                <w:szCs w:val="20"/>
              </w:rPr>
              <w:t>:</w:t>
            </w:r>
          </w:p>
          <w:p w:rsidR="008C5BB4" w:rsidRPr="00357E6F" w:rsidRDefault="008C5BB4" w:rsidP="008C5BB4">
            <w:pPr>
              <w:numPr>
                <w:ilvl w:val="0"/>
                <w:numId w:val="65"/>
              </w:numPr>
              <w:tabs>
                <w:tab w:val="left" w:pos="183"/>
              </w:tabs>
              <w:suppressAutoHyphens/>
              <w:spacing w:before="0" w:beforeAutospacing="0" w:after="0" w:afterAutospacing="0"/>
              <w:ind w:left="0" w:firstLine="0"/>
              <w:contextualSpacing/>
              <w:jc w:val="both"/>
              <w:rPr>
                <w:rFonts w:eastAsia="Times New Roman"/>
                <w:sz w:val="20"/>
                <w:szCs w:val="20"/>
              </w:rPr>
            </w:pPr>
            <w:r w:rsidRPr="00357E6F">
              <w:rPr>
                <w:rFonts w:eastAsia="Times New Roman"/>
                <w:sz w:val="20"/>
                <w:szCs w:val="20"/>
              </w:rPr>
              <w:t>способностью определять круг материальных и процессуальных правовых норм, применяемых к общественным отношениям, подлежащим правовой регламентации; способностью определять способы защиты прав и законных интересов государства, общества, граждан.</w:t>
            </w:r>
          </w:p>
        </w:tc>
      </w:tr>
      <w:tr w:rsidR="008C5BB4" w:rsidRPr="00357E6F" w:rsidTr="009C1438">
        <w:tc>
          <w:tcPr>
            <w:tcW w:w="2093" w:type="dxa"/>
            <w:vMerge w:val="restart"/>
          </w:tcPr>
          <w:p w:rsidR="008C5BB4" w:rsidRPr="00357E6F" w:rsidRDefault="008C5BB4" w:rsidP="009C1438">
            <w:pPr>
              <w:tabs>
                <w:tab w:val="left" w:pos="1080"/>
              </w:tabs>
              <w:spacing w:before="0" w:beforeAutospacing="0" w:after="0" w:afterAutospacing="0"/>
              <w:rPr>
                <w:b/>
                <w:sz w:val="20"/>
                <w:szCs w:val="20"/>
              </w:rPr>
            </w:pPr>
            <w:r w:rsidRPr="00357E6F">
              <w:rPr>
                <w:sz w:val="20"/>
                <w:szCs w:val="20"/>
              </w:rPr>
              <w:lastRenderedPageBreak/>
              <w:t>ОПК-5. Способен логически верно, аргументировано и ясно строить устную и письменную речь с единообразным и корректным использованием профессиональной юридической лексики</w:t>
            </w:r>
          </w:p>
        </w:tc>
        <w:tc>
          <w:tcPr>
            <w:tcW w:w="3260" w:type="dxa"/>
          </w:tcPr>
          <w:p w:rsidR="008C5BB4" w:rsidRPr="00357E6F" w:rsidRDefault="008C5BB4" w:rsidP="009C1438">
            <w:pPr>
              <w:spacing w:after="0"/>
              <w:rPr>
                <w:sz w:val="20"/>
                <w:szCs w:val="20"/>
              </w:rPr>
            </w:pPr>
            <w:r w:rsidRPr="00357E6F">
              <w:rPr>
                <w:sz w:val="20"/>
                <w:szCs w:val="20"/>
              </w:rPr>
              <w:t>ОПК-5.1. Знает: правила юридической техники; правила русского языка и особенности их использования в процессуальных и иных юридических документах</w:t>
            </w:r>
          </w:p>
        </w:tc>
        <w:tc>
          <w:tcPr>
            <w:tcW w:w="4820" w:type="dxa"/>
          </w:tcPr>
          <w:p w:rsidR="008C5BB4" w:rsidRPr="00357E6F" w:rsidRDefault="008C5BB4" w:rsidP="009C1438">
            <w:pPr>
              <w:tabs>
                <w:tab w:val="left" w:pos="466"/>
              </w:tabs>
              <w:spacing w:before="0" w:beforeAutospacing="0" w:after="0" w:afterAutospacing="0"/>
              <w:ind w:firstLine="41"/>
              <w:rPr>
                <w:bCs/>
                <w:sz w:val="20"/>
                <w:szCs w:val="20"/>
              </w:rPr>
            </w:pPr>
            <w:r w:rsidRPr="00357E6F">
              <w:rPr>
                <w:b/>
                <w:sz w:val="20"/>
                <w:szCs w:val="20"/>
                <w:u w:val="single"/>
              </w:rPr>
              <w:t>Знать:</w:t>
            </w:r>
            <w:r w:rsidRPr="00357E6F">
              <w:rPr>
                <w:bCs/>
                <w:sz w:val="20"/>
                <w:szCs w:val="20"/>
              </w:rPr>
              <w:t xml:space="preserve"> </w:t>
            </w:r>
          </w:p>
          <w:p w:rsidR="008C5BB4" w:rsidRPr="00357E6F" w:rsidRDefault="008C5BB4" w:rsidP="008C5BB4">
            <w:pPr>
              <w:numPr>
                <w:ilvl w:val="0"/>
                <w:numId w:val="65"/>
              </w:numPr>
              <w:tabs>
                <w:tab w:val="left" w:pos="466"/>
                <w:tab w:val="left" w:pos="604"/>
              </w:tabs>
              <w:spacing w:before="0" w:beforeAutospacing="0" w:after="0" w:afterAutospacing="0"/>
              <w:ind w:left="37" w:firstLine="41"/>
              <w:rPr>
                <w:b/>
                <w:sz w:val="20"/>
                <w:szCs w:val="20"/>
                <w:u w:val="single"/>
              </w:rPr>
            </w:pPr>
            <w:r w:rsidRPr="00357E6F">
              <w:rPr>
                <w:sz w:val="20"/>
                <w:szCs w:val="20"/>
              </w:rPr>
              <w:t>правила юридической техники; правила русского языка и особенности их использования в процессуальных и иных юридических документах.</w:t>
            </w:r>
          </w:p>
        </w:tc>
      </w:tr>
      <w:tr w:rsidR="008C5BB4" w:rsidRPr="00357E6F" w:rsidTr="009C1438">
        <w:tc>
          <w:tcPr>
            <w:tcW w:w="2093" w:type="dxa"/>
            <w:vMerge/>
          </w:tcPr>
          <w:p w:rsidR="008C5BB4" w:rsidRPr="00357E6F" w:rsidRDefault="008C5BB4" w:rsidP="009C1438">
            <w:pPr>
              <w:tabs>
                <w:tab w:val="left" w:pos="1080"/>
              </w:tabs>
              <w:spacing w:before="0" w:beforeAutospacing="0" w:after="0" w:afterAutospacing="0"/>
              <w:rPr>
                <w:b/>
                <w:sz w:val="20"/>
                <w:szCs w:val="20"/>
              </w:rPr>
            </w:pPr>
          </w:p>
        </w:tc>
        <w:tc>
          <w:tcPr>
            <w:tcW w:w="3260" w:type="dxa"/>
          </w:tcPr>
          <w:p w:rsidR="008C5BB4" w:rsidRPr="00357E6F" w:rsidRDefault="008C5BB4" w:rsidP="009C1438">
            <w:pPr>
              <w:spacing w:after="0"/>
              <w:rPr>
                <w:sz w:val="20"/>
                <w:szCs w:val="20"/>
              </w:rPr>
            </w:pPr>
            <w:r w:rsidRPr="00357E6F">
              <w:rPr>
                <w:sz w:val="20"/>
                <w:szCs w:val="20"/>
              </w:rPr>
              <w:t>ОПК-5.2. Умеет:</w:t>
            </w:r>
            <w:r w:rsidRPr="00357E6F">
              <w:t xml:space="preserve"> </w:t>
            </w:r>
            <w:r w:rsidRPr="00357E6F">
              <w:rPr>
                <w:sz w:val="20"/>
                <w:szCs w:val="20"/>
              </w:rPr>
              <w:t>логически верно, аргументированно и ясно строить юридическую речь; единообразно и корректно использовать понятийный аппарат разных отраслей права в профессиональной деятельности</w:t>
            </w:r>
          </w:p>
        </w:tc>
        <w:tc>
          <w:tcPr>
            <w:tcW w:w="4820" w:type="dxa"/>
          </w:tcPr>
          <w:p w:rsidR="008C5BB4" w:rsidRPr="00357E6F" w:rsidRDefault="008C5BB4" w:rsidP="009C1438">
            <w:pPr>
              <w:tabs>
                <w:tab w:val="left" w:pos="466"/>
              </w:tabs>
              <w:spacing w:before="0" w:beforeAutospacing="0" w:after="0" w:afterAutospacing="0"/>
              <w:ind w:firstLine="41"/>
              <w:rPr>
                <w:bCs/>
                <w:sz w:val="20"/>
                <w:szCs w:val="20"/>
              </w:rPr>
            </w:pPr>
            <w:r w:rsidRPr="00357E6F">
              <w:rPr>
                <w:b/>
                <w:sz w:val="20"/>
                <w:szCs w:val="20"/>
                <w:u w:val="single"/>
              </w:rPr>
              <w:t>Уметь:</w:t>
            </w:r>
            <w:r w:rsidRPr="00357E6F">
              <w:rPr>
                <w:bCs/>
                <w:sz w:val="20"/>
                <w:szCs w:val="20"/>
              </w:rPr>
              <w:t xml:space="preserve"> </w:t>
            </w:r>
          </w:p>
          <w:p w:rsidR="008C5BB4" w:rsidRPr="00357E6F" w:rsidRDefault="008C5BB4" w:rsidP="008C5BB4">
            <w:pPr>
              <w:numPr>
                <w:ilvl w:val="0"/>
                <w:numId w:val="65"/>
              </w:numPr>
              <w:tabs>
                <w:tab w:val="left" w:pos="466"/>
                <w:tab w:val="left" w:pos="604"/>
              </w:tabs>
              <w:spacing w:before="0" w:beforeAutospacing="0" w:after="0" w:afterAutospacing="0"/>
              <w:ind w:left="37" w:firstLine="41"/>
              <w:rPr>
                <w:sz w:val="20"/>
                <w:szCs w:val="20"/>
              </w:rPr>
            </w:pPr>
            <w:r w:rsidRPr="00357E6F">
              <w:rPr>
                <w:sz w:val="20"/>
                <w:szCs w:val="20"/>
              </w:rPr>
              <w:t>логически верно, аргументировано и ясно строить юридическую речь; единообразно и корректно использовать понятийный аппарат разных отраслей права в профессиональной деятельности.</w:t>
            </w:r>
          </w:p>
        </w:tc>
      </w:tr>
      <w:tr w:rsidR="008C5BB4" w:rsidRPr="00357E6F" w:rsidTr="009C1438">
        <w:tc>
          <w:tcPr>
            <w:tcW w:w="2093" w:type="dxa"/>
            <w:vMerge/>
          </w:tcPr>
          <w:p w:rsidR="008C5BB4" w:rsidRPr="00357E6F" w:rsidRDefault="008C5BB4" w:rsidP="009C1438">
            <w:pPr>
              <w:tabs>
                <w:tab w:val="left" w:pos="1080"/>
              </w:tabs>
              <w:spacing w:before="0" w:beforeAutospacing="0" w:after="0" w:afterAutospacing="0"/>
              <w:rPr>
                <w:b/>
                <w:sz w:val="20"/>
                <w:szCs w:val="20"/>
              </w:rPr>
            </w:pPr>
          </w:p>
        </w:tc>
        <w:tc>
          <w:tcPr>
            <w:tcW w:w="3260" w:type="dxa"/>
          </w:tcPr>
          <w:p w:rsidR="008C5BB4" w:rsidRPr="00357E6F" w:rsidRDefault="008C5BB4" w:rsidP="009C1438">
            <w:pPr>
              <w:spacing w:after="0"/>
              <w:rPr>
                <w:sz w:val="20"/>
                <w:szCs w:val="20"/>
              </w:rPr>
            </w:pPr>
            <w:r w:rsidRPr="00357E6F">
              <w:rPr>
                <w:sz w:val="20"/>
                <w:szCs w:val="20"/>
              </w:rPr>
              <w:t>ОПК-5.3. Владеет: навыками корректного использования профессиональной юридической лексики в работе по охране прав и свобод граждан; способностью логически верно, аргументированно и ясно составлять юридические документы</w:t>
            </w:r>
          </w:p>
        </w:tc>
        <w:tc>
          <w:tcPr>
            <w:tcW w:w="4820" w:type="dxa"/>
          </w:tcPr>
          <w:p w:rsidR="008C5BB4" w:rsidRPr="00357E6F" w:rsidRDefault="008C5BB4" w:rsidP="009C1438">
            <w:pPr>
              <w:tabs>
                <w:tab w:val="left" w:pos="466"/>
              </w:tabs>
              <w:spacing w:before="0" w:beforeAutospacing="0" w:after="0" w:afterAutospacing="0"/>
              <w:ind w:firstLine="41"/>
              <w:rPr>
                <w:bCs/>
                <w:sz w:val="20"/>
                <w:szCs w:val="20"/>
              </w:rPr>
            </w:pPr>
            <w:r w:rsidRPr="00357E6F">
              <w:rPr>
                <w:b/>
                <w:sz w:val="20"/>
                <w:szCs w:val="20"/>
                <w:u w:val="single"/>
              </w:rPr>
              <w:t>Владеть:</w:t>
            </w:r>
            <w:r w:rsidRPr="00357E6F">
              <w:rPr>
                <w:bCs/>
                <w:sz w:val="20"/>
                <w:szCs w:val="20"/>
              </w:rPr>
              <w:t xml:space="preserve"> </w:t>
            </w:r>
          </w:p>
          <w:p w:rsidR="008C5BB4" w:rsidRPr="00357E6F" w:rsidRDefault="008C5BB4" w:rsidP="008C5BB4">
            <w:pPr>
              <w:numPr>
                <w:ilvl w:val="0"/>
                <w:numId w:val="65"/>
              </w:numPr>
              <w:tabs>
                <w:tab w:val="left" w:pos="466"/>
              </w:tabs>
              <w:spacing w:before="0" w:beforeAutospacing="0" w:after="0" w:afterAutospacing="0"/>
              <w:ind w:left="0" w:firstLine="41"/>
              <w:rPr>
                <w:b/>
                <w:sz w:val="20"/>
                <w:szCs w:val="20"/>
                <w:u w:val="single"/>
              </w:rPr>
            </w:pPr>
            <w:r w:rsidRPr="00357E6F">
              <w:rPr>
                <w:sz w:val="20"/>
                <w:szCs w:val="20"/>
              </w:rPr>
              <w:t>навыками корректного использования профессиональной юридической лексики в работе по охране прав и свобод граждан; способностью логически верно, аргументировано и ясно составлять юридические документы.</w:t>
            </w:r>
          </w:p>
        </w:tc>
      </w:tr>
    </w:tbl>
    <w:p w:rsidR="008C5BB4" w:rsidRPr="00357E6F" w:rsidRDefault="008C5BB4" w:rsidP="008C5BB4">
      <w:pPr>
        <w:tabs>
          <w:tab w:val="left" w:pos="900"/>
          <w:tab w:val="left" w:pos="1080"/>
        </w:tabs>
        <w:suppressAutoHyphens/>
        <w:spacing w:before="0" w:beforeAutospacing="0" w:after="0" w:afterAutospacing="0"/>
        <w:ind w:firstLine="709"/>
        <w:jc w:val="both"/>
        <w:rPr>
          <w:sz w:val="20"/>
          <w:szCs w:val="20"/>
        </w:rPr>
      </w:pPr>
    </w:p>
    <w:p w:rsidR="008C5BB4" w:rsidRPr="00357E6F" w:rsidRDefault="008C5BB4" w:rsidP="008C5BB4">
      <w:pPr>
        <w:tabs>
          <w:tab w:val="left" w:pos="900"/>
          <w:tab w:val="left" w:pos="1080"/>
        </w:tabs>
        <w:suppressAutoHyphens/>
        <w:spacing w:before="0" w:beforeAutospacing="0" w:after="0" w:afterAutospacing="0"/>
        <w:ind w:firstLine="709"/>
        <w:jc w:val="both"/>
        <w:rPr>
          <w:sz w:val="20"/>
          <w:szCs w:val="20"/>
        </w:rPr>
      </w:pPr>
      <w:r w:rsidRPr="00357E6F">
        <w:rPr>
          <w:sz w:val="20"/>
          <w:szCs w:val="20"/>
        </w:rPr>
        <w:t>Знания, умения и навыки, приобретаемые обучающимися в результате изучения дисциплины «Экологическое право», являются необходимыми для последующего поэтапного формирования компетенций и изучения дисциплин.</w:t>
      </w:r>
    </w:p>
    <w:p w:rsidR="008C5BB4" w:rsidRPr="00357E6F" w:rsidRDefault="008C5BB4" w:rsidP="008C5BB4">
      <w:pPr>
        <w:pStyle w:val="1c"/>
        <w:keepNext/>
        <w:tabs>
          <w:tab w:val="right" w:leader="dot" w:pos="9600"/>
        </w:tabs>
        <w:spacing w:before="0" w:beforeAutospacing="0" w:after="0" w:afterAutospacing="0"/>
        <w:ind w:left="0" w:firstLine="709"/>
        <w:rPr>
          <w:b/>
          <w:bCs/>
          <w:kern w:val="32"/>
          <w:sz w:val="20"/>
        </w:rPr>
      </w:pPr>
    </w:p>
    <w:p w:rsidR="008C5BB4" w:rsidRPr="00357E6F" w:rsidRDefault="008C5BB4" w:rsidP="008C5BB4">
      <w:pPr>
        <w:pStyle w:val="1c"/>
        <w:keepNext/>
        <w:tabs>
          <w:tab w:val="right" w:leader="dot" w:pos="9600"/>
        </w:tabs>
        <w:spacing w:before="0" w:beforeAutospacing="0" w:after="0" w:afterAutospacing="0"/>
        <w:ind w:left="0" w:firstLine="709"/>
        <w:rPr>
          <w:b/>
          <w:bCs/>
          <w:kern w:val="32"/>
          <w:sz w:val="20"/>
        </w:rPr>
      </w:pPr>
      <w:r w:rsidRPr="00357E6F">
        <w:rPr>
          <w:b/>
          <w:bCs/>
          <w:kern w:val="32"/>
          <w:sz w:val="20"/>
        </w:rPr>
        <w:t xml:space="preserve">4. Объем дисциплины и виды учебной работы </w:t>
      </w:r>
    </w:p>
    <w:p w:rsidR="008C5BB4" w:rsidRPr="00357E6F" w:rsidRDefault="008C5BB4" w:rsidP="008C5BB4">
      <w:pPr>
        <w:spacing w:before="0" w:beforeAutospacing="0" w:after="0" w:afterAutospacing="0"/>
        <w:ind w:firstLine="680"/>
        <w:rPr>
          <w:b/>
          <w:sz w:val="20"/>
          <w:szCs w:val="20"/>
        </w:rPr>
      </w:pPr>
    </w:p>
    <w:p w:rsidR="008C5BB4" w:rsidRPr="00357E6F" w:rsidRDefault="008C5BB4" w:rsidP="008C5BB4">
      <w:pPr>
        <w:spacing w:before="0" w:beforeAutospacing="0" w:after="0" w:afterAutospacing="0"/>
        <w:ind w:firstLine="680"/>
        <w:rPr>
          <w:sz w:val="20"/>
          <w:szCs w:val="20"/>
        </w:rPr>
      </w:pPr>
      <w:r w:rsidRPr="00357E6F">
        <w:rPr>
          <w:sz w:val="20"/>
          <w:szCs w:val="20"/>
        </w:rPr>
        <w:t>Учебным планом предусматриваются следующие виды работы по дисциплине:</w:t>
      </w:r>
    </w:p>
    <w:p w:rsidR="008C5BB4" w:rsidRPr="00357E6F" w:rsidRDefault="008C5BB4" w:rsidP="008C5BB4">
      <w:pPr>
        <w:spacing w:before="0" w:beforeAutospacing="0" w:after="0" w:afterAutospacing="0"/>
        <w:ind w:firstLine="680"/>
        <w:jc w:val="right"/>
        <w:rPr>
          <w:b/>
          <w:sz w:val="20"/>
          <w:szCs w:val="20"/>
        </w:rPr>
      </w:pPr>
    </w:p>
    <w:tbl>
      <w:tblPr>
        <w:tblW w:w="10117"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537"/>
        <w:gridCol w:w="720"/>
        <w:gridCol w:w="900"/>
        <w:gridCol w:w="720"/>
        <w:gridCol w:w="933"/>
        <w:gridCol w:w="687"/>
        <w:gridCol w:w="900"/>
      </w:tblGrid>
      <w:tr w:rsidR="008C5BB4" w:rsidRPr="00357E6F" w:rsidTr="009C1438">
        <w:tc>
          <w:tcPr>
            <w:tcW w:w="720" w:type="dxa"/>
            <w:vMerge w:val="restart"/>
            <w:vAlign w:val="center"/>
          </w:tcPr>
          <w:p w:rsidR="008C5BB4" w:rsidRPr="00357E6F" w:rsidRDefault="008C5BB4" w:rsidP="009C1438">
            <w:pPr>
              <w:pStyle w:val="afffd"/>
              <w:suppressAutoHyphens/>
              <w:snapToGrid w:val="0"/>
              <w:jc w:val="center"/>
              <w:rPr>
                <w:b/>
                <w:sz w:val="20"/>
                <w:szCs w:val="20"/>
              </w:rPr>
            </w:pPr>
            <w:r w:rsidRPr="00357E6F">
              <w:rPr>
                <w:b/>
                <w:sz w:val="20"/>
                <w:szCs w:val="20"/>
              </w:rPr>
              <w:t>№ п/п</w:t>
            </w:r>
          </w:p>
        </w:tc>
        <w:tc>
          <w:tcPr>
            <w:tcW w:w="4537" w:type="dxa"/>
            <w:vMerge w:val="restart"/>
            <w:vAlign w:val="center"/>
          </w:tcPr>
          <w:p w:rsidR="008C5BB4" w:rsidRPr="00357E6F" w:rsidRDefault="008C5BB4" w:rsidP="009C1438">
            <w:pPr>
              <w:pStyle w:val="afffd"/>
              <w:suppressAutoHyphens/>
              <w:snapToGrid w:val="0"/>
              <w:jc w:val="center"/>
              <w:rPr>
                <w:b/>
                <w:sz w:val="20"/>
                <w:szCs w:val="20"/>
              </w:rPr>
            </w:pPr>
            <w:r w:rsidRPr="00357E6F">
              <w:rPr>
                <w:b/>
                <w:sz w:val="20"/>
                <w:szCs w:val="20"/>
              </w:rPr>
              <w:t>Виды учебных занятий</w:t>
            </w:r>
          </w:p>
        </w:tc>
        <w:tc>
          <w:tcPr>
            <w:tcW w:w="4860" w:type="dxa"/>
            <w:gridSpan w:val="6"/>
          </w:tcPr>
          <w:p w:rsidR="008C5BB4" w:rsidRPr="00357E6F" w:rsidRDefault="008C5BB4" w:rsidP="009C1438">
            <w:pPr>
              <w:tabs>
                <w:tab w:val="left" w:pos="900"/>
              </w:tabs>
              <w:spacing w:before="0" w:beforeAutospacing="0" w:after="0" w:afterAutospacing="0"/>
              <w:jc w:val="center"/>
              <w:rPr>
                <w:b/>
                <w:sz w:val="20"/>
                <w:szCs w:val="20"/>
              </w:rPr>
            </w:pPr>
            <w:r w:rsidRPr="00357E6F">
              <w:rPr>
                <w:b/>
                <w:sz w:val="20"/>
                <w:szCs w:val="20"/>
              </w:rPr>
              <w:t xml:space="preserve">Всего часов по формам обучения, </w:t>
            </w:r>
            <w:proofErr w:type="spellStart"/>
            <w:r w:rsidRPr="00357E6F">
              <w:rPr>
                <w:b/>
                <w:sz w:val="20"/>
                <w:szCs w:val="20"/>
              </w:rPr>
              <w:t>ак</w:t>
            </w:r>
            <w:proofErr w:type="spellEnd"/>
            <w:r w:rsidRPr="00357E6F">
              <w:rPr>
                <w:b/>
                <w:sz w:val="20"/>
                <w:szCs w:val="20"/>
              </w:rPr>
              <w:t>. ч</w:t>
            </w:r>
          </w:p>
        </w:tc>
      </w:tr>
      <w:tr w:rsidR="008C5BB4" w:rsidRPr="00357E6F" w:rsidTr="009C1438">
        <w:tc>
          <w:tcPr>
            <w:tcW w:w="720" w:type="dxa"/>
            <w:vMerge/>
          </w:tcPr>
          <w:p w:rsidR="008C5BB4" w:rsidRPr="00357E6F" w:rsidRDefault="008C5BB4" w:rsidP="009C1438">
            <w:pPr>
              <w:tabs>
                <w:tab w:val="left" w:pos="900"/>
              </w:tabs>
              <w:spacing w:before="0" w:beforeAutospacing="0" w:after="0" w:afterAutospacing="0"/>
              <w:rPr>
                <w:b/>
                <w:sz w:val="20"/>
                <w:szCs w:val="20"/>
              </w:rPr>
            </w:pPr>
          </w:p>
        </w:tc>
        <w:tc>
          <w:tcPr>
            <w:tcW w:w="4537" w:type="dxa"/>
            <w:vMerge/>
          </w:tcPr>
          <w:p w:rsidR="008C5BB4" w:rsidRPr="00357E6F" w:rsidRDefault="008C5BB4" w:rsidP="009C1438">
            <w:pPr>
              <w:tabs>
                <w:tab w:val="left" w:pos="900"/>
              </w:tabs>
              <w:spacing w:before="0" w:beforeAutospacing="0" w:after="0" w:afterAutospacing="0"/>
              <w:rPr>
                <w:b/>
                <w:sz w:val="20"/>
                <w:szCs w:val="20"/>
              </w:rPr>
            </w:pPr>
          </w:p>
        </w:tc>
        <w:tc>
          <w:tcPr>
            <w:tcW w:w="1620" w:type="dxa"/>
            <w:gridSpan w:val="2"/>
          </w:tcPr>
          <w:p w:rsidR="008C5BB4" w:rsidRPr="00357E6F" w:rsidRDefault="008C5BB4" w:rsidP="009C1438">
            <w:pPr>
              <w:tabs>
                <w:tab w:val="left" w:pos="900"/>
              </w:tabs>
              <w:spacing w:before="0" w:beforeAutospacing="0" w:after="0" w:afterAutospacing="0"/>
              <w:jc w:val="center"/>
              <w:rPr>
                <w:b/>
                <w:sz w:val="20"/>
                <w:szCs w:val="20"/>
              </w:rPr>
            </w:pPr>
            <w:r w:rsidRPr="00357E6F">
              <w:rPr>
                <w:b/>
                <w:sz w:val="20"/>
                <w:szCs w:val="20"/>
              </w:rPr>
              <w:t>Очная</w:t>
            </w:r>
          </w:p>
        </w:tc>
        <w:tc>
          <w:tcPr>
            <w:tcW w:w="1653" w:type="dxa"/>
            <w:gridSpan w:val="2"/>
          </w:tcPr>
          <w:p w:rsidR="008C5BB4" w:rsidRPr="00357E6F" w:rsidRDefault="008C5BB4" w:rsidP="009C1438">
            <w:pPr>
              <w:tabs>
                <w:tab w:val="left" w:pos="900"/>
              </w:tabs>
              <w:spacing w:before="0" w:beforeAutospacing="0" w:after="0" w:afterAutospacing="0"/>
              <w:jc w:val="center"/>
              <w:rPr>
                <w:b/>
                <w:sz w:val="20"/>
                <w:szCs w:val="20"/>
              </w:rPr>
            </w:pPr>
            <w:r w:rsidRPr="00357E6F">
              <w:rPr>
                <w:b/>
                <w:sz w:val="20"/>
                <w:szCs w:val="20"/>
              </w:rPr>
              <w:t>Очно-заочная</w:t>
            </w:r>
          </w:p>
        </w:tc>
        <w:tc>
          <w:tcPr>
            <w:tcW w:w="1587" w:type="dxa"/>
            <w:gridSpan w:val="2"/>
          </w:tcPr>
          <w:p w:rsidR="008C5BB4" w:rsidRPr="00357E6F" w:rsidRDefault="008C5BB4" w:rsidP="009C1438">
            <w:pPr>
              <w:tabs>
                <w:tab w:val="left" w:pos="900"/>
              </w:tabs>
              <w:spacing w:before="0" w:beforeAutospacing="0" w:after="0" w:afterAutospacing="0"/>
              <w:jc w:val="center"/>
              <w:rPr>
                <w:b/>
                <w:sz w:val="20"/>
                <w:szCs w:val="20"/>
              </w:rPr>
            </w:pPr>
            <w:r w:rsidRPr="00357E6F">
              <w:rPr>
                <w:b/>
                <w:sz w:val="20"/>
                <w:szCs w:val="20"/>
              </w:rPr>
              <w:t>Заочная</w:t>
            </w:r>
          </w:p>
        </w:tc>
      </w:tr>
      <w:tr w:rsidR="008C5BB4" w:rsidRPr="00357E6F" w:rsidTr="009C1438">
        <w:tc>
          <w:tcPr>
            <w:tcW w:w="720" w:type="dxa"/>
            <w:vMerge/>
          </w:tcPr>
          <w:p w:rsidR="008C5BB4" w:rsidRPr="00357E6F" w:rsidRDefault="008C5BB4" w:rsidP="009C1438">
            <w:pPr>
              <w:tabs>
                <w:tab w:val="left" w:pos="900"/>
              </w:tabs>
              <w:spacing w:before="0" w:beforeAutospacing="0" w:after="0" w:afterAutospacing="0"/>
              <w:rPr>
                <w:b/>
                <w:sz w:val="20"/>
                <w:szCs w:val="20"/>
              </w:rPr>
            </w:pPr>
          </w:p>
        </w:tc>
        <w:tc>
          <w:tcPr>
            <w:tcW w:w="4537" w:type="dxa"/>
            <w:vMerge/>
          </w:tcPr>
          <w:p w:rsidR="008C5BB4" w:rsidRPr="00357E6F" w:rsidRDefault="008C5BB4" w:rsidP="009C1438">
            <w:pPr>
              <w:tabs>
                <w:tab w:val="left" w:pos="900"/>
              </w:tabs>
              <w:spacing w:before="0" w:beforeAutospacing="0" w:after="0" w:afterAutospacing="0"/>
              <w:rPr>
                <w:b/>
                <w:sz w:val="20"/>
                <w:szCs w:val="20"/>
              </w:rPr>
            </w:pPr>
          </w:p>
        </w:tc>
        <w:tc>
          <w:tcPr>
            <w:tcW w:w="720" w:type="dxa"/>
            <w:vAlign w:val="center"/>
          </w:tcPr>
          <w:p w:rsidR="008C5BB4" w:rsidRPr="00357E6F" w:rsidRDefault="008C5BB4" w:rsidP="009C1438">
            <w:pPr>
              <w:tabs>
                <w:tab w:val="left" w:pos="900"/>
              </w:tabs>
              <w:spacing w:before="0" w:beforeAutospacing="0" w:after="0" w:afterAutospacing="0"/>
              <w:jc w:val="center"/>
              <w:rPr>
                <w:b/>
                <w:sz w:val="20"/>
                <w:szCs w:val="20"/>
              </w:rPr>
            </w:pPr>
            <w:r w:rsidRPr="00357E6F">
              <w:rPr>
                <w:b/>
                <w:sz w:val="20"/>
                <w:szCs w:val="20"/>
              </w:rPr>
              <w:t>всего</w:t>
            </w:r>
          </w:p>
        </w:tc>
        <w:tc>
          <w:tcPr>
            <w:tcW w:w="900" w:type="dxa"/>
            <w:vAlign w:val="center"/>
          </w:tcPr>
          <w:p w:rsidR="008C5BB4" w:rsidRPr="00357E6F" w:rsidRDefault="008C5BB4" w:rsidP="009C1438">
            <w:pPr>
              <w:tabs>
                <w:tab w:val="left" w:pos="900"/>
              </w:tabs>
              <w:spacing w:before="0" w:beforeAutospacing="0" w:after="0" w:afterAutospacing="0"/>
              <w:jc w:val="center"/>
              <w:rPr>
                <w:b/>
                <w:sz w:val="20"/>
                <w:szCs w:val="20"/>
              </w:rPr>
            </w:pPr>
            <w:r w:rsidRPr="00357E6F">
              <w:rPr>
                <w:b/>
                <w:sz w:val="20"/>
                <w:szCs w:val="20"/>
              </w:rPr>
              <w:t>в том числе</w:t>
            </w:r>
          </w:p>
        </w:tc>
        <w:tc>
          <w:tcPr>
            <w:tcW w:w="720" w:type="dxa"/>
            <w:vAlign w:val="center"/>
          </w:tcPr>
          <w:p w:rsidR="008C5BB4" w:rsidRPr="00357E6F" w:rsidRDefault="008C5BB4" w:rsidP="009C1438">
            <w:pPr>
              <w:tabs>
                <w:tab w:val="left" w:pos="900"/>
              </w:tabs>
              <w:spacing w:before="0" w:beforeAutospacing="0" w:after="0" w:afterAutospacing="0"/>
              <w:jc w:val="center"/>
              <w:rPr>
                <w:b/>
                <w:sz w:val="20"/>
                <w:szCs w:val="20"/>
              </w:rPr>
            </w:pPr>
            <w:r w:rsidRPr="00357E6F">
              <w:rPr>
                <w:b/>
                <w:sz w:val="20"/>
                <w:szCs w:val="20"/>
              </w:rPr>
              <w:t>всего</w:t>
            </w:r>
          </w:p>
        </w:tc>
        <w:tc>
          <w:tcPr>
            <w:tcW w:w="933" w:type="dxa"/>
            <w:vAlign w:val="center"/>
          </w:tcPr>
          <w:p w:rsidR="008C5BB4" w:rsidRPr="00357E6F" w:rsidRDefault="008C5BB4" w:rsidP="009C1438">
            <w:pPr>
              <w:tabs>
                <w:tab w:val="left" w:pos="900"/>
              </w:tabs>
              <w:spacing w:before="0" w:beforeAutospacing="0" w:after="0" w:afterAutospacing="0"/>
              <w:jc w:val="center"/>
              <w:rPr>
                <w:b/>
                <w:sz w:val="20"/>
                <w:szCs w:val="20"/>
              </w:rPr>
            </w:pPr>
            <w:r w:rsidRPr="00357E6F">
              <w:rPr>
                <w:b/>
                <w:sz w:val="20"/>
                <w:szCs w:val="20"/>
              </w:rPr>
              <w:t>в том числе</w:t>
            </w:r>
          </w:p>
        </w:tc>
        <w:tc>
          <w:tcPr>
            <w:tcW w:w="687" w:type="dxa"/>
            <w:vAlign w:val="center"/>
          </w:tcPr>
          <w:p w:rsidR="008C5BB4" w:rsidRPr="00357E6F" w:rsidRDefault="008C5BB4" w:rsidP="009C1438">
            <w:pPr>
              <w:tabs>
                <w:tab w:val="left" w:pos="900"/>
              </w:tabs>
              <w:spacing w:before="0" w:beforeAutospacing="0" w:after="0" w:afterAutospacing="0"/>
              <w:rPr>
                <w:b/>
                <w:sz w:val="20"/>
                <w:szCs w:val="20"/>
              </w:rPr>
            </w:pPr>
            <w:r w:rsidRPr="00357E6F">
              <w:rPr>
                <w:b/>
                <w:sz w:val="20"/>
                <w:szCs w:val="20"/>
              </w:rPr>
              <w:t>всего</w:t>
            </w:r>
          </w:p>
        </w:tc>
        <w:tc>
          <w:tcPr>
            <w:tcW w:w="900" w:type="dxa"/>
            <w:vAlign w:val="center"/>
          </w:tcPr>
          <w:p w:rsidR="008C5BB4" w:rsidRPr="00357E6F" w:rsidRDefault="008C5BB4" w:rsidP="009C1438">
            <w:pPr>
              <w:tabs>
                <w:tab w:val="left" w:pos="900"/>
              </w:tabs>
              <w:spacing w:before="0" w:beforeAutospacing="0" w:after="0" w:afterAutospacing="0"/>
              <w:jc w:val="center"/>
              <w:rPr>
                <w:b/>
                <w:sz w:val="20"/>
                <w:szCs w:val="20"/>
              </w:rPr>
            </w:pPr>
            <w:r w:rsidRPr="00357E6F">
              <w:rPr>
                <w:b/>
                <w:sz w:val="20"/>
                <w:szCs w:val="20"/>
              </w:rPr>
              <w:t>в том числе</w:t>
            </w:r>
          </w:p>
        </w:tc>
      </w:tr>
      <w:tr w:rsidR="002C7F87" w:rsidRPr="00357E6F" w:rsidTr="009C1438">
        <w:tc>
          <w:tcPr>
            <w:tcW w:w="720" w:type="dxa"/>
          </w:tcPr>
          <w:p w:rsidR="002C7F87" w:rsidRPr="00357E6F" w:rsidRDefault="002C7F87" w:rsidP="002C7F87">
            <w:pPr>
              <w:suppressAutoHyphens/>
              <w:snapToGrid w:val="0"/>
              <w:spacing w:before="0" w:beforeAutospacing="0" w:after="0" w:afterAutospacing="0"/>
              <w:rPr>
                <w:b/>
                <w:sz w:val="20"/>
                <w:szCs w:val="20"/>
              </w:rPr>
            </w:pPr>
            <w:r w:rsidRPr="00357E6F">
              <w:rPr>
                <w:b/>
                <w:sz w:val="20"/>
                <w:szCs w:val="20"/>
              </w:rPr>
              <w:t>1</w:t>
            </w:r>
          </w:p>
        </w:tc>
        <w:tc>
          <w:tcPr>
            <w:tcW w:w="4537" w:type="dxa"/>
          </w:tcPr>
          <w:p w:rsidR="002C7F87" w:rsidRPr="00357E6F" w:rsidRDefault="002C7F87" w:rsidP="002C7F87">
            <w:pPr>
              <w:suppressAutoHyphens/>
              <w:snapToGrid w:val="0"/>
              <w:spacing w:before="0" w:beforeAutospacing="0" w:after="0" w:afterAutospacing="0"/>
              <w:rPr>
                <w:b/>
                <w:sz w:val="20"/>
                <w:szCs w:val="20"/>
              </w:rPr>
            </w:pPr>
            <w:r w:rsidRPr="00357E6F">
              <w:rPr>
                <w:b/>
                <w:sz w:val="20"/>
                <w:szCs w:val="20"/>
              </w:rPr>
              <w:t>Контактная работа (объем работы обучающихся во взаимодействии с преподавателем) (всего)</w:t>
            </w:r>
          </w:p>
        </w:tc>
        <w:tc>
          <w:tcPr>
            <w:tcW w:w="720" w:type="dxa"/>
          </w:tcPr>
          <w:p w:rsidR="002C7F87" w:rsidRPr="00357E6F" w:rsidRDefault="002C7F87" w:rsidP="002C7F87">
            <w:pPr>
              <w:tabs>
                <w:tab w:val="left" w:pos="900"/>
              </w:tabs>
              <w:spacing w:before="0" w:beforeAutospacing="0" w:after="0" w:afterAutospacing="0"/>
              <w:jc w:val="center"/>
              <w:rPr>
                <w:b/>
                <w:sz w:val="20"/>
                <w:szCs w:val="20"/>
              </w:rPr>
            </w:pPr>
            <w:r w:rsidRPr="00357E6F">
              <w:rPr>
                <w:b/>
                <w:sz w:val="20"/>
                <w:szCs w:val="20"/>
              </w:rPr>
              <w:t>14,2</w:t>
            </w:r>
          </w:p>
        </w:tc>
        <w:tc>
          <w:tcPr>
            <w:tcW w:w="900" w:type="dxa"/>
          </w:tcPr>
          <w:p w:rsidR="002C7F87" w:rsidRPr="00357E6F" w:rsidRDefault="002C7F87" w:rsidP="002C7F87">
            <w:pPr>
              <w:tabs>
                <w:tab w:val="left" w:pos="900"/>
              </w:tabs>
              <w:spacing w:before="0" w:beforeAutospacing="0" w:after="0" w:afterAutospacing="0"/>
              <w:jc w:val="center"/>
              <w:rPr>
                <w:b/>
                <w:sz w:val="20"/>
                <w:szCs w:val="20"/>
              </w:rPr>
            </w:pPr>
          </w:p>
        </w:tc>
        <w:tc>
          <w:tcPr>
            <w:tcW w:w="720" w:type="dxa"/>
          </w:tcPr>
          <w:p w:rsidR="002C7F87" w:rsidRPr="00357E6F" w:rsidRDefault="002C7F87" w:rsidP="002C7F87">
            <w:pPr>
              <w:tabs>
                <w:tab w:val="left" w:pos="900"/>
              </w:tabs>
              <w:spacing w:before="0" w:beforeAutospacing="0" w:after="0" w:afterAutospacing="0"/>
              <w:jc w:val="center"/>
              <w:rPr>
                <w:b/>
                <w:sz w:val="20"/>
                <w:szCs w:val="20"/>
              </w:rPr>
            </w:pPr>
            <w:r w:rsidRPr="00357E6F">
              <w:rPr>
                <w:b/>
                <w:sz w:val="20"/>
                <w:szCs w:val="20"/>
              </w:rPr>
              <w:t>14,2</w:t>
            </w:r>
          </w:p>
        </w:tc>
        <w:tc>
          <w:tcPr>
            <w:tcW w:w="933" w:type="dxa"/>
          </w:tcPr>
          <w:p w:rsidR="002C7F87" w:rsidRPr="00357E6F" w:rsidRDefault="002C7F87" w:rsidP="002C7F87">
            <w:pPr>
              <w:tabs>
                <w:tab w:val="left" w:pos="900"/>
              </w:tabs>
              <w:spacing w:before="0" w:beforeAutospacing="0" w:after="0" w:afterAutospacing="0"/>
              <w:jc w:val="center"/>
              <w:rPr>
                <w:b/>
                <w:sz w:val="20"/>
                <w:szCs w:val="20"/>
              </w:rPr>
            </w:pPr>
          </w:p>
        </w:tc>
        <w:tc>
          <w:tcPr>
            <w:tcW w:w="687" w:type="dxa"/>
          </w:tcPr>
          <w:p w:rsidR="002C7F87" w:rsidRPr="00357E6F" w:rsidRDefault="002C7F87" w:rsidP="002C7F87">
            <w:pPr>
              <w:pStyle w:val="afffd"/>
              <w:suppressAutoHyphens/>
              <w:snapToGrid w:val="0"/>
              <w:jc w:val="center"/>
              <w:rPr>
                <w:b/>
                <w:sz w:val="20"/>
                <w:szCs w:val="20"/>
              </w:rPr>
            </w:pPr>
            <w:r w:rsidRPr="00357E6F">
              <w:rPr>
                <w:b/>
                <w:sz w:val="20"/>
                <w:szCs w:val="20"/>
              </w:rPr>
              <w:t>10,2</w:t>
            </w:r>
          </w:p>
        </w:tc>
        <w:tc>
          <w:tcPr>
            <w:tcW w:w="900" w:type="dxa"/>
          </w:tcPr>
          <w:p w:rsidR="002C7F87" w:rsidRPr="00357E6F" w:rsidRDefault="002C7F87" w:rsidP="002C7F87">
            <w:pPr>
              <w:pStyle w:val="afffd"/>
              <w:suppressAutoHyphens/>
              <w:snapToGrid w:val="0"/>
              <w:jc w:val="center"/>
              <w:rPr>
                <w:b/>
                <w:sz w:val="20"/>
                <w:szCs w:val="20"/>
              </w:rPr>
            </w:pPr>
          </w:p>
        </w:tc>
      </w:tr>
      <w:tr w:rsidR="002C7F87" w:rsidRPr="00357E6F" w:rsidTr="00220708">
        <w:tc>
          <w:tcPr>
            <w:tcW w:w="720" w:type="dxa"/>
          </w:tcPr>
          <w:p w:rsidR="002C7F87" w:rsidRPr="00357E6F" w:rsidRDefault="002C7F87" w:rsidP="002C7F87">
            <w:pPr>
              <w:suppressAutoHyphens/>
              <w:snapToGrid w:val="0"/>
              <w:spacing w:before="0" w:beforeAutospacing="0" w:after="0" w:afterAutospacing="0"/>
              <w:rPr>
                <w:sz w:val="20"/>
                <w:szCs w:val="20"/>
              </w:rPr>
            </w:pPr>
            <w:r w:rsidRPr="00357E6F">
              <w:rPr>
                <w:sz w:val="20"/>
                <w:szCs w:val="20"/>
              </w:rPr>
              <w:t>1.1</w:t>
            </w:r>
          </w:p>
        </w:tc>
        <w:tc>
          <w:tcPr>
            <w:tcW w:w="4537" w:type="dxa"/>
          </w:tcPr>
          <w:p w:rsidR="002C7F87" w:rsidRPr="00357E6F" w:rsidRDefault="002C7F87" w:rsidP="002C7F87">
            <w:pPr>
              <w:suppressAutoHyphens/>
              <w:snapToGrid w:val="0"/>
              <w:spacing w:before="0" w:beforeAutospacing="0" w:after="0" w:afterAutospacing="0"/>
              <w:rPr>
                <w:sz w:val="20"/>
                <w:szCs w:val="20"/>
              </w:rPr>
            </w:pPr>
            <w:r w:rsidRPr="00357E6F">
              <w:rPr>
                <w:sz w:val="20"/>
                <w:szCs w:val="20"/>
              </w:rPr>
              <w:t>занятия лекционного типа (лекции)</w:t>
            </w:r>
          </w:p>
        </w:tc>
        <w:tc>
          <w:tcPr>
            <w:tcW w:w="720" w:type="dxa"/>
            <w:vAlign w:val="center"/>
          </w:tcPr>
          <w:p w:rsidR="002C7F87" w:rsidRPr="00357E6F" w:rsidRDefault="002C7F87" w:rsidP="002C7F87">
            <w:pPr>
              <w:tabs>
                <w:tab w:val="left" w:pos="900"/>
              </w:tabs>
              <w:spacing w:before="0" w:beforeAutospacing="0" w:after="0" w:afterAutospacing="0"/>
              <w:jc w:val="center"/>
              <w:rPr>
                <w:sz w:val="20"/>
                <w:szCs w:val="20"/>
              </w:rPr>
            </w:pPr>
            <w:r w:rsidRPr="00357E6F">
              <w:rPr>
                <w:sz w:val="20"/>
                <w:szCs w:val="20"/>
              </w:rPr>
              <w:t>4</w:t>
            </w:r>
          </w:p>
        </w:tc>
        <w:tc>
          <w:tcPr>
            <w:tcW w:w="900" w:type="dxa"/>
          </w:tcPr>
          <w:p w:rsidR="002C7F87" w:rsidRPr="00357E6F" w:rsidRDefault="002C7F87" w:rsidP="002C7F87">
            <w:pPr>
              <w:tabs>
                <w:tab w:val="left" w:pos="900"/>
              </w:tabs>
              <w:spacing w:before="0" w:beforeAutospacing="0" w:after="0" w:afterAutospacing="0"/>
              <w:jc w:val="center"/>
              <w:rPr>
                <w:b/>
                <w:sz w:val="20"/>
                <w:szCs w:val="20"/>
              </w:rPr>
            </w:pPr>
          </w:p>
        </w:tc>
        <w:tc>
          <w:tcPr>
            <w:tcW w:w="720" w:type="dxa"/>
            <w:vAlign w:val="center"/>
          </w:tcPr>
          <w:p w:rsidR="002C7F87" w:rsidRPr="00357E6F" w:rsidRDefault="002C7F87" w:rsidP="002C7F87">
            <w:pPr>
              <w:tabs>
                <w:tab w:val="left" w:pos="900"/>
              </w:tabs>
              <w:spacing w:before="0" w:beforeAutospacing="0" w:after="0" w:afterAutospacing="0"/>
              <w:jc w:val="center"/>
              <w:rPr>
                <w:sz w:val="20"/>
                <w:szCs w:val="20"/>
              </w:rPr>
            </w:pPr>
            <w:r w:rsidRPr="00357E6F">
              <w:rPr>
                <w:sz w:val="20"/>
                <w:szCs w:val="20"/>
              </w:rPr>
              <w:t>4</w:t>
            </w:r>
          </w:p>
        </w:tc>
        <w:tc>
          <w:tcPr>
            <w:tcW w:w="933" w:type="dxa"/>
          </w:tcPr>
          <w:p w:rsidR="002C7F87" w:rsidRPr="00357E6F" w:rsidRDefault="002C7F87" w:rsidP="002C7F87">
            <w:pPr>
              <w:tabs>
                <w:tab w:val="left" w:pos="900"/>
              </w:tabs>
              <w:spacing w:before="0" w:beforeAutospacing="0" w:after="0" w:afterAutospacing="0"/>
              <w:jc w:val="center"/>
              <w:rPr>
                <w:b/>
                <w:sz w:val="20"/>
                <w:szCs w:val="20"/>
              </w:rPr>
            </w:pPr>
          </w:p>
        </w:tc>
        <w:tc>
          <w:tcPr>
            <w:tcW w:w="687" w:type="dxa"/>
          </w:tcPr>
          <w:p w:rsidR="002C7F87" w:rsidRPr="00357E6F" w:rsidRDefault="002C7F87" w:rsidP="002C7F87">
            <w:pPr>
              <w:pStyle w:val="afffd"/>
              <w:suppressAutoHyphens/>
              <w:snapToGrid w:val="0"/>
              <w:jc w:val="center"/>
              <w:rPr>
                <w:sz w:val="20"/>
                <w:szCs w:val="20"/>
              </w:rPr>
            </w:pPr>
            <w:r w:rsidRPr="00357E6F">
              <w:rPr>
                <w:sz w:val="20"/>
                <w:szCs w:val="20"/>
              </w:rPr>
              <w:t>2</w:t>
            </w:r>
          </w:p>
        </w:tc>
        <w:tc>
          <w:tcPr>
            <w:tcW w:w="900" w:type="dxa"/>
          </w:tcPr>
          <w:p w:rsidR="002C7F87" w:rsidRPr="00357E6F" w:rsidRDefault="002C7F87" w:rsidP="002C7F87">
            <w:pPr>
              <w:pStyle w:val="afffd"/>
              <w:suppressAutoHyphens/>
              <w:snapToGrid w:val="0"/>
              <w:jc w:val="center"/>
              <w:rPr>
                <w:sz w:val="20"/>
                <w:szCs w:val="20"/>
              </w:rPr>
            </w:pPr>
          </w:p>
        </w:tc>
      </w:tr>
      <w:tr w:rsidR="002C7F87" w:rsidRPr="00357E6F" w:rsidTr="009C1438">
        <w:tc>
          <w:tcPr>
            <w:tcW w:w="720" w:type="dxa"/>
          </w:tcPr>
          <w:p w:rsidR="002C7F87" w:rsidRPr="00357E6F" w:rsidRDefault="002C7F87" w:rsidP="002C7F87">
            <w:pPr>
              <w:suppressAutoHyphens/>
              <w:snapToGrid w:val="0"/>
              <w:spacing w:before="0" w:beforeAutospacing="0" w:after="0" w:afterAutospacing="0"/>
              <w:rPr>
                <w:sz w:val="20"/>
                <w:szCs w:val="20"/>
              </w:rPr>
            </w:pPr>
            <w:r w:rsidRPr="00357E6F">
              <w:rPr>
                <w:sz w:val="20"/>
                <w:szCs w:val="20"/>
              </w:rPr>
              <w:t>1.2</w:t>
            </w:r>
          </w:p>
        </w:tc>
        <w:tc>
          <w:tcPr>
            <w:tcW w:w="4537" w:type="dxa"/>
          </w:tcPr>
          <w:p w:rsidR="002C7F87" w:rsidRPr="00357E6F" w:rsidRDefault="002C7F87" w:rsidP="002C7F87">
            <w:pPr>
              <w:suppressAutoHyphens/>
              <w:snapToGrid w:val="0"/>
              <w:spacing w:before="0" w:beforeAutospacing="0" w:after="0" w:afterAutospacing="0"/>
              <w:rPr>
                <w:sz w:val="20"/>
                <w:szCs w:val="20"/>
              </w:rPr>
            </w:pPr>
            <w:r w:rsidRPr="00357E6F">
              <w:rPr>
                <w:sz w:val="20"/>
                <w:szCs w:val="20"/>
              </w:rPr>
              <w:t xml:space="preserve">занятия семинарского типа (практические)*, </w:t>
            </w:r>
          </w:p>
          <w:p w:rsidR="002C7F87" w:rsidRPr="00357E6F" w:rsidRDefault="002C7F87" w:rsidP="002C7F87">
            <w:pPr>
              <w:suppressAutoHyphens/>
              <w:snapToGrid w:val="0"/>
              <w:spacing w:before="0" w:beforeAutospacing="0" w:after="0" w:afterAutospacing="0"/>
              <w:rPr>
                <w:sz w:val="20"/>
                <w:szCs w:val="20"/>
              </w:rPr>
            </w:pPr>
            <w:r w:rsidRPr="00357E6F">
              <w:rPr>
                <w:sz w:val="20"/>
                <w:szCs w:val="20"/>
              </w:rPr>
              <w:t xml:space="preserve">в том числе: </w:t>
            </w:r>
          </w:p>
        </w:tc>
        <w:tc>
          <w:tcPr>
            <w:tcW w:w="720" w:type="dxa"/>
          </w:tcPr>
          <w:p w:rsidR="002C7F87" w:rsidRPr="00357E6F" w:rsidRDefault="002C7F87" w:rsidP="002C7F87">
            <w:pPr>
              <w:tabs>
                <w:tab w:val="left" w:pos="900"/>
              </w:tabs>
              <w:spacing w:before="0" w:beforeAutospacing="0" w:after="0" w:afterAutospacing="0"/>
              <w:jc w:val="center"/>
              <w:rPr>
                <w:sz w:val="20"/>
                <w:szCs w:val="20"/>
              </w:rPr>
            </w:pPr>
            <w:r w:rsidRPr="00357E6F">
              <w:rPr>
                <w:sz w:val="20"/>
                <w:szCs w:val="20"/>
              </w:rPr>
              <w:t>8</w:t>
            </w:r>
          </w:p>
        </w:tc>
        <w:tc>
          <w:tcPr>
            <w:tcW w:w="900" w:type="dxa"/>
          </w:tcPr>
          <w:p w:rsidR="002C7F87" w:rsidRPr="00357E6F" w:rsidRDefault="002C7F87" w:rsidP="002C7F87">
            <w:pPr>
              <w:tabs>
                <w:tab w:val="left" w:pos="900"/>
              </w:tabs>
              <w:spacing w:before="0" w:beforeAutospacing="0" w:after="0" w:afterAutospacing="0"/>
              <w:jc w:val="center"/>
              <w:rPr>
                <w:sz w:val="20"/>
                <w:szCs w:val="20"/>
              </w:rPr>
            </w:pPr>
          </w:p>
        </w:tc>
        <w:tc>
          <w:tcPr>
            <w:tcW w:w="720" w:type="dxa"/>
          </w:tcPr>
          <w:p w:rsidR="002C7F87" w:rsidRPr="00357E6F" w:rsidRDefault="002C7F87" w:rsidP="002C7F87">
            <w:pPr>
              <w:tabs>
                <w:tab w:val="left" w:pos="900"/>
              </w:tabs>
              <w:spacing w:before="0" w:beforeAutospacing="0" w:after="0" w:afterAutospacing="0"/>
              <w:jc w:val="center"/>
              <w:rPr>
                <w:sz w:val="20"/>
                <w:szCs w:val="20"/>
              </w:rPr>
            </w:pPr>
            <w:r w:rsidRPr="00357E6F">
              <w:rPr>
                <w:sz w:val="20"/>
                <w:szCs w:val="20"/>
              </w:rPr>
              <w:t>8</w:t>
            </w:r>
          </w:p>
        </w:tc>
        <w:tc>
          <w:tcPr>
            <w:tcW w:w="933" w:type="dxa"/>
          </w:tcPr>
          <w:p w:rsidR="002C7F87" w:rsidRPr="00357E6F" w:rsidRDefault="002C7F87" w:rsidP="002C7F87">
            <w:pPr>
              <w:tabs>
                <w:tab w:val="left" w:pos="900"/>
              </w:tabs>
              <w:spacing w:before="0" w:beforeAutospacing="0" w:after="0" w:afterAutospacing="0"/>
              <w:jc w:val="center"/>
              <w:rPr>
                <w:sz w:val="20"/>
                <w:szCs w:val="20"/>
              </w:rPr>
            </w:pPr>
          </w:p>
        </w:tc>
        <w:tc>
          <w:tcPr>
            <w:tcW w:w="687" w:type="dxa"/>
          </w:tcPr>
          <w:p w:rsidR="002C7F87" w:rsidRPr="00357E6F" w:rsidRDefault="002C7F87" w:rsidP="002C7F87">
            <w:pPr>
              <w:pStyle w:val="261"/>
              <w:suppressAutoHyphens/>
              <w:snapToGrid w:val="0"/>
              <w:spacing w:line="240" w:lineRule="auto"/>
              <w:jc w:val="center"/>
              <w:rPr>
                <w:rFonts w:ascii="Times New Roman" w:eastAsia="Times New Roman" w:hAnsi="Times New Roman"/>
                <w:b w:val="0"/>
                <w:bCs/>
                <w:sz w:val="20"/>
              </w:rPr>
            </w:pPr>
            <w:r w:rsidRPr="00357E6F">
              <w:rPr>
                <w:rFonts w:ascii="Times New Roman" w:eastAsia="Times New Roman" w:hAnsi="Times New Roman"/>
                <w:b w:val="0"/>
                <w:bCs/>
                <w:sz w:val="20"/>
              </w:rPr>
              <w:t>6</w:t>
            </w:r>
          </w:p>
        </w:tc>
        <w:tc>
          <w:tcPr>
            <w:tcW w:w="900" w:type="dxa"/>
          </w:tcPr>
          <w:p w:rsidR="002C7F87" w:rsidRPr="00357E6F" w:rsidRDefault="002C7F87" w:rsidP="002C7F87">
            <w:pPr>
              <w:pStyle w:val="261"/>
              <w:suppressAutoHyphens/>
              <w:snapToGrid w:val="0"/>
              <w:spacing w:line="240" w:lineRule="auto"/>
              <w:jc w:val="center"/>
              <w:rPr>
                <w:rFonts w:ascii="Times New Roman" w:eastAsia="Times New Roman" w:hAnsi="Times New Roman"/>
                <w:b w:val="0"/>
                <w:bCs/>
                <w:sz w:val="20"/>
              </w:rPr>
            </w:pPr>
          </w:p>
        </w:tc>
      </w:tr>
      <w:tr w:rsidR="002C7F87" w:rsidRPr="00357E6F" w:rsidTr="009C1438">
        <w:tc>
          <w:tcPr>
            <w:tcW w:w="720" w:type="dxa"/>
          </w:tcPr>
          <w:p w:rsidR="002C7F87" w:rsidRPr="00357E6F" w:rsidRDefault="002C7F87" w:rsidP="002C7F87">
            <w:pPr>
              <w:suppressAutoHyphens/>
              <w:snapToGrid w:val="0"/>
              <w:spacing w:before="0" w:beforeAutospacing="0" w:after="0" w:afterAutospacing="0"/>
              <w:rPr>
                <w:sz w:val="20"/>
                <w:szCs w:val="20"/>
              </w:rPr>
            </w:pPr>
            <w:r w:rsidRPr="00357E6F">
              <w:rPr>
                <w:sz w:val="20"/>
                <w:szCs w:val="20"/>
              </w:rPr>
              <w:t>1.2.1</w:t>
            </w:r>
          </w:p>
        </w:tc>
        <w:tc>
          <w:tcPr>
            <w:tcW w:w="4537" w:type="dxa"/>
          </w:tcPr>
          <w:p w:rsidR="002C7F87" w:rsidRPr="00357E6F" w:rsidRDefault="002C7F87" w:rsidP="002C7F87">
            <w:pPr>
              <w:suppressAutoHyphens/>
              <w:snapToGrid w:val="0"/>
              <w:spacing w:before="0" w:beforeAutospacing="0" w:after="0" w:afterAutospacing="0"/>
              <w:rPr>
                <w:sz w:val="20"/>
                <w:szCs w:val="20"/>
              </w:rPr>
            </w:pPr>
            <w:r w:rsidRPr="00357E6F">
              <w:rPr>
                <w:sz w:val="20"/>
                <w:szCs w:val="20"/>
              </w:rPr>
              <w:t xml:space="preserve">семинар-дискуссия, </w:t>
            </w:r>
          </w:p>
          <w:p w:rsidR="002C7F87" w:rsidRPr="00357E6F" w:rsidRDefault="002C7F87" w:rsidP="002C7F87">
            <w:pPr>
              <w:suppressAutoHyphens/>
              <w:snapToGrid w:val="0"/>
              <w:spacing w:before="0" w:beforeAutospacing="0" w:after="0" w:afterAutospacing="0"/>
              <w:rPr>
                <w:sz w:val="20"/>
                <w:szCs w:val="20"/>
              </w:rPr>
            </w:pPr>
            <w:r w:rsidRPr="00357E6F">
              <w:rPr>
                <w:sz w:val="20"/>
                <w:szCs w:val="20"/>
              </w:rPr>
              <w:t>практические занятия</w:t>
            </w:r>
          </w:p>
        </w:tc>
        <w:tc>
          <w:tcPr>
            <w:tcW w:w="720" w:type="dxa"/>
          </w:tcPr>
          <w:p w:rsidR="002C7F87" w:rsidRPr="00357E6F" w:rsidRDefault="002C7F87" w:rsidP="002C7F87">
            <w:pPr>
              <w:tabs>
                <w:tab w:val="left" w:pos="900"/>
              </w:tabs>
              <w:spacing w:before="0" w:beforeAutospacing="0" w:after="0" w:afterAutospacing="0"/>
              <w:jc w:val="center"/>
              <w:rPr>
                <w:sz w:val="20"/>
                <w:szCs w:val="20"/>
              </w:rPr>
            </w:pPr>
          </w:p>
        </w:tc>
        <w:tc>
          <w:tcPr>
            <w:tcW w:w="900" w:type="dxa"/>
          </w:tcPr>
          <w:p w:rsidR="002C7F87" w:rsidRPr="00357E6F" w:rsidRDefault="002C7F87" w:rsidP="002C7F87">
            <w:pPr>
              <w:pStyle w:val="261"/>
              <w:suppressAutoHyphens/>
              <w:snapToGrid w:val="0"/>
              <w:spacing w:line="240" w:lineRule="auto"/>
              <w:jc w:val="center"/>
              <w:rPr>
                <w:rFonts w:ascii="Times New Roman" w:eastAsia="Times New Roman" w:hAnsi="Times New Roman"/>
                <w:b w:val="0"/>
                <w:bCs/>
                <w:sz w:val="20"/>
              </w:rPr>
            </w:pPr>
            <w:r w:rsidRPr="00357E6F">
              <w:rPr>
                <w:rFonts w:ascii="Times New Roman" w:eastAsia="Times New Roman" w:hAnsi="Times New Roman"/>
                <w:b w:val="0"/>
                <w:bCs/>
                <w:sz w:val="20"/>
              </w:rPr>
              <w:t>0</w:t>
            </w:r>
          </w:p>
          <w:p w:rsidR="002C7F87" w:rsidRPr="00357E6F" w:rsidRDefault="002C7F87" w:rsidP="002C7F87">
            <w:pPr>
              <w:tabs>
                <w:tab w:val="left" w:pos="900"/>
              </w:tabs>
              <w:spacing w:before="0" w:beforeAutospacing="0" w:after="0" w:afterAutospacing="0"/>
              <w:jc w:val="center"/>
              <w:rPr>
                <w:sz w:val="20"/>
                <w:szCs w:val="20"/>
              </w:rPr>
            </w:pPr>
            <w:r w:rsidRPr="00357E6F">
              <w:rPr>
                <w:sz w:val="20"/>
                <w:szCs w:val="20"/>
              </w:rPr>
              <w:t>8</w:t>
            </w:r>
          </w:p>
        </w:tc>
        <w:tc>
          <w:tcPr>
            <w:tcW w:w="720" w:type="dxa"/>
          </w:tcPr>
          <w:p w:rsidR="002C7F87" w:rsidRPr="00357E6F" w:rsidRDefault="002C7F87" w:rsidP="002C7F87">
            <w:pPr>
              <w:tabs>
                <w:tab w:val="left" w:pos="900"/>
              </w:tabs>
              <w:spacing w:before="0" w:beforeAutospacing="0" w:after="0" w:afterAutospacing="0"/>
              <w:jc w:val="center"/>
              <w:rPr>
                <w:sz w:val="20"/>
                <w:szCs w:val="20"/>
              </w:rPr>
            </w:pPr>
          </w:p>
        </w:tc>
        <w:tc>
          <w:tcPr>
            <w:tcW w:w="933" w:type="dxa"/>
          </w:tcPr>
          <w:p w:rsidR="002C7F87" w:rsidRPr="00357E6F" w:rsidRDefault="002C7F87" w:rsidP="002C7F87">
            <w:pPr>
              <w:pStyle w:val="261"/>
              <w:suppressAutoHyphens/>
              <w:snapToGrid w:val="0"/>
              <w:spacing w:line="240" w:lineRule="auto"/>
              <w:jc w:val="center"/>
              <w:rPr>
                <w:rFonts w:ascii="Times New Roman" w:eastAsia="Times New Roman" w:hAnsi="Times New Roman"/>
                <w:b w:val="0"/>
                <w:bCs/>
                <w:sz w:val="20"/>
              </w:rPr>
            </w:pPr>
            <w:r w:rsidRPr="00357E6F">
              <w:rPr>
                <w:rFonts w:ascii="Times New Roman" w:eastAsia="Times New Roman" w:hAnsi="Times New Roman"/>
                <w:b w:val="0"/>
                <w:bCs/>
                <w:sz w:val="20"/>
              </w:rPr>
              <w:t>0</w:t>
            </w:r>
          </w:p>
          <w:p w:rsidR="002C7F87" w:rsidRPr="00357E6F" w:rsidRDefault="002C7F87" w:rsidP="002C7F87">
            <w:pPr>
              <w:tabs>
                <w:tab w:val="left" w:pos="900"/>
              </w:tabs>
              <w:spacing w:before="0" w:beforeAutospacing="0" w:after="0" w:afterAutospacing="0"/>
              <w:jc w:val="center"/>
              <w:rPr>
                <w:sz w:val="20"/>
                <w:szCs w:val="20"/>
              </w:rPr>
            </w:pPr>
            <w:r w:rsidRPr="00357E6F">
              <w:rPr>
                <w:sz w:val="20"/>
                <w:szCs w:val="20"/>
              </w:rPr>
              <w:t>8</w:t>
            </w:r>
          </w:p>
        </w:tc>
        <w:tc>
          <w:tcPr>
            <w:tcW w:w="687" w:type="dxa"/>
          </w:tcPr>
          <w:p w:rsidR="002C7F87" w:rsidRPr="00357E6F" w:rsidRDefault="002C7F87" w:rsidP="002C7F87">
            <w:pPr>
              <w:pStyle w:val="261"/>
              <w:suppressAutoHyphens/>
              <w:snapToGrid w:val="0"/>
              <w:spacing w:line="240" w:lineRule="auto"/>
              <w:rPr>
                <w:rFonts w:ascii="Times New Roman" w:eastAsia="Times New Roman" w:hAnsi="Times New Roman"/>
                <w:b w:val="0"/>
                <w:bCs/>
                <w:sz w:val="20"/>
              </w:rPr>
            </w:pPr>
          </w:p>
        </w:tc>
        <w:tc>
          <w:tcPr>
            <w:tcW w:w="900" w:type="dxa"/>
          </w:tcPr>
          <w:p w:rsidR="002C7F87" w:rsidRPr="00357E6F" w:rsidRDefault="002C7F87" w:rsidP="002C7F87">
            <w:pPr>
              <w:pStyle w:val="261"/>
              <w:suppressAutoHyphens/>
              <w:snapToGrid w:val="0"/>
              <w:spacing w:line="240" w:lineRule="auto"/>
              <w:jc w:val="center"/>
              <w:rPr>
                <w:rFonts w:ascii="Times New Roman" w:eastAsia="Times New Roman" w:hAnsi="Times New Roman"/>
                <w:b w:val="0"/>
                <w:bCs/>
                <w:sz w:val="20"/>
              </w:rPr>
            </w:pPr>
            <w:r w:rsidRPr="00357E6F">
              <w:rPr>
                <w:rFonts w:ascii="Times New Roman" w:eastAsia="Times New Roman" w:hAnsi="Times New Roman"/>
                <w:b w:val="0"/>
                <w:bCs/>
                <w:sz w:val="20"/>
              </w:rPr>
              <w:t>0</w:t>
            </w:r>
          </w:p>
          <w:p w:rsidR="002C7F87" w:rsidRPr="00357E6F" w:rsidRDefault="002C7F87" w:rsidP="002C7F87">
            <w:pPr>
              <w:pStyle w:val="261"/>
              <w:suppressAutoHyphens/>
              <w:snapToGrid w:val="0"/>
              <w:spacing w:line="240" w:lineRule="auto"/>
              <w:jc w:val="center"/>
              <w:rPr>
                <w:rFonts w:ascii="Times New Roman" w:eastAsia="Times New Roman" w:hAnsi="Times New Roman"/>
                <w:b w:val="0"/>
                <w:bCs/>
                <w:sz w:val="20"/>
              </w:rPr>
            </w:pPr>
            <w:r w:rsidRPr="00357E6F">
              <w:rPr>
                <w:rFonts w:ascii="Times New Roman" w:eastAsia="Times New Roman" w:hAnsi="Times New Roman"/>
                <w:b w:val="0"/>
                <w:bCs/>
                <w:sz w:val="20"/>
              </w:rPr>
              <w:t>6</w:t>
            </w:r>
          </w:p>
        </w:tc>
      </w:tr>
      <w:tr w:rsidR="002C7F87" w:rsidRPr="00357E6F" w:rsidTr="009C1438">
        <w:tc>
          <w:tcPr>
            <w:tcW w:w="720" w:type="dxa"/>
          </w:tcPr>
          <w:p w:rsidR="002C7F87" w:rsidRPr="00357E6F" w:rsidRDefault="002C7F87" w:rsidP="002C7F87">
            <w:pPr>
              <w:suppressAutoHyphens/>
              <w:snapToGrid w:val="0"/>
              <w:spacing w:before="0" w:beforeAutospacing="0" w:after="0" w:afterAutospacing="0"/>
              <w:rPr>
                <w:sz w:val="20"/>
                <w:szCs w:val="20"/>
              </w:rPr>
            </w:pPr>
            <w:r w:rsidRPr="00357E6F">
              <w:rPr>
                <w:sz w:val="20"/>
                <w:szCs w:val="20"/>
              </w:rPr>
              <w:t>1.2.2</w:t>
            </w:r>
          </w:p>
        </w:tc>
        <w:tc>
          <w:tcPr>
            <w:tcW w:w="4537" w:type="dxa"/>
          </w:tcPr>
          <w:p w:rsidR="002C7F87" w:rsidRPr="00357E6F" w:rsidRDefault="002C7F87" w:rsidP="002C7F87">
            <w:pPr>
              <w:suppressAutoHyphens/>
              <w:snapToGrid w:val="0"/>
              <w:spacing w:before="0" w:beforeAutospacing="0" w:after="0" w:afterAutospacing="0"/>
              <w:rPr>
                <w:sz w:val="20"/>
                <w:szCs w:val="20"/>
              </w:rPr>
            </w:pPr>
            <w:r w:rsidRPr="00357E6F">
              <w:rPr>
                <w:sz w:val="20"/>
                <w:szCs w:val="20"/>
              </w:rPr>
              <w:t>занятия семинарского типа: лабораторные работы  (лабораторные практикумы)</w:t>
            </w:r>
          </w:p>
        </w:tc>
        <w:tc>
          <w:tcPr>
            <w:tcW w:w="720" w:type="dxa"/>
          </w:tcPr>
          <w:p w:rsidR="002C7F87" w:rsidRPr="00357E6F" w:rsidRDefault="002C7F87" w:rsidP="002C7F87">
            <w:pPr>
              <w:suppressAutoHyphens/>
              <w:snapToGrid w:val="0"/>
              <w:spacing w:before="0" w:beforeAutospacing="0" w:after="0" w:afterAutospacing="0"/>
              <w:jc w:val="center"/>
              <w:rPr>
                <w:sz w:val="20"/>
                <w:szCs w:val="20"/>
              </w:rPr>
            </w:pPr>
            <w:r w:rsidRPr="00357E6F">
              <w:rPr>
                <w:sz w:val="20"/>
                <w:szCs w:val="20"/>
              </w:rPr>
              <w:t>-</w:t>
            </w:r>
          </w:p>
        </w:tc>
        <w:tc>
          <w:tcPr>
            <w:tcW w:w="900" w:type="dxa"/>
          </w:tcPr>
          <w:p w:rsidR="002C7F87" w:rsidRPr="00357E6F" w:rsidRDefault="002C7F87" w:rsidP="002C7F87">
            <w:pPr>
              <w:tabs>
                <w:tab w:val="left" w:pos="900"/>
              </w:tabs>
              <w:spacing w:before="0" w:beforeAutospacing="0" w:after="0" w:afterAutospacing="0"/>
              <w:jc w:val="center"/>
              <w:rPr>
                <w:b/>
                <w:sz w:val="20"/>
                <w:szCs w:val="20"/>
              </w:rPr>
            </w:pPr>
          </w:p>
        </w:tc>
        <w:tc>
          <w:tcPr>
            <w:tcW w:w="720" w:type="dxa"/>
          </w:tcPr>
          <w:p w:rsidR="002C7F87" w:rsidRPr="00357E6F" w:rsidRDefault="002C7F87" w:rsidP="002C7F87">
            <w:pPr>
              <w:suppressAutoHyphens/>
              <w:snapToGrid w:val="0"/>
              <w:spacing w:before="0" w:beforeAutospacing="0" w:after="0" w:afterAutospacing="0"/>
              <w:jc w:val="center"/>
              <w:rPr>
                <w:sz w:val="20"/>
                <w:szCs w:val="20"/>
              </w:rPr>
            </w:pPr>
            <w:r w:rsidRPr="00357E6F">
              <w:rPr>
                <w:sz w:val="20"/>
                <w:szCs w:val="20"/>
              </w:rPr>
              <w:t>-</w:t>
            </w:r>
          </w:p>
        </w:tc>
        <w:tc>
          <w:tcPr>
            <w:tcW w:w="933" w:type="dxa"/>
          </w:tcPr>
          <w:p w:rsidR="002C7F87" w:rsidRPr="00357E6F" w:rsidRDefault="002C7F87" w:rsidP="002C7F87">
            <w:pPr>
              <w:tabs>
                <w:tab w:val="left" w:pos="900"/>
              </w:tabs>
              <w:spacing w:before="0" w:beforeAutospacing="0" w:after="0" w:afterAutospacing="0"/>
              <w:jc w:val="center"/>
              <w:rPr>
                <w:b/>
                <w:sz w:val="20"/>
                <w:szCs w:val="20"/>
              </w:rPr>
            </w:pPr>
          </w:p>
        </w:tc>
        <w:tc>
          <w:tcPr>
            <w:tcW w:w="687" w:type="dxa"/>
          </w:tcPr>
          <w:p w:rsidR="002C7F87" w:rsidRPr="00357E6F" w:rsidRDefault="002C7F87" w:rsidP="002C7F87">
            <w:pPr>
              <w:pStyle w:val="afffd"/>
              <w:suppressAutoHyphens/>
              <w:snapToGrid w:val="0"/>
              <w:jc w:val="center"/>
              <w:rPr>
                <w:sz w:val="20"/>
                <w:szCs w:val="20"/>
              </w:rPr>
            </w:pPr>
            <w:r w:rsidRPr="00357E6F">
              <w:rPr>
                <w:sz w:val="20"/>
                <w:szCs w:val="20"/>
              </w:rPr>
              <w:t>-</w:t>
            </w:r>
          </w:p>
        </w:tc>
        <w:tc>
          <w:tcPr>
            <w:tcW w:w="900" w:type="dxa"/>
          </w:tcPr>
          <w:p w:rsidR="002C7F87" w:rsidRPr="00357E6F" w:rsidRDefault="002C7F87" w:rsidP="002C7F87">
            <w:pPr>
              <w:pStyle w:val="afffd"/>
              <w:suppressAutoHyphens/>
              <w:snapToGrid w:val="0"/>
              <w:jc w:val="center"/>
              <w:rPr>
                <w:sz w:val="20"/>
                <w:szCs w:val="20"/>
              </w:rPr>
            </w:pPr>
          </w:p>
        </w:tc>
      </w:tr>
      <w:tr w:rsidR="002C7F87" w:rsidRPr="00357E6F" w:rsidTr="009C1438">
        <w:tc>
          <w:tcPr>
            <w:tcW w:w="720" w:type="dxa"/>
          </w:tcPr>
          <w:p w:rsidR="002C7F87" w:rsidRPr="00357E6F" w:rsidRDefault="002C7F87" w:rsidP="002C7F87">
            <w:pPr>
              <w:suppressAutoHyphens/>
              <w:snapToGrid w:val="0"/>
              <w:spacing w:before="0" w:beforeAutospacing="0" w:after="0" w:afterAutospacing="0"/>
              <w:rPr>
                <w:sz w:val="20"/>
                <w:szCs w:val="20"/>
              </w:rPr>
            </w:pPr>
            <w:r w:rsidRPr="00357E6F">
              <w:rPr>
                <w:sz w:val="20"/>
                <w:szCs w:val="20"/>
              </w:rPr>
              <w:t>1.2.3</w:t>
            </w:r>
          </w:p>
        </w:tc>
        <w:tc>
          <w:tcPr>
            <w:tcW w:w="4537" w:type="dxa"/>
          </w:tcPr>
          <w:p w:rsidR="002C7F87" w:rsidRPr="00357E6F" w:rsidRDefault="002C7F87" w:rsidP="002C7F87">
            <w:pPr>
              <w:suppressAutoHyphens/>
              <w:snapToGrid w:val="0"/>
              <w:spacing w:before="0" w:beforeAutospacing="0" w:after="0" w:afterAutospacing="0"/>
              <w:rPr>
                <w:sz w:val="20"/>
                <w:szCs w:val="20"/>
              </w:rPr>
            </w:pPr>
            <w:r w:rsidRPr="00357E6F">
              <w:rPr>
                <w:sz w:val="20"/>
                <w:szCs w:val="20"/>
              </w:rPr>
              <w:t xml:space="preserve">курсовое проектирование (выполнение курсовой работы) </w:t>
            </w:r>
          </w:p>
        </w:tc>
        <w:tc>
          <w:tcPr>
            <w:tcW w:w="720" w:type="dxa"/>
          </w:tcPr>
          <w:p w:rsidR="002C7F87" w:rsidRPr="00357E6F" w:rsidRDefault="002C7F87" w:rsidP="002C7F87">
            <w:pPr>
              <w:suppressAutoHyphens/>
              <w:snapToGrid w:val="0"/>
              <w:spacing w:before="0" w:beforeAutospacing="0" w:after="0" w:afterAutospacing="0"/>
              <w:jc w:val="center"/>
              <w:rPr>
                <w:sz w:val="20"/>
                <w:szCs w:val="20"/>
              </w:rPr>
            </w:pPr>
            <w:r w:rsidRPr="00357E6F">
              <w:rPr>
                <w:sz w:val="20"/>
                <w:szCs w:val="20"/>
              </w:rPr>
              <w:t>-</w:t>
            </w:r>
          </w:p>
          <w:p w:rsidR="002C7F87" w:rsidRPr="00357E6F" w:rsidRDefault="002C7F87" w:rsidP="002C7F87">
            <w:pPr>
              <w:pStyle w:val="afffd"/>
              <w:suppressAutoHyphens/>
              <w:snapToGrid w:val="0"/>
              <w:jc w:val="center"/>
              <w:rPr>
                <w:sz w:val="20"/>
                <w:szCs w:val="20"/>
              </w:rPr>
            </w:pPr>
          </w:p>
        </w:tc>
        <w:tc>
          <w:tcPr>
            <w:tcW w:w="900" w:type="dxa"/>
          </w:tcPr>
          <w:p w:rsidR="002C7F87" w:rsidRPr="00357E6F" w:rsidRDefault="002C7F87" w:rsidP="002C7F87">
            <w:pPr>
              <w:tabs>
                <w:tab w:val="left" w:pos="900"/>
              </w:tabs>
              <w:spacing w:before="0" w:beforeAutospacing="0" w:after="0" w:afterAutospacing="0"/>
              <w:jc w:val="center"/>
              <w:rPr>
                <w:b/>
                <w:sz w:val="20"/>
                <w:szCs w:val="20"/>
              </w:rPr>
            </w:pPr>
          </w:p>
        </w:tc>
        <w:tc>
          <w:tcPr>
            <w:tcW w:w="720" w:type="dxa"/>
          </w:tcPr>
          <w:p w:rsidR="002C7F87" w:rsidRPr="00357E6F" w:rsidRDefault="002C7F87" w:rsidP="002C7F87">
            <w:pPr>
              <w:suppressAutoHyphens/>
              <w:snapToGrid w:val="0"/>
              <w:spacing w:before="0" w:beforeAutospacing="0" w:after="0" w:afterAutospacing="0"/>
              <w:jc w:val="center"/>
              <w:rPr>
                <w:sz w:val="20"/>
                <w:szCs w:val="20"/>
              </w:rPr>
            </w:pPr>
            <w:r w:rsidRPr="00357E6F">
              <w:rPr>
                <w:sz w:val="20"/>
                <w:szCs w:val="20"/>
              </w:rPr>
              <w:t>-</w:t>
            </w:r>
          </w:p>
          <w:p w:rsidR="002C7F87" w:rsidRPr="00357E6F" w:rsidRDefault="002C7F87" w:rsidP="002C7F87">
            <w:pPr>
              <w:pStyle w:val="afffd"/>
              <w:suppressAutoHyphens/>
              <w:snapToGrid w:val="0"/>
              <w:jc w:val="center"/>
              <w:rPr>
                <w:sz w:val="20"/>
                <w:szCs w:val="20"/>
              </w:rPr>
            </w:pPr>
          </w:p>
        </w:tc>
        <w:tc>
          <w:tcPr>
            <w:tcW w:w="933" w:type="dxa"/>
          </w:tcPr>
          <w:p w:rsidR="002C7F87" w:rsidRPr="00357E6F" w:rsidRDefault="002C7F87" w:rsidP="002C7F87">
            <w:pPr>
              <w:tabs>
                <w:tab w:val="left" w:pos="900"/>
              </w:tabs>
              <w:spacing w:before="0" w:beforeAutospacing="0" w:after="0" w:afterAutospacing="0"/>
              <w:jc w:val="center"/>
              <w:rPr>
                <w:b/>
                <w:sz w:val="20"/>
                <w:szCs w:val="20"/>
              </w:rPr>
            </w:pPr>
          </w:p>
        </w:tc>
        <w:tc>
          <w:tcPr>
            <w:tcW w:w="687" w:type="dxa"/>
          </w:tcPr>
          <w:p w:rsidR="002C7F87" w:rsidRPr="00357E6F" w:rsidRDefault="002C7F87" w:rsidP="002C7F87">
            <w:pPr>
              <w:suppressAutoHyphens/>
              <w:snapToGrid w:val="0"/>
              <w:spacing w:before="0" w:beforeAutospacing="0" w:after="0" w:afterAutospacing="0"/>
              <w:jc w:val="center"/>
              <w:rPr>
                <w:sz w:val="20"/>
                <w:szCs w:val="20"/>
              </w:rPr>
            </w:pPr>
            <w:r w:rsidRPr="00357E6F">
              <w:rPr>
                <w:sz w:val="20"/>
                <w:szCs w:val="20"/>
              </w:rPr>
              <w:t>-</w:t>
            </w:r>
          </w:p>
          <w:p w:rsidR="002C7F87" w:rsidRPr="00357E6F" w:rsidRDefault="002C7F87" w:rsidP="002C7F87">
            <w:pPr>
              <w:suppressAutoHyphens/>
              <w:snapToGrid w:val="0"/>
              <w:spacing w:before="0" w:beforeAutospacing="0" w:after="0" w:afterAutospacing="0"/>
              <w:jc w:val="center"/>
              <w:rPr>
                <w:sz w:val="20"/>
                <w:szCs w:val="20"/>
              </w:rPr>
            </w:pPr>
          </w:p>
        </w:tc>
        <w:tc>
          <w:tcPr>
            <w:tcW w:w="900" w:type="dxa"/>
          </w:tcPr>
          <w:p w:rsidR="002C7F87" w:rsidRPr="00357E6F" w:rsidRDefault="002C7F87" w:rsidP="002C7F87">
            <w:pPr>
              <w:suppressAutoHyphens/>
              <w:snapToGrid w:val="0"/>
              <w:spacing w:before="0" w:beforeAutospacing="0" w:after="0" w:afterAutospacing="0"/>
              <w:jc w:val="center"/>
              <w:rPr>
                <w:sz w:val="20"/>
                <w:szCs w:val="20"/>
              </w:rPr>
            </w:pPr>
          </w:p>
        </w:tc>
      </w:tr>
      <w:tr w:rsidR="002C7F87" w:rsidRPr="00357E6F" w:rsidTr="009C1438">
        <w:tc>
          <w:tcPr>
            <w:tcW w:w="720" w:type="dxa"/>
          </w:tcPr>
          <w:p w:rsidR="002C7F87" w:rsidRPr="00357E6F" w:rsidRDefault="002C7F87" w:rsidP="002C7F87">
            <w:pPr>
              <w:suppressAutoHyphens/>
              <w:snapToGrid w:val="0"/>
              <w:spacing w:before="0" w:beforeAutospacing="0" w:after="0" w:afterAutospacing="0"/>
              <w:rPr>
                <w:sz w:val="20"/>
                <w:szCs w:val="20"/>
              </w:rPr>
            </w:pPr>
            <w:r w:rsidRPr="00357E6F">
              <w:rPr>
                <w:sz w:val="20"/>
                <w:szCs w:val="20"/>
              </w:rPr>
              <w:t>1.3</w:t>
            </w:r>
          </w:p>
        </w:tc>
        <w:tc>
          <w:tcPr>
            <w:tcW w:w="4537" w:type="dxa"/>
          </w:tcPr>
          <w:p w:rsidR="002C7F87" w:rsidRPr="00357E6F" w:rsidRDefault="002C7F87" w:rsidP="002C7F87">
            <w:pPr>
              <w:suppressAutoHyphens/>
              <w:snapToGrid w:val="0"/>
              <w:spacing w:before="0" w:beforeAutospacing="0" w:after="0" w:afterAutospacing="0"/>
              <w:rPr>
                <w:sz w:val="20"/>
                <w:szCs w:val="20"/>
              </w:rPr>
            </w:pPr>
            <w:r w:rsidRPr="00357E6F">
              <w:rPr>
                <w:sz w:val="20"/>
                <w:szCs w:val="20"/>
              </w:rPr>
              <w:t>контроль промежуточной аттестации и оценивание ее результатов, в том числе:</w:t>
            </w:r>
          </w:p>
        </w:tc>
        <w:tc>
          <w:tcPr>
            <w:tcW w:w="720" w:type="dxa"/>
          </w:tcPr>
          <w:p w:rsidR="002C7F87" w:rsidRPr="00357E6F" w:rsidRDefault="002C7F87" w:rsidP="002C7F87">
            <w:pPr>
              <w:tabs>
                <w:tab w:val="left" w:pos="900"/>
              </w:tabs>
              <w:spacing w:before="0" w:beforeAutospacing="0" w:after="0" w:afterAutospacing="0"/>
              <w:jc w:val="center"/>
              <w:rPr>
                <w:sz w:val="20"/>
                <w:szCs w:val="20"/>
              </w:rPr>
            </w:pPr>
            <w:r w:rsidRPr="00357E6F">
              <w:rPr>
                <w:sz w:val="20"/>
                <w:szCs w:val="20"/>
              </w:rPr>
              <w:t>2,2</w:t>
            </w:r>
          </w:p>
        </w:tc>
        <w:tc>
          <w:tcPr>
            <w:tcW w:w="900" w:type="dxa"/>
          </w:tcPr>
          <w:p w:rsidR="002C7F87" w:rsidRPr="00357E6F" w:rsidRDefault="002C7F87" w:rsidP="002C7F87">
            <w:pPr>
              <w:tabs>
                <w:tab w:val="left" w:pos="900"/>
              </w:tabs>
              <w:spacing w:before="0" w:beforeAutospacing="0" w:after="0" w:afterAutospacing="0"/>
              <w:jc w:val="center"/>
              <w:rPr>
                <w:b/>
                <w:sz w:val="20"/>
                <w:szCs w:val="20"/>
              </w:rPr>
            </w:pPr>
          </w:p>
        </w:tc>
        <w:tc>
          <w:tcPr>
            <w:tcW w:w="720" w:type="dxa"/>
          </w:tcPr>
          <w:p w:rsidR="002C7F87" w:rsidRPr="00357E6F" w:rsidRDefault="002C7F87" w:rsidP="002C7F87">
            <w:pPr>
              <w:tabs>
                <w:tab w:val="left" w:pos="900"/>
              </w:tabs>
              <w:spacing w:before="0" w:beforeAutospacing="0" w:after="0" w:afterAutospacing="0"/>
              <w:jc w:val="center"/>
              <w:rPr>
                <w:sz w:val="20"/>
                <w:szCs w:val="20"/>
              </w:rPr>
            </w:pPr>
            <w:r w:rsidRPr="00357E6F">
              <w:rPr>
                <w:sz w:val="20"/>
                <w:szCs w:val="20"/>
              </w:rPr>
              <w:t>2,2</w:t>
            </w:r>
          </w:p>
        </w:tc>
        <w:tc>
          <w:tcPr>
            <w:tcW w:w="933" w:type="dxa"/>
          </w:tcPr>
          <w:p w:rsidR="002C7F87" w:rsidRPr="00357E6F" w:rsidRDefault="002C7F87" w:rsidP="002C7F87">
            <w:pPr>
              <w:tabs>
                <w:tab w:val="left" w:pos="900"/>
              </w:tabs>
              <w:spacing w:before="0" w:beforeAutospacing="0" w:after="0" w:afterAutospacing="0"/>
              <w:jc w:val="center"/>
              <w:rPr>
                <w:b/>
                <w:sz w:val="20"/>
                <w:szCs w:val="20"/>
              </w:rPr>
            </w:pPr>
          </w:p>
        </w:tc>
        <w:tc>
          <w:tcPr>
            <w:tcW w:w="687" w:type="dxa"/>
          </w:tcPr>
          <w:p w:rsidR="002C7F87" w:rsidRPr="00357E6F" w:rsidRDefault="002C7F87" w:rsidP="002C7F87">
            <w:pPr>
              <w:suppressAutoHyphens/>
              <w:snapToGrid w:val="0"/>
              <w:spacing w:before="0" w:beforeAutospacing="0" w:after="0" w:afterAutospacing="0"/>
              <w:jc w:val="center"/>
              <w:rPr>
                <w:sz w:val="20"/>
                <w:szCs w:val="20"/>
              </w:rPr>
            </w:pPr>
            <w:r w:rsidRPr="00357E6F">
              <w:rPr>
                <w:sz w:val="20"/>
                <w:szCs w:val="20"/>
              </w:rPr>
              <w:t>2,2</w:t>
            </w:r>
          </w:p>
        </w:tc>
        <w:tc>
          <w:tcPr>
            <w:tcW w:w="900" w:type="dxa"/>
          </w:tcPr>
          <w:p w:rsidR="002C7F87" w:rsidRPr="00357E6F" w:rsidRDefault="002C7F87" w:rsidP="002C7F87">
            <w:pPr>
              <w:suppressAutoHyphens/>
              <w:snapToGrid w:val="0"/>
              <w:spacing w:before="0" w:beforeAutospacing="0" w:after="0" w:afterAutospacing="0"/>
              <w:jc w:val="center"/>
              <w:rPr>
                <w:sz w:val="20"/>
                <w:szCs w:val="20"/>
              </w:rPr>
            </w:pPr>
          </w:p>
        </w:tc>
      </w:tr>
      <w:tr w:rsidR="002C7F87" w:rsidRPr="00357E6F" w:rsidTr="00220708">
        <w:tc>
          <w:tcPr>
            <w:tcW w:w="720" w:type="dxa"/>
          </w:tcPr>
          <w:p w:rsidR="002C7F87" w:rsidRPr="00357E6F" w:rsidRDefault="002C7F87" w:rsidP="002C7F87">
            <w:pPr>
              <w:suppressAutoHyphens/>
              <w:snapToGrid w:val="0"/>
              <w:spacing w:before="0" w:beforeAutospacing="0" w:after="0" w:afterAutospacing="0"/>
              <w:rPr>
                <w:sz w:val="20"/>
                <w:szCs w:val="20"/>
              </w:rPr>
            </w:pPr>
            <w:r w:rsidRPr="00357E6F">
              <w:rPr>
                <w:sz w:val="20"/>
                <w:szCs w:val="20"/>
              </w:rPr>
              <w:t>1.3.1</w:t>
            </w:r>
          </w:p>
        </w:tc>
        <w:tc>
          <w:tcPr>
            <w:tcW w:w="4537" w:type="dxa"/>
          </w:tcPr>
          <w:p w:rsidR="002C7F87" w:rsidRPr="00357E6F" w:rsidRDefault="002C7F87" w:rsidP="002C7F87">
            <w:pPr>
              <w:suppressAutoHyphens/>
              <w:snapToGrid w:val="0"/>
              <w:spacing w:before="0" w:beforeAutospacing="0" w:after="0" w:afterAutospacing="0"/>
              <w:rPr>
                <w:sz w:val="20"/>
                <w:szCs w:val="20"/>
              </w:rPr>
            </w:pPr>
            <w:r w:rsidRPr="00357E6F">
              <w:rPr>
                <w:sz w:val="20"/>
                <w:szCs w:val="20"/>
              </w:rPr>
              <w:t xml:space="preserve">консультации групповые </w:t>
            </w:r>
          </w:p>
        </w:tc>
        <w:tc>
          <w:tcPr>
            <w:tcW w:w="720" w:type="dxa"/>
            <w:vAlign w:val="center"/>
          </w:tcPr>
          <w:p w:rsidR="002C7F87" w:rsidRPr="00357E6F" w:rsidRDefault="002C7F87" w:rsidP="002C7F87">
            <w:pPr>
              <w:tabs>
                <w:tab w:val="left" w:pos="900"/>
              </w:tabs>
              <w:spacing w:before="0" w:beforeAutospacing="0" w:after="0" w:afterAutospacing="0"/>
              <w:jc w:val="center"/>
              <w:rPr>
                <w:b/>
                <w:sz w:val="20"/>
                <w:szCs w:val="20"/>
              </w:rPr>
            </w:pPr>
          </w:p>
        </w:tc>
        <w:tc>
          <w:tcPr>
            <w:tcW w:w="900" w:type="dxa"/>
          </w:tcPr>
          <w:p w:rsidR="002C7F87" w:rsidRPr="00357E6F" w:rsidRDefault="002C7F87" w:rsidP="002C7F87">
            <w:pPr>
              <w:suppressAutoHyphens/>
              <w:snapToGrid w:val="0"/>
              <w:spacing w:before="0" w:beforeAutospacing="0" w:after="0" w:afterAutospacing="0"/>
              <w:jc w:val="center"/>
              <w:rPr>
                <w:sz w:val="20"/>
                <w:szCs w:val="20"/>
              </w:rPr>
            </w:pPr>
            <w:r w:rsidRPr="00357E6F">
              <w:rPr>
                <w:sz w:val="20"/>
                <w:szCs w:val="20"/>
              </w:rPr>
              <w:t>2</w:t>
            </w:r>
          </w:p>
        </w:tc>
        <w:tc>
          <w:tcPr>
            <w:tcW w:w="720" w:type="dxa"/>
            <w:vAlign w:val="center"/>
          </w:tcPr>
          <w:p w:rsidR="002C7F87" w:rsidRPr="00357E6F" w:rsidRDefault="002C7F87" w:rsidP="002C7F87">
            <w:pPr>
              <w:tabs>
                <w:tab w:val="left" w:pos="900"/>
              </w:tabs>
              <w:spacing w:before="0" w:beforeAutospacing="0" w:after="0" w:afterAutospacing="0"/>
              <w:jc w:val="center"/>
              <w:rPr>
                <w:b/>
                <w:sz w:val="20"/>
                <w:szCs w:val="20"/>
              </w:rPr>
            </w:pPr>
          </w:p>
        </w:tc>
        <w:tc>
          <w:tcPr>
            <w:tcW w:w="933" w:type="dxa"/>
          </w:tcPr>
          <w:p w:rsidR="002C7F87" w:rsidRPr="00357E6F" w:rsidRDefault="002C7F87" w:rsidP="002C7F87">
            <w:pPr>
              <w:suppressAutoHyphens/>
              <w:snapToGrid w:val="0"/>
              <w:spacing w:before="0" w:beforeAutospacing="0" w:after="0" w:afterAutospacing="0"/>
              <w:jc w:val="center"/>
              <w:rPr>
                <w:sz w:val="20"/>
                <w:szCs w:val="20"/>
              </w:rPr>
            </w:pPr>
            <w:r w:rsidRPr="00357E6F">
              <w:rPr>
                <w:sz w:val="20"/>
                <w:szCs w:val="20"/>
              </w:rPr>
              <w:t>2</w:t>
            </w:r>
          </w:p>
        </w:tc>
        <w:tc>
          <w:tcPr>
            <w:tcW w:w="687" w:type="dxa"/>
          </w:tcPr>
          <w:p w:rsidR="002C7F87" w:rsidRPr="00357E6F" w:rsidRDefault="002C7F87" w:rsidP="002C7F87">
            <w:pPr>
              <w:suppressAutoHyphens/>
              <w:snapToGrid w:val="0"/>
              <w:spacing w:before="0" w:beforeAutospacing="0" w:after="0" w:afterAutospacing="0"/>
              <w:jc w:val="center"/>
              <w:rPr>
                <w:sz w:val="20"/>
                <w:szCs w:val="20"/>
              </w:rPr>
            </w:pPr>
          </w:p>
        </w:tc>
        <w:tc>
          <w:tcPr>
            <w:tcW w:w="900" w:type="dxa"/>
          </w:tcPr>
          <w:p w:rsidR="002C7F87" w:rsidRPr="00357E6F" w:rsidRDefault="002C7F87" w:rsidP="002C7F87">
            <w:pPr>
              <w:suppressAutoHyphens/>
              <w:snapToGrid w:val="0"/>
              <w:spacing w:before="0" w:beforeAutospacing="0" w:after="0" w:afterAutospacing="0"/>
              <w:jc w:val="center"/>
              <w:rPr>
                <w:sz w:val="20"/>
                <w:szCs w:val="20"/>
              </w:rPr>
            </w:pPr>
            <w:r w:rsidRPr="00357E6F">
              <w:rPr>
                <w:sz w:val="20"/>
                <w:szCs w:val="20"/>
              </w:rPr>
              <w:t>2</w:t>
            </w:r>
          </w:p>
        </w:tc>
      </w:tr>
      <w:tr w:rsidR="002C7F87" w:rsidRPr="00357E6F" w:rsidTr="00220708">
        <w:tc>
          <w:tcPr>
            <w:tcW w:w="720" w:type="dxa"/>
          </w:tcPr>
          <w:p w:rsidR="002C7F87" w:rsidRPr="00357E6F" w:rsidRDefault="002C7F87" w:rsidP="002C7F87">
            <w:pPr>
              <w:suppressAutoHyphens/>
              <w:snapToGrid w:val="0"/>
              <w:spacing w:before="0" w:beforeAutospacing="0" w:after="0" w:afterAutospacing="0"/>
              <w:rPr>
                <w:sz w:val="20"/>
                <w:szCs w:val="20"/>
              </w:rPr>
            </w:pPr>
            <w:r w:rsidRPr="00357E6F">
              <w:rPr>
                <w:sz w:val="20"/>
                <w:szCs w:val="20"/>
              </w:rPr>
              <w:t>1.3.2</w:t>
            </w:r>
          </w:p>
        </w:tc>
        <w:tc>
          <w:tcPr>
            <w:tcW w:w="4537" w:type="dxa"/>
          </w:tcPr>
          <w:p w:rsidR="002C7F87" w:rsidRPr="00357E6F" w:rsidRDefault="002C7F87" w:rsidP="002C7F87">
            <w:pPr>
              <w:suppressAutoHyphens/>
              <w:snapToGrid w:val="0"/>
              <w:spacing w:before="0" w:beforeAutospacing="0" w:after="0" w:afterAutospacing="0"/>
              <w:rPr>
                <w:sz w:val="20"/>
                <w:szCs w:val="20"/>
              </w:rPr>
            </w:pPr>
            <w:r w:rsidRPr="00357E6F">
              <w:rPr>
                <w:sz w:val="20"/>
                <w:szCs w:val="20"/>
              </w:rPr>
              <w:t xml:space="preserve">прохождение промежуточной аттестации </w:t>
            </w:r>
          </w:p>
        </w:tc>
        <w:tc>
          <w:tcPr>
            <w:tcW w:w="720" w:type="dxa"/>
            <w:vAlign w:val="center"/>
          </w:tcPr>
          <w:p w:rsidR="002C7F87" w:rsidRPr="00357E6F" w:rsidRDefault="002C7F87" w:rsidP="002C7F87">
            <w:pPr>
              <w:tabs>
                <w:tab w:val="left" w:pos="900"/>
              </w:tabs>
              <w:spacing w:before="0" w:beforeAutospacing="0" w:after="0" w:afterAutospacing="0"/>
              <w:jc w:val="center"/>
              <w:rPr>
                <w:b/>
                <w:sz w:val="20"/>
                <w:szCs w:val="20"/>
              </w:rPr>
            </w:pPr>
          </w:p>
        </w:tc>
        <w:tc>
          <w:tcPr>
            <w:tcW w:w="900" w:type="dxa"/>
          </w:tcPr>
          <w:p w:rsidR="002C7F87" w:rsidRPr="00357E6F" w:rsidRDefault="002C7F87" w:rsidP="002C7F87">
            <w:pPr>
              <w:suppressAutoHyphens/>
              <w:snapToGrid w:val="0"/>
              <w:spacing w:before="0" w:beforeAutospacing="0" w:after="0" w:afterAutospacing="0"/>
              <w:jc w:val="center"/>
              <w:rPr>
                <w:sz w:val="20"/>
                <w:szCs w:val="20"/>
              </w:rPr>
            </w:pPr>
            <w:r w:rsidRPr="00357E6F">
              <w:rPr>
                <w:sz w:val="20"/>
                <w:szCs w:val="20"/>
              </w:rPr>
              <w:t>0,2</w:t>
            </w:r>
          </w:p>
        </w:tc>
        <w:tc>
          <w:tcPr>
            <w:tcW w:w="720" w:type="dxa"/>
            <w:vAlign w:val="center"/>
          </w:tcPr>
          <w:p w:rsidR="002C7F87" w:rsidRPr="00357E6F" w:rsidRDefault="002C7F87" w:rsidP="002C7F87">
            <w:pPr>
              <w:tabs>
                <w:tab w:val="left" w:pos="900"/>
              </w:tabs>
              <w:spacing w:before="0" w:beforeAutospacing="0" w:after="0" w:afterAutospacing="0"/>
              <w:jc w:val="center"/>
              <w:rPr>
                <w:b/>
                <w:sz w:val="20"/>
                <w:szCs w:val="20"/>
              </w:rPr>
            </w:pPr>
          </w:p>
        </w:tc>
        <w:tc>
          <w:tcPr>
            <w:tcW w:w="933" w:type="dxa"/>
          </w:tcPr>
          <w:p w:rsidR="002C7F87" w:rsidRPr="00357E6F" w:rsidRDefault="002C7F87" w:rsidP="002C7F87">
            <w:pPr>
              <w:suppressAutoHyphens/>
              <w:snapToGrid w:val="0"/>
              <w:spacing w:before="0" w:beforeAutospacing="0" w:after="0" w:afterAutospacing="0"/>
              <w:jc w:val="center"/>
              <w:rPr>
                <w:sz w:val="20"/>
                <w:szCs w:val="20"/>
              </w:rPr>
            </w:pPr>
            <w:r w:rsidRPr="00357E6F">
              <w:rPr>
                <w:sz w:val="20"/>
                <w:szCs w:val="20"/>
              </w:rPr>
              <w:t>0,2</w:t>
            </w:r>
          </w:p>
        </w:tc>
        <w:tc>
          <w:tcPr>
            <w:tcW w:w="687" w:type="dxa"/>
          </w:tcPr>
          <w:p w:rsidR="002C7F87" w:rsidRPr="00357E6F" w:rsidRDefault="002C7F87" w:rsidP="002C7F87">
            <w:pPr>
              <w:suppressAutoHyphens/>
              <w:snapToGrid w:val="0"/>
              <w:spacing w:before="0" w:beforeAutospacing="0" w:after="0" w:afterAutospacing="0"/>
              <w:jc w:val="center"/>
              <w:rPr>
                <w:sz w:val="20"/>
                <w:szCs w:val="20"/>
              </w:rPr>
            </w:pPr>
          </w:p>
        </w:tc>
        <w:tc>
          <w:tcPr>
            <w:tcW w:w="900" w:type="dxa"/>
          </w:tcPr>
          <w:p w:rsidR="002C7F87" w:rsidRPr="00357E6F" w:rsidRDefault="002C7F87" w:rsidP="002C7F87">
            <w:pPr>
              <w:suppressAutoHyphens/>
              <w:snapToGrid w:val="0"/>
              <w:spacing w:before="0" w:beforeAutospacing="0" w:after="0" w:afterAutospacing="0"/>
              <w:jc w:val="center"/>
              <w:rPr>
                <w:sz w:val="20"/>
                <w:szCs w:val="20"/>
              </w:rPr>
            </w:pPr>
            <w:r w:rsidRPr="00357E6F">
              <w:rPr>
                <w:sz w:val="20"/>
                <w:szCs w:val="20"/>
              </w:rPr>
              <w:t>0,2</w:t>
            </w:r>
          </w:p>
        </w:tc>
      </w:tr>
      <w:tr w:rsidR="002C7F87" w:rsidRPr="00357E6F" w:rsidTr="00220708">
        <w:tc>
          <w:tcPr>
            <w:tcW w:w="720" w:type="dxa"/>
          </w:tcPr>
          <w:p w:rsidR="002C7F87" w:rsidRPr="00357E6F" w:rsidRDefault="002C7F87" w:rsidP="002C7F87">
            <w:pPr>
              <w:suppressAutoHyphens/>
              <w:snapToGrid w:val="0"/>
              <w:spacing w:before="0" w:beforeAutospacing="0" w:after="0" w:afterAutospacing="0"/>
              <w:rPr>
                <w:sz w:val="20"/>
                <w:szCs w:val="20"/>
              </w:rPr>
            </w:pPr>
            <w:r w:rsidRPr="00357E6F">
              <w:rPr>
                <w:b/>
                <w:sz w:val="20"/>
                <w:szCs w:val="20"/>
              </w:rPr>
              <w:t>2</w:t>
            </w:r>
          </w:p>
        </w:tc>
        <w:tc>
          <w:tcPr>
            <w:tcW w:w="4537" w:type="dxa"/>
          </w:tcPr>
          <w:p w:rsidR="002C7F87" w:rsidRPr="00357E6F" w:rsidRDefault="002C7F87" w:rsidP="002C7F87">
            <w:pPr>
              <w:suppressAutoHyphens/>
              <w:snapToGrid w:val="0"/>
              <w:spacing w:before="0" w:beforeAutospacing="0" w:after="0" w:afterAutospacing="0"/>
              <w:rPr>
                <w:sz w:val="20"/>
                <w:szCs w:val="20"/>
              </w:rPr>
            </w:pPr>
            <w:r w:rsidRPr="00357E6F">
              <w:rPr>
                <w:b/>
                <w:sz w:val="20"/>
                <w:szCs w:val="20"/>
              </w:rPr>
              <w:t>Самостоятельная работа (всего)</w:t>
            </w:r>
          </w:p>
        </w:tc>
        <w:tc>
          <w:tcPr>
            <w:tcW w:w="720" w:type="dxa"/>
            <w:vAlign w:val="center"/>
          </w:tcPr>
          <w:p w:rsidR="002C7F87" w:rsidRPr="00357E6F" w:rsidRDefault="002C7F87" w:rsidP="002C7F87">
            <w:pPr>
              <w:tabs>
                <w:tab w:val="left" w:pos="900"/>
              </w:tabs>
              <w:spacing w:before="0" w:beforeAutospacing="0" w:after="0" w:afterAutospacing="0"/>
              <w:jc w:val="center"/>
              <w:rPr>
                <w:b/>
                <w:sz w:val="20"/>
                <w:szCs w:val="20"/>
              </w:rPr>
            </w:pPr>
            <w:r w:rsidRPr="00357E6F">
              <w:rPr>
                <w:b/>
                <w:sz w:val="20"/>
                <w:szCs w:val="20"/>
              </w:rPr>
              <w:t>78</w:t>
            </w:r>
          </w:p>
        </w:tc>
        <w:tc>
          <w:tcPr>
            <w:tcW w:w="900" w:type="dxa"/>
          </w:tcPr>
          <w:p w:rsidR="002C7F87" w:rsidRPr="00357E6F" w:rsidRDefault="002C7F87" w:rsidP="002C7F87">
            <w:pPr>
              <w:tabs>
                <w:tab w:val="left" w:pos="900"/>
              </w:tabs>
              <w:spacing w:before="0" w:beforeAutospacing="0" w:after="0" w:afterAutospacing="0"/>
              <w:jc w:val="center"/>
              <w:rPr>
                <w:b/>
                <w:sz w:val="20"/>
                <w:szCs w:val="20"/>
              </w:rPr>
            </w:pPr>
          </w:p>
        </w:tc>
        <w:tc>
          <w:tcPr>
            <w:tcW w:w="720" w:type="dxa"/>
            <w:vAlign w:val="center"/>
          </w:tcPr>
          <w:p w:rsidR="002C7F87" w:rsidRPr="00357E6F" w:rsidRDefault="002C7F87" w:rsidP="002C7F87">
            <w:pPr>
              <w:tabs>
                <w:tab w:val="left" w:pos="900"/>
              </w:tabs>
              <w:spacing w:before="0" w:beforeAutospacing="0" w:after="0" w:afterAutospacing="0"/>
              <w:jc w:val="center"/>
              <w:rPr>
                <w:b/>
                <w:sz w:val="20"/>
                <w:szCs w:val="20"/>
              </w:rPr>
            </w:pPr>
            <w:r w:rsidRPr="00357E6F">
              <w:rPr>
                <w:b/>
                <w:sz w:val="20"/>
                <w:szCs w:val="20"/>
              </w:rPr>
              <w:t>78</w:t>
            </w:r>
          </w:p>
        </w:tc>
        <w:tc>
          <w:tcPr>
            <w:tcW w:w="933" w:type="dxa"/>
          </w:tcPr>
          <w:p w:rsidR="002C7F87" w:rsidRPr="00357E6F" w:rsidRDefault="002C7F87" w:rsidP="002C7F87">
            <w:pPr>
              <w:tabs>
                <w:tab w:val="left" w:pos="900"/>
              </w:tabs>
              <w:spacing w:before="0" w:beforeAutospacing="0" w:after="0" w:afterAutospacing="0"/>
              <w:jc w:val="center"/>
              <w:rPr>
                <w:b/>
                <w:sz w:val="20"/>
                <w:szCs w:val="20"/>
              </w:rPr>
            </w:pPr>
          </w:p>
        </w:tc>
        <w:tc>
          <w:tcPr>
            <w:tcW w:w="687" w:type="dxa"/>
          </w:tcPr>
          <w:p w:rsidR="002C7F87" w:rsidRPr="00357E6F" w:rsidRDefault="002C7F87" w:rsidP="002C7F87">
            <w:pPr>
              <w:suppressAutoHyphens/>
              <w:snapToGrid w:val="0"/>
              <w:spacing w:before="0" w:beforeAutospacing="0" w:after="0" w:afterAutospacing="0"/>
              <w:jc w:val="center"/>
              <w:rPr>
                <w:sz w:val="20"/>
                <w:szCs w:val="20"/>
              </w:rPr>
            </w:pPr>
            <w:r w:rsidRPr="00357E6F">
              <w:rPr>
                <w:b/>
                <w:sz w:val="20"/>
                <w:szCs w:val="20"/>
              </w:rPr>
              <w:t>91</w:t>
            </w:r>
          </w:p>
        </w:tc>
        <w:tc>
          <w:tcPr>
            <w:tcW w:w="900" w:type="dxa"/>
          </w:tcPr>
          <w:p w:rsidR="002C7F87" w:rsidRPr="00357E6F" w:rsidRDefault="002C7F87" w:rsidP="002C7F87">
            <w:pPr>
              <w:suppressAutoHyphens/>
              <w:snapToGrid w:val="0"/>
              <w:spacing w:before="0" w:beforeAutospacing="0" w:after="0" w:afterAutospacing="0"/>
              <w:jc w:val="center"/>
              <w:rPr>
                <w:sz w:val="20"/>
                <w:szCs w:val="20"/>
              </w:rPr>
            </w:pPr>
          </w:p>
        </w:tc>
      </w:tr>
      <w:tr w:rsidR="002C7F87" w:rsidRPr="00357E6F" w:rsidTr="009C1438">
        <w:tc>
          <w:tcPr>
            <w:tcW w:w="720" w:type="dxa"/>
          </w:tcPr>
          <w:p w:rsidR="002C7F87" w:rsidRPr="00357E6F" w:rsidRDefault="002C7F87" w:rsidP="002C7F87">
            <w:pPr>
              <w:tabs>
                <w:tab w:val="center" w:pos="4677"/>
                <w:tab w:val="right" w:pos="9355"/>
              </w:tabs>
              <w:suppressAutoHyphens/>
              <w:spacing w:before="0" w:beforeAutospacing="0" w:after="0" w:afterAutospacing="0"/>
              <w:rPr>
                <w:b/>
                <w:sz w:val="20"/>
                <w:szCs w:val="20"/>
              </w:rPr>
            </w:pPr>
            <w:r w:rsidRPr="00357E6F">
              <w:rPr>
                <w:sz w:val="20"/>
                <w:szCs w:val="20"/>
              </w:rPr>
              <w:lastRenderedPageBreak/>
              <w:t>2.1</w:t>
            </w:r>
          </w:p>
        </w:tc>
        <w:tc>
          <w:tcPr>
            <w:tcW w:w="4537" w:type="dxa"/>
          </w:tcPr>
          <w:p w:rsidR="002C7F87" w:rsidRPr="00357E6F" w:rsidRDefault="002C7F87" w:rsidP="002C7F87">
            <w:pPr>
              <w:tabs>
                <w:tab w:val="center" w:pos="4677"/>
                <w:tab w:val="right" w:pos="9355"/>
              </w:tabs>
              <w:suppressAutoHyphens/>
              <w:spacing w:before="0" w:beforeAutospacing="0" w:after="0" w:afterAutospacing="0"/>
              <w:rPr>
                <w:sz w:val="20"/>
                <w:szCs w:val="20"/>
              </w:rPr>
            </w:pPr>
            <w:r w:rsidRPr="00357E6F">
              <w:rPr>
                <w:sz w:val="20"/>
                <w:szCs w:val="20"/>
              </w:rPr>
              <w:t xml:space="preserve">работа в электронной информационно-образовательной среде с образовательными ресурсами учебной библиотеки, компьютерными средствами обучения </w:t>
            </w:r>
            <w:r>
              <w:rPr>
                <w:sz w:val="20"/>
                <w:szCs w:val="20"/>
              </w:rPr>
              <w:t>для подготовки к текущему контролю успеваемости</w:t>
            </w:r>
            <w:r w:rsidRPr="00357E6F">
              <w:rPr>
                <w:sz w:val="20"/>
                <w:szCs w:val="20"/>
              </w:rPr>
              <w:t xml:space="preserve"> и промежуточной аттестации, к курсовому проектированию (выполнению курсовых работ)</w:t>
            </w:r>
          </w:p>
        </w:tc>
        <w:tc>
          <w:tcPr>
            <w:tcW w:w="720" w:type="dxa"/>
          </w:tcPr>
          <w:p w:rsidR="002C7F87" w:rsidRPr="00357E6F" w:rsidRDefault="002C7F87" w:rsidP="002C7F87">
            <w:pPr>
              <w:tabs>
                <w:tab w:val="left" w:pos="900"/>
              </w:tabs>
              <w:spacing w:before="0" w:beforeAutospacing="0" w:after="0" w:afterAutospacing="0"/>
              <w:jc w:val="center"/>
              <w:rPr>
                <w:sz w:val="20"/>
                <w:szCs w:val="20"/>
              </w:rPr>
            </w:pPr>
          </w:p>
          <w:p w:rsidR="002C7F87" w:rsidRPr="00357E6F" w:rsidRDefault="002C7F87" w:rsidP="002C7F87">
            <w:pPr>
              <w:tabs>
                <w:tab w:val="left" w:pos="900"/>
              </w:tabs>
              <w:spacing w:before="0" w:beforeAutospacing="0" w:after="0" w:afterAutospacing="0"/>
              <w:jc w:val="center"/>
              <w:rPr>
                <w:sz w:val="20"/>
                <w:szCs w:val="20"/>
              </w:rPr>
            </w:pPr>
          </w:p>
          <w:p w:rsidR="002C7F87" w:rsidRPr="00357E6F" w:rsidRDefault="002C7F87" w:rsidP="002C7F87">
            <w:pPr>
              <w:tabs>
                <w:tab w:val="left" w:pos="900"/>
              </w:tabs>
              <w:spacing w:before="0" w:beforeAutospacing="0" w:after="0" w:afterAutospacing="0"/>
              <w:jc w:val="center"/>
              <w:rPr>
                <w:sz w:val="20"/>
                <w:szCs w:val="20"/>
              </w:rPr>
            </w:pPr>
            <w:r w:rsidRPr="00357E6F">
              <w:rPr>
                <w:sz w:val="20"/>
                <w:szCs w:val="20"/>
              </w:rPr>
              <w:t>78</w:t>
            </w:r>
          </w:p>
        </w:tc>
        <w:tc>
          <w:tcPr>
            <w:tcW w:w="900" w:type="dxa"/>
          </w:tcPr>
          <w:p w:rsidR="002C7F87" w:rsidRPr="00357E6F" w:rsidRDefault="002C7F87" w:rsidP="002C7F87">
            <w:pPr>
              <w:tabs>
                <w:tab w:val="left" w:pos="900"/>
              </w:tabs>
              <w:spacing w:before="0" w:beforeAutospacing="0" w:after="0" w:afterAutospacing="0"/>
              <w:jc w:val="center"/>
              <w:rPr>
                <w:b/>
                <w:sz w:val="20"/>
                <w:szCs w:val="20"/>
              </w:rPr>
            </w:pPr>
          </w:p>
        </w:tc>
        <w:tc>
          <w:tcPr>
            <w:tcW w:w="720" w:type="dxa"/>
          </w:tcPr>
          <w:p w:rsidR="002C7F87" w:rsidRPr="00357E6F" w:rsidRDefault="002C7F87" w:rsidP="002C7F87">
            <w:pPr>
              <w:tabs>
                <w:tab w:val="left" w:pos="900"/>
              </w:tabs>
              <w:spacing w:before="0" w:beforeAutospacing="0" w:after="0" w:afterAutospacing="0"/>
              <w:jc w:val="center"/>
              <w:rPr>
                <w:sz w:val="20"/>
                <w:szCs w:val="20"/>
              </w:rPr>
            </w:pPr>
          </w:p>
          <w:p w:rsidR="002C7F87" w:rsidRPr="00357E6F" w:rsidRDefault="002C7F87" w:rsidP="002C7F87">
            <w:pPr>
              <w:tabs>
                <w:tab w:val="left" w:pos="900"/>
              </w:tabs>
              <w:spacing w:before="0" w:beforeAutospacing="0" w:after="0" w:afterAutospacing="0"/>
              <w:jc w:val="center"/>
              <w:rPr>
                <w:sz w:val="20"/>
                <w:szCs w:val="20"/>
              </w:rPr>
            </w:pPr>
          </w:p>
          <w:p w:rsidR="002C7F87" w:rsidRPr="00357E6F" w:rsidRDefault="002C7F87" w:rsidP="002C7F87">
            <w:pPr>
              <w:tabs>
                <w:tab w:val="left" w:pos="900"/>
              </w:tabs>
              <w:spacing w:before="0" w:beforeAutospacing="0" w:after="0" w:afterAutospacing="0"/>
              <w:jc w:val="center"/>
              <w:rPr>
                <w:sz w:val="20"/>
                <w:szCs w:val="20"/>
              </w:rPr>
            </w:pPr>
            <w:r w:rsidRPr="00357E6F">
              <w:rPr>
                <w:sz w:val="20"/>
                <w:szCs w:val="20"/>
              </w:rPr>
              <w:t>78</w:t>
            </w:r>
          </w:p>
        </w:tc>
        <w:tc>
          <w:tcPr>
            <w:tcW w:w="933" w:type="dxa"/>
          </w:tcPr>
          <w:p w:rsidR="002C7F87" w:rsidRPr="00357E6F" w:rsidRDefault="002C7F87" w:rsidP="002C7F87">
            <w:pPr>
              <w:tabs>
                <w:tab w:val="left" w:pos="900"/>
              </w:tabs>
              <w:spacing w:before="0" w:beforeAutospacing="0" w:after="0" w:afterAutospacing="0"/>
              <w:jc w:val="center"/>
              <w:rPr>
                <w:b/>
                <w:sz w:val="20"/>
                <w:szCs w:val="20"/>
              </w:rPr>
            </w:pPr>
          </w:p>
        </w:tc>
        <w:tc>
          <w:tcPr>
            <w:tcW w:w="687" w:type="dxa"/>
          </w:tcPr>
          <w:p w:rsidR="002C7F87" w:rsidRPr="00357E6F" w:rsidRDefault="002C7F87" w:rsidP="002C7F87">
            <w:pPr>
              <w:pStyle w:val="afffd"/>
              <w:suppressAutoHyphens/>
              <w:snapToGrid w:val="0"/>
              <w:jc w:val="center"/>
              <w:rPr>
                <w:sz w:val="20"/>
                <w:szCs w:val="20"/>
              </w:rPr>
            </w:pPr>
          </w:p>
          <w:p w:rsidR="002C7F87" w:rsidRPr="00357E6F" w:rsidRDefault="002C7F87" w:rsidP="002C7F87">
            <w:pPr>
              <w:pStyle w:val="afffd"/>
              <w:suppressAutoHyphens/>
              <w:snapToGrid w:val="0"/>
              <w:jc w:val="center"/>
              <w:rPr>
                <w:sz w:val="20"/>
                <w:szCs w:val="20"/>
              </w:rPr>
            </w:pPr>
          </w:p>
          <w:p w:rsidR="002C7F87" w:rsidRPr="00357E6F" w:rsidRDefault="002C7F87" w:rsidP="002C7F87">
            <w:pPr>
              <w:pStyle w:val="afffd"/>
              <w:suppressAutoHyphens/>
              <w:snapToGrid w:val="0"/>
              <w:jc w:val="center"/>
              <w:rPr>
                <w:b/>
                <w:sz w:val="20"/>
                <w:szCs w:val="20"/>
              </w:rPr>
            </w:pPr>
            <w:r w:rsidRPr="00357E6F">
              <w:rPr>
                <w:sz w:val="20"/>
                <w:szCs w:val="20"/>
              </w:rPr>
              <w:t>91</w:t>
            </w:r>
          </w:p>
        </w:tc>
        <w:tc>
          <w:tcPr>
            <w:tcW w:w="900" w:type="dxa"/>
          </w:tcPr>
          <w:p w:rsidR="002C7F87" w:rsidRPr="00357E6F" w:rsidRDefault="002C7F87" w:rsidP="002C7F87">
            <w:pPr>
              <w:pStyle w:val="afffd"/>
              <w:suppressAutoHyphens/>
              <w:snapToGrid w:val="0"/>
              <w:jc w:val="center"/>
              <w:rPr>
                <w:b/>
                <w:sz w:val="20"/>
                <w:szCs w:val="20"/>
              </w:rPr>
            </w:pPr>
          </w:p>
        </w:tc>
      </w:tr>
      <w:tr w:rsidR="002C7F87" w:rsidRPr="00357E6F" w:rsidTr="00220708">
        <w:tc>
          <w:tcPr>
            <w:tcW w:w="720" w:type="dxa"/>
          </w:tcPr>
          <w:p w:rsidR="002C7F87" w:rsidRPr="00357E6F" w:rsidRDefault="002C7F87" w:rsidP="002C7F87">
            <w:pPr>
              <w:suppressAutoHyphens/>
              <w:spacing w:before="0" w:beforeAutospacing="0" w:after="0" w:afterAutospacing="0"/>
              <w:rPr>
                <w:sz w:val="20"/>
                <w:szCs w:val="20"/>
              </w:rPr>
            </w:pPr>
            <w:r w:rsidRPr="00357E6F">
              <w:rPr>
                <w:sz w:val="20"/>
                <w:szCs w:val="20"/>
              </w:rPr>
              <w:t>2.2</w:t>
            </w:r>
          </w:p>
        </w:tc>
        <w:tc>
          <w:tcPr>
            <w:tcW w:w="4537" w:type="dxa"/>
          </w:tcPr>
          <w:p w:rsidR="002C7F87" w:rsidRPr="00357E6F" w:rsidRDefault="002C7F87" w:rsidP="002C7F87">
            <w:pPr>
              <w:suppressAutoHyphens/>
              <w:spacing w:before="0" w:beforeAutospacing="0" w:after="0" w:afterAutospacing="0"/>
              <w:rPr>
                <w:sz w:val="20"/>
                <w:szCs w:val="20"/>
              </w:rPr>
            </w:pPr>
            <w:r w:rsidRPr="00357E6F">
              <w:rPr>
                <w:sz w:val="20"/>
                <w:szCs w:val="20"/>
              </w:rPr>
              <w:t>самостоятельная работа при подготовке к промежуточной аттестации</w:t>
            </w:r>
          </w:p>
        </w:tc>
        <w:tc>
          <w:tcPr>
            <w:tcW w:w="720" w:type="dxa"/>
            <w:vAlign w:val="center"/>
          </w:tcPr>
          <w:p w:rsidR="002C7F87" w:rsidRPr="00357E6F" w:rsidRDefault="002C7F87" w:rsidP="002C7F87">
            <w:pPr>
              <w:pStyle w:val="afffd"/>
              <w:suppressAutoHyphens/>
              <w:snapToGrid w:val="0"/>
              <w:jc w:val="center"/>
              <w:rPr>
                <w:b/>
                <w:sz w:val="20"/>
                <w:szCs w:val="20"/>
              </w:rPr>
            </w:pPr>
            <w:r w:rsidRPr="00357E6F">
              <w:rPr>
                <w:b/>
                <w:sz w:val="20"/>
                <w:szCs w:val="20"/>
              </w:rPr>
              <w:t>15,8</w:t>
            </w:r>
          </w:p>
          <w:p w:rsidR="002C7F87" w:rsidRPr="00357E6F" w:rsidRDefault="002C7F87" w:rsidP="002C7F87">
            <w:pPr>
              <w:tabs>
                <w:tab w:val="left" w:pos="900"/>
              </w:tabs>
              <w:spacing w:before="0" w:beforeAutospacing="0" w:after="0" w:afterAutospacing="0"/>
              <w:jc w:val="center"/>
              <w:rPr>
                <w:b/>
                <w:sz w:val="20"/>
                <w:szCs w:val="20"/>
              </w:rPr>
            </w:pPr>
          </w:p>
        </w:tc>
        <w:tc>
          <w:tcPr>
            <w:tcW w:w="900" w:type="dxa"/>
            <w:vAlign w:val="center"/>
          </w:tcPr>
          <w:p w:rsidR="002C7F87" w:rsidRPr="00357E6F" w:rsidRDefault="002C7F87" w:rsidP="002C7F87">
            <w:pPr>
              <w:tabs>
                <w:tab w:val="left" w:pos="900"/>
              </w:tabs>
              <w:spacing w:before="0" w:beforeAutospacing="0" w:after="0" w:afterAutospacing="0"/>
              <w:jc w:val="center"/>
              <w:rPr>
                <w:b/>
                <w:sz w:val="20"/>
                <w:szCs w:val="20"/>
              </w:rPr>
            </w:pPr>
          </w:p>
        </w:tc>
        <w:tc>
          <w:tcPr>
            <w:tcW w:w="720" w:type="dxa"/>
            <w:vAlign w:val="center"/>
          </w:tcPr>
          <w:p w:rsidR="002C7F87" w:rsidRPr="00357E6F" w:rsidRDefault="002C7F87" w:rsidP="002C7F87">
            <w:pPr>
              <w:pStyle w:val="afffd"/>
              <w:suppressAutoHyphens/>
              <w:snapToGrid w:val="0"/>
              <w:jc w:val="center"/>
              <w:rPr>
                <w:b/>
                <w:sz w:val="20"/>
                <w:szCs w:val="20"/>
              </w:rPr>
            </w:pPr>
            <w:r w:rsidRPr="00357E6F">
              <w:rPr>
                <w:b/>
                <w:sz w:val="20"/>
                <w:szCs w:val="20"/>
              </w:rPr>
              <w:t>15,8</w:t>
            </w:r>
          </w:p>
          <w:p w:rsidR="002C7F87" w:rsidRPr="00357E6F" w:rsidRDefault="002C7F87" w:rsidP="002C7F87">
            <w:pPr>
              <w:tabs>
                <w:tab w:val="left" w:pos="900"/>
              </w:tabs>
              <w:spacing w:before="0" w:beforeAutospacing="0" w:after="0" w:afterAutospacing="0"/>
              <w:jc w:val="center"/>
              <w:rPr>
                <w:b/>
                <w:sz w:val="20"/>
                <w:szCs w:val="20"/>
              </w:rPr>
            </w:pPr>
          </w:p>
        </w:tc>
        <w:tc>
          <w:tcPr>
            <w:tcW w:w="933" w:type="dxa"/>
            <w:vAlign w:val="center"/>
          </w:tcPr>
          <w:p w:rsidR="002C7F87" w:rsidRPr="00357E6F" w:rsidRDefault="002C7F87" w:rsidP="002C7F87">
            <w:pPr>
              <w:tabs>
                <w:tab w:val="left" w:pos="900"/>
              </w:tabs>
              <w:spacing w:before="0" w:beforeAutospacing="0" w:after="0" w:afterAutospacing="0"/>
              <w:jc w:val="center"/>
              <w:rPr>
                <w:b/>
                <w:sz w:val="20"/>
                <w:szCs w:val="20"/>
              </w:rPr>
            </w:pPr>
          </w:p>
        </w:tc>
        <w:tc>
          <w:tcPr>
            <w:tcW w:w="687" w:type="dxa"/>
          </w:tcPr>
          <w:p w:rsidR="002C7F87" w:rsidRPr="00357E6F" w:rsidRDefault="002C7F87" w:rsidP="002C7F87">
            <w:pPr>
              <w:pStyle w:val="afffd"/>
              <w:suppressAutoHyphens/>
              <w:snapToGrid w:val="0"/>
              <w:jc w:val="center"/>
              <w:rPr>
                <w:sz w:val="20"/>
                <w:szCs w:val="20"/>
              </w:rPr>
            </w:pPr>
            <w:r w:rsidRPr="00357E6F">
              <w:rPr>
                <w:b/>
                <w:sz w:val="20"/>
                <w:szCs w:val="20"/>
              </w:rPr>
              <w:t>6,8</w:t>
            </w:r>
          </w:p>
        </w:tc>
        <w:tc>
          <w:tcPr>
            <w:tcW w:w="900" w:type="dxa"/>
          </w:tcPr>
          <w:p w:rsidR="002C7F87" w:rsidRPr="00357E6F" w:rsidRDefault="002C7F87" w:rsidP="002C7F87">
            <w:pPr>
              <w:pStyle w:val="afffd"/>
              <w:suppressAutoHyphens/>
              <w:snapToGrid w:val="0"/>
              <w:jc w:val="center"/>
              <w:rPr>
                <w:b/>
                <w:sz w:val="20"/>
                <w:szCs w:val="20"/>
              </w:rPr>
            </w:pPr>
          </w:p>
        </w:tc>
      </w:tr>
      <w:tr w:rsidR="002C7F87" w:rsidRPr="00357E6F" w:rsidTr="00220708">
        <w:tc>
          <w:tcPr>
            <w:tcW w:w="720" w:type="dxa"/>
            <w:vMerge w:val="restart"/>
          </w:tcPr>
          <w:p w:rsidR="002C7F87" w:rsidRPr="00357E6F" w:rsidRDefault="002C7F87" w:rsidP="002C7F87">
            <w:pPr>
              <w:suppressAutoHyphens/>
              <w:snapToGrid w:val="0"/>
              <w:spacing w:before="0" w:beforeAutospacing="0" w:after="0" w:afterAutospacing="0"/>
              <w:rPr>
                <w:b/>
                <w:sz w:val="20"/>
                <w:szCs w:val="20"/>
              </w:rPr>
            </w:pPr>
            <w:r w:rsidRPr="00357E6F">
              <w:rPr>
                <w:b/>
                <w:sz w:val="20"/>
                <w:szCs w:val="20"/>
              </w:rPr>
              <w:t>3</w:t>
            </w:r>
          </w:p>
        </w:tc>
        <w:tc>
          <w:tcPr>
            <w:tcW w:w="4537" w:type="dxa"/>
            <w:vMerge w:val="restart"/>
          </w:tcPr>
          <w:p w:rsidR="002C7F87" w:rsidRPr="00357E6F" w:rsidRDefault="002C7F87" w:rsidP="002C7F87">
            <w:pPr>
              <w:suppressAutoHyphens/>
              <w:snapToGrid w:val="0"/>
              <w:spacing w:before="0" w:beforeAutospacing="0" w:after="0" w:afterAutospacing="0"/>
              <w:rPr>
                <w:sz w:val="20"/>
                <w:szCs w:val="20"/>
              </w:rPr>
            </w:pPr>
            <w:r w:rsidRPr="00357E6F">
              <w:rPr>
                <w:b/>
                <w:sz w:val="20"/>
                <w:szCs w:val="20"/>
              </w:rPr>
              <w:t>Общая трудоемкость</w:t>
            </w:r>
            <w:r w:rsidRPr="00357E6F">
              <w:rPr>
                <w:sz w:val="20"/>
                <w:szCs w:val="20"/>
              </w:rPr>
              <w:t xml:space="preserve">                                   часы</w:t>
            </w:r>
          </w:p>
          <w:p w:rsidR="002C7F87" w:rsidRPr="00357E6F" w:rsidRDefault="002C7F87" w:rsidP="002C7F87">
            <w:pPr>
              <w:suppressAutoHyphens/>
              <w:spacing w:before="0" w:beforeAutospacing="0" w:after="0" w:afterAutospacing="0"/>
              <w:rPr>
                <w:sz w:val="20"/>
                <w:szCs w:val="20"/>
              </w:rPr>
            </w:pPr>
            <w:r w:rsidRPr="00357E6F">
              <w:rPr>
                <w:b/>
                <w:sz w:val="20"/>
                <w:szCs w:val="20"/>
              </w:rPr>
              <w:t>дисциплины</w:t>
            </w:r>
            <w:r w:rsidRPr="00357E6F">
              <w:rPr>
                <w:sz w:val="20"/>
                <w:szCs w:val="20"/>
              </w:rPr>
              <w:t xml:space="preserve">                           зачетные единицы</w:t>
            </w:r>
          </w:p>
          <w:p w:rsidR="002C7F87" w:rsidRPr="00357E6F" w:rsidRDefault="002C7F87" w:rsidP="002C7F87">
            <w:pPr>
              <w:suppressAutoHyphens/>
              <w:snapToGrid w:val="0"/>
              <w:spacing w:before="0" w:beforeAutospacing="0" w:after="0" w:afterAutospacing="0"/>
              <w:rPr>
                <w:sz w:val="20"/>
                <w:szCs w:val="20"/>
              </w:rPr>
            </w:pPr>
            <w:r w:rsidRPr="00357E6F">
              <w:rPr>
                <w:sz w:val="20"/>
                <w:szCs w:val="20"/>
              </w:rPr>
              <w:t>форма промежуточной аттестации</w:t>
            </w:r>
          </w:p>
        </w:tc>
        <w:tc>
          <w:tcPr>
            <w:tcW w:w="720" w:type="dxa"/>
            <w:vAlign w:val="center"/>
          </w:tcPr>
          <w:p w:rsidR="002C7F87" w:rsidRPr="00357E6F" w:rsidRDefault="002C7F87" w:rsidP="002C7F87">
            <w:pPr>
              <w:tabs>
                <w:tab w:val="left" w:pos="900"/>
              </w:tabs>
              <w:spacing w:before="0" w:beforeAutospacing="0" w:after="0" w:afterAutospacing="0"/>
              <w:jc w:val="center"/>
              <w:rPr>
                <w:b/>
                <w:sz w:val="20"/>
                <w:szCs w:val="20"/>
              </w:rPr>
            </w:pPr>
            <w:r w:rsidRPr="00357E6F">
              <w:rPr>
                <w:b/>
                <w:sz w:val="20"/>
                <w:szCs w:val="20"/>
              </w:rPr>
              <w:t>108</w:t>
            </w:r>
          </w:p>
        </w:tc>
        <w:tc>
          <w:tcPr>
            <w:tcW w:w="900" w:type="dxa"/>
            <w:vAlign w:val="center"/>
          </w:tcPr>
          <w:p w:rsidR="002C7F87" w:rsidRPr="00357E6F" w:rsidRDefault="002C7F87" w:rsidP="002C7F87">
            <w:pPr>
              <w:tabs>
                <w:tab w:val="left" w:pos="900"/>
              </w:tabs>
              <w:spacing w:before="0" w:beforeAutospacing="0" w:after="0" w:afterAutospacing="0"/>
              <w:jc w:val="center"/>
              <w:rPr>
                <w:b/>
                <w:sz w:val="20"/>
                <w:szCs w:val="20"/>
              </w:rPr>
            </w:pPr>
          </w:p>
        </w:tc>
        <w:tc>
          <w:tcPr>
            <w:tcW w:w="720" w:type="dxa"/>
            <w:vAlign w:val="center"/>
          </w:tcPr>
          <w:p w:rsidR="002C7F87" w:rsidRPr="00357E6F" w:rsidRDefault="002C7F87" w:rsidP="002C7F87">
            <w:pPr>
              <w:tabs>
                <w:tab w:val="left" w:pos="900"/>
              </w:tabs>
              <w:spacing w:before="0" w:beforeAutospacing="0" w:after="0" w:afterAutospacing="0"/>
              <w:jc w:val="center"/>
              <w:rPr>
                <w:b/>
                <w:sz w:val="20"/>
                <w:szCs w:val="20"/>
              </w:rPr>
            </w:pPr>
            <w:r w:rsidRPr="00357E6F">
              <w:rPr>
                <w:b/>
                <w:sz w:val="20"/>
                <w:szCs w:val="20"/>
              </w:rPr>
              <w:t>108</w:t>
            </w:r>
          </w:p>
        </w:tc>
        <w:tc>
          <w:tcPr>
            <w:tcW w:w="933" w:type="dxa"/>
            <w:vAlign w:val="center"/>
          </w:tcPr>
          <w:p w:rsidR="002C7F87" w:rsidRPr="00357E6F" w:rsidRDefault="002C7F87" w:rsidP="002C7F87">
            <w:pPr>
              <w:tabs>
                <w:tab w:val="left" w:pos="900"/>
              </w:tabs>
              <w:spacing w:before="0" w:beforeAutospacing="0" w:after="0" w:afterAutospacing="0"/>
              <w:jc w:val="center"/>
              <w:rPr>
                <w:b/>
                <w:sz w:val="20"/>
                <w:szCs w:val="20"/>
              </w:rPr>
            </w:pPr>
          </w:p>
        </w:tc>
        <w:tc>
          <w:tcPr>
            <w:tcW w:w="687" w:type="dxa"/>
            <w:vAlign w:val="center"/>
          </w:tcPr>
          <w:p w:rsidR="002C7F87" w:rsidRPr="00357E6F" w:rsidRDefault="002C7F87" w:rsidP="002C7F87">
            <w:pPr>
              <w:tabs>
                <w:tab w:val="left" w:pos="900"/>
              </w:tabs>
              <w:spacing w:before="0" w:beforeAutospacing="0" w:after="0" w:afterAutospacing="0"/>
              <w:jc w:val="center"/>
              <w:rPr>
                <w:b/>
                <w:sz w:val="20"/>
                <w:szCs w:val="20"/>
              </w:rPr>
            </w:pPr>
            <w:r w:rsidRPr="00357E6F">
              <w:rPr>
                <w:b/>
                <w:sz w:val="20"/>
                <w:szCs w:val="20"/>
              </w:rPr>
              <w:t>108</w:t>
            </w:r>
          </w:p>
        </w:tc>
        <w:tc>
          <w:tcPr>
            <w:tcW w:w="900" w:type="dxa"/>
            <w:vAlign w:val="center"/>
          </w:tcPr>
          <w:p w:rsidR="002C7F87" w:rsidRPr="00357E6F" w:rsidRDefault="002C7F87" w:rsidP="002C7F87">
            <w:pPr>
              <w:tabs>
                <w:tab w:val="left" w:pos="900"/>
              </w:tabs>
              <w:spacing w:before="0" w:beforeAutospacing="0" w:after="0" w:afterAutospacing="0"/>
              <w:jc w:val="center"/>
              <w:rPr>
                <w:b/>
                <w:sz w:val="20"/>
                <w:szCs w:val="20"/>
              </w:rPr>
            </w:pPr>
          </w:p>
        </w:tc>
      </w:tr>
      <w:tr w:rsidR="002C7F87" w:rsidRPr="00357E6F" w:rsidTr="00220708">
        <w:tc>
          <w:tcPr>
            <w:tcW w:w="720" w:type="dxa"/>
            <w:vMerge/>
          </w:tcPr>
          <w:p w:rsidR="002C7F87" w:rsidRPr="00357E6F" w:rsidRDefault="002C7F87" w:rsidP="002C7F87">
            <w:pPr>
              <w:suppressAutoHyphens/>
              <w:snapToGrid w:val="0"/>
              <w:spacing w:before="0" w:beforeAutospacing="0" w:after="0" w:afterAutospacing="0"/>
              <w:rPr>
                <w:b/>
                <w:sz w:val="20"/>
                <w:szCs w:val="20"/>
              </w:rPr>
            </w:pPr>
          </w:p>
        </w:tc>
        <w:tc>
          <w:tcPr>
            <w:tcW w:w="4537" w:type="dxa"/>
            <w:vMerge/>
          </w:tcPr>
          <w:p w:rsidR="002C7F87" w:rsidRPr="00357E6F" w:rsidRDefault="002C7F87" w:rsidP="002C7F87">
            <w:pPr>
              <w:suppressAutoHyphens/>
              <w:snapToGrid w:val="0"/>
              <w:spacing w:before="0" w:beforeAutospacing="0" w:after="0" w:afterAutospacing="0"/>
              <w:rPr>
                <w:b/>
                <w:sz w:val="20"/>
                <w:szCs w:val="20"/>
              </w:rPr>
            </w:pPr>
          </w:p>
        </w:tc>
        <w:tc>
          <w:tcPr>
            <w:tcW w:w="720" w:type="dxa"/>
            <w:vAlign w:val="center"/>
          </w:tcPr>
          <w:p w:rsidR="002C7F87" w:rsidRPr="00357E6F" w:rsidRDefault="002C7F87" w:rsidP="002C7F87">
            <w:pPr>
              <w:tabs>
                <w:tab w:val="left" w:pos="900"/>
              </w:tabs>
              <w:spacing w:before="0" w:beforeAutospacing="0" w:after="0" w:afterAutospacing="0"/>
              <w:jc w:val="center"/>
              <w:rPr>
                <w:sz w:val="20"/>
                <w:szCs w:val="20"/>
              </w:rPr>
            </w:pPr>
            <w:r w:rsidRPr="00357E6F">
              <w:rPr>
                <w:sz w:val="20"/>
                <w:szCs w:val="20"/>
              </w:rPr>
              <w:t>3</w:t>
            </w:r>
          </w:p>
        </w:tc>
        <w:tc>
          <w:tcPr>
            <w:tcW w:w="900" w:type="dxa"/>
            <w:vAlign w:val="center"/>
          </w:tcPr>
          <w:p w:rsidR="002C7F87" w:rsidRPr="00357E6F" w:rsidRDefault="002C7F87" w:rsidP="002C7F87">
            <w:pPr>
              <w:tabs>
                <w:tab w:val="left" w:pos="900"/>
              </w:tabs>
              <w:spacing w:before="0" w:beforeAutospacing="0" w:after="0" w:afterAutospacing="0"/>
              <w:jc w:val="center"/>
              <w:rPr>
                <w:sz w:val="20"/>
                <w:szCs w:val="20"/>
              </w:rPr>
            </w:pPr>
          </w:p>
        </w:tc>
        <w:tc>
          <w:tcPr>
            <w:tcW w:w="720" w:type="dxa"/>
            <w:vAlign w:val="center"/>
          </w:tcPr>
          <w:p w:rsidR="002C7F87" w:rsidRPr="00357E6F" w:rsidRDefault="002C7F87" w:rsidP="002C7F87">
            <w:pPr>
              <w:tabs>
                <w:tab w:val="left" w:pos="900"/>
              </w:tabs>
              <w:spacing w:before="0" w:beforeAutospacing="0" w:after="0" w:afterAutospacing="0"/>
              <w:jc w:val="center"/>
              <w:rPr>
                <w:sz w:val="20"/>
                <w:szCs w:val="20"/>
              </w:rPr>
            </w:pPr>
            <w:r w:rsidRPr="00357E6F">
              <w:rPr>
                <w:sz w:val="20"/>
                <w:szCs w:val="20"/>
              </w:rPr>
              <w:t>3</w:t>
            </w:r>
          </w:p>
        </w:tc>
        <w:tc>
          <w:tcPr>
            <w:tcW w:w="933" w:type="dxa"/>
            <w:vAlign w:val="center"/>
          </w:tcPr>
          <w:p w:rsidR="002C7F87" w:rsidRPr="00357E6F" w:rsidRDefault="002C7F87" w:rsidP="002C7F87">
            <w:pPr>
              <w:tabs>
                <w:tab w:val="left" w:pos="900"/>
              </w:tabs>
              <w:spacing w:before="0" w:beforeAutospacing="0" w:after="0" w:afterAutospacing="0"/>
              <w:jc w:val="center"/>
              <w:rPr>
                <w:sz w:val="20"/>
                <w:szCs w:val="20"/>
              </w:rPr>
            </w:pPr>
          </w:p>
        </w:tc>
        <w:tc>
          <w:tcPr>
            <w:tcW w:w="687" w:type="dxa"/>
            <w:vAlign w:val="center"/>
          </w:tcPr>
          <w:p w:rsidR="002C7F87" w:rsidRPr="00357E6F" w:rsidRDefault="002C7F87" w:rsidP="002C7F87">
            <w:pPr>
              <w:tabs>
                <w:tab w:val="left" w:pos="900"/>
              </w:tabs>
              <w:spacing w:before="0" w:beforeAutospacing="0" w:after="0" w:afterAutospacing="0"/>
              <w:jc w:val="center"/>
              <w:rPr>
                <w:sz w:val="20"/>
                <w:szCs w:val="20"/>
              </w:rPr>
            </w:pPr>
            <w:r w:rsidRPr="00357E6F">
              <w:rPr>
                <w:sz w:val="20"/>
                <w:szCs w:val="20"/>
              </w:rPr>
              <w:t>3</w:t>
            </w:r>
          </w:p>
        </w:tc>
        <w:tc>
          <w:tcPr>
            <w:tcW w:w="900" w:type="dxa"/>
            <w:vAlign w:val="center"/>
          </w:tcPr>
          <w:p w:rsidR="002C7F87" w:rsidRPr="00357E6F" w:rsidRDefault="002C7F87" w:rsidP="002C7F87">
            <w:pPr>
              <w:tabs>
                <w:tab w:val="left" w:pos="900"/>
              </w:tabs>
              <w:spacing w:before="0" w:beforeAutospacing="0" w:after="0" w:afterAutospacing="0"/>
              <w:jc w:val="center"/>
              <w:rPr>
                <w:b/>
                <w:sz w:val="20"/>
                <w:szCs w:val="20"/>
              </w:rPr>
            </w:pPr>
          </w:p>
        </w:tc>
      </w:tr>
      <w:tr w:rsidR="008C5BB4" w:rsidRPr="00357E6F" w:rsidTr="009C1438">
        <w:tc>
          <w:tcPr>
            <w:tcW w:w="720" w:type="dxa"/>
            <w:vMerge/>
          </w:tcPr>
          <w:p w:rsidR="008C5BB4" w:rsidRPr="00357E6F" w:rsidRDefault="008C5BB4" w:rsidP="009C1438">
            <w:pPr>
              <w:suppressAutoHyphens/>
              <w:snapToGrid w:val="0"/>
              <w:spacing w:before="0" w:beforeAutospacing="0" w:after="0" w:afterAutospacing="0"/>
              <w:rPr>
                <w:b/>
                <w:sz w:val="20"/>
                <w:szCs w:val="20"/>
              </w:rPr>
            </w:pPr>
          </w:p>
        </w:tc>
        <w:tc>
          <w:tcPr>
            <w:tcW w:w="4537" w:type="dxa"/>
            <w:vMerge/>
          </w:tcPr>
          <w:p w:rsidR="008C5BB4" w:rsidRPr="00357E6F" w:rsidRDefault="008C5BB4" w:rsidP="009C1438">
            <w:pPr>
              <w:suppressAutoHyphens/>
              <w:snapToGrid w:val="0"/>
              <w:spacing w:before="0" w:beforeAutospacing="0" w:after="0" w:afterAutospacing="0"/>
              <w:rPr>
                <w:b/>
                <w:sz w:val="20"/>
                <w:szCs w:val="20"/>
              </w:rPr>
            </w:pPr>
          </w:p>
        </w:tc>
        <w:tc>
          <w:tcPr>
            <w:tcW w:w="4860" w:type="dxa"/>
            <w:gridSpan w:val="6"/>
            <w:vAlign w:val="center"/>
          </w:tcPr>
          <w:p w:rsidR="008C5BB4" w:rsidRPr="00357E6F" w:rsidRDefault="008C5BB4" w:rsidP="009C1438">
            <w:pPr>
              <w:tabs>
                <w:tab w:val="left" w:pos="900"/>
              </w:tabs>
              <w:spacing w:before="0" w:beforeAutospacing="0" w:after="0" w:afterAutospacing="0"/>
              <w:jc w:val="center"/>
              <w:rPr>
                <w:sz w:val="20"/>
                <w:szCs w:val="20"/>
              </w:rPr>
            </w:pPr>
            <w:r w:rsidRPr="00357E6F">
              <w:rPr>
                <w:sz w:val="20"/>
                <w:szCs w:val="20"/>
              </w:rPr>
              <w:t>экзамен</w:t>
            </w:r>
          </w:p>
        </w:tc>
      </w:tr>
    </w:tbl>
    <w:p w:rsidR="008C5BB4" w:rsidRPr="00357E6F" w:rsidRDefault="008C5BB4" w:rsidP="008C5BB4">
      <w:pPr>
        <w:spacing w:before="0" w:beforeAutospacing="0" w:after="0" w:afterAutospacing="0"/>
        <w:rPr>
          <w:rFonts w:eastAsia="Times New Roman"/>
          <w:sz w:val="22"/>
          <w:szCs w:val="22"/>
        </w:rPr>
      </w:pPr>
    </w:p>
    <w:p w:rsidR="008C5BB4" w:rsidRPr="00357E6F" w:rsidRDefault="008C5BB4" w:rsidP="008C5BB4">
      <w:pPr>
        <w:spacing w:before="0" w:beforeAutospacing="0" w:after="0" w:afterAutospacing="0"/>
        <w:rPr>
          <w:rFonts w:eastAsia="Times New Roman"/>
          <w:sz w:val="20"/>
          <w:szCs w:val="20"/>
        </w:rPr>
      </w:pPr>
      <w:r w:rsidRPr="00357E6F">
        <w:rPr>
          <w:rFonts w:eastAsia="Times New Roman"/>
          <w:sz w:val="20"/>
          <w:szCs w:val="20"/>
        </w:rPr>
        <w:t>*____________</w:t>
      </w:r>
    </w:p>
    <w:p w:rsidR="008C5BB4" w:rsidRPr="00357E6F" w:rsidRDefault="008C5BB4" w:rsidP="008C5BB4">
      <w:pPr>
        <w:spacing w:before="0" w:beforeAutospacing="0" w:after="0" w:afterAutospacing="0"/>
        <w:rPr>
          <w:rFonts w:eastAsia="Times New Roman"/>
          <w:sz w:val="20"/>
          <w:szCs w:val="20"/>
        </w:rPr>
      </w:pPr>
      <w:r w:rsidRPr="00357E6F">
        <w:rPr>
          <w:rFonts w:eastAsia="Times New Roman"/>
          <w:sz w:val="20"/>
          <w:szCs w:val="20"/>
        </w:rPr>
        <w:t>Семинар – семинар-дискуссия</w:t>
      </w:r>
    </w:p>
    <w:p w:rsidR="008C5BB4" w:rsidRPr="00357E6F" w:rsidRDefault="008C5BB4" w:rsidP="008C5BB4">
      <w:pPr>
        <w:spacing w:before="0" w:beforeAutospacing="0" w:after="0" w:afterAutospacing="0"/>
        <w:rPr>
          <w:rFonts w:eastAsia="Times New Roman"/>
          <w:sz w:val="20"/>
          <w:szCs w:val="20"/>
        </w:rPr>
      </w:pPr>
      <w:r w:rsidRPr="00357E6F">
        <w:rPr>
          <w:rFonts w:eastAsia="Times New Roman"/>
          <w:sz w:val="20"/>
          <w:szCs w:val="20"/>
        </w:rPr>
        <w:t xml:space="preserve">ГТ - практическое занятие - </w:t>
      </w:r>
      <w:proofErr w:type="spellStart"/>
      <w:r w:rsidRPr="00357E6F">
        <w:rPr>
          <w:rFonts w:eastAsia="Times New Roman"/>
          <w:sz w:val="20"/>
          <w:szCs w:val="20"/>
        </w:rPr>
        <w:t>глоссарный</w:t>
      </w:r>
      <w:proofErr w:type="spellEnd"/>
      <w:r w:rsidRPr="00357E6F">
        <w:rPr>
          <w:rFonts w:eastAsia="Times New Roman"/>
          <w:sz w:val="20"/>
          <w:szCs w:val="20"/>
        </w:rPr>
        <w:t xml:space="preserve"> тренинг</w:t>
      </w:r>
    </w:p>
    <w:p w:rsidR="008C5BB4" w:rsidRPr="00357E6F" w:rsidRDefault="008C5BB4" w:rsidP="008C5BB4">
      <w:pPr>
        <w:spacing w:before="0" w:beforeAutospacing="0" w:after="0" w:afterAutospacing="0"/>
        <w:rPr>
          <w:rFonts w:eastAsia="Times New Roman"/>
          <w:sz w:val="20"/>
          <w:szCs w:val="20"/>
        </w:rPr>
      </w:pPr>
      <w:r w:rsidRPr="00357E6F">
        <w:rPr>
          <w:rFonts w:eastAsia="Times New Roman"/>
          <w:sz w:val="20"/>
          <w:szCs w:val="20"/>
        </w:rPr>
        <w:t xml:space="preserve">ТТ - практическое занятие - тест-тренинг </w:t>
      </w:r>
    </w:p>
    <w:p w:rsidR="008C5BB4" w:rsidRPr="00357E6F" w:rsidRDefault="008C5BB4" w:rsidP="008C5BB4">
      <w:pPr>
        <w:spacing w:before="0" w:beforeAutospacing="0" w:after="0" w:afterAutospacing="0"/>
        <w:rPr>
          <w:rFonts w:eastAsia="Times New Roman"/>
          <w:sz w:val="20"/>
          <w:szCs w:val="20"/>
        </w:rPr>
      </w:pPr>
      <w:r w:rsidRPr="00357E6F">
        <w:rPr>
          <w:rFonts w:eastAsia="Times New Roman"/>
          <w:sz w:val="20"/>
          <w:szCs w:val="20"/>
        </w:rPr>
        <w:t xml:space="preserve">ПЗТ - практическое занятие - </w:t>
      </w:r>
      <w:proofErr w:type="spellStart"/>
      <w:r w:rsidRPr="00357E6F">
        <w:rPr>
          <w:rFonts w:eastAsia="Times New Roman"/>
          <w:sz w:val="20"/>
          <w:szCs w:val="20"/>
        </w:rPr>
        <w:t>позетовое</w:t>
      </w:r>
      <w:proofErr w:type="spellEnd"/>
      <w:r w:rsidRPr="00357E6F">
        <w:rPr>
          <w:rFonts w:eastAsia="Times New Roman"/>
          <w:sz w:val="20"/>
          <w:szCs w:val="20"/>
        </w:rPr>
        <w:t xml:space="preserve"> тестирование </w:t>
      </w:r>
    </w:p>
    <w:p w:rsidR="008C5BB4" w:rsidRPr="00357E6F" w:rsidRDefault="008C5BB4" w:rsidP="008C5BB4">
      <w:pPr>
        <w:spacing w:before="0" w:beforeAutospacing="0" w:after="0" w:afterAutospacing="0"/>
        <w:rPr>
          <w:rFonts w:eastAsia="Times New Roman"/>
          <w:sz w:val="20"/>
          <w:szCs w:val="20"/>
        </w:rPr>
      </w:pPr>
      <w:r w:rsidRPr="00357E6F">
        <w:rPr>
          <w:rFonts w:eastAsia="Times New Roman"/>
          <w:sz w:val="20"/>
          <w:szCs w:val="20"/>
        </w:rPr>
        <w:t>ЛС - практическое занятие - логическая схема</w:t>
      </w:r>
    </w:p>
    <w:p w:rsidR="008C5BB4" w:rsidRPr="00357E6F" w:rsidRDefault="008C5BB4" w:rsidP="008C5BB4">
      <w:pPr>
        <w:spacing w:before="0" w:beforeAutospacing="0" w:after="0" w:afterAutospacing="0"/>
        <w:rPr>
          <w:rFonts w:eastAsia="Times New Roman"/>
          <w:sz w:val="20"/>
          <w:szCs w:val="20"/>
        </w:rPr>
      </w:pPr>
      <w:r w:rsidRPr="00357E6F">
        <w:rPr>
          <w:rFonts w:eastAsia="Times New Roman"/>
          <w:sz w:val="20"/>
          <w:szCs w:val="20"/>
        </w:rPr>
        <w:t>УД - семинар-обсуждение устного доклада</w:t>
      </w:r>
    </w:p>
    <w:p w:rsidR="008C5BB4" w:rsidRPr="00357E6F" w:rsidRDefault="008C5BB4" w:rsidP="008C5BB4">
      <w:pPr>
        <w:spacing w:before="0" w:beforeAutospacing="0" w:after="0" w:afterAutospacing="0"/>
        <w:rPr>
          <w:rFonts w:eastAsia="Times New Roman"/>
          <w:sz w:val="20"/>
          <w:szCs w:val="20"/>
        </w:rPr>
      </w:pPr>
      <w:r w:rsidRPr="00357E6F">
        <w:rPr>
          <w:rFonts w:eastAsia="Times New Roman"/>
          <w:sz w:val="20"/>
          <w:szCs w:val="20"/>
        </w:rPr>
        <w:t xml:space="preserve">РФ – семинар-обсуждение реферата </w:t>
      </w:r>
    </w:p>
    <w:p w:rsidR="008C5BB4" w:rsidRPr="00357E6F" w:rsidRDefault="008C5BB4" w:rsidP="008C5BB4">
      <w:pPr>
        <w:spacing w:before="0" w:beforeAutospacing="0" w:after="0" w:afterAutospacing="0"/>
        <w:rPr>
          <w:rFonts w:eastAsia="Times New Roman"/>
          <w:sz w:val="20"/>
          <w:szCs w:val="20"/>
        </w:rPr>
      </w:pPr>
      <w:proofErr w:type="spellStart"/>
      <w:r w:rsidRPr="00357E6F">
        <w:rPr>
          <w:rFonts w:eastAsia="Times New Roman"/>
          <w:sz w:val="20"/>
          <w:szCs w:val="20"/>
        </w:rPr>
        <w:t>Асессмент</w:t>
      </w:r>
      <w:proofErr w:type="spellEnd"/>
      <w:r w:rsidRPr="00357E6F">
        <w:rPr>
          <w:rFonts w:eastAsia="Times New Roman"/>
          <w:sz w:val="20"/>
          <w:szCs w:val="20"/>
        </w:rPr>
        <w:t xml:space="preserve"> реферата - семинар-</w:t>
      </w:r>
      <w:proofErr w:type="spellStart"/>
      <w:r w:rsidRPr="00357E6F">
        <w:rPr>
          <w:rFonts w:eastAsia="Times New Roman"/>
          <w:sz w:val="20"/>
          <w:szCs w:val="20"/>
        </w:rPr>
        <w:t>асессмент</w:t>
      </w:r>
      <w:proofErr w:type="spellEnd"/>
      <w:r w:rsidRPr="00357E6F">
        <w:rPr>
          <w:rFonts w:eastAsia="Times New Roman"/>
          <w:sz w:val="20"/>
          <w:szCs w:val="20"/>
        </w:rPr>
        <w:t xml:space="preserve"> реферата</w:t>
      </w:r>
    </w:p>
    <w:p w:rsidR="008C5BB4" w:rsidRPr="00357E6F" w:rsidRDefault="008C5BB4" w:rsidP="008C5BB4">
      <w:pPr>
        <w:spacing w:before="0" w:beforeAutospacing="0" w:after="0" w:afterAutospacing="0"/>
        <w:rPr>
          <w:rFonts w:eastAsia="Times New Roman"/>
          <w:sz w:val="20"/>
          <w:szCs w:val="20"/>
        </w:rPr>
      </w:pPr>
      <w:r w:rsidRPr="00357E6F">
        <w:rPr>
          <w:rFonts w:eastAsia="Times New Roman"/>
          <w:sz w:val="20"/>
          <w:szCs w:val="20"/>
        </w:rPr>
        <w:t xml:space="preserve">ВБ - </w:t>
      </w:r>
      <w:proofErr w:type="spellStart"/>
      <w:r w:rsidRPr="00357E6F">
        <w:rPr>
          <w:rFonts w:eastAsia="Times New Roman"/>
          <w:sz w:val="20"/>
          <w:szCs w:val="20"/>
        </w:rPr>
        <w:t>вебинар</w:t>
      </w:r>
      <w:proofErr w:type="spellEnd"/>
      <w:r w:rsidRPr="00357E6F">
        <w:rPr>
          <w:rFonts w:eastAsia="Times New Roman"/>
          <w:sz w:val="20"/>
          <w:szCs w:val="20"/>
        </w:rPr>
        <w:t xml:space="preserve"> </w:t>
      </w:r>
    </w:p>
    <w:p w:rsidR="008C5BB4" w:rsidRPr="00357E6F" w:rsidRDefault="008C5BB4" w:rsidP="008C5BB4">
      <w:pPr>
        <w:spacing w:before="0" w:beforeAutospacing="0" w:after="0" w:afterAutospacing="0"/>
        <w:rPr>
          <w:rFonts w:eastAsia="Times New Roman"/>
          <w:sz w:val="20"/>
          <w:szCs w:val="20"/>
        </w:rPr>
      </w:pPr>
      <w:r w:rsidRPr="00357E6F">
        <w:rPr>
          <w:rFonts w:eastAsia="Times New Roman"/>
          <w:sz w:val="20"/>
          <w:szCs w:val="20"/>
        </w:rPr>
        <w:t xml:space="preserve">УЭ - семинар-обсуждение устного эссе </w:t>
      </w:r>
    </w:p>
    <w:p w:rsidR="008C5BB4" w:rsidRPr="00357E6F" w:rsidRDefault="008C5BB4" w:rsidP="008C5BB4">
      <w:pPr>
        <w:spacing w:before="0" w:beforeAutospacing="0" w:after="0" w:afterAutospacing="0"/>
        <w:rPr>
          <w:rFonts w:eastAsia="Times New Roman"/>
          <w:sz w:val="20"/>
          <w:szCs w:val="20"/>
        </w:rPr>
      </w:pPr>
      <w:r w:rsidRPr="00357E6F">
        <w:rPr>
          <w:rFonts w:eastAsia="Times New Roman"/>
          <w:sz w:val="20"/>
          <w:szCs w:val="20"/>
        </w:rPr>
        <w:t xml:space="preserve">АЛТ - практическое занятие - алгоритмический тренинг  </w:t>
      </w:r>
    </w:p>
    <w:p w:rsidR="008C5BB4" w:rsidRPr="00357E6F" w:rsidRDefault="008C5BB4" w:rsidP="008C5BB4">
      <w:pPr>
        <w:tabs>
          <w:tab w:val="left" w:pos="1100"/>
        </w:tabs>
        <w:spacing w:before="0" w:beforeAutospacing="0" w:after="0" w:afterAutospacing="0"/>
        <w:jc w:val="both"/>
        <w:rPr>
          <w:b/>
          <w:sz w:val="20"/>
          <w:szCs w:val="20"/>
        </w:rPr>
      </w:pPr>
    </w:p>
    <w:p w:rsidR="008C5BB4" w:rsidRPr="00357E6F" w:rsidRDefault="008C5BB4" w:rsidP="008C5BB4">
      <w:pPr>
        <w:pStyle w:val="1c"/>
        <w:keepNext/>
        <w:tabs>
          <w:tab w:val="right" w:leader="dot" w:pos="9600"/>
        </w:tabs>
        <w:spacing w:before="0" w:beforeAutospacing="0" w:after="0" w:afterAutospacing="0"/>
        <w:ind w:left="0" w:firstLine="709"/>
        <w:rPr>
          <w:b/>
          <w:bCs/>
          <w:kern w:val="32"/>
          <w:sz w:val="20"/>
        </w:rPr>
      </w:pPr>
      <w:r w:rsidRPr="00357E6F">
        <w:rPr>
          <w:b/>
          <w:bCs/>
          <w:kern w:val="32"/>
          <w:sz w:val="20"/>
        </w:rPr>
        <w:t>5. Содержание дисциплины</w:t>
      </w:r>
    </w:p>
    <w:p w:rsidR="008C5BB4" w:rsidRPr="00357E6F" w:rsidRDefault="008C5BB4" w:rsidP="008C5BB4">
      <w:pPr>
        <w:spacing w:before="0" w:beforeAutospacing="0" w:after="0" w:afterAutospacing="0"/>
        <w:ind w:firstLine="680"/>
        <w:rPr>
          <w:b/>
          <w:sz w:val="20"/>
          <w:szCs w:val="20"/>
        </w:rPr>
      </w:pPr>
      <w:r w:rsidRPr="00357E6F">
        <w:rPr>
          <w:b/>
          <w:sz w:val="20"/>
          <w:szCs w:val="20"/>
        </w:rPr>
        <w:t>5.1. Содержание разделов и тем</w:t>
      </w:r>
    </w:p>
    <w:p w:rsidR="008C5BB4" w:rsidRPr="00357E6F" w:rsidRDefault="008C5BB4" w:rsidP="008C5BB4">
      <w:pPr>
        <w:spacing w:before="0" w:beforeAutospacing="0" w:after="0" w:afterAutospacing="0"/>
        <w:ind w:firstLine="680"/>
        <w:rPr>
          <w:b/>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6"/>
        <w:gridCol w:w="1601"/>
        <w:gridCol w:w="7541"/>
      </w:tblGrid>
      <w:tr w:rsidR="008C5BB4" w:rsidRPr="00357E6F" w:rsidTr="009C1438">
        <w:trPr>
          <w:tblHeader/>
        </w:trPr>
        <w:tc>
          <w:tcPr>
            <w:tcW w:w="250" w:type="pct"/>
            <w:vAlign w:val="center"/>
          </w:tcPr>
          <w:p w:rsidR="008C5BB4" w:rsidRPr="00357E6F" w:rsidRDefault="008C5BB4" w:rsidP="009C1438">
            <w:pPr>
              <w:suppressAutoHyphens/>
              <w:spacing w:before="0" w:beforeAutospacing="0" w:after="0" w:afterAutospacing="0"/>
              <w:jc w:val="center"/>
              <w:rPr>
                <w:sz w:val="20"/>
                <w:szCs w:val="20"/>
              </w:rPr>
            </w:pPr>
            <w:r w:rsidRPr="00357E6F">
              <w:rPr>
                <w:sz w:val="20"/>
                <w:szCs w:val="20"/>
              </w:rPr>
              <w:t>№ п/п</w:t>
            </w:r>
          </w:p>
        </w:tc>
        <w:tc>
          <w:tcPr>
            <w:tcW w:w="833" w:type="pct"/>
            <w:vAlign w:val="center"/>
          </w:tcPr>
          <w:p w:rsidR="008C5BB4" w:rsidRPr="00357E6F" w:rsidRDefault="008C5BB4" w:rsidP="009C1438">
            <w:pPr>
              <w:suppressAutoHyphens/>
              <w:spacing w:before="0" w:beforeAutospacing="0" w:after="0" w:afterAutospacing="0"/>
              <w:jc w:val="center"/>
              <w:rPr>
                <w:sz w:val="20"/>
                <w:szCs w:val="20"/>
              </w:rPr>
            </w:pPr>
            <w:r w:rsidRPr="00357E6F">
              <w:rPr>
                <w:sz w:val="20"/>
                <w:szCs w:val="20"/>
              </w:rPr>
              <w:t>Наименование раздела дисциплины</w:t>
            </w:r>
          </w:p>
        </w:tc>
        <w:tc>
          <w:tcPr>
            <w:tcW w:w="3917" w:type="pct"/>
            <w:vAlign w:val="center"/>
          </w:tcPr>
          <w:p w:rsidR="008C5BB4" w:rsidRPr="00357E6F" w:rsidRDefault="008C5BB4" w:rsidP="009C1438">
            <w:pPr>
              <w:suppressAutoHyphens/>
              <w:spacing w:before="0" w:beforeAutospacing="0" w:after="0" w:afterAutospacing="0"/>
              <w:jc w:val="center"/>
              <w:rPr>
                <w:bCs/>
                <w:sz w:val="20"/>
                <w:szCs w:val="20"/>
              </w:rPr>
            </w:pPr>
            <w:r w:rsidRPr="00357E6F">
              <w:rPr>
                <w:bCs/>
                <w:sz w:val="20"/>
                <w:szCs w:val="20"/>
              </w:rPr>
              <w:t xml:space="preserve">Содержание раздела дисциплины </w:t>
            </w:r>
          </w:p>
        </w:tc>
      </w:tr>
      <w:tr w:rsidR="008C5BB4" w:rsidRPr="00357E6F" w:rsidTr="009C1438">
        <w:tc>
          <w:tcPr>
            <w:tcW w:w="250" w:type="pct"/>
          </w:tcPr>
          <w:p w:rsidR="008C5BB4" w:rsidRPr="00357E6F" w:rsidRDefault="008C5BB4" w:rsidP="009C1438">
            <w:pPr>
              <w:suppressAutoHyphens/>
              <w:spacing w:before="0" w:beforeAutospacing="0" w:after="0" w:afterAutospacing="0"/>
              <w:jc w:val="center"/>
              <w:rPr>
                <w:sz w:val="20"/>
                <w:szCs w:val="20"/>
              </w:rPr>
            </w:pPr>
            <w:r w:rsidRPr="00357E6F">
              <w:rPr>
                <w:sz w:val="20"/>
                <w:szCs w:val="20"/>
              </w:rPr>
              <w:t>1</w:t>
            </w:r>
          </w:p>
        </w:tc>
        <w:tc>
          <w:tcPr>
            <w:tcW w:w="833" w:type="pct"/>
          </w:tcPr>
          <w:p w:rsidR="008C5BB4" w:rsidRPr="00357E6F" w:rsidRDefault="008C5BB4" w:rsidP="009C1438">
            <w:pPr>
              <w:spacing w:before="0" w:beforeAutospacing="0" w:after="0" w:afterAutospacing="0"/>
              <w:rPr>
                <w:sz w:val="20"/>
                <w:szCs w:val="20"/>
              </w:rPr>
            </w:pPr>
            <w:r w:rsidRPr="00357E6F">
              <w:rPr>
                <w:sz w:val="20"/>
                <w:szCs w:val="20"/>
              </w:rPr>
              <w:t>Экологическое право как отрасль Российского права</w:t>
            </w:r>
          </w:p>
        </w:tc>
        <w:tc>
          <w:tcPr>
            <w:tcW w:w="3917" w:type="pct"/>
          </w:tcPr>
          <w:p w:rsidR="008C5BB4" w:rsidRPr="00357E6F" w:rsidRDefault="008C5BB4" w:rsidP="009C1438">
            <w:pPr>
              <w:pStyle w:val="3a"/>
              <w:spacing w:after="0"/>
              <w:jc w:val="both"/>
              <w:rPr>
                <w:rFonts w:eastAsia="Times New Roman"/>
                <w:i/>
                <w:sz w:val="20"/>
              </w:rPr>
            </w:pPr>
            <w:r w:rsidRPr="00357E6F">
              <w:rPr>
                <w:rFonts w:eastAsia="Times New Roman"/>
                <w:b/>
                <w:sz w:val="20"/>
              </w:rPr>
              <w:t>Сущность экологических проблем:</w:t>
            </w:r>
            <w:r w:rsidRPr="00357E6F">
              <w:rPr>
                <w:rFonts w:eastAsia="Times New Roman"/>
                <w:i/>
                <w:sz w:val="20"/>
              </w:rPr>
              <w:t xml:space="preserve"> (</w:t>
            </w:r>
            <w:r w:rsidRPr="00357E6F">
              <w:rPr>
                <w:rFonts w:eastAsia="Times New Roman"/>
                <w:sz w:val="20"/>
              </w:rPr>
              <w:t>консервативная охрана природы; сохранение благоприятной для человека среды обитания и предупреждение возникновения глобального экологического кризиса; причины экологических кризисных явлений и проблем; роль и права и решении экологических проблем; историческая обусловленность экологического права; концепции экологического права; концепция экологической безопасности; система теоретических взглядов о соотношении экономики и экологии; теория устойчивого развития).</w:t>
            </w:r>
          </w:p>
          <w:p w:rsidR="008C5BB4" w:rsidRPr="00357E6F" w:rsidRDefault="008C5BB4" w:rsidP="009C1438">
            <w:pPr>
              <w:pStyle w:val="3a"/>
              <w:spacing w:after="0"/>
              <w:jc w:val="both"/>
              <w:rPr>
                <w:rFonts w:eastAsia="Times New Roman"/>
                <w:i/>
                <w:sz w:val="20"/>
              </w:rPr>
            </w:pPr>
            <w:r w:rsidRPr="00357E6F">
              <w:rPr>
                <w:rFonts w:eastAsia="Times New Roman"/>
                <w:b/>
                <w:sz w:val="20"/>
              </w:rPr>
              <w:t>Экологическое право как комплексная отрасль российского права</w:t>
            </w:r>
            <w:r w:rsidRPr="00357E6F">
              <w:rPr>
                <w:rFonts w:eastAsia="Times New Roman"/>
                <w:sz w:val="20"/>
              </w:rPr>
              <w:t xml:space="preserve"> (экологическая функция российского государства; предмет экологического права; объекты экологических отношений; методы правового регулирования в экологическом праве; понятие экологического права как комплексной отрасли российского права; история развития российского экологического права; проблемы дифференциации и интеграции в развитии экологического права; система экологического права; принципы экологического права; проблемы названия отрасли права; экологическое право как отрасль правовой науки и учебная дисциплина).</w:t>
            </w:r>
          </w:p>
          <w:p w:rsidR="008C5BB4" w:rsidRPr="00357E6F" w:rsidRDefault="008C5BB4" w:rsidP="009C1438">
            <w:pPr>
              <w:pStyle w:val="3a"/>
              <w:spacing w:after="0"/>
              <w:jc w:val="both"/>
              <w:rPr>
                <w:rFonts w:eastAsia="Times New Roman"/>
                <w:i/>
                <w:sz w:val="20"/>
              </w:rPr>
            </w:pPr>
            <w:r w:rsidRPr="00357E6F">
              <w:rPr>
                <w:rFonts w:eastAsia="Times New Roman"/>
                <w:b/>
                <w:sz w:val="20"/>
              </w:rPr>
              <w:t>Источники экологического права</w:t>
            </w:r>
            <w:r w:rsidRPr="00357E6F">
              <w:rPr>
                <w:rFonts w:eastAsia="Times New Roman"/>
                <w:sz w:val="20"/>
              </w:rPr>
              <w:t xml:space="preserve"> (понятие, особенности, классификация и система источников экологического права; конституционные основы регулирования природопользования и охраны окружающей среды; федеративные договоры; международные договоры Российской Федерации в области природопользования и охраны окружающей среды; закон как источник экологического права; Федеральный закон «Об охране окружающей среды»; его общая характеристика и место в системе источников экологического права; законодательство об окружающей среде; гражданское, конституционное, административное, предпринимательское, уголовное и иное законодательство как источник экологического права; нормативные правовые акты Президента РФ. федеральных органов исполнительной власти в системе источников экологического права; нормативные правовые акты субъектов Федерации; акты органов местного самоуправления и локальные акты в области природопользования и охраны окружающей среды; роль судебной практики в регулировании экологических отношений).</w:t>
            </w:r>
          </w:p>
          <w:p w:rsidR="008C5BB4" w:rsidRPr="00357E6F" w:rsidRDefault="008C5BB4" w:rsidP="009C1438">
            <w:pPr>
              <w:pStyle w:val="3a"/>
              <w:spacing w:after="0"/>
              <w:jc w:val="both"/>
              <w:rPr>
                <w:rFonts w:eastAsia="Times New Roman"/>
                <w:sz w:val="20"/>
              </w:rPr>
            </w:pPr>
            <w:r w:rsidRPr="00357E6F">
              <w:rPr>
                <w:rFonts w:eastAsia="Times New Roman"/>
                <w:b/>
                <w:sz w:val="20"/>
              </w:rPr>
              <w:lastRenderedPageBreak/>
              <w:t>Экологические правоотношения</w:t>
            </w:r>
            <w:r w:rsidRPr="00357E6F">
              <w:rPr>
                <w:rFonts w:eastAsia="Times New Roman"/>
                <w:i/>
                <w:sz w:val="20"/>
              </w:rPr>
              <w:t xml:space="preserve"> </w:t>
            </w:r>
            <w:r w:rsidRPr="00357E6F">
              <w:rPr>
                <w:rFonts w:eastAsia="Times New Roman"/>
                <w:sz w:val="20"/>
              </w:rPr>
              <w:t>(понятие и виды экологических правоотношений; субъекты экологических правоотношений; правоспособность и дееспособность; объекты экологических правоотношений; содержание экологических правоотношений; возникновение, изменений и прекращение экологических правоотношений).</w:t>
            </w:r>
          </w:p>
          <w:p w:rsidR="008C5BB4" w:rsidRPr="00357E6F" w:rsidRDefault="008C5BB4" w:rsidP="009C1438">
            <w:pPr>
              <w:pStyle w:val="3a"/>
              <w:spacing w:after="0"/>
              <w:jc w:val="both"/>
              <w:rPr>
                <w:rFonts w:eastAsia="Times New Roman"/>
                <w:sz w:val="20"/>
              </w:rPr>
            </w:pPr>
            <w:r w:rsidRPr="00357E6F">
              <w:rPr>
                <w:rFonts w:eastAsia="Times New Roman"/>
                <w:sz w:val="20"/>
              </w:rPr>
              <w:t>Эколого-правовой статус человека</w:t>
            </w:r>
            <w:r w:rsidRPr="00357E6F">
              <w:rPr>
                <w:rFonts w:eastAsia="Times New Roman"/>
                <w:i/>
                <w:sz w:val="20"/>
              </w:rPr>
              <w:t xml:space="preserve"> </w:t>
            </w:r>
            <w:r w:rsidRPr="00357E6F">
              <w:rPr>
                <w:rFonts w:eastAsia="Times New Roman"/>
                <w:sz w:val="20"/>
              </w:rPr>
              <w:t>(понятие и виды экологических прав человека; состояние правового регулирования экологических прав человека; политическое и юридическое значение признания экологических прав; право на благоприятную окружающую среду; права общественных экологических формирований; гарантии реализации экологических прав граждан; защита экологических прав граждан; способы защиты экологических прав в сфере деятельности органов исполнительной власти; защита экологических прав граждан в общих судах; защита экологических прав граждан в Конституционном Суде РФ).</w:t>
            </w:r>
          </w:p>
          <w:p w:rsidR="008C5BB4" w:rsidRPr="00357E6F" w:rsidRDefault="008C5BB4" w:rsidP="009C1438">
            <w:pPr>
              <w:pStyle w:val="3a"/>
              <w:spacing w:after="0"/>
              <w:jc w:val="both"/>
              <w:rPr>
                <w:rFonts w:eastAsia="Times New Roman"/>
                <w:sz w:val="20"/>
              </w:rPr>
            </w:pPr>
            <w:r w:rsidRPr="00357E6F">
              <w:rPr>
                <w:rFonts w:eastAsia="Times New Roman"/>
                <w:b/>
                <w:sz w:val="20"/>
              </w:rPr>
              <w:t>Право собственности на природные ресурсы</w:t>
            </w:r>
            <w:r w:rsidRPr="00357E6F">
              <w:rPr>
                <w:rFonts w:eastAsia="Times New Roman"/>
                <w:sz w:val="20"/>
              </w:rPr>
              <w:t xml:space="preserve"> (природные ресурсы – общественное достояние; понятие, содержание и формы права собственности на природные ресурсы; объекты права собственности на природные ресурсы; субъекты права собственности на природные ресурсы; право частной собственности на природные ресурсы; право государственной собственности на природные ресурсы; право муниципальной собственности на природные ресурсы; основания возникновения и прекращения права собственности на природные ресурсы; защита права собственности на природные ресурсы).</w:t>
            </w:r>
          </w:p>
          <w:p w:rsidR="008C5BB4" w:rsidRPr="00357E6F" w:rsidRDefault="008C5BB4" w:rsidP="009C1438">
            <w:pPr>
              <w:pStyle w:val="3a"/>
              <w:spacing w:after="0"/>
              <w:jc w:val="both"/>
              <w:rPr>
                <w:rFonts w:eastAsia="Times New Roman"/>
                <w:sz w:val="20"/>
              </w:rPr>
            </w:pPr>
            <w:r w:rsidRPr="00357E6F">
              <w:rPr>
                <w:rFonts w:eastAsia="Times New Roman"/>
                <w:b/>
                <w:sz w:val="20"/>
              </w:rPr>
              <w:t>Право природопользования</w:t>
            </w:r>
            <w:r w:rsidRPr="00357E6F">
              <w:rPr>
                <w:rFonts w:eastAsia="Times New Roman"/>
                <w:sz w:val="20"/>
              </w:rPr>
              <w:t xml:space="preserve"> (понятие права природопользования, его виды; право общего природопользования; право специального природопользования; принципы права природопользования; субъекты права природопользования, их правовой статус; объекты права природопользования; содержание права природопользования).</w:t>
            </w:r>
          </w:p>
          <w:p w:rsidR="008C5BB4" w:rsidRPr="00357E6F" w:rsidRDefault="008C5BB4" w:rsidP="009C1438">
            <w:pPr>
              <w:pStyle w:val="3a"/>
              <w:spacing w:after="0"/>
              <w:jc w:val="both"/>
              <w:rPr>
                <w:rFonts w:eastAsia="Times New Roman"/>
                <w:sz w:val="20"/>
              </w:rPr>
            </w:pPr>
            <w:r w:rsidRPr="00357E6F">
              <w:rPr>
                <w:rFonts w:eastAsia="Times New Roman"/>
                <w:b/>
                <w:sz w:val="20"/>
              </w:rPr>
              <w:t>Правовые основы управления природопользованием и охраной окружающей среды в Российской Федерации</w:t>
            </w:r>
            <w:r w:rsidRPr="00357E6F">
              <w:rPr>
                <w:rFonts w:eastAsia="Times New Roman"/>
                <w:sz w:val="20"/>
              </w:rPr>
              <w:t xml:space="preserve"> (понятие и виды управления природопользованием и охраной окружающей среды; принципы государственного управления природопользованием и охраной окружающей среды; виды органов государственного управления природопользованием и охраной окружающей среды; органы общей компетенции; специальные органы государственного управления природопользованием и охраной окружающей среды; государственное управление природопользованием и охраной окружающей среды функциональными и иными органами).</w:t>
            </w:r>
          </w:p>
          <w:p w:rsidR="008C5BB4" w:rsidRPr="00357E6F" w:rsidRDefault="008C5BB4" w:rsidP="009C1438">
            <w:pPr>
              <w:pStyle w:val="3a"/>
              <w:spacing w:after="0"/>
              <w:jc w:val="both"/>
              <w:rPr>
                <w:rFonts w:eastAsia="Times New Roman"/>
                <w:sz w:val="20"/>
              </w:rPr>
            </w:pPr>
            <w:r w:rsidRPr="00357E6F">
              <w:rPr>
                <w:rFonts w:eastAsia="Times New Roman"/>
                <w:sz w:val="20"/>
              </w:rPr>
              <w:t>Экономическое регулирование в области охраны окружающей среды (понятие и содержание экономического регулирования охраны окружающей среды и природопользования; планирование и финансирование и области охраны окружающей среды и природопользования; платежи и налоги в области охраны окружающей среды и природопользования; экономическое стимулирование охраны окружающей среды и природопользования; экологическое страхование; экологический аудит).</w:t>
            </w:r>
          </w:p>
          <w:p w:rsidR="008C5BB4" w:rsidRPr="00357E6F" w:rsidRDefault="008C5BB4" w:rsidP="009C1438">
            <w:pPr>
              <w:pStyle w:val="3a"/>
              <w:spacing w:after="0"/>
              <w:jc w:val="both"/>
              <w:rPr>
                <w:rFonts w:eastAsia="Times New Roman"/>
                <w:i/>
                <w:sz w:val="20"/>
              </w:rPr>
            </w:pPr>
            <w:r w:rsidRPr="00357E6F">
              <w:rPr>
                <w:rFonts w:eastAsia="Times New Roman"/>
                <w:b/>
                <w:sz w:val="20"/>
              </w:rPr>
              <w:t>Информационное обеспечение природопользования и охраны окружающей среды в Российской Федерации</w:t>
            </w:r>
            <w:r w:rsidRPr="00357E6F">
              <w:rPr>
                <w:rFonts w:eastAsia="Times New Roman"/>
                <w:sz w:val="20"/>
              </w:rPr>
              <w:t xml:space="preserve"> (правовые основы информационного обеспечения природопользования и охраны окружающей среды; экологический мониторинг (мониторинг окружающей среды); государственный учет, отчетность, кадастры, реестры природных ресурсов и объектов).</w:t>
            </w:r>
          </w:p>
          <w:p w:rsidR="008C5BB4" w:rsidRPr="00357E6F" w:rsidRDefault="008C5BB4" w:rsidP="009C1438">
            <w:pPr>
              <w:pStyle w:val="3a"/>
              <w:spacing w:after="0"/>
              <w:jc w:val="both"/>
              <w:rPr>
                <w:rFonts w:eastAsia="Times New Roman"/>
                <w:sz w:val="20"/>
              </w:rPr>
            </w:pPr>
            <w:r w:rsidRPr="00357E6F">
              <w:rPr>
                <w:rFonts w:eastAsia="Times New Roman"/>
                <w:b/>
                <w:sz w:val="20"/>
              </w:rPr>
              <w:t>Нормирование в области охраны окружающей среды (экологическое нормирование)</w:t>
            </w:r>
            <w:r w:rsidRPr="00357E6F">
              <w:rPr>
                <w:rFonts w:eastAsia="Times New Roman"/>
                <w:sz w:val="20"/>
              </w:rPr>
              <w:t xml:space="preserve"> (понятие нормирования в области охраны окружающей среды от загрязнения (экологическое нормирование); виды экологических нормативов; нормирование в области охраны водных объектов от загрязнения; нормирование в области охраны атмосферного воздуха; нормирование в области охраны земель)</w:t>
            </w:r>
          </w:p>
        </w:tc>
      </w:tr>
      <w:tr w:rsidR="008C5BB4" w:rsidRPr="00357E6F" w:rsidTr="009C1438">
        <w:tc>
          <w:tcPr>
            <w:tcW w:w="250" w:type="pct"/>
          </w:tcPr>
          <w:p w:rsidR="008C5BB4" w:rsidRPr="00357E6F" w:rsidRDefault="008C5BB4" w:rsidP="009C1438">
            <w:pPr>
              <w:suppressAutoHyphens/>
              <w:spacing w:before="0" w:beforeAutospacing="0" w:after="0" w:afterAutospacing="0"/>
              <w:jc w:val="center"/>
              <w:rPr>
                <w:sz w:val="20"/>
                <w:szCs w:val="20"/>
              </w:rPr>
            </w:pPr>
            <w:r w:rsidRPr="00357E6F">
              <w:rPr>
                <w:sz w:val="20"/>
                <w:szCs w:val="20"/>
              </w:rPr>
              <w:lastRenderedPageBreak/>
              <w:t>2</w:t>
            </w:r>
          </w:p>
        </w:tc>
        <w:tc>
          <w:tcPr>
            <w:tcW w:w="833" w:type="pct"/>
          </w:tcPr>
          <w:p w:rsidR="008C5BB4" w:rsidRPr="00357E6F" w:rsidRDefault="008C5BB4" w:rsidP="009C1438">
            <w:pPr>
              <w:spacing w:before="0" w:beforeAutospacing="0" w:after="0" w:afterAutospacing="0"/>
              <w:rPr>
                <w:sz w:val="20"/>
                <w:szCs w:val="20"/>
              </w:rPr>
            </w:pPr>
            <w:r w:rsidRPr="00357E6F">
              <w:rPr>
                <w:sz w:val="20"/>
                <w:szCs w:val="20"/>
              </w:rPr>
              <w:t xml:space="preserve">Особенности правового режима природных объектов </w:t>
            </w:r>
          </w:p>
        </w:tc>
        <w:tc>
          <w:tcPr>
            <w:tcW w:w="3917" w:type="pct"/>
          </w:tcPr>
          <w:p w:rsidR="008C5BB4" w:rsidRPr="00357E6F" w:rsidRDefault="008C5BB4" w:rsidP="009C1438">
            <w:pPr>
              <w:pStyle w:val="3a"/>
              <w:spacing w:after="0"/>
              <w:jc w:val="both"/>
              <w:rPr>
                <w:rFonts w:eastAsia="Times New Roman"/>
                <w:i/>
                <w:sz w:val="20"/>
              </w:rPr>
            </w:pPr>
            <w:r w:rsidRPr="00357E6F">
              <w:rPr>
                <w:rFonts w:eastAsia="Times New Roman"/>
                <w:b/>
                <w:sz w:val="20"/>
              </w:rPr>
              <w:t>Особенности правового режима земель</w:t>
            </w:r>
            <w:r w:rsidRPr="00357E6F">
              <w:rPr>
                <w:rFonts w:eastAsia="Times New Roman"/>
                <w:sz w:val="20"/>
              </w:rPr>
              <w:t xml:space="preserve"> (земля как объект правовой охраны; юридическое понятие земель; соотношение понятий «земля» и «почва»; земельное законодательство; право землепользования и его виды; содержание понятия «охрана земель»; правовые меры охраны земель; государственный контроль за использованием и охраной земель).</w:t>
            </w:r>
          </w:p>
          <w:p w:rsidR="008C5BB4" w:rsidRPr="00357E6F" w:rsidRDefault="008C5BB4" w:rsidP="009C1438">
            <w:pPr>
              <w:pStyle w:val="3a"/>
              <w:spacing w:after="0"/>
              <w:jc w:val="both"/>
              <w:rPr>
                <w:rFonts w:eastAsia="Times New Roman"/>
                <w:i/>
                <w:sz w:val="20"/>
              </w:rPr>
            </w:pPr>
            <w:r w:rsidRPr="00357E6F">
              <w:rPr>
                <w:rFonts w:eastAsia="Times New Roman"/>
                <w:b/>
                <w:sz w:val="20"/>
              </w:rPr>
              <w:t>Особенности правового режима вод</w:t>
            </w:r>
            <w:r w:rsidRPr="00357E6F">
              <w:rPr>
                <w:rFonts w:eastAsia="Times New Roman"/>
                <w:sz w:val="20"/>
              </w:rPr>
              <w:t xml:space="preserve"> (воды как объект правовой охраны; юридическое понятие «воды»; водное законодательство; право водопользования и его виды; правовые меры охраны вод; государственный контроль за использованием и охраной вод).</w:t>
            </w:r>
          </w:p>
          <w:p w:rsidR="008C5BB4" w:rsidRPr="00357E6F" w:rsidRDefault="008C5BB4" w:rsidP="009C1438">
            <w:pPr>
              <w:pStyle w:val="3a"/>
              <w:spacing w:after="0"/>
              <w:jc w:val="both"/>
              <w:rPr>
                <w:rFonts w:eastAsia="Times New Roman"/>
                <w:i/>
                <w:sz w:val="20"/>
              </w:rPr>
            </w:pPr>
            <w:r w:rsidRPr="00357E6F">
              <w:rPr>
                <w:rFonts w:eastAsia="Times New Roman"/>
                <w:b/>
                <w:sz w:val="20"/>
              </w:rPr>
              <w:lastRenderedPageBreak/>
              <w:t>Особенности правового режима атмосферного воздуха</w:t>
            </w:r>
            <w:r w:rsidRPr="00357E6F">
              <w:rPr>
                <w:rFonts w:eastAsia="Times New Roman"/>
                <w:i/>
                <w:sz w:val="20"/>
              </w:rPr>
              <w:t xml:space="preserve"> </w:t>
            </w:r>
            <w:r w:rsidRPr="00357E6F">
              <w:rPr>
                <w:rFonts w:eastAsia="Times New Roman"/>
                <w:sz w:val="20"/>
              </w:rPr>
              <w:t>(атмосферный воздух как объект правовой охраны; юридическое понятие «атмосферный воздух»; законодательство об охране атмосферного воздуха; правовые меры охраны атмосферного воздуха; государственный контроль за охраной атмосферного воздуха).</w:t>
            </w:r>
          </w:p>
          <w:p w:rsidR="008C5BB4" w:rsidRPr="00357E6F" w:rsidRDefault="008C5BB4" w:rsidP="009C1438">
            <w:pPr>
              <w:pStyle w:val="3a"/>
              <w:spacing w:after="0"/>
              <w:jc w:val="both"/>
              <w:rPr>
                <w:rFonts w:eastAsia="Times New Roman"/>
                <w:i/>
                <w:sz w:val="20"/>
              </w:rPr>
            </w:pPr>
            <w:r w:rsidRPr="00357E6F">
              <w:rPr>
                <w:rFonts w:eastAsia="Times New Roman"/>
                <w:b/>
                <w:sz w:val="20"/>
              </w:rPr>
              <w:t>Особенности правового режима недр</w:t>
            </w:r>
            <w:r w:rsidRPr="00357E6F">
              <w:rPr>
                <w:rFonts w:eastAsia="Times New Roman"/>
                <w:i/>
                <w:sz w:val="20"/>
              </w:rPr>
              <w:t xml:space="preserve"> </w:t>
            </w:r>
            <w:r w:rsidRPr="00357E6F">
              <w:rPr>
                <w:rFonts w:eastAsia="Times New Roman"/>
                <w:sz w:val="20"/>
              </w:rPr>
              <w:t>(недра как объект правовой охраны; юридическое понятие недр; законодательство о недрах; право пользования недрами и его виды; содержание понятия «охрана недр»; правовые меры охраны недр; государственный контроль за использованием и охраной недр).</w:t>
            </w:r>
          </w:p>
          <w:p w:rsidR="008C5BB4" w:rsidRPr="00357E6F" w:rsidRDefault="008C5BB4" w:rsidP="009C1438">
            <w:pPr>
              <w:pStyle w:val="3a"/>
              <w:spacing w:after="0"/>
              <w:jc w:val="both"/>
              <w:rPr>
                <w:rFonts w:eastAsia="Times New Roman"/>
                <w:i/>
                <w:sz w:val="20"/>
              </w:rPr>
            </w:pPr>
            <w:r w:rsidRPr="00357E6F">
              <w:rPr>
                <w:rFonts w:eastAsia="Times New Roman"/>
                <w:b/>
                <w:sz w:val="20"/>
              </w:rPr>
              <w:t>Особенности правового режима лесов и растительного мира вне лесов</w:t>
            </w:r>
            <w:r w:rsidRPr="00357E6F">
              <w:rPr>
                <w:rFonts w:eastAsia="Times New Roman"/>
                <w:i/>
                <w:sz w:val="20"/>
              </w:rPr>
              <w:t xml:space="preserve"> </w:t>
            </w:r>
            <w:r w:rsidRPr="00357E6F">
              <w:rPr>
                <w:rFonts w:eastAsia="Times New Roman"/>
                <w:sz w:val="20"/>
              </w:rPr>
              <w:t xml:space="preserve">(лес и растительный мир вне лесов как объекты правовой охраны; юридическое понятие «лес»; лесное законодательство и законодательство об охране и использовании растительного мира вне лесов; право </w:t>
            </w:r>
            <w:proofErr w:type="spellStart"/>
            <w:r w:rsidRPr="00357E6F">
              <w:rPr>
                <w:rFonts w:eastAsia="Times New Roman"/>
                <w:sz w:val="20"/>
              </w:rPr>
              <w:t>лесоиспользования</w:t>
            </w:r>
            <w:proofErr w:type="spellEnd"/>
            <w:r w:rsidRPr="00357E6F">
              <w:rPr>
                <w:rFonts w:eastAsia="Times New Roman"/>
                <w:sz w:val="20"/>
              </w:rPr>
              <w:t xml:space="preserve"> и его виды; правовые меры охраны лесов; правовые меры охраны растительного мира вне лесов; государственный контроль за использованием и охраной лесов и растительного мира вне лесов).</w:t>
            </w:r>
          </w:p>
          <w:p w:rsidR="008C5BB4" w:rsidRPr="00357E6F" w:rsidRDefault="008C5BB4" w:rsidP="009C1438">
            <w:pPr>
              <w:pStyle w:val="3a"/>
              <w:spacing w:after="0"/>
              <w:jc w:val="both"/>
              <w:rPr>
                <w:rFonts w:eastAsia="Times New Roman"/>
                <w:i/>
                <w:sz w:val="20"/>
              </w:rPr>
            </w:pPr>
            <w:r w:rsidRPr="00357E6F">
              <w:rPr>
                <w:rFonts w:eastAsia="Times New Roman"/>
                <w:b/>
                <w:sz w:val="20"/>
              </w:rPr>
              <w:t>Особенности правового режима животного мира</w:t>
            </w:r>
            <w:r w:rsidRPr="00357E6F">
              <w:rPr>
                <w:rFonts w:eastAsia="Times New Roman"/>
                <w:i/>
                <w:sz w:val="20"/>
              </w:rPr>
              <w:t xml:space="preserve"> </w:t>
            </w:r>
            <w:r w:rsidRPr="00357E6F">
              <w:rPr>
                <w:rFonts w:eastAsia="Times New Roman"/>
                <w:sz w:val="20"/>
              </w:rPr>
              <w:t>(животный мир как объект использования и охраны; юридическое понятие «животный мир»; законодательство об охране и использовании животного мира; виды права пользования животным миром; правовое регулирование охоты; правовое регулирование рыболовства; правовые меры охраны животного мира; государственный</w:t>
            </w:r>
            <w:r w:rsidRPr="00357E6F">
              <w:rPr>
                <w:rFonts w:eastAsia="Times New Roman"/>
                <w:i/>
                <w:sz w:val="20"/>
              </w:rPr>
              <w:t xml:space="preserve"> </w:t>
            </w:r>
            <w:r w:rsidRPr="00357E6F">
              <w:rPr>
                <w:rFonts w:eastAsia="Times New Roman"/>
                <w:sz w:val="20"/>
              </w:rPr>
              <w:t>контроль за использованием и охраной животного мира).</w:t>
            </w:r>
          </w:p>
          <w:p w:rsidR="008C5BB4" w:rsidRPr="00357E6F" w:rsidRDefault="008C5BB4" w:rsidP="009C1438">
            <w:pPr>
              <w:pStyle w:val="3a"/>
              <w:spacing w:after="0"/>
              <w:jc w:val="both"/>
              <w:rPr>
                <w:rFonts w:eastAsia="Times New Roman"/>
                <w:i/>
                <w:sz w:val="20"/>
              </w:rPr>
            </w:pPr>
            <w:r w:rsidRPr="00357E6F">
              <w:rPr>
                <w:rFonts w:eastAsia="Times New Roman"/>
                <w:b/>
                <w:sz w:val="20"/>
              </w:rPr>
              <w:t>Особенности правового режима природных ресурсов территориального моря, исключительной экономической зоны и континентального шельфа</w:t>
            </w:r>
            <w:r w:rsidRPr="00357E6F">
              <w:rPr>
                <w:rFonts w:eastAsia="Times New Roman"/>
                <w:i/>
                <w:sz w:val="20"/>
              </w:rPr>
              <w:t xml:space="preserve"> </w:t>
            </w:r>
            <w:r w:rsidRPr="00357E6F">
              <w:rPr>
                <w:rFonts w:eastAsia="Times New Roman"/>
                <w:sz w:val="20"/>
              </w:rPr>
              <w:t>(правовое режим использования и охраны природных ресурсов территориального моря; правовой режим использования и охраны природных ресурсов исключительной экономической зоны; правовой режим использования и охраны природных ресурсов континентального шельфа).</w:t>
            </w:r>
          </w:p>
          <w:p w:rsidR="008C5BB4" w:rsidRPr="00357E6F" w:rsidRDefault="008C5BB4" w:rsidP="009C1438">
            <w:pPr>
              <w:pStyle w:val="3a"/>
              <w:spacing w:after="0"/>
              <w:jc w:val="both"/>
              <w:rPr>
                <w:rFonts w:eastAsia="Times New Roman"/>
                <w:sz w:val="20"/>
              </w:rPr>
            </w:pPr>
            <w:r w:rsidRPr="00357E6F">
              <w:rPr>
                <w:rFonts w:eastAsia="Times New Roman"/>
                <w:b/>
                <w:sz w:val="20"/>
              </w:rPr>
              <w:t>Правовой режим особо охраняемых природных территорий и объектов</w:t>
            </w:r>
            <w:r w:rsidRPr="00357E6F">
              <w:rPr>
                <w:rFonts w:eastAsia="Times New Roman"/>
                <w:i/>
                <w:sz w:val="20"/>
              </w:rPr>
              <w:t xml:space="preserve"> </w:t>
            </w:r>
            <w:r w:rsidRPr="00357E6F">
              <w:rPr>
                <w:rFonts w:eastAsia="Times New Roman"/>
                <w:sz w:val="20"/>
              </w:rPr>
              <w:t>(особо охраняемые природные территории: история, цели образования, виды; законодательство об особо охраняемых природных территориях и объектах; правовой режим государственных природных заповедников; правовой режим национальных и природных парков; правовой режим государственных природных заказников; правовой режим памятников природы, дендрологических парков и ботанических садов; правовой режим лечебно-оздоровительных местностей, курортов и рекреационных зон; правовой режим особо охраняемых природных объектов; некоторые вопросы практики особо охраняемых природных территорий)</w:t>
            </w:r>
          </w:p>
        </w:tc>
      </w:tr>
      <w:tr w:rsidR="008C5BB4" w:rsidRPr="00357E6F" w:rsidTr="009C1438">
        <w:tc>
          <w:tcPr>
            <w:tcW w:w="250" w:type="pct"/>
          </w:tcPr>
          <w:p w:rsidR="008C5BB4" w:rsidRPr="00357E6F" w:rsidRDefault="008C5BB4" w:rsidP="009C1438">
            <w:pPr>
              <w:suppressAutoHyphens/>
              <w:spacing w:before="0" w:beforeAutospacing="0" w:after="0" w:afterAutospacing="0"/>
              <w:jc w:val="center"/>
              <w:rPr>
                <w:sz w:val="20"/>
                <w:szCs w:val="20"/>
              </w:rPr>
            </w:pPr>
            <w:r w:rsidRPr="00357E6F">
              <w:rPr>
                <w:sz w:val="20"/>
                <w:szCs w:val="20"/>
              </w:rPr>
              <w:lastRenderedPageBreak/>
              <w:t>3</w:t>
            </w:r>
          </w:p>
        </w:tc>
        <w:tc>
          <w:tcPr>
            <w:tcW w:w="833" w:type="pct"/>
          </w:tcPr>
          <w:p w:rsidR="008C5BB4" w:rsidRPr="00357E6F" w:rsidRDefault="008C5BB4" w:rsidP="009C1438">
            <w:pPr>
              <w:spacing w:before="0" w:beforeAutospacing="0" w:after="0" w:afterAutospacing="0"/>
              <w:rPr>
                <w:sz w:val="20"/>
                <w:szCs w:val="20"/>
              </w:rPr>
            </w:pPr>
            <w:r w:rsidRPr="00357E6F">
              <w:rPr>
                <w:sz w:val="20"/>
                <w:szCs w:val="20"/>
              </w:rPr>
              <w:t>Экологические требования к хозяйственной и иной деятельности. Международно-правовая охрана окружающей природной среды</w:t>
            </w:r>
          </w:p>
        </w:tc>
        <w:tc>
          <w:tcPr>
            <w:tcW w:w="3917" w:type="pct"/>
          </w:tcPr>
          <w:p w:rsidR="008C5BB4" w:rsidRPr="00357E6F" w:rsidRDefault="008C5BB4" w:rsidP="009C1438">
            <w:pPr>
              <w:pStyle w:val="3a"/>
              <w:spacing w:after="0"/>
              <w:jc w:val="both"/>
              <w:rPr>
                <w:rFonts w:eastAsia="Times New Roman"/>
                <w:i/>
                <w:sz w:val="20"/>
              </w:rPr>
            </w:pPr>
            <w:r w:rsidRPr="00357E6F">
              <w:rPr>
                <w:rFonts w:eastAsia="Times New Roman"/>
                <w:b/>
                <w:sz w:val="20"/>
              </w:rPr>
              <w:t>Надзор (контроль) в области охраны окружающей среды (экологический надзор (контроль))</w:t>
            </w:r>
            <w:r w:rsidRPr="00357E6F">
              <w:rPr>
                <w:rFonts w:eastAsia="Times New Roman"/>
                <w:sz w:val="20"/>
              </w:rPr>
              <w:t xml:space="preserve"> (понятие, задачи и виды надзора (контроля) в области охраны окружающей среды (экологического надзора (контроля); порядок организации и проведения государственного надзора в области охраны окружающей среды (государственного экологического надзора); права, обязанности и ответственность государственных инспекторов в области охраны окружающей среды).</w:t>
            </w:r>
          </w:p>
          <w:p w:rsidR="008C5BB4" w:rsidRPr="00357E6F" w:rsidRDefault="008C5BB4" w:rsidP="009C1438">
            <w:pPr>
              <w:pStyle w:val="3a"/>
              <w:spacing w:after="0"/>
              <w:jc w:val="both"/>
              <w:rPr>
                <w:rFonts w:eastAsia="Times New Roman"/>
                <w:i/>
                <w:sz w:val="20"/>
              </w:rPr>
            </w:pPr>
            <w:r w:rsidRPr="00357E6F">
              <w:rPr>
                <w:rFonts w:eastAsia="Times New Roman"/>
                <w:b/>
                <w:sz w:val="20"/>
              </w:rPr>
              <w:t>Требования в области охраны окружающей среды при осуществлении хозяйственной и иной деятельности</w:t>
            </w:r>
            <w:r w:rsidRPr="00357E6F">
              <w:rPr>
                <w:rFonts w:eastAsia="Times New Roman"/>
                <w:i/>
                <w:sz w:val="20"/>
              </w:rPr>
              <w:t xml:space="preserve"> </w:t>
            </w:r>
            <w:r w:rsidRPr="00357E6F">
              <w:rPr>
                <w:rFonts w:eastAsia="Times New Roman"/>
                <w:sz w:val="20"/>
              </w:rPr>
              <w:t>(общая характеристика хозяйственной и иной деятельности как объекта эколого-правового регулирования; экологические требования на стадии создания объектов хозяйственной и иной деятельности; экологические требования на стадии эксплуатации и выводы из эксплуатации хозяйственных и иных объектов; специальные экологические требования к отдельным видам хозяйственной и иной деятельности).</w:t>
            </w:r>
          </w:p>
          <w:p w:rsidR="008C5BB4" w:rsidRPr="00357E6F" w:rsidRDefault="008C5BB4" w:rsidP="009C1438">
            <w:pPr>
              <w:pStyle w:val="3a"/>
              <w:spacing w:after="0"/>
              <w:jc w:val="both"/>
              <w:rPr>
                <w:rFonts w:eastAsia="Times New Roman"/>
                <w:sz w:val="20"/>
              </w:rPr>
            </w:pPr>
            <w:r w:rsidRPr="00357E6F">
              <w:rPr>
                <w:rFonts w:eastAsia="Times New Roman"/>
                <w:b/>
                <w:sz w:val="20"/>
              </w:rPr>
              <w:t>Правовое обеспечение экологическое безопасности</w:t>
            </w:r>
            <w:r w:rsidRPr="00357E6F">
              <w:rPr>
                <w:rFonts w:eastAsia="Times New Roman"/>
                <w:sz w:val="20"/>
              </w:rPr>
              <w:t xml:space="preserve"> (понятие и правовое регулирование экологической безопасности; правовой режим экологически неблагополучных территорий; правовое регулирование предупреждения и ликвидации чрезвычайных ситуаций природного и техногенного характера; правовое обеспечение радиационной безопасности; порядок обращения с химическими и биологическими веществами; порядок обращения с пестицидами и </w:t>
            </w:r>
            <w:proofErr w:type="spellStart"/>
            <w:r w:rsidRPr="00357E6F">
              <w:rPr>
                <w:rFonts w:eastAsia="Times New Roman"/>
                <w:sz w:val="20"/>
              </w:rPr>
              <w:t>агрохимикатами</w:t>
            </w:r>
            <w:proofErr w:type="spellEnd"/>
            <w:r w:rsidRPr="00357E6F">
              <w:rPr>
                <w:rFonts w:eastAsia="Times New Roman"/>
                <w:sz w:val="20"/>
              </w:rPr>
              <w:t xml:space="preserve">; правовые требования к уничтожению химического оружия; правовые требования обращения с </w:t>
            </w:r>
            <w:proofErr w:type="spellStart"/>
            <w:r w:rsidRPr="00357E6F">
              <w:rPr>
                <w:rFonts w:eastAsia="Times New Roman"/>
                <w:sz w:val="20"/>
              </w:rPr>
              <w:t>генномодифицированными</w:t>
            </w:r>
            <w:proofErr w:type="spellEnd"/>
            <w:r w:rsidRPr="00357E6F">
              <w:rPr>
                <w:rFonts w:eastAsia="Times New Roman"/>
                <w:sz w:val="20"/>
              </w:rPr>
              <w:t xml:space="preserve"> организмами).</w:t>
            </w:r>
          </w:p>
          <w:p w:rsidR="008C5BB4" w:rsidRPr="00357E6F" w:rsidRDefault="008C5BB4" w:rsidP="009C1438">
            <w:pPr>
              <w:pStyle w:val="3a"/>
              <w:spacing w:after="0"/>
              <w:jc w:val="both"/>
              <w:rPr>
                <w:rFonts w:eastAsia="Times New Roman"/>
                <w:i/>
                <w:sz w:val="20"/>
              </w:rPr>
            </w:pPr>
            <w:r w:rsidRPr="00357E6F">
              <w:rPr>
                <w:rFonts w:eastAsia="Times New Roman"/>
                <w:b/>
                <w:sz w:val="20"/>
              </w:rPr>
              <w:t>Правовые требования обращения с отходами производства и потребления и радиоактивными отходами</w:t>
            </w:r>
            <w:r w:rsidRPr="00357E6F">
              <w:rPr>
                <w:rFonts w:eastAsia="Times New Roman"/>
                <w:i/>
                <w:sz w:val="20"/>
              </w:rPr>
              <w:t xml:space="preserve"> </w:t>
            </w:r>
            <w:r w:rsidRPr="00357E6F">
              <w:rPr>
                <w:rFonts w:eastAsia="Times New Roman"/>
                <w:sz w:val="20"/>
              </w:rPr>
              <w:t xml:space="preserve">(понятие и виды отходов производства и потребления; правовое регулирование деятельности в области обращения с отходами производства </w:t>
            </w:r>
            <w:r w:rsidRPr="00357E6F">
              <w:rPr>
                <w:rFonts w:eastAsia="Times New Roman"/>
                <w:sz w:val="20"/>
              </w:rPr>
              <w:lastRenderedPageBreak/>
              <w:t>и потребления; правовые требования обращения с радиоактивными веществами и радиоактивными отходами).</w:t>
            </w:r>
          </w:p>
          <w:p w:rsidR="008C5BB4" w:rsidRPr="00357E6F" w:rsidRDefault="008C5BB4" w:rsidP="009C1438">
            <w:pPr>
              <w:pStyle w:val="3a"/>
              <w:spacing w:after="0"/>
              <w:jc w:val="both"/>
              <w:rPr>
                <w:rFonts w:eastAsia="Times New Roman"/>
                <w:i/>
                <w:sz w:val="20"/>
              </w:rPr>
            </w:pPr>
            <w:r w:rsidRPr="00357E6F">
              <w:rPr>
                <w:rFonts w:eastAsia="Times New Roman"/>
                <w:b/>
                <w:sz w:val="20"/>
              </w:rPr>
              <w:t>Юридическая ответственность за экологические правонарушения</w:t>
            </w:r>
            <w:r w:rsidRPr="00357E6F">
              <w:rPr>
                <w:rFonts w:eastAsia="Times New Roman"/>
                <w:sz w:val="20"/>
              </w:rPr>
              <w:t xml:space="preserve"> (понятие и виды юридической ответственности за экологические правонарушения; состав и классификация экологических правонарушений; юридическая ответственность за экологические преступления; административная ответственность за экологические правонарушения; дисциплинарная и материальная ответственность за экологические правонарушения).</w:t>
            </w:r>
          </w:p>
          <w:p w:rsidR="008C5BB4" w:rsidRPr="00357E6F" w:rsidRDefault="008C5BB4" w:rsidP="009C1438">
            <w:pPr>
              <w:pStyle w:val="3a"/>
              <w:spacing w:after="0"/>
              <w:jc w:val="both"/>
              <w:rPr>
                <w:rFonts w:eastAsia="Times New Roman"/>
                <w:sz w:val="20"/>
              </w:rPr>
            </w:pPr>
            <w:r w:rsidRPr="00357E6F">
              <w:rPr>
                <w:rFonts w:eastAsia="Times New Roman"/>
                <w:b/>
                <w:sz w:val="20"/>
              </w:rPr>
              <w:t>Возмещение экологического вреда (вреда, причиненного окружающей среде)</w:t>
            </w:r>
            <w:r w:rsidRPr="00357E6F">
              <w:rPr>
                <w:rFonts w:eastAsia="Times New Roman"/>
                <w:sz w:val="20"/>
              </w:rPr>
              <w:t xml:space="preserve"> (понятие экологического вреда; основания юридической ответственности за причинение экологического вреда; особенности отношений в области возмещения экологического вреда; порядок возмещения экологического вреда; оценка экологического вреда и способы возмещения) </w:t>
            </w:r>
          </w:p>
          <w:p w:rsidR="008C5BB4" w:rsidRPr="00357E6F" w:rsidRDefault="008C5BB4" w:rsidP="009C1438">
            <w:pPr>
              <w:pStyle w:val="3a"/>
              <w:spacing w:after="0"/>
              <w:jc w:val="both"/>
              <w:rPr>
                <w:rFonts w:eastAsia="Times New Roman"/>
                <w:i/>
                <w:sz w:val="20"/>
              </w:rPr>
            </w:pPr>
            <w:r w:rsidRPr="00357E6F">
              <w:rPr>
                <w:rFonts w:eastAsia="Times New Roman"/>
                <w:b/>
                <w:sz w:val="20"/>
              </w:rPr>
              <w:t>Понятие и система международного экологического права</w:t>
            </w:r>
            <w:r w:rsidRPr="00357E6F">
              <w:rPr>
                <w:rFonts w:eastAsia="Times New Roman"/>
                <w:sz w:val="20"/>
              </w:rPr>
              <w:t xml:space="preserve"> (международное экологическое право как отрасль современного международного публичного права; определение и понятие международного экологического права, его особенности и пути развития; глобальные экологические проблемы и международно-правовая основа их решения; международная экологическая безопасность и перспективы ее правового укрепления).</w:t>
            </w:r>
          </w:p>
          <w:p w:rsidR="008C5BB4" w:rsidRPr="00357E6F" w:rsidRDefault="008C5BB4" w:rsidP="009C1438">
            <w:pPr>
              <w:pStyle w:val="3a"/>
              <w:spacing w:after="0"/>
              <w:jc w:val="both"/>
              <w:rPr>
                <w:rFonts w:eastAsia="Times New Roman"/>
                <w:i/>
                <w:sz w:val="20"/>
              </w:rPr>
            </w:pPr>
            <w:r w:rsidRPr="00357E6F">
              <w:rPr>
                <w:rFonts w:eastAsia="Times New Roman"/>
                <w:b/>
                <w:sz w:val="20"/>
              </w:rPr>
              <w:t>Предмет и объект международно-правового регулирования окружающей среды</w:t>
            </w:r>
            <w:r w:rsidRPr="00357E6F">
              <w:rPr>
                <w:rFonts w:eastAsia="Times New Roman"/>
                <w:sz w:val="20"/>
              </w:rPr>
              <w:t xml:space="preserve"> (предмет регулирования международного экологического права; окружающая среда – объект обособленной категории международных правоотношений; национальные природные ресурсы как объекты внимания со стороны международного экологического права; категории международных природных ресурсов).</w:t>
            </w:r>
          </w:p>
          <w:p w:rsidR="008C5BB4" w:rsidRPr="00357E6F" w:rsidRDefault="008C5BB4" w:rsidP="009C1438">
            <w:pPr>
              <w:pStyle w:val="3a"/>
              <w:spacing w:after="0"/>
              <w:jc w:val="both"/>
              <w:rPr>
                <w:rFonts w:eastAsia="Times New Roman"/>
                <w:sz w:val="20"/>
              </w:rPr>
            </w:pPr>
            <w:r w:rsidRPr="00357E6F">
              <w:rPr>
                <w:rFonts w:eastAsia="Times New Roman"/>
                <w:b/>
                <w:sz w:val="20"/>
              </w:rPr>
              <w:t>Источники и основные принципы международного экологического права</w:t>
            </w:r>
            <w:r w:rsidRPr="00357E6F">
              <w:rPr>
                <w:rFonts w:eastAsia="Times New Roman"/>
                <w:sz w:val="20"/>
              </w:rPr>
              <w:t xml:space="preserve"> (международные обычаи и их роль на различных этапах становления и развития международного экологического права; международные договоры – главный источник международного экологического права; вспомогательные источники международного экологического права; понятие актов «мягкого права»; руководящие принципы поведения государств; принципы международного экологического права).</w:t>
            </w:r>
          </w:p>
          <w:p w:rsidR="008C5BB4" w:rsidRPr="00357E6F" w:rsidRDefault="008C5BB4" w:rsidP="009C1438">
            <w:pPr>
              <w:pStyle w:val="3a"/>
              <w:spacing w:after="0"/>
              <w:jc w:val="both"/>
              <w:rPr>
                <w:rFonts w:eastAsia="Times New Roman"/>
                <w:sz w:val="20"/>
              </w:rPr>
            </w:pPr>
            <w:r w:rsidRPr="00357E6F">
              <w:rPr>
                <w:rFonts w:eastAsia="Times New Roman"/>
                <w:b/>
                <w:sz w:val="20"/>
              </w:rPr>
              <w:t>Международно-правовое регулирование охраны морской среды</w:t>
            </w:r>
            <w:r w:rsidRPr="00357E6F">
              <w:rPr>
                <w:rFonts w:eastAsia="Times New Roman"/>
                <w:sz w:val="20"/>
              </w:rPr>
              <w:t xml:space="preserve"> (основные принципы международного морского права; конвенция ООН по морскому праву 1982 г. – основополагающий правой документ; международно-правовое регулирование охраны морской среды на глобальном уровне; основные международно-правовые документы).</w:t>
            </w:r>
          </w:p>
          <w:p w:rsidR="008C5BB4" w:rsidRPr="00357E6F" w:rsidRDefault="008C5BB4" w:rsidP="009C1438">
            <w:pPr>
              <w:pStyle w:val="3a"/>
              <w:spacing w:after="0"/>
              <w:jc w:val="both"/>
              <w:rPr>
                <w:rFonts w:eastAsia="Times New Roman"/>
                <w:i/>
                <w:sz w:val="20"/>
              </w:rPr>
            </w:pPr>
            <w:r w:rsidRPr="00357E6F">
              <w:rPr>
                <w:rFonts w:eastAsia="Times New Roman"/>
                <w:b/>
                <w:sz w:val="20"/>
              </w:rPr>
              <w:t>Международно-правовое регулирование охраны атмосферного воздуха, околоземного космического пространства и климата</w:t>
            </w:r>
            <w:r w:rsidRPr="00357E6F">
              <w:rPr>
                <w:rFonts w:eastAsia="Times New Roman"/>
                <w:sz w:val="20"/>
              </w:rPr>
              <w:t xml:space="preserve"> (атмосферный воздух – глобальный природный ресурс, достояние всего человечества; особенности правового регулирование охраны атмосферного воздуха; основные международные нормативно-правовые акты, регулирующие охрану атмосферного воздуха; проблема истощения озонового слоя атмосферы; международно-правовое регулирование охраны озонового слоя и пути выхода из кризиса; проблема потепления климата на Земле и правовые вопросы регулирование предотвращения глобального изменения климата; особенности международно-правового регулирования охраны космического пространства и небесных тел от антропогенного загрязнения; международно-правовые акты, регулирующие защиту околоземного космического пространства и небесных тел от антропогенного загрязнения).</w:t>
            </w:r>
          </w:p>
          <w:p w:rsidR="008C5BB4" w:rsidRPr="00357E6F" w:rsidRDefault="008C5BB4" w:rsidP="009C1438">
            <w:pPr>
              <w:pStyle w:val="3a"/>
              <w:spacing w:after="0"/>
              <w:jc w:val="both"/>
              <w:rPr>
                <w:rFonts w:eastAsia="Times New Roman"/>
                <w:i/>
                <w:sz w:val="20"/>
              </w:rPr>
            </w:pPr>
            <w:r w:rsidRPr="00357E6F">
              <w:rPr>
                <w:rFonts w:eastAsia="Times New Roman"/>
                <w:b/>
                <w:sz w:val="20"/>
              </w:rPr>
              <w:t>Международно-правовая защита животного и растительного мира</w:t>
            </w:r>
            <w:r w:rsidRPr="00357E6F">
              <w:rPr>
                <w:rFonts w:eastAsia="Times New Roman"/>
                <w:sz w:val="20"/>
              </w:rPr>
              <w:t xml:space="preserve"> (вклад международных специализированных организаций в дело охраны дикой фауны и флоры: универсальные организации; региональные организации; наиболее значимые конвенции и соглашения по охране животного и растительного мира).</w:t>
            </w:r>
          </w:p>
          <w:p w:rsidR="008C5BB4" w:rsidRPr="00357E6F" w:rsidRDefault="008C5BB4" w:rsidP="009C1438">
            <w:pPr>
              <w:pStyle w:val="3a"/>
              <w:spacing w:after="0"/>
              <w:jc w:val="both"/>
              <w:rPr>
                <w:rFonts w:eastAsia="Times New Roman"/>
                <w:sz w:val="20"/>
              </w:rPr>
            </w:pPr>
            <w:r w:rsidRPr="00357E6F">
              <w:rPr>
                <w:rFonts w:eastAsia="Times New Roman"/>
                <w:b/>
                <w:sz w:val="20"/>
              </w:rPr>
              <w:t>Защита окружающей среды от радиоактивного загрязнения</w:t>
            </w:r>
            <w:r w:rsidRPr="00357E6F">
              <w:rPr>
                <w:rFonts w:eastAsia="Times New Roman"/>
                <w:sz w:val="20"/>
              </w:rPr>
              <w:t xml:space="preserve"> (понятие, особенности и становление международного атомного права; два направления развития атомного права; основные экологические принципы в международном атомном праве; основные источники международного атомного права).</w:t>
            </w:r>
          </w:p>
          <w:p w:rsidR="008C5BB4" w:rsidRPr="00357E6F" w:rsidRDefault="008C5BB4" w:rsidP="009C1438">
            <w:pPr>
              <w:pStyle w:val="3a"/>
              <w:spacing w:after="0"/>
              <w:jc w:val="both"/>
              <w:rPr>
                <w:rFonts w:eastAsia="Times New Roman"/>
                <w:sz w:val="20"/>
              </w:rPr>
            </w:pPr>
            <w:r w:rsidRPr="00357E6F">
              <w:rPr>
                <w:rFonts w:eastAsia="Times New Roman"/>
                <w:b/>
                <w:sz w:val="20"/>
              </w:rPr>
              <w:t>Международные организации, конференции, совещания и их роль в сфере охраны окружающей среды</w:t>
            </w:r>
            <w:r w:rsidRPr="00357E6F">
              <w:rPr>
                <w:rFonts w:eastAsia="Times New Roman"/>
                <w:sz w:val="20"/>
              </w:rPr>
              <w:t xml:space="preserve"> (главные органы ООН и их роль в решении экологических проблем; цель, задачи, функции и главные направления деятельности Международной программы по охране окружающей среды ЮНЕП; значение ЮНЕСКО, ИМО, ВОЗ, ФАО, МАГАТЕ в решении экологических проблем; основные </w:t>
            </w:r>
            <w:r w:rsidRPr="00357E6F">
              <w:rPr>
                <w:rFonts w:eastAsia="Times New Roman"/>
                <w:sz w:val="20"/>
              </w:rPr>
              <w:lastRenderedPageBreak/>
              <w:t>направления деятельности Международного союза охраны природы и природных ресурсов (МСОП), его роль в развитии международного экологического права; региональное сотрудничество в области охраны окружающей среды: Экологическая комиссия ООН для Европы (ЭКЕ); Европейское агентство по окружающей среде, Европейский союз (ЕС); Совещание по безопасности и сотрудничеству в Европе (ОБСЕ); Хельсинская комиссия по охране Балтийского моря (</w:t>
            </w:r>
            <w:proofErr w:type="spellStart"/>
            <w:r w:rsidRPr="00357E6F">
              <w:rPr>
                <w:rFonts w:eastAsia="Times New Roman"/>
                <w:sz w:val="20"/>
              </w:rPr>
              <w:t>Хелком</w:t>
            </w:r>
            <w:proofErr w:type="spellEnd"/>
            <w:r w:rsidRPr="00357E6F">
              <w:rPr>
                <w:rFonts w:eastAsia="Times New Roman"/>
                <w:sz w:val="20"/>
              </w:rPr>
              <w:t>); Дунайская комиссия; роль международных организаций в международном нормотворчестве).</w:t>
            </w:r>
          </w:p>
          <w:p w:rsidR="008C5BB4" w:rsidRPr="00357E6F" w:rsidRDefault="008C5BB4" w:rsidP="009C1438">
            <w:pPr>
              <w:pStyle w:val="3a"/>
              <w:spacing w:after="0"/>
              <w:jc w:val="both"/>
              <w:rPr>
                <w:rFonts w:eastAsia="Times New Roman"/>
                <w:sz w:val="20"/>
              </w:rPr>
            </w:pPr>
            <w:r w:rsidRPr="00357E6F">
              <w:rPr>
                <w:rFonts w:eastAsia="Times New Roman"/>
                <w:b/>
                <w:sz w:val="20"/>
              </w:rPr>
              <w:t>Ответственность государств за загрязнение окружающей среды</w:t>
            </w:r>
            <w:r w:rsidRPr="00357E6F">
              <w:rPr>
                <w:rFonts w:eastAsia="Times New Roman"/>
                <w:sz w:val="20"/>
              </w:rPr>
              <w:t xml:space="preserve"> (институт международной ответственности за экологический ущерб; основание международной ответственности в международном экологическом праве; договорная практика регулирование вопросов ответственности; виды ущерба и виды ответственности; ответственность за экологический ущерб в результате действий, не запрещенных международным правом; международные преступления в области окружающей природной среды; международно-правовое регулирование ответственности за ядерный ущерб)</w:t>
            </w:r>
          </w:p>
        </w:tc>
      </w:tr>
    </w:tbl>
    <w:p w:rsidR="008C5BB4" w:rsidRPr="00357E6F" w:rsidRDefault="008C5BB4" w:rsidP="008C5BB4">
      <w:pPr>
        <w:spacing w:before="0" w:beforeAutospacing="0" w:after="0" w:afterAutospacing="0"/>
        <w:ind w:firstLine="680"/>
        <w:rPr>
          <w:b/>
          <w:sz w:val="20"/>
          <w:szCs w:val="20"/>
        </w:rPr>
      </w:pPr>
    </w:p>
    <w:p w:rsidR="008C5BB4" w:rsidRPr="00357E6F" w:rsidRDefault="008C5BB4" w:rsidP="008C5BB4">
      <w:pPr>
        <w:suppressAutoHyphens/>
        <w:spacing w:before="0" w:beforeAutospacing="0" w:after="0" w:afterAutospacing="0"/>
        <w:ind w:firstLine="720"/>
        <w:jc w:val="both"/>
        <w:rPr>
          <w:b/>
          <w:sz w:val="20"/>
          <w:szCs w:val="20"/>
        </w:rPr>
      </w:pPr>
      <w:r w:rsidRPr="00357E6F">
        <w:rPr>
          <w:b/>
          <w:sz w:val="20"/>
          <w:szCs w:val="20"/>
        </w:rPr>
        <w:t>5.2 Занятия лекционного и семинарского типа</w:t>
      </w:r>
    </w:p>
    <w:p w:rsidR="008C5BB4" w:rsidRPr="00357E6F" w:rsidRDefault="008C5BB4" w:rsidP="008C5BB4">
      <w:pPr>
        <w:spacing w:before="0" w:beforeAutospacing="0" w:after="0" w:afterAutospacing="0"/>
        <w:ind w:firstLine="709"/>
        <w:rPr>
          <w:b/>
          <w:sz w:val="20"/>
          <w:szCs w:val="20"/>
        </w:rPr>
      </w:pPr>
      <w:r w:rsidRPr="00357E6F">
        <w:rPr>
          <w:b/>
          <w:sz w:val="20"/>
          <w:szCs w:val="20"/>
        </w:rPr>
        <w:t>5.2.1 Темы лекций</w:t>
      </w:r>
    </w:p>
    <w:p w:rsidR="008C5BB4" w:rsidRPr="00357E6F" w:rsidRDefault="008C5BB4" w:rsidP="008C5BB4">
      <w:pPr>
        <w:spacing w:before="0" w:beforeAutospacing="0" w:after="0" w:afterAutospacing="0"/>
        <w:ind w:firstLine="680"/>
        <w:rPr>
          <w:b/>
          <w:sz w:val="20"/>
          <w:szCs w:val="20"/>
        </w:rPr>
      </w:pPr>
      <w:r w:rsidRPr="00357E6F">
        <w:rPr>
          <w:b/>
          <w:sz w:val="20"/>
          <w:szCs w:val="20"/>
        </w:rPr>
        <w:t>Раздел 1 «Экологическое право как отрасль Российского права»</w:t>
      </w:r>
    </w:p>
    <w:p w:rsidR="008C5BB4" w:rsidRPr="00357E6F" w:rsidRDefault="008C5BB4" w:rsidP="008C5BB4">
      <w:pPr>
        <w:spacing w:before="0" w:beforeAutospacing="0" w:after="0" w:afterAutospacing="0"/>
        <w:ind w:firstLine="680"/>
        <w:rPr>
          <w:sz w:val="20"/>
          <w:szCs w:val="20"/>
        </w:rPr>
      </w:pPr>
      <w:r w:rsidRPr="00357E6F">
        <w:rPr>
          <w:sz w:val="20"/>
          <w:szCs w:val="20"/>
        </w:rPr>
        <w:t>1.Экологическое право как комплексная отрасль российского права</w:t>
      </w:r>
    </w:p>
    <w:p w:rsidR="008C5BB4" w:rsidRPr="00357E6F" w:rsidRDefault="008C5BB4" w:rsidP="008C5BB4">
      <w:pPr>
        <w:spacing w:before="0" w:beforeAutospacing="0" w:after="0" w:afterAutospacing="0"/>
        <w:ind w:firstLine="680"/>
        <w:rPr>
          <w:b/>
          <w:sz w:val="20"/>
          <w:szCs w:val="20"/>
        </w:rPr>
      </w:pPr>
    </w:p>
    <w:p w:rsidR="008C5BB4" w:rsidRPr="00357E6F" w:rsidRDefault="008C5BB4" w:rsidP="008C5BB4">
      <w:pPr>
        <w:spacing w:before="0" w:beforeAutospacing="0" w:after="0" w:afterAutospacing="0"/>
        <w:ind w:firstLine="680"/>
        <w:rPr>
          <w:b/>
          <w:sz w:val="20"/>
          <w:szCs w:val="20"/>
        </w:rPr>
      </w:pPr>
      <w:r w:rsidRPr="00357E6F">
        <w:rPr>
          <w:b/>
          <w:sz w:val="20"/>
          <w:szCs w:val="20"/>
        </w:rPr>
        <w:t>Раздел 2 «Особенности правового режима природных объектов»</w:t>
      </w:r>
    </w:p>
    <w:p w:rsidR="008C5BB4" w:rsidRPr="00357E6F" w:rsidRDefault="008C5BB4" w:rsidP="008C5BB4">
      <w:pPr>
        <w:spacing w:before="0" w:beforeAutospacing="0" w:after="0" w:afterAutospacing="0"/>
        <w:ind w:firstLine="680"/>
        <w:rPr>
          <w:sz w:val="20"/>
          <w:szCs w:val="20"/>
        </w:rPr>
      </w:pPr>
      <w:r w:rsidRPr="00357E6F">
        <w:rPr>
          <w:sz w:val="20"/>
          <w:szCs w:val="20"/>
        </w:rPr>
        <w:t>1.Особенности правового режима земель</w:t>
      </w:r>
    </w:p>
    <w:p w:rsidR="008C5BB4" w:rsidRPr="00357E6F" w:rsidRDefault="008C5BB4" w:rsidP="008C5BB4">
      <w:pPr>
        <w:spacing w:before="0" w:beforeAutospacing="0" w:after="0" w:afterAutospacing="0"/>
        <w:ind w:firstLine="680"/>
        <w:rPr>
          <w:sz w:val="20"/>
          <w:szCs w:val="20"/>
        </w:rPr>
      </w:pPr>
      <w:r w:rsidRPr="00357E6F">
        <w:rPr>
          <w:sz w:val="20"/>
          <w:szCs w:val="20"/>
        </w:rPr>
        <w:t>2.Особенности правового режима вод</w:t>
      </w:r>
    </w:p>
    <w:p w:rsidR="008C5BB4" w:rsidRPr="00357E6F" w:rsidRDefault="008C5BB4" w:rsidP="008C5BB4">
      <w:pPr>
        <w:spacing w:before="0" w:beforeAutospacing="0" w:after="0" w:afterAutospacing="0"/>
        <w:ind w:firstLine="680"/>
        <w:rPr>
          <w:b/>
          <w:sz w:val="20"/>
          <w:szCs w:val="20"/>
        </w:rPr>
      </w:pPr>
    </w:p>
    <w:p w:rsidR="008C5BB4" w:rsidRPr="00357E6F" w:rsidRDefault="008C5BB4" w:rsidP="008C5BB4">
      <w:pPr>
        <w:spacing w:before="0" w:beforeAutospacing="0" w:after="0" w:afterAutospacing="0"/>
        <w:ind w:firstLine="680"/>
        <w:rPr>
          <w:b/>
          <w:sz w:val="20"/>
          <w:szCs w:val="20"/>
        </w:rPr>
      </w:pPr>
      <w:r w:rsidRPr="00357E6F">
        <w:rPr>
          <w:b/>
          <w:sz w:val="20"/>
          <w:szCs w:val="20"/>
        </w:rPr>
        <w:t>Раздел 3 «Экологические требования к хозяйственной и иной деятельности. Международно-правовая охрана окружающей природной среды»</w:t>
      </w:r>
    </w:p>
    <w:p w:rsidR="008C5BB4" w:rsidRPr="00357E6F" w:rsidRDefault="008C5BB4" w:rsidP="008C5BB4">
      <w:pPr>
        <w:spacing w:before="0" w:beforeAutospacing="0" w:after="0" w:afterAutospacing="0"/>
        <w:ind w:firstLine="680"/>
        <w:rPr>
          <w:sz w:val="20"/>
          <w:szCs w:val="20"/>
        </w:rPr>
      </w:pPr>
      <w:r w:rsidRPr="00357E6F">
        <w:rPr>
          <w:sz w:val="20"/>
          <w:szCs w:val="20"/>
        </w:rPr>
        <w:t>1.Надзор (контроль) в области охраны окружающей среды (экологический надзор (контроль)</w:t>
      </w:r>
    </w:p>
    <w:p w:rsidR="008C5BB4" w:rsidRPr="00357E6F" w:rsidRDefault="008C5BB4" w:rsidP="008C5BB4">
      <w:pPr>
        <w:spacing w:before="0" w:beforeAutospacing="0" w:after="0" w:afterAutospacing="0"/>
        <w:ind w:firstLine="680"/>
        <w:rPr>
          <w:sz w:val="20"/>
          <w:szCs w:val="20"/>
        </w:rPr>
      </w:pPr>
      <w:r w:rsidRPr="00357E6F">
        <w:rPr>
          <w:sz w:val="20"/>
          <w:szCs w:val="20"/>
        </w:rPr>
        <w:t>2.Правовое обеспечение экологическое безопасности</w:t>
      </w:r>
    </w:p>
    <w:p w:rsidR="008C5BB4" w:rsidRPr="00357E6F" w:rsidRDefault="008C5BB4" w:rsidP="008C5BB4">
      <w:pPr>
        <w:spacing w:before="0" w:beforeAutospacing="0" w:after="0" w:afterAutospacing="0"/>
        <w:ind w:firstLine="680"/>
        <w:rPr>
          <w:b/>
          <w:sz w:val="20"/>
          <w:szCs w:val="20"/>
        </w:rPr>
      </w:pPr>
    </w:p>
    <w:p w:rsidR="008C5BB4" w:rsidRPr="00357E6F" w:rsidRDefault="008C5BB4" w:rsidP="008C5BB4">
      <w:pPr>
        <w:spacing w:before="0" w:beforeAutospacing="0" w:after="0" w:afterAutospacing="0"/>
        <w:ind w:firstLine="680"/>
        <w:rPr>
          <w:b/>
          <w:sz w:val="20"/>
          <w:szCs w:val="20"/>
        </w:rPr>
      </w:pPr>
      <w:r w:rsidRPr="00357E6F">
        <w:rPr>
          <w:b/>
          <w:sz w:val="20"/>
          <w:szCs w:val="20"/>
        </w:rPr>
        <w:t>5.2.2 Вопросы для обсуждения на семинарах и практических занятиях</w:t>
      </w:r>
    </w:p>
    <w:p w:rsidR="008C5BB4" w:rsidRPr="00357E6F" w:rsidRDefault="008C5BB4" w:rsidP="008C5BB4">
      <w:pPr>
        <w:tabs>
          <w:tab w:val="left" w:pos="1080"/>
          <w:tab w:val="left" w:pos="1534"/>
        </w:tabs>
        <w:suppressAutoHyphens/>
        <w:spacing w:before="0" w:beforeAutospacing="0" w:after="0" w:afterAutospacing="0"/>
        <w:ind w:firstLine="720"/>
        <w:jc w:val="both"/>
        <w:rPr>
          <w:b/>
          <w:iCs/>
          <w:sz w:val="20"/>
          <w:szCs w:val="20"/>
        </w:rPr>
      </w:pPr>
      <w:r w:rsidRPr="00357E6F">
        <w:rPr>
          <w:b/>
          <w:bCs/>
          <w:iCs/>
          <w:sz w:val="20"/>
          <w:szCs w:val="20"/>
        </w:rPr>
        <w:t xml:space="preserve">Раздел 1 </w:t>
      </w:r>
      <w:r w:rsidRPr="00357E6F">
        <w:rPr>
          <w:b/>
          <w:iCs/>
          <w:sz w:val="20"/>
          <w:szCs w:val="20"/>
        </w:rPr>
        <w:t>«</w:t>
      </w:r>
      <w:r w:rsidRPr="00357E6F">
        <w:rPr>
          <w:b/>
          <w:sz w:val="20"/>
          <w:szCs w:val="20"/>
        </w:rPr>
        <w:t>Экологическое право как отрасль Российского права</w:t>
      </w:r>
      <w:r w:rsidRPr="00357E6F">
        <w:rPr>
          <w:b/>
          <w:iCs/>
          <w:sz w:val="20"/>
          <w:szCs w:val="20"/>
        </w:rPr>
        <w:t xml:space="preserve">» </w:t>
      </w:r>
    </w:p>
    <w:p w:rsidR="008C5BB4" w:rsidRPr="00357E6F" w:rsidRDefault="008C5BB4" w:rsidP="008C5BB4">
      <w:pPr>
        <w:numPr>
          <w:ilvl w:val="0"/>
          <w:numId w:val="66"/>
        </w:numPr>
        <w:tabs>
          <w:tab w:val="left" w:pos="720"/>
          <w:tab w:val="left" w:pos="1080"/>
        </w:tabs>
        <w:suppressAutoHyphens/>
        <w:spacing w:before="0" w:beforeAutospacing="0" w:after="0" w:afterAutospacing="0"/>
        <w:ind w:left="0" w:firstLine="720"/>
        <w:jc w:val="both"/>
        <w:rPr>
          <w:sz w:val="20"/>
          <w:szCs w:val="20"/>
        </w:rPr>
      </w:pPr>
      <w:r w:rsidRPr="00357E6F">
        <w:rPr>
          <w:sz w:val="20"/>
          <w:szCs w:val="20"/>
        </w:rPr>
        <w:t>Консервативная охрана природы.</w:t>
      </w:r>
    </w:p>
    <w:p w:rsidR="008C5BB4" w:rsidRPr="00357E6F" w:rsidRDefault="008C5BB4" w:rsidP="008C5BB4">
      <w:pPr>
        <w:numPr>
          <w:ilvl w:val="0"/>
          <w:numId w:val="66"/>
        </w:numPr>
        <w:tabs>
          <w:tab w:val="left" w:pos="720"/>
          <w:tab w:val="left" w:pos="1080"/>
        </w:tabs>
        <w:suppressAutoHyphens/>
        <w:spacing w:before="0" w:beforeAutospacing="0" w:after="0" w:afterAutospacing="0"/>
        <w:ind w:left="0" w:firstLine="720"/>
        <w:jc w:val="both"/>
        <w:rPr>
          <w:sz w:val="20"/>
          <w:szCs w:val="20"/>
        </w:rPr>
      </w:pPr>
      <w:r w:rsidRPr="00357E6F">
        <w:rPr>
          <w:sz w:val="20"/>
          <w:szCs w:val="20"/>
        </w:rPr>
        <w:t>Сохранение благоприятной для человека среды обитания и предупреждение возникновения глобального экологического кризиса.</w:t>
      </w:r>
    </w:p>
    <w:p w:rsidR="008C5BB4" w:rsidRPr="00357E6F" w:rsidRDefault="008C5BB4" w:rsidP="008C5BB4">
      <w:pPr>
        <w:numPr>
          <w:ilvl w:val="0"/>
          <w:numId w:val="66"/>
        </w:numPr>
        <w:tabs>
          <w:tab w:val="left" w:pos="720"/>
          <w:tab w:val="left" w:pos="1080"/>
        </w:tabs>
        <w:suppressAutoHyphens/>
        <w:spacing w:before="0" w:beforeAutospacing="0" w:after="0" w:afterAutospacing="0"/>
        <w:ind w:left="0" w:firstLine="720"/>
        <w:jc w:val="both"/>
        <w:rPr>
          <w:sz w:val="20"/>
          <w:szCs w:val="20"/>
        </w:rPr>
      </w:pPr>
      <w:r w:rsidRPr="00357E6F">
        <w:rPr>
          <w:sz w:val="20"/>
          <w:szCs w:val="20"/>
        </w:rPr>
        <w:t>Причины экологических кризисных явлений и проблем.</w:t>
      </w:r>
    </w:p>
    <w:p w:rsidR="008C5BB4" w:rsidRPr="00357E6F" w:rsidRDefault="008C5BB4" w:rsidP="008C5BB4">
      <w:pPr>
        <w:numPr>
          <w:ilvl w:val="0"/>
          <w:numId w:val="66"/>
        </w:numPr>
        <w:tabs>
          <w:tab w:val="left" w:pos="720"/>
          <w:tab w:val="left" w:pos="1080"/>
        </w:tabs>
        <w:suppressAutoHyphens/>
        <w:spacing w:before="0" w:beforeAutospacing="0" w:after="0" w:afterAutospacing="0"/>
        <w:ind w:left="0" w:firstLine="720"/>
        <w:jc w:val="both"/>
        <w:rPr>
          <w:sz w:val="20"/>
          <w:szCs w:val="20"/>
        </w:rPr>
      </w:pPr>
      <w:r w:rsidRPr="00357E6F">
        <w:rPr>
          <w:sz w:val="20"/>
          <w:szCs w:val="20"/>
        </w:rPr>
        <w:t>Роль и права и решении экологических проблем.</w:t>
      </w:r>
    </w:p>
    <w:p w:rsidR="008C5BB4" w:rsidRPr="00357E6F" w:rsidRDefault="008C5BB4" w:rsidP="008C5BB4">
      <w:pPr>
        <w:numPr>
          <w:ilvl w:val="0"/>
          <w:numId w:val="66"/>
        </w:numPr>
        <w:tabs>
          <w:tab w:val="left" w:pos="720"/>
          <w:tab w:val="left" w:pos="1080"/>
        </w:tabs>
        <w:suppressAutoHyphens/>
        <w:spacing w:before="0" w:beforeAutospacing="0" w:after="0" w:afterAutospacing="0"/>
        <w:ind w:left="0" w:firstLine="720"/>
        <w:jc w:val="both"/>
        <w:rPr>
          <w:sz w:val="20"/>
          <w:szCs w:val="20"/>
        </w:rPr>
      </w:pPr>
      <w:r w:rsidRPr="00357E6F">
        <w:rPr>
          <w:sz w:val="20"/>
          <w:szCs w:val="20"/>
        </w:rPr>
        <w:t>Историческая обусловленность экологического права.</w:t>
      </w:r>
    </w:p>
    <w:p w:rsidR="008C5BB4" w:rsidRPr="00357E6F" w:rsidRDefault="008C5BB4" w:rsidP="008C5BB4">
      <w:pPr>
        <w:numPr>
          <w:ilvl w:val="0"/>
          <w:numId w:val="66"/>
        </w:numPr>
        <w:tabs>
          <w:tab w:val="left" w:pos="720"/>
          <w:tab w:val="left" w:pos="1080"/>
        </w:tabs>
        <w:suppressAutoHyphens/>
        <w:spacing w:before="0" w:beforeAutospacing="0" w:after="0" w:afterAutospacing="0"/>
        <w:ind w:left="0" w:firstLine="720"/>
        <w:jc w:val="both"/>
        <w:rPr>
          <w:sz w:val="20"/>
          <w:szCs w:val="20"/>
        </w:rPr>
      </w:pPr>
      <w:r w:rsidRPr="00357E6F">
        <w:rPr>
          <w:sz w:val="20"/>
          <w:szCs w:val="20"/>
        </w:rPr>
        <w:t>Концепции экологического права.</w:t>
      </w:r>
    </w:p>
    <w:p w:rsidR="008C5BB4" w:rsidRPr="00357E6F" w:rsidRDefault="008C5BB4" w:rsidP="008C5BB4">
      <w:pPr>
        <w:numPr>
          <w:ilvl w:val="0"/>
          <w:numId w:val="66"/>
        </w:numPr>
        <w:tabs>
          <w:tab w:val="left" w:pos="720"/>
          <w:tab w:val="left" w:pos="1080"/>
        </w:tabs>
        <w:suppressAutoHyphens/>
        <w:spacing w:before="0" w:beforeAutospacing="0" w:after="0" w:afterAutospacing="0"/>
        <w:ind w:left="0" w:firstLine="720"/>
        <w:jc w:val="both"/>
        <w:rPr>
          <w:sz w:val="20"/>
          <w:szCs w:val="20"/>
        </w:rPr>
      </w:pPr>
      <w:r w:rsidRPr="00357E6F">
        <w:rPr>
          <w:sz w:val="20"/>
          <w:szCs w:val="20"/>
        </w:rPr>
        <w:t>Концепция экологической безопасности.</w:t>
      </w:r>
    </w:p>
    <w:p w:rsidR="008C5BB4" w:rsidRPr="00357E6F" w:rsidRDefault="008C5BB4" w:rsidP="008C5BB4">
      <w:pPr>
        <w:numPr>
          <w:ilvl w:val="0"/>
          <w:numId w:val="66"/>
        </w:numPr>
        <w:tabs>
          <w:tab w:val="left" w:pos="720"/>
          <w:tab w:val="left" w:pos="1080"/>
        </w:tabs>
        <w:suppressAutoHyphens/>
        <w:spacing w:before="0" w:beforeAutospacing="0" w:after="0" w:afterAutospacing="0"/>
        <w:ind w:left="0" w:firstLine="720"/>
        <w:jc w:val="both"/>
        <w:rPr>
          <w:sz w:val="20"/>
          <w:szCs w:val="20"/>
        </w:rPr>
      </w:pPr>
      <w:r w:rsidRPr="00357E6F">
        <w:rPr>
          <w:sz w:val="20"/>
          <w:szCs w:val="20"/>
        </w:rPr>
        <w:t>Система теоретических взглядов о соотношении экономики и экологии; теория устойчивого развития.</w:t>
      </w:r>
    </w:p>
    <w:p w:rsidR="008C5BB4" w:rsidRPr="00357E6F" w:rsidRDefault="008C5BB4" w:rsidP="008C5BB4">
      <w:pPr>
        <w:numPr>
          <w:ilvl w:val="0"/>
          <w:numId w:val="66"/>
        </w:numPr>
        <w:tabs>
          <w:tab w:val="left" w:pos="720"/>
          <w:tab w:val="left" w:pos="1080"/>
        </w:tabs>
        <w:suppressAutoHyphens/>
        <w:spacing w:before="0" w:beforeAutospacing="0" w:after="0" w:afterAutospacing="0"/>
        <w:ind w:left="0" w:firstLine="720"/>
        <w:jc w:val="both"/>
        <w:rPr>
          <w:sz w:val="20"/>
          <w:szCs w:val="20"/>
        </w:rPr>
      </w:pPr>
      <w:r w:rsidRPr="00357E6F">
        <w:rPr>
          <w:sz w:val="20"/>
          <w:szCs w:val="20"/>
        </w:rPr>
        <w:t>Экологическая функция российского государства.</w:t>
      </w:r>
    </w:p>
    <w:p w:rsidR="008C5BB4" w:rsidRPr="00357E6F" w:rsidRDefault="008C5BB4" w:rsidP="008C5BB4">
      <w:pPr>
        <w:numPr>
          <w:ilvl w:val="0"/>
          <w:numId w:val="66"/>
        </w:numPr>
        <w:tabs>
          <w:tab w:val="left" w:pos="720"/>
          <w:tab w:val="left" w:pos="1080"/>
        </w:tabs>
        <w:suppressAutoHyphens/>
        <w:spacing w:before="0" w:beforeAutospacing="0" w:after="0" w:afterAutospacing="0"/>
        <w:ind w:left="0" w:firstLine="720"/>
        <w:jc w:val="both"/>
        <w:rPr>
          <w:sz w:val="20"/>
          <w:szCs w:val="20"/>
        </w:rPr>
      </w:pPr>
      <w:r w:rsidRPr="00357E6F">
        <w:rPr>
          <w:sz w:val="20"/>
          <w:szCs w:val="20"/>
        </w:rPr>
        <w:t>Предмет экологического права.</w:t>
      </w:r>
    </w:p>
    <w:p w:rsidR="008C5BB4" w:rsidRPr="00357E6F" w:rsidRDefault="008C5BB4" w:rsidP="008C5BB4">
      <w:pPr>
        <w:tabs>
          <w:tab w:val="left" w:pos="1080"/>
        </w:tabs>
        <w:overflowPunct w:val="0"/>
        <w:autoSpaceDE w:val="0"/>
        <w:autoSpaceDN w:val="0"/>
        <w:adjustRightInd w:val="0"/>
        <w:spacing w:before="0" w:beforeAutospacing="0" w:after="0" w:afterAutospacing="0"/>
        <w:ind w:firstLine="720"/>
        <w:rPr>
          <w:sz w:val="20"/>
          <w:szCs w:val="20"/>
        </w:rPr>
      </w:pPr>
    </w:p>
    <w:p w:rsidR="008C5BB4" w:rsidRPr="00357E6F" w:rsidRDefault="008C5BB4" w:rsidP="008C5BB4">
      <w:pPr>
        <w:tabs>
          <w:tab w:val="left" w:pos="1080"/>
        </w:tabs>
        <w:spacing w:before="0" w:beforeAutospacing="0" w:after="0" w:afterAutospacing="0"/>
        <w:ind w:firstLine="709"/>
        <w:jc w:val="both"/>
        <w:rPr>
          <w:b/>
          <w:iCs/>
          <w:sz w:val="20"/>
          <w:szCs w:val="20"/>
        </w:rPr>
      </w:pPr>
      <w:r w:rsidRPr="00357E6F">
        <w:rPr>
          <w:b/>
          <w:bCs/>
          <w:iCs/>
          <w:sz w:val="20"/>
          <w:szCs w:val="20"/>
        </w:rPr>
        <w:t xml:space="preserve">Раздел 2  </w:t>
      </w:r>
      <w:r w:rsidRPr="00357E6F">
        <w:rPr>
          <w:b/>
          <w:iCs/>
          <w:sz w:val="20"/>
          <w:szCs w:val="20"/>
        </w:rPr>
        <w:t>«</w:t>
      </w:r>
      <w:r w:rsidRPr="00357E6F">
        <w:rPr>
          <w:b/>
          <w:sz w:val="20"/>
          <w:szCs w:val="20"/>
        </w:rPr>
        <w:t>Особенности правового режима природных объектов</w:t>
      </w:r>
      <w:r w:rsidRPr="00357E6F">
        <w:rPr>
          <w:b/>
          <w:iCs/>
          <w:sz w:val="20"/>
          <w:szCs w:val="20"/>
        </w:rPr>
        <w:t>»</w:t>
      </w:r>
    </w:p>
    <w:p w:rsidR="008C5BB4" w:rsidRPr="00357E6F" w:rsidRDefault="008C5BB4" w:rsidP="008C5BB4">
      <w:pPr>
        <w:numPr>
          <w:ilvl w:val="0"/>
          <w:numId w:val="67"/>
        </w:numPr>
        <w:tabs>
          <w:tab w:val="left" w:pos="717"/>
          <w:tab w:val="left" w:pos="1080"/>
        </w:tabs>
        <w:suppressAutoHyphens/>
        <w:spacing w:before="0" w:beforeAutospacing="0" w:after="0" w:afterAutospacing="0"/>
        <w:ind w:left="0" w:firstLine="709"/>
        <w:jc w:val="both"/>
        <w:rPr>
          <w:sz w:val="20"/>
          <w:szCs w:val="20"/>
        </w:rPr>
      </w:pPr>
      <w:r w:rsidRPr="00357E6F">
        <w:rPr>
          <w:sz w:val="20"/>
          <w:szCs w:val="20"/>
        </w:rPr>
        <w:t>Особенности правового режима земель.</w:t>
      </w:r>
    </w:p>
    <w:p w:rsidR="008C5BB4" w:rsidRPr="00357E6F" w:rsidRDefault="008C5BB4" w:rsidP="008C5BB4">
      <w:pPr>
        <w:numPr>
          <w:ilvl w:val="0"/>
          <w:numId w:val="67"/>
        </w:numPr>
        <w:tabs>
          <w:tab w:val="left" w:pos="717"/>
          <w:tab w:val="left" w:pos="1080"/>
        </w:tabs>
        <w:suppressAutoHyphens/>
        <w:spacing w:before="0" w:beforeAutospacing="0" w:after="0" w:afterAutospacing="0"/>
        <w:ind w:left="0" w:firstLine="709"/>
        <w:jc w:val="both"/>
        <w:rPr>
          <w:sz w:val="20"/>
          <w:szCs w:val="20"/>
        </w:rPr>
      </w:pPr>
      <w:r w:rsidRPr="00357E6F">
        <w:rPr>
          <w:sz w:val="20"/>
          <w:szCs w:val="20"/>
        </w:rPr>
        <w:t>Земля как объект правовой охраны.</w:t>
      </w:r>
    </w:p>
    <w:p w:rsidR="008C5BB4" w:rsidRPr="00357E6F" w:rsidRDefault="008C5BB4" w:rsidP="008C5BB4">
      <w:pPr>
        <w:numPr>
          <w:ilvl w:val="0"/>
          <w:numId w:val="67"/>
        </w:numPr>
        <w:tabs>
          <w:tab w:val="left" w:pos="717"/>
          <w:tab w:val="left" w:pos="1080"/>
        </w:tabs>
        <w:suppressAutoHyphens/>
        <w:spacing w:before="0" w:beforeAutospacing="0" w:after="0" w:afterAutospacing="0"/>
        <w:ind w:left="0" w:firstLine="709"/>
        <w:jc w:val="both"/>
        <w:rPr>
          <w:sz w:val="20"/>
          <w:szCs w:val="20"/>
        </w:rPr>
      </w:pPr>
      <w:r w:rsidRPr="00357E6F">
        <w:rPr>
          <w:sz w:val="20"/>
          <w:szCs w:val="20"/>
        </w:rPr>
        <w:t>Юридическое понятие земель.</w:t>
      </w:r>
    </w:p>
    <w:p w:rsidR="008C5BB4" w:rsidRPr="00357E6F" w:rsidRDefault="008C5BB4" w:rsidP="008C5BB4">
      <w:pPr>
        <w:numPr>
          <w:ilvl w:val="0"/>
          <w:numId w:val="67"/>
        </w:numPr>
        <w:tabs>
          <w:tab w:val="left" w:pos="717"/>
          <w:tab w:val="left" w:pos="1080"/>
        </w:tabs>
        <w:suppressAutoHyphens/>
        <w:spacing w:before="0" w:beforeAutospacing="0" w:after="0" w:afterAutospacing="0"/>
        <w:ind w:left="0" w:firstLine="709"/>
        <w:jc w:val="both"/>
        <w:rPr>
          <w:sz w:val="20"/>
          <w:szCs w:val="20"/>
        </w:rPr>
      </w:pPr>
      <w:r w:rsidRPr="00357E6F">
        <w:rPr>
          <w:sz w:val="20"/>
          <w:szCs w:val="20"/>
        </w:rPr>
        <w:t>Соотношение понятий «земля» и «почва».</w:t>
      </w:r>
    </w:p>
    <w:p w:rsidR="008C5BB4" w:rsidRPr="00357E6F" w:rsidRDefault="008C5BB4" w:rsidP="008C5BB4">
      <w:pPr>
        <w:numPr>
          <w:ilvl w:val="0"/>
          <w:numId w:val="67"/>
        </w:numPr>
        <w:tabs>
          <w:tab w:val="left" w:pos="717"/>
          <w:tab w:val="left" w:pos="1080"/>
        </w:tabs>
        <w:suppressAutoHyphens/>
        <w:spacing w:before="0" w:beforeAutospacing="0" w:after="0" w:afterAutospacing="0"/>
        <w:ind w:left="0" w:firstLine="709"/>
        <w:jc w:val="both"/>
        <w:rPr>
          <w:sz w:val="20"/>
          <w:szCs w:val="20"/>
        </w:rPr>
      </w:pPr>
      <w:r w:rsidRPr="00357E6F">
        <w:rPr>
          <w:sz w:val="20"/>
          <w:szCs w:val="20"/>
        </w:rPr>
        <w:t>Земельное законодательство.</w:t>
      </w:r>
    </w:p>
    <w:p w:rsidR="008C5BB4" w:rsidRPr="00357E6F" w:rsidRDefault="008C5BB4" w:rsidP="008C5BB4">
      <w:pPr>
        <w:numPr>
          <w:ilvl w:val="0"/>
          <w:numId w:val="67"/>
        </w:numPr>
        <w:tabs>
          <w:tab w:val="left" w:pos="717"/>
          <w:tab w:val="left" w:pos="1080"/>
        </w:tabs>
        <w:suppressAutoHyphens/>
        <w:spacing w:before="0" w:beforeAutospacing="0" w:after="0" w:afterAutospacing="0"/>
        <w:ind w:left="0" w:firstLine="709"/>
        <w:jc w:val="both"/>
        <w:rPr>
          <w:sz w:val="20"/>
          <w:szCs w:val="20"/>
        </w:rPr>
      </w:pPr>
      <w:r w:rsidRPr="00357E6F">
        <w:rPr>
          <w:sz w:val="20"/>
          <w:szCs w:val="20"/>
        </w:rPr>
        <w:t>Право землепользования и его виды.</w:t>
      </w:r>
    </w:p>
    <w:p w:rsidR="008C5BB4" w:rsidRPr="00357E6F" w:rsidRDefault="008C5BB4" w:rsidP="008C5BB4">
      <w:pPr>
        <w:numPr>
          <w:ilvl w:val="0"/>
          <w:numId w:val="67"/>
        </w:numPr>
        <w:tabs>
          <w:tab w:val="left" w:pos="717"/>
          <w:tab w:val="left" w:pos="1080"/>
        </w:tabs>
        <w:suppressAutoHyphens/>
        <w:spacing w:before="0" w:beforeAutospacing="0" w:after="0" w:afterAutospacing="0"/>
        <w:ind w:left="0" w:firstLine="709"/>
        <w:jc w:val="both"/>
        <w:rPr>
          <w:sz w:val="20"/>
          <w:szCs w:val="20"/>
        </w:rPr>
      </w:pPr>
      <w:r w:rsidRPr="00357E6F">
        <w:rPr>
          <w:sz w:val="20"/>
          <w:szCs w:val="20"/>
        </w:rPr>
        <w:t>Содержание понятия «охрана земель».</w:t>
      </w:r>
    </w:p>
    <w:p w:rsidR="008C5BB4" w:rsidRPr="00357E6F" w:rsidRDefault="008C5BB4" w:rsidP="008C5BB4">
      <w:pPr>
        <w:numPr>
          <w:ilvl w:val="0"/>
          <w:numId w:val="67"/>
        </w:numPr>
        <w:tabs>
          <w:tab w:val="left" w:pos="717"/>
          <w:tab w:val="left" w:pos="1080"/>
        </w:tabs>
        <w:suppressAutoHyphens/>
        <w:spacing w:before="0" w:beforeAutospacing="0" w:after="0" w:afterAutospacing="0"/>
        <w:ind w:left="0" w:firstLine="709"/>
        <w:jc w:val="both"/>
        <w:rPr>
          <w:sz w:val="20"/>
          <w:szCs w:val="20"/>
        </w:rPr>
      </w:pPr>
      <w:r w:rsidRPr="00357E6F">
        <w:rPr>
          <w:sz w:val="20"/>
          <w:szCs w:val="20"/>
        </w:rPr>
        <w:t>Правовые меры охраны земель.</w:t>
      </w:r>
    </w:p>
    <w:p w:rsidR="008C5BB4" w:rsidRPr="00357E6F" w:rsidRDefault="008C5BB4" w:rsidP="008C5BB4">
      <w:pPr>
        <w:numPr>
          <w:ilvl w:val="0"/>
          <w:numId w:val="67"/>
        </w:numPr>
        <w:tabs>
          <w:tab w:val="left" w:pos="717"/>
          <w:tab w:val="left" w:pos="1080"/>
        </w:tabs>
        <w:suppressAutoHyphens/>
        <w:spacing w:before="0" w:beforeAutospacing="0" w:after="0" w:afterAutospacing="0"/>
        <w:ind w:left="0" w:firstLine="709"/>
        <w:jc w:val="both"/>
        <w:rPr>
          <w:sz w:val="20"/>
          <w:szCs w:val="20"/>
        </w:rPr>
      </w:pPr>
      <w:r w:rsidRPr="00357E6F">
        <w:rPr>
          <w:sz w:val="20"/>
          <w:szCs w:val="20"/>
        </w:rPr>
        <w:t>Государственный контроль за использованием и охраной земель.</w:t>
      </w:r>
    </w:p>
    <w:p w:rsidR="008C5BB4" w:rsidRPr="00357E6F" w:rsidRDefault="008C5BB4" w:rsidP="008C5BB4">
      <w:pPr>
        <w:numPr>
          <w:ilvl w:val="0"/>
          <w:numId w:val="67"/>
        </w:numPr>
        <w:tabs>
          <w:tab w:val="left" w:pos="717"/>
          <w:tab w:val="left" w:pos="1080"/>
        </w:tabs>
        <w:suppressAutoHyphens/>
        <w:spacing w:before="0" w:beforeAutospacing="0" w:after="0" w:afterAutospacing="0"/>
        <w:ind w:left="0" w:firstLine="709"/>
        <w:jc w:val="both"/>
        <w:rPr>
          <w:sz w:val="20"/>
          <w:szCs w:val="20"/>
        </w:rPr>
      </w:pPr>
      <w:r w:rsidRPr="00357E6F">
        <w:rPr>
          <w:sz w:val="20"/>
          <w:szCs w:val="20"/>
        </w:rPr>
        <w:t xml:space="preserve">Особенности правового режима вод. </w:t>
      </w:r>
    </w:p>
    <w:p w:rsidR="008C5BB4" w:rsidRPr="00357E6F" w:rsidRDefault="008C5BB4" w:rsidP="008C5BB4">
      <w:pPr>
        <w:tabs>
          <w:tab w:val="left" w:pos="1080"/>
        </w:tabs>
        <w:overflowPunct w:val="0"/>
        <w:autoSpaceDE w:val="0"/>
        <w:autoSpaceDN w:val="0"/>
        <w:adjustRightInd w:val="0"/>
        <w:spacing w:before="0" w:beforeAutospacing="0" w:after="0" w:afterAutospacing="0"/>
        <w:ind w:firstLine="720"/>
        <w:jc w:val="both"/>
        <w:rPr>
          <w:b/>
          <w:bCs/>
          <w:iCs/>
          <w:sz w:val="20"/>
          <w:szCs w:val="20"/>
        </w:rPr>
      </w:pPr>
    </w:p>
    <w:p w:rsidR="008C5BB4" w:rsidRPr="00357E6F" w:rsidRDefault="008C5BB4" w:rsidP="008C5BB4">
      <w:pPr>
        <w:tabs>
          <w:tab w:val="left" w:pos="1080"/>
        </w:tabs>
        <w:spacing w:before="0" w:beforeAutospacing="0" w:after="0" w:afterAutospacing="0"/>
        <w:ind w:firstLine="720"/>
        <w:jc w:val="both"/>
        <w:rPr>
          <w:b/>
          <w:iCs/>
          <w:sz w:val="20"/>
          <w:szCs w:val="20"/>
        </w:rPr>
      </w:pPr>
      <w:r w:rsidRPr="00357E6F">
        <w:rPr>
          <w:b/>
          <w:bCs/>
          <w:iCs/>
          <w:sz w:val="20"/>
          <w:szCs w:val="20"/>
        </w:rPr>
        <w:t xml:space="preserve">Раздел 3 </w:t>
      </w:r>
      <w:r w:rsidRPr="00357E6F">
        <w:rPr>
          <w:b/>
          <w:iCs/>
          <w:sz w:val="20"/>
          <w:szCs w:val="20"/>
        </w:rPr>
        <w:t>«</w:t>
      </w:r>
      <w:r w:rsidRPr="00357E6F">
        <w:rPr>
          <w:b/>
          <w:sz w:val="20"/>
          <w:szCs w:val="20"/>
        </w:rPr>
        <w:t>Экологические требования к хозяйственной и иной деятельности. Международно-правовая охрана окружающей природной среды</w:t>
      </w:r>
      <w:r w:rsidRPr="00357E6F">
        <w:rPr>
          <w:b/>
          <w:iCs/>
          <w:sz w:val="20"/>
          <w:szCs w:val="20"/>
        </w:rPr>
        <w:t>»</w:t>
      </w:r>
    </w:p>
    <w:p w:rsidR="008C5BB4" w:rsidRPr="00357E6F" w:rsidRDefault="008C5BB4" w:rsidP="008C5BB4">
      <w:pPr>
        <w:numPr>
          <w:ilvl w:val="0"/>
          <w:numId w:val="68"/>
        </w:numPr>
        <w:tabs>
          <w:tab w:val="left" w:pos="720"/>
          <w:tab w:val="left" w:pos="1080"/>
        </w:tabs>
        <w:spacing w:before="0" w:beforeAutospacing="0" w:after="0" w:afterAutospacing="0"/>
        <w:ind w:left="0" w:firstLine="720"/>
        <w:rPr>
          <w:sz w:val="20"/>
          <w:szCs w:val="20"/>
        </w:rPr>
      </w:pPr>
      <w:r w:rsidRPr="00357E6F">
        <w:rPr>
          <w:sz w:val="20"/>
          <w:szCs w:val="20"/>
        </w:rPr>
        <w:t>Понятие, задачи и виды надзора (контроля) в области охраны окружающей среды.</w:t>
      </w:r>
    </w:p>
    <w:p w:rsidR="008C5BB4" w:rsidRPr="00357E6F" w:rsidRDefault="008C5BB4" w:rsidP="008C5BB4">
      <w:pPr>
        <w:numPr>
          <w:ilvl w:val="0"/>
          <w:numId w:val="68"/>
        </w:numPr>
        <w:tabs>
          <w:tab w:val="left" w:pos="720"/>
          <w:tab w:val="left" w:pos="1080"/>
        </w:tabs>
        <w:spacing w:before="0" w:beforeAutospacing="0" w:after="0" w:afterAutospacing="0"/>
        <w:ind w:left="0" w:firstLine="720"/>
        <w:rPr>
          <w:sz w:val="20"/>
          <w:szCs w:val="20"/>
        </w:rPr>
      </w:pPr>
      <w:r w:rsidRPr="00357E6F">
        <w:rPr>
          <w:sz w:val="20"/>
          <w:szCs w:val="20"/>
        </w:rPr>
        <w:lastRenderedPageBreak/>
        <w:t>Порядок организации и проведения государственного надзора в области охраны окружающей среды.</w:t>
      </w:r>
    </w:p>
    <w:p w:rsidR="008C5BB4" w:rsidRPr="00357E6F" w:rsidRDefault="008C5BB4" w:rsidP="008C5BB4">
      <w:pPr>
        <w:numPr>
          <w:ilvl w:val="0"/>
          <w:numId w:val="68"/>
        </w:numPr>
        <w:tabs>
          <w:tab w:val="left" w:pos="720"/>
          <w:tab w:val="left" w:pos="1080"/>
        </w:tabs>
        <w:spacing w:before="0" w:beforeAutospacing="0" w:after="0" w:afterAutospacing="0"/>
        <w:ind w:left="0" w:firstLine="720"/>
        <w:rPr>
          <w:sz w:val="20"/>
          <w:szCs w:val="20"/>
        </w:rPr>
      </w:pPr>
      <w:r w:rsidRPr="00357E6F">
        <w:rPr>
          <w:sz w:val="20"/>
          <w:szCs w:val="20"/>
        </w:rPr>
        <w:t>Права, обязанности и ответственность государственных инспекторов в области охраны окружающей среды.</w:t>
      </w:r>
    </w:p>
    <w:p w:rsidR="008C5BB4" w:rsidRPr="00357E6F" w:rsidRDefault="008C5BB4" w:rsidP="008C5BB4">
      <w:pPr>
        <w:numPr>
          <w:ilvl w:val="0"/>
          <w:numId w:val="68"/>
        </w:numPr>
        <w:tabs>
          <w:tab w:val="left" w:pos="720"/>
          <w:tab w:val="left" w:pos="1080"/>
        </w:tabs>
        <w:spacing w:before="0" w:beforeAutospacing="0" w:after="0" w:afterAutospacing="0"/>
        <w:ind w:left="0" w:firstLine="720"/>
        <w:rPr>
          <w:sz w:val="20"/>
          <w:szCs w:val="20"/>
        </w:rPr>
      </w:pPr>
      <w:r w:rsidRPr="00357E6F">
        <w:rPr>
          <w:sz w:val="20"/>
          <w:szCs w:val="20"/>
        </w:rPr>
        <w:t>Общая характеристика хозяйственной и иной деятельности как объекта эколого-правового регулирования.</w:t>
      </w:r>
    </w:p>
    <w:p w:rsidR="008C5BB4" w:rsidRPr="00357E6F" w:rsidRDefault="008C5BB4" w:rsidP="008C5BB4">
      <w:pPr>
        <w:numPr>
          <w:ilvl w:val="0"/>
          <w:numId w:val="68"/>
        </w:numPr>
        <w:tabs>
          <w:tab w:val="left" w:pos="720"/>
          <w:tab w:val="left" w:pos="1080"/>
        </w:tabs>
        <w:spacing w:before="0" w:beforeAutospacing="0" w:after="0" w:afterAutospacing="0"/>
        <w:ind w:left="0" w:firstLine="720"/>
        <w:rPr>
          <w:sz w:val="20"/>
          <w:szCs w:val="20"/>
        </w:rPr>
      </w:pPr>
      <w:r w:rsidRPr="00357E6F">
        <w:rPr>
          <w:sz w:val="20"/>
          <w:szCs w:val="20"/>
        </w:rPr>
        <w:t>Экологические требования на стадии создания объектов хозяйственной и иной деятельности.</w:t>
      </w:r>
    </w:p>
    <w:p w:rsidR="008C5BB4" w:rsidRPr="00357E6F" w:rsidRDefault="008C5BB4" w:rsidP="008C5BB4">
      <w:pPr>
        <w:numPr>
          <w:ilvl w:val="0"/>
          <w:numId w:val="68"/>
        </w:numPr>
        <w:tabs>
          <w:tab w:val="left" w:pos="720"/>
          <w:tab w:val="left" w:pos="1080"/>
        </w:tabs>
        <w:spacing w:before="0" w:beforeAutospacing="0" w:after="0" w:afterAutospacing="0"/>
        <w:ind w:left="0" w:firstLine="720"/>
        <w:rPr>
          <w:sz w:val="20"/>
          <w:szCs w:val="20"/>
        </w:rPr>
      </w:pPr>
      <w:r w:rsidRPr="00357E6F">
        <w:rPr>
          <w:sz w:val="20"/>
          <w:szCs w:val="20"/>
        </w:rPr>
        <w:t>Экологические требования на стадии эксплуатации и выводы из эксплуатации хозяйственных и иных объектов.</w:t>
      </w:r>
    </w:p>
    <w:p w:rsidR="008C5BB4" w:rsidRPr="00357E6F" w:rsidRDefault="008C5BB4" w:rsidP="008C5BB4">
      <w:pPr>
        <w:numPr>
          <w:ilvl w:val="0"/>
          <w:numId w:val="68"/>
        </w:numPr>
        <w:tabs>
          <w:tab w:val="left" w:pos="720"/>
          <w:tab w:val="left" w:pos="1080"/>
        </w:tabs>
        <w:spacing w:before="0" w:beforeAutospacing="0" w:after="0" w:afterAutospacing="0"/>
        <w:ind w:left="0" w:firstLine="720"/>
        <w:rPr>
          <w:sz w:val="20"/>
          <w:szCs w:val="20"/>
        </w:rPr>
      </w:pPr>
      <w:r w:rsidRPr="00357E6F">
        <w:rPr>
          <w:sz w:val="20"/>
          <w:szCs w:val="20"/>
        </w:rPr>
        <w:t>Специальные экологические требования к отдельным видам хозяйственной и иной деятельности.</w:t>
      </w:r>
    </w:p>
    <w:p w:rsidR="008C5BB4" w:rsidRPr="00357E6F" w:rsidRDefault="008C5BB4" w:rsidP="008C5BB4">
      <w:pPr>
        <w:numPr>
          <w:ilvl w:val="0"/>
          <w:numId w:val="68"/>
        </w:numPr>
        <w:tabs>
          <w:tab w:val="left" w:pos="720"/>
          <w:tab w:val="left" w:pos="1080"/>
        </w:tabs>
        <w:spacing w:before="0" w:beforeAutospacing="0" w:after="0" w:afterAutospacing="0"/>
        <w:ind w:left="0" w:firstLine="720"/>
        <w:rPr>
          <w:sz w:val="20"/>
          <w:szCs w:val="20"/>
        </w:rPr>
      </w:pPr>
      <w:r w:rsidRPr="00357E6F">
        <w:rPr>
          <w:sz w:val="20"/>
          <w:szCs w:val="20"/>
        </w:rPr>
        <w:t>Правовое обеспечение экологическое безопасности.</w:t>
      </w:r>
    </w:p>
    <w:p w:rsidR="008C5BB4" w:rsidRPr="00357E6F" w:rsidRDefault="008C5BB4" w:rsidP="008C5BB4">
      <w:pPr>
        <w:numPr>
          <w:ilvl w:val="0"/>
          <w:numId w:val="68"/>
        </w:numPr>
        <w:tabs>
          <w:tab w:val="left" w:pos="720"/>
          <w:tab w:val="left" w:pos="1080"/>
        </w:tabs>
        <w:spacing w:before="0" w:beforeAutospacing="0" w:after="0" w:afterAutospacing="0"/>
        <w:ind w:left="0" w:firstLine="720"/>
        <w:rPr>
          <w:sz w:val="20"/>
          <w:szCs w:val="20"/>
        </w:rPr>
      </w:pPr>
      <w:r w:rsidRPr="00357E6F">
        <w:rPr>
          <w:sz w:val="20"/>
          <w:szCs w:val="20"/>
        </w:rPr>
        <w:t>Понятие и правовое регулирование экологической безопасности.</w:t>
      </w:r>
    </w:p>
    <w:p w:rsidR="008C5BB4" w:rsidRPr="00357E6F" w:rsidRDefault="008C5BB4" w:rsidP="008C5BB4">
      <w:pPr>
        <w:numPr>
          <w:ilvl w:val="0"/>
          <w:numId w:val="68"/>
        </w:numPr>
        <w:tabs>
          <w:tab w:val="left" w:pos="720"/>
          <w:tab w:val="left" w:pos="1080"/>
        </w:tabs>
        <w:spacing w:before="0" w:beforeAutospacing="0" w:after="0" w:afterAutospacing="0"/>
        <w:ind w:left="0" w:firstLine="720"/>
        <w:rPr>
          <w:sz w:val="20"/>
          <w:szCs w:val="20"/>
        </w:rPr>
      </w:pPr>
      <w:r w:rsidRPr="00357E6F">
        <w:rPr>
          <w:sz w:val="20"/>
          <w:szCs w:val="20"/>
        </w:rPr>
        <w:t>Правовой режим экологически неблагополучных территорий.</w:t>
      </w:r>
    </w:p>
    <w:p w:rsidR="008C5BB4" w:rsidRPr="00357E6F" w:rsidRDefault="008C5BB4" w:rsidP="008C5BB4">
      <w:pPr>
        <w:numPr>
          <w:ilvl w:val="0"/>
          <w:numId w:val="68"/>
        </w:numPr>
        <w:tabs>
          <w:tab w:val="left" w:pos="720"/>
          <w:tab w:val="left" w:pos="1080"/>
        </w:tabs>
        <w:spacing w:before="0" w:beforeAutospacing="0" w:after="0" w:afterAutospacing="0"/>
        <w:ind w:left="0" w:firstLine="720"/>
        <w:rPr>
          <w:sz w:val="20"/>
          <w:szCs w:val="20"/>
        </w:rPr>
      </w:pPr>
      <w:r w:rsidRPr="00357E6F">
        <w:rPr>
          <w:sz w:val="20"/>
          <w:szCs w:val="20"/>
        </w:rPr>
        <w:t>Понятие и система международного экологического права.</w:t>
      </w:r>
    </w:p>
    <w:p w:rsidR="008C5BB4" w:rsidRPr="00357E6F" w:rsidRDefault="008C5BB4" w:rsidP="008C5BB4">
      <w:pPr>
        <w:numPr>
          <w:ilvl w:val="0"/>
          <w:numId w:val="68"/>
        </w:numPr>
        <w:tabs>
          <w:tab w:val="left" w:pos="720"/>
          <w:tab w:val="left" w:pos="1080"/>
        </w:tabs>
        <w:spacing w:before="0" w:beforeAutospacing="0" w:after="0" w:afterAutospacing="0"/>
        <w:ind w:left="0" w:firstLine="720"/>
        <w:rPr>
          <w:sz w:val="20"/>
          <w:szCs w:val="20"/>
        </w:rPr>
      </w:pPr>
      <w:r w:rsidRPr="00357E6F">
        <w:rPr>
          <w:sz w:val="20"/>
          <w:szCs w:val="20"/>
        </w:rPr>
        <w:t>Международное экологическое право как отрасль современного международного публичного права.</w:t>
      </w:r>
    </w:p>
    <w:p w:rsidR="008C5BB4" w:rsidRPr="00357E6F" w:rsidRDefault="008C5BB4" w:rsidP="008C5BB4">
      <w:pPr>
        <w:numPr>
          <w:ilvl w:val="0"/>
          <w:numId w:val="68"/>
        </w:numPr>
        <w:tabs>
          <w:tab w:val="left" w:pos="720"/>
          <w:tab w:val="left" w:pos="1080"/>
        </w:tabs>
        <w:spacing w:before="0" w:beforeAutospacing="0" w:after="0" w:afterAutospacing="0"/>
        <w:ind w:left="0" w:firstLine="720"/>
        <w:rPr>
          <w:sz w:val="20"/>
          <w:szCs w:val="20"/>
        </w:rPr>
      </w:pPr>
      <w:r w:rsidRPr="00357E6F">
        <w:rPr>
          <w:sz w:val="20"/>
          <w:szCs w:val="20"/>
        </w:rPr>
        <w:t>Определение и понятие международного экологического права, его особенности и пути развития.</w:t>
      </w:r>
    </w:p>
    <w:p w:rsidR="008C5BB4" w:rsidRPr="00357E6F" w:rsidRDefault="008C5BB4" w:rsidP="008C5BB4">
      <w:pPr>
        <w:numPr>
          <w:ilvl w:val="0"/>
          <w:numId w:val="68"/>
        </w:numPr>
        <w:tabs>
          <w:tab w:val="left" w:pos="720"/>
          <w:tab w:val="left" w:pos="1080"/>
        </w:tabs>
        <w:spacing w:before="0" w:beforeAutospacing="0" w:after="0" w:afterAutospacing="0"/>
        <w:ind w:left="0" w:firstLine="720"/>
        <w:rPr>
          <w:sz w:val="20"/>
          <w:szCs w:val="20"/>
        </w:rPr>
      </w:pPr>
      <w:r w:rsidRPr="00357E6F">
        <w:rPr>
          <w:sz w:val="20"/>
          <w:szCs w:val="20"/>
        </w:rPr>
        <w:t>Глобальные экологические проблемы и международно-правовая основа их решения.</w:t>
      </w:r>
    </w:p>
    <w:p w:rsidR="008C5BB4" w:rsidRPr="00357E6F" w:rsidRDefault="008C5BB4" w:rsidP="008C5BB4">
      <w:pPr>
        <w:numPr>
          <w:ilvl w:val="0"/>
          <w:numId w:val="68"/>
        </w:numPr>
        <w:tabs>
          <w:tab w:val="left" w:pos="720"/>
          <w:tab w:val="left" w:pos="1080"/>
        </w:tabs>
        <w:spacing w:before="0" w:beforeAutospacing="0" w:after="0" w:afterAutospacing="0"/>
        <w:ind w:left="0" w:firstLine="720"/>
        <w:rPr>
          <w:sz w:val="20"/>
          <w:szCs w:val="20"/>
        </w:rPr>
      </w:pPr>
      <w:r w:rsidRPr="00357E6F">
        <w:rPr>
          <w:sz w:val="20"/>
          <w:szCs w:val="20"/>
        </w:rPr>
        <w:t>Международная экологическая безопасность и перспективы ее правового укрепления.</w:t>
      </w:r>
    </w:p>
    <w:p w:rsidR="008C5BB4" w:rsidRPr="00357E6F" w:rsidRDefault="008C5BB4" w:rsidP="008C5BB4">
      <w:pPr>
        <w:numPr>
          <w:ilvl w:val="0"/>
          <w:numId w:val="68"/>
        </w:numPr>
        <w:tabs>
          <w:tab w:val="left" w:pos="720"/>
          <w:tab w:val="left" w:pos="1080"/>
        </w:tabs>
        <w:spacing w:before="0" w:beforeAutospacing="0" w:after="0" w:afterAutospacing="0"/>
        <w:ind w:left="0" w:firstLine="720"/>
        <w:rPr>
          <w:sz w:val="20"/>
          <w:szCs w:val="20"/>
        </w:rPr>
      </w:pPr>
      <w:r w:rsidRPr="00357E6F">
        <w:rPr>
          <w:sz w:val="20"/>
          <w:szCs w:val="20"/>
        </w:rPr>
        <w:t>Предмет регулирования международного экологического права.</w:t>
      </w:r>
    </w:p>
    <w:p w:rsidR="008C5BB4" w:rsidRPr="00357E6F" w:rsidRDefault="008C5BB4" w:rsidP="008C5BB4">
      <w:pPr>
        <w:numPr>
          <w:ilvl w:val="0"/>
          <w:numId w:val="68"/>
        </w:numPr>
        <w:tabs>
          <w:tab w:val="left" w:pos="720"/>
          <w:tab w:val="left" w:pos="1080"/>
        </w:tabs>
        <w:spacing w:before="0" w:beforeAutospacing="0" w:after="0" w:afterAutospacing="0"/>
        <w:ind w:left="0" w:firstLine="720"/>
        <w:rPr>
          <w:sz w:val="20"/>
          <w:szCs w:val="20"/>
        </w:rPr>
      </w:pPr>
      <w:r w:rsidRPr="00357E6F">
        <w:rPr>
          <w:sz w:val="20"/>
          <w:szCs w:val="20"/>
        </w:rPr>
        <w:t>Окружающая среда – объект обособленной категории международных правоотношений.</w:t>
      </w:r>
    </w:p>
    <w:p w:rsidR="008C5BB4" w:rsidRPr="00357E6F" w:rsidRDefault="008C5BB4" w:rsidP="008C5BB4">
      <w:pPr>
        <w:numPr>
          <w:ilvl w:val="0"/>
          <w:numId w:val="68"/>
        </w:numPr>
        <w:tabs>
          <w:tab w:val="left" w:pos="720"/>
          <w:tab w:val="left" w:pos="1080"/>
        </w:tabs>
        <w:spacing w:before="0" w:beforeAutospacing="0" w:after="0" w:afterAutospacing="0"/>
        <w:ind w:left="0" w:firstLine="720"/>
        <w:rPr>
          <w:sz w:val="20"/>
          <w:szCs w:val="20"/>
        </w:rPr>
      </w:pPr>
      <w:r w:rsidRPr="00357E6F">
        <w:rPr>
          <w:sz w:val="20"/>
          <w:szCs w:val="20"/>
        </w:rPr>
        <w:t>Национальные природные ресурсы как объекты внимания со стороны международного экологического права.</w:t>
      </w:r>
    </w:p>
    <w:p w:rsidR="008C5BB4" w:rsidRPr="00357E6F" w:rsidRDefault="008C5BB4" w:rsidP="008C5BB4">
      <w:pPr>
        <w:numPr>
          <w:ilvl w:val="0"/>
          <w:numId w:val="68"/>
        </w:numPr>
        <w:tabs>
          <w:tab w:val="left" w:pos="720"/>
          <w:tab w:val="left" w:pos="1080"/>
        </w:tabs>
        <w:spacing w:before="0" w:beforeAutospacing="0" w:after="0" w:afterAutospacing="0"/>
        <w:ind w:left="0" w:firstLine="720"/>
        <w:rPr>
          <w:sz w:val="20"/>
          <w:szCs w:val="20"/>
        </w:rPr>
      </w:pPr>
      <w:r w:rsidRPr="00357E6F">
        <w:rPr>
          <w:sz w:val="20"/>
          <w:szCs w:val="20"/>
        </w:rPr>
        <w:t>Категории международных природных ресурсов.</w:t>
      </w:r>
    </w:p>
    <w:p w:rsidR="008C5BB4" w:rsidRPr="00357E6F" w:rsidRDefault="008C5BB4" w:rsidP="008C5BB4">
      <w:pPr>
        <w:numPr>
          <w:ilvl w:val="0"/>
          <w:numId w:val="68"/>
        </w:numPr>
        <w:tabs>
          <w:tab w:val="left" w:pos="720"/>
          <w:tab w:val="left" w:pos="1080"/>
        </w:tabs>
        <w:spacing w:before="0" w:beforeAutospacing="0" w:after="0" w:afterAutospacing="0"/>
        <w:ind w:left="0" w:firstLine="720"/>
        <w:rPr>
          <w:sz w:val="20"/>
          <w:szCs w:val="20"/>
        </w:rPr>
      </w:pPr>
      <w:r w:rsidRPr="00357E6F">
        <w:rPr>
          <w:sz w:val="20"/>
          <w:szCs w:val="20"/>
        </w:rPr>
        <w:t>Источники и основные принципы международного экологического права.</w:t>
      </w:r>
    </w:p>
    <w:p w:rsidR="008C5BB4" w:rsidRPr="00357E6F" w:rsidRDefault="008C5BB4" w:rsidP="008C5BB4">
      <w:pPr>
        <w:spacing w:before="0" w:beforeAutospacing="0" w:after="0" w:afterAutospacing="0"/>
        <w:rPr>
          <w:b/>
          <w:sz w:val="20"/>
          <w:szCs w:val="20"/>
        </w:rPr>
      </w:pPr>
    </w:p>
    <w:p w:rsidR="008C5BB4" w:rsidRDefault="008C5BB4" w:rsidP="008C5BB4">
      <w:pPr>
        <w:spacing w:before="0" w:beforeAutospacing="0" w:after="0" w:afterAutospacing="0"/>
        <w:ind w:firstLine="680"/>
        <w:rPr>
          <w:b/>
          <w:sz w:val="20"/>
          <w:szCs w:val="20"/>
        </w:rPr>
      </w:pPr>
      <w:r w:rsidRPr="00357E6F">
        <w:rPr>
          <w:b/>
          <w:sz w:val="20"/>
          <w:szCs w:val="20"/>
        </w:rPr>
        <w:t>5.3 Определение соотношения объема занятий, проведенное путем непосредственного взаимодействия педагогического работника с обучающимися по</w:t>
      </w:r>
      <w:r w:rsidR="002C7F87">
        <w:rPr>
          <w:b/>
          <w:sz w:val="20"/>
          <w:szCs w:val="20"/>
        </w:rPr>
        <w:t xml:space="preserve"> очной и</w:t>
      </w:r>
      <w:r w:rsidRPr="00357E6F">
        <w:rPr>
          <w:b/>
          <w:sz w:val="20"/>
          <w:szCs w:val="20"/>
        </w:rPr>
        <w:t xml:space="preserve"> очно-заочной форме</w:t>
      </w:r>
    </w:p>
    <w:p w:rsidR="002C7F87" w:rsidRPr="00357E6F" w:rsidRDefault="002C7F87" w:rsidP="008C5BB4">
      <w:pPr>
        <w:spacing w:before="0" w:beforeAutospacing="0" w:after="0" w:afterAutospacing="0"/>
        <w:ind w:firstLine="680"/>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0"/>
        <w:gridCol w:w="3163"/>
        <w:gridCol w:w="2683"/>
        <w:gridCol w:w="2082"/>
      </w:tblGrid>
      <w:tr w:rsidR="008C5BB4" w:rsidRPr="00357E6F" w:rsidTr="009C1438">
        <w:trPr>
          <w:trHeight w:val="190"/>
          <w:tblHeader/>
        </w:trPr>
        <w:tc>
          <w:tcPr>
            <w:tcW w:w="0" w:type="auto"/>
            <w:vMerge w:val="restart"/>
            <w:vAlign w:val="center"/>
          </w:tcPr>
          <w:p w:rsidR="008C5BB4" w:rsidRPr="00357E6F" w:rsidRDefault="008C5BB4" w:rsidP="009C1438">
            <w:pPr>
              <w:spacing w:before="0" w:beforeAutospacing="0" w:after="0" w:afterAutospacing="0"/>
              <w:jc w:val="center"/>
              <w:rPr>
                <w:rFonts w:eastAsia="Times New Roman"/>
                <w:b/>
                <w:sz w:val="20"/>
                <w:szCs w:val="20"/>
              </w:rPr>
            </w:pPr>
            <w:r w:rsidRPr="00357E6F">
              <w:rPr>
                <w:rFonts w:eastAsia="Times New Roman"/>
                <w:b/>
                <w:sz w:val="20"/>
                <w:szCs w:val="20"/>
              </w:rPr>
              <w:t>Виды контактной</w:t>
            </w:r>
          </w:p>
          <w:p w:rsidR="008C5BB4" w:rsidRPr="00357E6F" w:rsidRDefault="008C5BB4" w:rsidP="009C1438">
            <w:pPr>
              <w:spacing w:before="0" w:beforeAutospacing="0" w:after="0" w:afterAutospacing="0"/>
              <w:jc w:val="center"/>
              <w:rPr>
                <w:rFonts w:eastAsia="Times New Roman"/>
                <w:b/>
                <w:sz w:val="20"/>
                <w:szCs w:val="20"/>
              </w:rPr>
            </w:pPr>
            <w:r w:rsidRPr="00357E6F">
              <w:rPr>
                <w:rFonts w:eastAsia="Times New Roman"/>
                <w:b/>
                <w:sz w:val="20"/>
                <w:szCs w:val="20"/>
              </w:rPr>
              <w:t xml:space="preserve">работы </w:t>
            </w:r>
          </w:p>
        </w:tc>
        <w:tc>
          <w:tcPr>
            <w:tcW w:w="5870" w:type="dxa"/>
            <w:gridSpan w:val="2"/>
          </w:tcPr>
          <w:p w:rsidR="008C5BB4" w:rsidRPr="00357E6F" w:rsidRDefault="008C5BB4" w:rsidP="009C1438">
            <w:pPr>
              <w:spacing w:before="0" w:beforeAutospacing="0" w:after="0" w:afterAutospacing="0"/>
              <w:jc w:val="center"/>
              <w:rPr>
                <w:rFonts w:eastAsia="Times New Roman"/>
                <w:b/>
                <w:sz w:val="20"/>
                <w:szCs w:val="20"/>
              </w:rPr>
            </w:pPr>
            <w:r w:rsidRPr="00357E6F">
              <w:rPr>
                <w:rFonts w:eastAsia="Times New Roman"/>
                <w:b/>
                <w:sz w:val="20"/>
                <w:szCs w:val="20"/>
              </w:rPr>
              <w:t xml:space="preserve">Образовательные технологии </w:t>
            </w:r>
          </w:p>
        </w:tc>
        <w:tc>
          <w:tcPr>
            <w:tcW w:w="2091" w:type="dxa"/>
            <w:vMerge w:val="restart"/>
            <w:vAlign w:val="center"/>
          </w:tcPr>
          <w:p w:rsidR="008C5BB4" w:rsidRPr="00357E6F" w:rsidRDefault="008C5BB4" w:rsidP="009C1438">
            <w:pPr>
              <w:spacing w:before="0" w:beforeAutospacing="0" w:after="0" w:afterAutospacing="0"/>
              <w:jc w:val="center"/>
              <w:rPr>
                <w:rFonts w:eastAsia="Times New Roman"/>
                <w:b/>
                <w:sz w:val="20"/>
                <w:szCs w:val="20"/>
              </w:rPr>
            </w:pPr>
            <w:r w:rsidRPr="00357E6F">
              <w:rPr>
                <w:rFonts w:eastAsia="Times New Roman"/>
                <w:b/>
                <w:sz w:val="20"/>
                <w:szCs w:val="20"/>
              </w:rPr>
              <w:t xml:space="preserve">Контактная работа </w:t>
            </w:r>
          </w:p>
          <w:p w:rsidR="008C5BB4" w:rsidRPr="00357E6F" w:rsidRDefault="008C5BB4" w:rsidP="009C1438">
            <w:pPr>
              <w:spacing w:before="0" w:beforeAutospacing="0" w:after="0" w:afterAutospacing="0"/>
              <w:jc w:val="center"/>
              <w:rPr>
                <w:rFonts w:eastAsia="Times New Roman"/>
                <w:b/>
                <w:sz w:val="20"/>
                <w:szCs w:val="20"/>
              </w:rPr>
            </w:pPr>
            <w:r w:rsidRPr="00357E6F">
              <w:rPr>
                <w:rFonts w:eastAsia="Times New Roman"/>
                <w:b/>
                <w:sz w:val="20"/>
                <w:szCs w:val="20"/>
              </w:rPr>
              <w:t xml:space="preserve"> (всего </w:t>
            </w:r>
            <w:proofErr w:type="spellStart"/>
            <w:r w:rsidRPr="00357E6F">
              <w:rPr>
                <w:rFonts w:eastAsia="Times New Roman"/>
                <w:b/>
                <w:sz w:val="20"/>
                <w:szCs w:val="20"/>
              </w:rPr>
              <w:t>ак.ч</w:t>
            </w:r>
            <w:proofErr w:type="spellEnd"/>
            <w:r w:rsidRPr="00357E6F">
              <w:rPr>
                <w:rFonts w:eastAsia="Times New Roman"/>
                <w:b/>
                <w:sz w:val="20"/>
                <w:szCs w:val="20"/>
              </w:rPr>
              <w:t>.)</w:t>
            </w:r>
          </w:p>
        </w:tc>
      </w:tr>
      <w:tr w:rsidR="008C5BB4" w:rsidRPr="00357E6F" w:rsidTr="009C1438">
        <w:trPr>
          <w:trHeight w:val="577"/>
          <w:tblHeader/>
        </w:trPr>
        <w:tc>
          <w:tcPr>
            <w:tcW w:w="0" w:type="auto"/>
            <w:vMerge/>
          </w:tcPr>
          <w:p w:rsidR="008C5BB4" w:rsidRPr="00357E6F" w:rsidRDefault="008C5BB4" w:rsidP="009C1438">
            <w:pPr>
              <w:spacing w:before="0" w:beforeAutospacing="0" w:after="0" w:afterAutospacing="0"/>
              <w:jc w:val="center"/>
              <w:rPr>
                <w:rFonts w:eastAsia="Times New Roman"/>
                <w:sz w:val="20"/>
                <w:szCs w:val="20"/>
              </w:rPr>
            </w:pPr>
          </w:p>
        </w:tc>
        <w:tc>
          <w:tcPr>
            <w:tcW w:w="3177" w:type="dxa"/>
          </w:tcPr>
          <w:p w:rsidR="008C5BB4" w:rsidRPr="00357E6F" w:rsidRDefault="008C5BB4" w:rsidP="009C1438">
            <w:pPr>
              <w:spacing w:before="0" w:beforeAutospacing="0" w:after="0" w:afterAutospacing="0"/>
              <w:jc w:val="center"/>
              <w:rPr>
                <w:rFonts w:eastAsia="Times New Roman"/>
                <w:b/>
                <w:sz w:val="20"/>
                <w:szCs w:val="20"/>
              </w:rPr>
            </w:pPr>
            <w:r w:rsidRPr="00357E6F">
              <w:rPr>
                <w:rFonts w:eastAsia="Times New Roman"/>
                <w:b/>
                <w:sz w:val="20"/>
                <w:szCs w:val="20"/>
              </w:rPr>
              <w:t>Объем занятий, проводимых путем непосредственного взаимодействия педагогического работника с обучающимися</w:t>
            </w:r>
          </w:p>
          <w:p w:rsidR="008C5BB4" w:rsidRPr="00357E6F" w:rsidRDefault="008C5BB4" w:rsidP="009C1438">
            <w:pPr>
              <w:spacing w:before="0" w:beforeAutospacing="0" w:after="0" w:afterAutospacing="0"/>
              <w:jc w:val="center"/>
              <w:rPr>
                <w:rFonts w:eastAsia="Times New Roman"/>
                <w:b/>
                <w:sz w:val="20"/>
                <w:szCs w:val="20"/>
              </w:rPr>
            </w:pPr>
            <w:r w:rsidRPr="00357E6F">
              <w:rPr>
                <w:rFonts w:eastAsia="Times New Roman"/>
                <w:b/>
                <w:sz w:val="20"/>
                <w:szCs w:val="20"/>
              </w:rPr>
              <w:t>(</w:t>
            </w:r>
            <w:proofErr w:type="spellStart"/>
            <w:r w:rsidRPr="00357E6F">
              <w:rPr>
                <w:rFonts w:eastAsia="Times New Roman"/>
                <w:b/>
                <w:sz w:val="20"/>
                <w:szCs w:val="20"/>
              </w:rPr>
              <w:t>ак.ч</w:t>
            </w:r>
            <w:proofErr w:type="spellEnd"/>
            <w:r w:rsidRPr="00357E6F">
              <w:rPr>
                <w:rFonts w:eastAsia="Times New Roman"/>
                <w:b/>
                <w:sz w:val="20"/>
                <w:szCs w:val="20"/>
              </w:rPr>
              <w:t>)</w:t>
            </w:r>
          </w:p>
        </w:tc>
        <w:tc>
          <w:tcPr>
            <w:tcW w:w="2693" w:type="dxa"/>
          </w:tcPr>
          <w:p w:rsidR="008C5BB4" w:rsidRPr="00357E6F" w:rsidRDefault="008C5BB4" w:rsidP="009C1438">
            <w:pPr>
              <w:spacing w:before="0" w:beforeAutospacing="0" w:after="0" w:afterAutospacing="0"/>
              <w:jc w:val="center"/>
              <w:rPr>
                <w:rFonts w:eastAsia="Times New Roman"/>
                <w:b/>
                <w:sz w:val="20"/>
                <w:szCs w:val="20"/>
              </w:rPr>
            </w:pPr>
            <w:r w:rsidRPr="00357E6F">
              <w:rPr>
                <w:rFonts w:eastAsia="Times New Roman"/>
                <w:b/>
                <w:sz w:val="20"/>
                <w:szCs w:val="20"/>
              </w:rPr>
              <w:t>Объем занятий с применением электронного обучения, дистанционных образовательных технологий (</w:t>
            </w:r>
            <w:proofErr w:type="spellStart"/>
            <w:r w:rsidRPr="00357E6F">
              <w:rPr>
                <w:rFonts w:eastAsia="Times New Roman"/>
                <w:b/>
                <w:sz w:val="20"/>
                <w:szCs w:val="20"/>
              </w:rPr>
              <w:t>ак.ч</w:t>
            </w:r>
            <w:proofErr w:type="spellEnd"/>
            <w:r w:rsidRPr="00357E6F">
              <w:rPr>
                <w:rFonts w:eastAsia="Times New Roman"/>
                <w:b/>
                <w:sz w:val="20"/>
                <w:szCs w:val="20"/>
              </w:rPr>
              <w:t>)</w:t>
            </w:r>
          </w:p>
        </w:tc>
        <w:tc>
          <w:tcPr>
            <w:tcW w:w="2091" w:type="dxa"/>
            <w:vMerge/>
            <w:vAlign w:val="center"/>
          </w:tcPr>
          <w:p w:rsidR="008C5BB4" w:rsidRPr="00357E6F" w:rsidRDefault="008C5BB4" w:rsidP="009C1438">
            <w:pPr>
              <w:spacing w:before="0" w:beforeAutospacing="0" w:after="0" w:afterAutospacing="0"/>
              <w:jc w:val="center"/>
              <w:rPr>
                <w:rFonts w:eastAsia="Times New Roman"/>
                <w:sz w:val="20"/>
                <w:szCs w:val="20"/>
              </w:rPr>
            </w:pPr>
          </w:p>
        </w:tc>
      </w:tr>
      <w:tr w:rsidR="008C5BB4" w:rsidRPr="00357E6F" w:rsidTr="009C1438">
        <w:trPr>
          <w:trHeight w:val="171"/>
          <w:tblHeader/>
        </w:trPr>
        <w:tc>
          <w:tcPr>
            <w:tcW w:w="0" w:type="auto"/>
          </w:tcPr>
          <w:p w:rsidR="008C5BB4" w:rsidRPr="00357E6F" w:rsidRDefault="008C5BB4" w:rsidP="009C1438">
            <w:pPr>
              <w:spacing w:before="0" w:beforeAutospacing="0" w:after="0" w:afterAutospacing="0"/>
              <w:jc w:val="center"/>
              <w:rPr>
                <w:rFonts w:eastAsia="Times New Roman"/>
                <w:sz w:val="20"/>
                <w:szCs w:val="20"/>
              </w:rPr>
            </w:pPr>
            <w:r w:rsidRPr="00357E6F">
              <w:rPr>
                <w:rFonts w:eastAsia="Times New Roman"/>
                <w:sz w:val="20"/>
                <w:szCs w:val="20"/>
              </w:rPr>
              <w:t>1</w:t>
            </w:r>
          </w:p>
        </w:tc>
        <w:tc>
          <w:tcPr>
            <w:tcW w:w="3177" w:type="dxa"/>
          </w:tcPr>
          <w:p w:rsidR="008C5BB4" w:rsidRPr="00357E6F" w:rsidRDefault="008C5BB4" w:rsidP="009C1438">
            <w:pPr>
              <w:spacing w:before="0" w:beforeAutospacing="0" w:after="0" w:afterAutospacing="0"/>
              <w:jc w:val="center"/>
              <w:rPr>
                <w:rFonts w:eastAsia="Times New Roman"/>
                <w:sz w:val="20"/>
                <w:szCs w:val="20"/>
              </w:rPr>
            </w:pPr>
            <w:r w:rsidRPr="00357E6F">
              <w:rPr>
                <w:rFonts w:eastAsia="Times New Roman"/>
                <w:sz w:val="20"/>
                <w:szCs w:val="20"/>
              </w:rPr>
              <w:t>2</w:t>
            </w:r>
          </w:p>
        </w:tc>
        <w:tc>
          <w:tcPr>
            <w:tcW w:w="2693" w:type="dxa"/>
          </w:tcPr>
          <w:p w:rsidR="008C5BB4" w:rsidRPr="00357E6F" w:rsidRDefault="008C5BB4" w:rsidP="009C1438">
            <w:pPr>
              <w:spacing w:before="0" w:beforeAutospacing="0" w:after="0" w:afterAutospacing="0"/>
              <w:jc w:val="center"/>
              <w:rPr>
                <w:rFonts w:eastAsia="Times New Roman"/>
                <w:sz w:val="20"/>
                <w:szCs w:val="20"/>
              </w:rPr>
            </w:pPr>
            <w:r w:rsidRPr="00357E6F">
              <w:rPr>
                <w:rFonts w:eastAsia="Times New Roman"/>
                <w:sz w:val="20"/>
                <w:szCs w:val="20"/>
              </w:rPr>
              <w:t>3</w:t>
            </w:r>
          </w:p>
        </w:tc>
        <w:tc>
          <w:tcPr>
            <w:tcW w:w="2091" w:type="dxa"/>
          </w:tcPr>
          <w:p w:rsidR="008C5BB4" w:rsidRPr="00357E6F" w:rsidRDefault="008C5BB4" w:rsidP="009C1438">
            <w:pPr>
              <w:spacing w:before="0" w:beforeAutospacing="0" w:after="0" w:afterAutospacing="0"/>
              <w:jc w:val="center"/>
              <w:rPr>
                <w:rFonts w:eastAsia="Times New Roman"/>
                <w:sz w:val="20"/>
                <w:szCs w:val="20"/>
              </w:rPr>
            </w:pPr>
            <w:r w:rsidRPr="00357E6F">
              <w:rPr>
                <w:rFonts w:eastAsia="Times New Roman"/>
                <w:sz w:val="20"/>
                <w:szCs w:val="20"/>
              </w:rPr>
              <w:t>4</w:t>
            </w:r>
          </w:p>
        </w:tc>
      </w:tr>
      <w:tr w:rsidR="008C5BB4" w:rsidRPr="00357E6F" w:rsidTr="009C1438">
        <w:tc>
          <w:tcPr>
            <w:tcW w:w="0" w:type="auto"/>
          </w:tcPr>
          <w:p w:rsidR="008C5BB4" w:rsidRPr="00357E6F" w:rsidRDefault="008C5BB4" w:rsidP="009C1438">
            <w:pPr>
              <w:spacing w:before="0" w:beforeAutospacing="0" w:after="0" w:afterAutospacing="0"/>
              <w:rPr>
                <w:rFonts w:eastAsia="Times New Roman"/>
                <w:b/>
                <w:sz w:val="20"/>
                <w:szCs w:val="20"/>
              </w:rPr>
            </w:pPr>
            <w:r w:rsidRPr="00357E6F">
              <w:rPr>
                <w:rFonts w:eastAsia="Times New Roman"/>
                <w:b/>
                <w:sz w:val="20"/>
                <w:szCs w:val="20"/>
              </w:rPr>
              <w:t>Лекционного типа (лекции)</w:t>
            </w:r>
          </w:p>
        </w:tc>
        <w:tc>
          <w:tcPr>
            <w:tcW w:w="3177" w:type="dxa"/>
            <w:vAlign w:val="center"/>
          </w:tcPr>
          <w:p w:rsidR="008C5BB4" w:rsidRPr="00357E6F" w:rsidRDefault="008C5BB4" w:rsidP="009C1438">
            <w:pPr>
              <w:spacing w:before="0" w:beforeAutospacing="0" w:after="0" w:afterAutospacing="0"/>
              <w:jc w:val="center"/>
              <w:rPr>
                <w:rFonts w:eastAsia="Times New Roman"/>
                <w:sz w:val="20"/>
                <w:szCs w:val="20"/>
              </w:rPr>
            </w:pPr>
            <w:r w:rsidRPr="00357E6F">
              <w:rPr>
                <w:rFonts w:eastAsia="Times New Roman"/>
                <w:sz w:val="20"/>
                <w:szCs w:val="20"/>
              </w:rPr>
              <w:t>4</w:t>
            </w:r>
          </w:p>
        </w:tc>
        <w:tc>
          <w:tcPr>
            <w:tcW w:w="2693" w:type="dxa"/>
            <w:vAlign w:val="center"/>
          </w:tcPr>
          <w:p w:rsidR="008C5BB4" w:rsidRPr="00357E6F" w:rsidRDefault="008C5BB4" w:rsidP="009C1438">
            <w:pPr>
              <w:spacing w:before="0" w:beforeAutospacing="0" w:after="0" w:afterAutospacing="0"/>
              <w:jc w:val="center"/>
              <w:rPr>
                <w:rFonts w:eastAsia="Times New Roman"/>
                <w:i/>
                <w:sz w:val="20"/>
                <w:szCs w:val="20"/>
              </w:rPr>
            </w:pPr>
            <w:r w:rsidRPr="00357E6F">
              <w:rPr>
                <w:rFonts w:eastAsia="Times New Roman"/>
                <w:i/>
                <w:sz w:val="20"/>
                <w:szCs w:val="20"/>
              </w:rPr>
              <w:t>-</w:t>
            </w:r>
          </w:p>
        </w:tc>
        <w:tc>
          <w:tcPr>
            <w:tcW w:w="2091" w:type="dxa"/>
            <w:vAlign w:val="center"/>
          </w:tcPr>
          <w:p w:rsidR="008C5BB4" w:rsidRPr="00357E6F" w:rsidRDefault="008C5BB4" w:rsidP="009C1438">
            <w:pPr>
              <w:spacing w:before="0" w:beforeAutospacing="0" w:after="0" w:afterAutospacing="0"/>
              <w:jc w:val="center"/>
              <w:rPr>
                <w:rFonts w:eastAsia="Times New Roman"/>
                <w:b/>
                <w:sz w:val="20"/>
                <w:szCs w:val="20"/>
              </w:rPr>
            </w:pPr>
            <w:r w:rsidRPr="00357E6F">
              <w:rPr>
                <w:rFonts w:eastAsia="Times New Roman"/>
                <w:b/>
                <w:sz w:val="20"/>
                <w:szCs w:val="20"/>
              </w:rPr>
              <w:t>4</w:t>
            </w:r>
          </w:p>
          <w:p w:rsidR="008C5BB4" w:rsidRPr="00357E6F" w:rsidRDefault="008C5BB4" w:rsidP="009C1438">
            <w:pPr>
              <w:spacing w:before="0" w:beforeAutospacing="0" w:after="0" w:afterAutospacing="0"/>
              <w:jc w:val="center"/>
              <w:rPr>
                <w:rFonts w:eastAsia="Times New Roman"/>
                <w:b/>
                <w:sz w:val="20"/>
                <w:szCs w:val="20"/>
              </w:rPr>
            </w:pPr>
          </w:p>
        </w:tc>
      </w:tr>
      <w:tr w:rsidR="008C5BB4" w:rsidRPr="00357E6F" w:rsidTr="009C1438">
        <w:trPr>
          <w:trHeight w:val="337"/>
        </w:trPr>
        <w:tc>
          <w:tcPr>
            <w:tcW w:w="0" w:type="auto"/>
          </w:tcPr>
          <w:p w:rsidR="008C5BB4" w:rsidRPr="00357E6F" w:rsidRDefault="008C5BB4" w:rsidP="009C1438">
            <w:pPr>
              <w:spacing w:before="0" w:beforeAutospacing="0" w:after="0" w:afterAutospacing="0"/>
              <w:rPr>
                <w:rFonts w:eastAsia="Times New Roman"/>
                <w:b/>
                <w:sz w:val="20"/>
                <w:szCs w:val="20"/>
              </w:rPr>
            </w:pPr>
            <w:r w:rsidRPr="00357E6F">
              <w:rPr>
                <w:rFonts w:eastAsia="Times New Roman"/>
                <w:b/>
                <w:sz w:val="20"/>
                <w:szCs w:val="20"/>
              </w:rPr>
              <w:t>Семинарского типа</w:t>
            </w:r>
          </w:p>
          <w:p w:rsidR="008C5BB4" w:rsidRPr="00357E6F" w:rsidRDefault="008C5BB4" w:rsidP="009C1438">
            <w:pPr>
              <w:spacing w:before="0" w:beforeAutospacing="0" w:after="0" w:afterAutospacing="0"/>
              <w:rPr>
                <w:rFonts w:eastAsia="Times New Roman"/>
                <w:b/>
                <w:sz w:val="20"/>
                <w:szCs w:val="20"/>
              </w:rPr>
            </w:pPr>
            <w:r w:rsidRPr="00357E6F">
              <w:rPr>
                <w:rFonts w:eastAsia="Times New Roman"/>
                <w:b/>
                <w:sz w:val="20"/>
                <w:szCs w:val="20"/>
              </w:rPr>
              <w:t>(семинар дискуссия)</w:t>
            </w:r>
          </w:p>
          <w:p w:rsidR="008C5BB4" w:rsidRPr="00357E6F" w:rsidRDefault="008C5BB4" w:rsidP="009C1438">
            <w:pPr>
              <w:spacing w:before="0" w:beforeAutospacing="0" w:after="0" w:afterAutospacing="0"/>
              <w:rPr>
                <w:rFonts w:eastAsia="Times New Roman"/>
                <w:b/>
                <w:sz w:val="20"/>
                <w:szCs w:val="20"/>
              </w:rPr>
            </w:pPr>
          </w:p>
        </w:tc>
        <w:tc>
          <w:tcPr>
            <w:tcW w:w="3177" w:type="dxa"/>
            <w:vAlign w:val="center"/>
          </w:tcPr>
          <w:p w:rsidR="008C5BB4" w:rsidRPr="00357E6F" w:rsidRDefault="008C5BB4" w:rsidP="009C1438">
            <w:pPr>
              <w:spacing w:before="0" w:beforeAutospacing="0" w:after="0" w:afterAutospacing="0"/>
              <w:jc w:val="center"/>
              <w:rPr>
                <w:rFonts w:eastAsia="Times New Roman"/>
                <w:sz w:val="20"/>
                <w:szCs w:val="20"/>
              </w:rPr>
            </w:pPr>
            <w:r w:rsidRPr="00357E6F">
              <w:rPr>
                <w:rFonts w:eastAsia="Times New Roman"/>
                <w:sz w:val="20"/>
                <w:szCs w:val="20"/>
              </w:rPr>
              <w:t>-</w:t>
            </w:r>
          </w:p>
        </w:tc>
        <w:tc>
          <w:tcPr>
            <w:tcW w:w="2693" w:type="dxa"/>
            <w:vAlign w:val="center"/>
          </w:tcPr>
          <w:p w:rsidR="008C5BB4" w:rsidRPr="00357E6F" w:rsidRDefault="008C5BB4" w:rsidP="009C1438">
            <w:pPr>
              <w:spacing w:before="0" w:beforeAutospacing="0" w:after="0" w:afterAutospacing="0"/>
              <w:jc w:val="center"/>
              <w:rPr>
                <w:rFonts w:eastAsia="Times New Roman"/>
                <w:sz w:val="20"/>
                <w:szCs w:val="20"/>
              </w:rPr>
            </w:pPr>
            <w:r w:rsidRPr="00357E6F">
              <w:rPr>
                <w:rFonts w:eastAsia="Times New Roman"/>
                <w:sz w:val="20"/>
                <w:szCs w:val="20"/>
              </w:rPr>
              <w:t>-</w:t>
            </w:r>
          </w:p>
        </w:tc>
        <w:tc>
          <w:tcPr>
            <w:tcW w:w="2091" w:type="dxa"/>
            <w:vAlign w:val="center"/>
          </w:tcPr>
          <w:p w:rsidR="008C5BB4" w:rsidRPr="00357E6F" w:rsidRDefault="008C5BB4" w:rsidP="009C1438">
            <w:pPr>
              <w:spacing w:before="0" w:beforeAutospacing="0" w:after="0" w:afterAutospacing="0"/>
              <w:jc w:val="center"/>
              <w:rPr>
                <w:rFonts w:eastAsia="Times New Roman"/>
                <w:b/>
                <w:sz w:val="20"/>
                <w:szCs w:val="20"/>
              </w:rPr>
            </w:pPr>
          </w:p>
        </w:tc>
      </w:tr>
      <w:tr w:rsidR="008C5BB4" w:rsidRPr="00357E6F" w:rsidTr="009C1438">
        <w:tc>
          <w:tcPr>
            <w:tcW w:w="0" w:type="auto"/>
          </w:tcPr>
          <w:p w:rsidR="008C5BB4" w:rsidRPr="00357E6F" w:rsidRDefault="008C5BB4" w:rsidP="009C1438">
            <w:pPr>
              <w:spacing w:before="0" w:beforeAutospacing="0" w:after="0" w:afterAutospacing="0"/>
              <w:rPr>
                <w:rFonts w:eastAsia="Times New Roman"/>
                <w:b/>
                <w:sz w:val="20"/>
                <w:szCs w:val="20"/>
              </w:rPr>
            </w:pPr>
            <w:r w:rsidRPr="00357E6F">
              <w:rPr>
                <w:rFonts w:eastAsia="Times New Roman"/>
                <w:b/>
                <w:sz w:val="20"/>
                <w:szCs w:val="20"/>
              </w:rPr>
              <w:t>Семинарского типа</w:t>
            </w:r>
          </w:p>
          <w:p w:rsidR="008C5BB4" w:rsidRPr="00357E6F" w:rsidRDefault="008C5BB4" w:rsidP="009C1438">
            <w:pPr>
              <w:spacing w:before="0" w:beforeAutospacing="0" w:after="0" w:afterAutospacing="0"/>
              <w:rPr>
                <w:rFonts w:eastAsia="Times New Roman"/>
                <w:b/>
                <w:sz w:val="20"/>
                <w:szCs w:val="20"/>
              </w:rPr>
            </w:pPr>
            <w:r w:rsidRPr="00357E6F">
              <w:rPr>
                <w:rFonts w:eastAsia="Times New Roman"/>
                <w:b/>
                <w:sz w:val="20"/>
                <w:szCs w:val="20"/>
              </w:rPr>
              <w:t>(практические занятия)</w:t>
            </w:r>
          </w:p>
        </w:tc>
        <w:tc>
          <w:tcPr>
            <w:tcW w:w="3177" w:type="dxa"/>
            <w:vAlign w:val="center"/>
          </w:tcPr>
          <w:p w:rsidR="008C5BB4" w:rsidRPr="00357E6F" w:rsidRDefault="008C5BB4" w:rsidP="009C1438">
            <w:pPr>
              <w:spacing w:before="0" w:beforeAutospacing="0" w:after="0" w:afterAutospacing="0"/>
              <w:jc w:val="center"/>
              <w:rPr>
                <w:rFonts w:eastAsia="Times New Roman"/>
                <w:sz w:val="20"/>
                <w:szCs w:val="20"/>
              </w:rPr>
            </w:pPr>
            <w:r w:rsidRPr="00357E6F">
              <w:rPr>
                <w:rFonts w:eastAsia="Times New Roman"/>
                <w:sz w:val="20"/>
                <w:szCs w:val="20"/>
              </w:rPr>
              <w:t>-</w:t>
            </w:r>
          </w:p>
        </w:tc>
        <w:tc>
          <w:tcPr>
            <w:tcW w:w="2693" w:type="dxa"/>
            <w:vAlign w:val="center"/>
          </w:tcPr>
          <w:p w:rsidR="008C5BB4" w:rsidRPr="00357E6F" w:rsidRDefault="008C5BB4" w:rsidP="009C1438">
            <w:pPr>
              <w:spacing w:before="0" w:beforeAutospacing="0" w:after="0" w:afterAutospacing="0"/>
              <w:jc w:val="center"/>
              <w:rPr>
                <w:rFonts w:eastAsia="Times New Roman"/>
                <w:sz w:val="20"/>
                <w:szCs w:val="20"/>
              </w:rPr>
            </w:pPr>
            <w:r w:rsidRPr="00357E6F">
              <w:rPr>
                <w:rFonts w:eastAsia="Times New Roman"/>
                <w:sz w:val="20"/>
                <w:szCs w:val="20"/>
              </w:rPr>
              <w:t>8</w:t>
            </w:r>
          </w:p>
        </w:tc>
        <w:tc>
          <w:tcPr>
            <w:tcW w:w="2091" w:type="dxa"/>
            <w:vAlign w:val="center"/>
          </w:tcPr>
          <w:p w:rsidR="008C5BB4" w:rsidRPr="00357E6F" w:rsidRDefault="008C5BB4" w:rsidP="009C1438">
            <w:pPr>
              <w:spacing w:before="0" w:beforeAutospacing="0" w:after="0" w:afterAutospacing="0"/>
              <w:jc w:val="center"/>
              <w:rPr>
                <w:rFonts w:eastAsia="Times New Roman"/>
                <w:b/>
                <w:sz w:val="20"/>
                <w:szCs w:val="20"/>
              </w:rPr>
            </w:pPr>
            <w:r w:rsidRPr="00357E6F">
              <w:rPr>
                <w:rFonts w:eastAsia="Times New Roman"/>
                <w:b/>
                <w:sz w:val="20"/>
                <w:szCs w:val="20"/>
              </w:rPr>
              <w:t>8</w:t>
            </w:r>
          </w:p>
        </w:tc>
      </w:tr>
      <w:tr w:rsidR="008C5BB4" w:rsidRPr="00357E6F" w:rsidTr="009C1438">
        <w:tc>
          <w:tcPr>
            <w:tcW w:w="0" w:type="auto"/>
          </w:tcPr>
          <w:p w:rsidR="008C5BB4" w:rsidRPr="00357E6F" w:rsidRDefault="008C5BB4" w:rsidP="009C1438">
            <w:pPr>
              <w:spacing w:before="0" w:beforeAutospacing="0" w:after="0" w:afterAutospacing="0"/>
              <w:rPr>
                <w:rFonts w:eastAsia="Times New Roman"/>
                <w:b/>
                <w:sz w:val="20"/>
                <w:szCs w:val="20"/>
              </w:rPr>
            </w:pPr>
            <w:r w:rsidRPr="00357E6F">
              <w:rPr>
                <w:rFonts w:eastAsia="Times New Roman"/>
                <w:b/>
                <w:sz w:val="20"/>
                <w:szCs w:val="20"/>
              </w:rPr>
              <w:t>Семинарского типа</w:t>
            </w:r>
          </w:p>
          <w:p w:rsidR="008C5BB4" w:rsidRPr="00357E6F" w:rsidRDefault="008C5BB4" w:rsidP="009C1438">
            <w:pPr>
              <w:spacing w:before="0" w:beforeAutospacing="0" w:after="0" w:afterAutospacing="0"/>
              <w:rPr>
                <w:rFonts w:eastAsia="Times New Roman"/>
                <w:b/>
                <w:sz w:val="20"/>
                <w:szCs w:val="20"/>
              </w:rPr>
            </w:pPr>
            <w:r w:rsidRPr="00357E6F">
              <w:rPr>
                <w:rFonts w:eastAsia="Times New Roman"/>
                <w:b/>
                <w:sz w:val="20"/>
                <w:szCs w:val="20"/>
              </w:rPr>
              <w:t>(курсовое проектирование (работа))</w:t>
            </w:r>
          </w:p>
        </w:tc>
        <w:tc>
          <w:tcPr>
            <w:tcW w:w="3177" w:type="dxa"/>
            <w:vAlign w:val="center"/>
          </w:tcPr>
          <w:p w:rsidR="008C5BB4" w:rsidRPr="00357E6F" w:rsidRDefault="008C5BB4" w:rsidP="009C1438">
            <w:pPr>
              <w:spacing w:before="0" w:beforeAutospacing="0" w:after="0" w:afterAutospacing="0"/>
              <w:jc w:val="center"/>
              <w:rPr>
                <w:rFonts w:eastAsia="Times New Roman"/>
                <w:sz w:val="20"/>
                <w:szCs w:val="20"/>
              </w:rPr>
            </w:pPr>
            <w:r w:rsidRPr="00357E6F">
              <w:rPr>
                <w:rFonts w:eastAsia="Times New Roman"/>
                <w:sz w:val="20"/>
                <w:szCs w:val="20"/>
              </w:rPr>
              <w:t>-</w:t>
            </w:r>
          </w:p>
        </w:tc>
        <w:tc>
          <w:tcPr>
            <w:tcW w:w="2693" w:type="dxa"/>
            <w:vAlign w:val="center"/>
          </w:tcPr>
          <w:p w:rsidR="008C5BB4" w:rsidRPr="00357E6F" w:rsidRDefault="008C5BB4" w:rsidP="009C1438">
            <w:pPr>
              <w:spacing w:before="0" w:beforeAutospacing="0" w:after="0" w:afterAutospacing="0"/>
              <w:jc w:val="center"/>
              <w:rPr>
                <w:rFonts w:eastAsia="Times New Roman"/>
                <w:sz w:val="20"/>
                <w:szCs w:val="20"/>
              </w:rPr>
            </w:pPr>
            <w:r w:rsidRPr="00357E6F">
              <w:rPr>
                <w:rFonts w:eastAsia="Times New Roman"/>
                <w:sz w:val="20"/>
                <w:szCs w:val="20"/>
              </w:rPr>
              <w:t>-</w:t>
            </w:r>
          </w:p>
        </w:tc>
        <w:tc>
          <w:tcPr>
            <w:tcW w:w="2091" w:type="dxa"/>
            <w:vAlign w:val="center"/>
          </w:tcPr>
          <w:p w:rsidR="008C5BB4" w:rsidRPr="00357E6F" w:rsidRDefault="008C5BB4" w:rsidP="009C1438">
            <w:pPr>
              <w:spacing w:before="0" w:beforeAutospacing="0" w:after="0" w:afterAutospacing="0"/>
              <w:jc w:val="center"/>
              <w:rPr>
                <w:rFonts w:eastAsia="Times New Roman"/>
                <w:sz w:val="20"/>
                <w:szCs w:val="20"/>
              </w:rPr>
            </w:pPr>
          </w:p>
        </w:tc>
      </w:tr>
      <w:tr w:rsidR="008C5BB4" w:rsidRPr="00357E6F" w:rsidTr="009C1438">
        <w:tc>
          <w:tcPr>
            <w:tcW w:w="0" w:type="auto"/>
          </w:tcPr>
          <w:p w:rsidR="008C5BB4" w:rsidRPr="00357E6F" w:rsidRDefault="008C5BB4" w:rsidP="009C1438">
            <w:pPr>
              <w:spacing w:before="0" w:beforeAutospacing="0" w:after="0" w:afterAutospacing="0"/>
              <w:rPr>
                <w:rFonts w:eastAsia="Times New Roman"/>
                <w:b/>
                <w:sz w:val="20"/>
                <w:szCs w:val="20"/>
              </w:rPr>
            </w:pPr>
            <w:r w:rsidRPr="00357E6F">
              <w:rPr>
                <w:rFonts w:eastAsia="Times New Roman"/>
                <w:b/>
                <w:sz w:val="20"/>
                <w:szCs w:val="20"/>
              </w:rPr>
              <w:t>Семинарского типа</w:t>
            </w:r>
          </w:p>
          <w:p w:rsidR="008C5BB4" w:rsidRPr="00357E6F" w:rsidRDefault="008C5BB4" w:rsidP="009C1438">
            <w:pPr>
              <w:spacing w:before="0" w:beforeAutospacing="0" w:after="0" w:afterAutospacing="0"/>
              <w:rPr>
                <w:rFonts w:eastAsia="Times New Roman"/>
                <w:b/>
                <w:sz w:val="20"/>
                <w:szCs w:val="20"/>
              </w:rPr>
            </w:pPr>
            <w:r w:rsidRPr="00357E6F">
              <w:rPr>
                <w:rFonts w:eastAsia="Times New Roman"/>
                <w:b/>
                <w:sz w:val="20"/>
                <w:szCs w:val="20"/>
              </w:rPr>
              <w:t>(лабораторные работы)</w:t>
            </w:r>
          </w:p>
        </w:tc>
        <w:tc>
          <w:tcPr>
            <w:tcW w:w="3177" w:type="dxa"/>
            <w:vAlign w:val="center"/>
          </w:tcPr>
          <w:p w:rsidR="008C5BB4" w:rsidRPr="00357E6F" w:rsidRDefault="008C5BB4" w:rsidP="009C1438">
            <w:pPr>
              <w:spacing w:before="0" w:beforeAutospacing="0" w:after="0" w:afterAutospacing="0"/>
              <w:jc w:val="center"/>
              <w:rPr>
                <w:rFonts w:eastAsia="Times New Roman"/>
                <w:sz w:val="20"/>
                <w:szCs w:val="20"/>
              </w:rPr>
            </w:pPr>
            <w:r w:rsidRPr="00357E6F">
              <w:rPr>
                <w:rFonts w:eastAsia="Times New Roman"/>
                <w:sz w:val="20"/>
                <w:szCs w:val="20"/>
              </w:rPr>
              <w:t>-</w:t>
            </w:r>
          </w:p>
        </w:tc>
        <w:tc>
          <w:tcPr>
            <w:tcW w:w="2693" w:type="dxa"/>
            <w:vAlign w:val="center"/>
          </w:tcPr>
          <w:p w:rsidR="008C5BB4" w:rsidRPr="00357E6F" w:rsidRDefault="008C5BB4" w:rsidP="009C1438">
            <w:pPr>
              <w:spacing w:before="0" w:beforeAutospacing="0" w:after="0" w:afterAutospacing="0"/>
              <w:jc w:val="center"/>
              <w:rPr>
                <w:rFonts w:eastAsia="Times New Roman"/>
                <w:sz w:val="20"/>
                <w:szCs w:val="20"/>
              </w:rPr>
            </w:pPr>
            <w:r w:rsidRPr="00357E6F">
              <w:rPr>
                <w:rFonts w:eastAsia="Times New Roman"/>
                <w:sz w:val="20"/>
                <w:szCs w:val="20"/>
              </w:rPr>
              <w:t>-</w:t>
            </w:r>
          </w:p>
        </w:tc>
        <w:tc>
          <w:tcPr>
            <w:tcW w:w="2091" w:type="dxa"/>
            <w:vAlign w:val="center"/>
          </w:tcPr>
          <w:p w:rsidR="008C5BB4" w:rsidRPr="00357E6F" w:rsidRDefault="008C5BB4" w:rsidP="009C1438">
            <w:pPr>
              <w:spacing w:before="0" w:beforeAutospacing="0" w:after="0" w:afterAutospacing="0"/>
              <w:jc w:val="center"/>
              <w:rPr>
                <w:rFonts w:eastAsia="Times New Roman"/>
                <w:sz w:val="20"/>
                <w:szCs w:val="20"/>
              </w:rPr>
            </w:pPr>
          </w:p>
        </w:tc>
      </w:tr>
      <w:tr w:rsidR="008C5BB4" w:rsidRPr="00357E6F" w:rsidTr="009C1438">
        <w:tc>
          <w:tcPr>
            <w:tcW w:w="0" w:type="auto"/>
          </w:tcPr>
          <w:p w:rsidR="008C5BB4" w:rsidRPr="00357E6F" w:rsidRDefault="008C5BB4" w:rsidP="009C1438">
            <w:pPr>
              <w:spacing w:before="0" w:beforeAutospacing="0" w:after="0" w:afterAutospacing="0"/>
              <w:rPr>
                <w:rFonts w:eastAsia="Times New Roman"/>
                <w:b/>
                <w:sz w:val="20"/>
                <w:szCs w:val="20"/>
              </w:rPr>
            </w:pPr>
            <w:r w:rsidRPr="00357E6F">
              <w:rPr>
                <w:rFonts w:eastAsia="Times New Roman"/>
                <w:b/>
                <w:sz w:val="20"/>
                <w:szCs w:val="20"/>
              </w:rPr>
              <w:t>Промежуточная аттестация (экзамен)</w:t>
            </w:r>
          </w:p>
        </w:tc>
        <w:tc>
          <w:tcPr>
            <w:tcW w:w="3177" w:type="dxa"/>
            <w:vAlign w:val="center"/>
          </w:tcPr>
          <w:p w:rsidR="008C5BB4" w:rsidRPr="00357E6F" w:rsidRDefault="008C5BB4" w:rsidP="009C1438">
            <w:pPr>
              <w:spacing w:before="0" w:beforeAutospacing="0" w:after="0" w:afterAutospacing="0"/>
              <w:jc w:val="center"/>
              <w:rPr>
                <w:rFonts w:eastAsia="Times New Roman"/>
                <w:sz w:val="20"/>
                <w:szCs w:val="20"/>
              </w:rPr>
            </w:pPr>
            <w:r w:rsidRPr="00357E6F">
              <w:rPr>
                <w:rFonts w:eastAsia="Times New Roman"/>
                <w:sz w:val="20"/>
                <w:szCs w:val="20"/>
              </w:rPr>
              <w:t>2,2</w:t>
            </w:r>
          </w:p>
        </w:tc>
        <w:tc>
          <w:tcPr>
            <w:tcW w:w="2693" w:type="dxa"/>
            <w:vAlign w:val="center"/>
          </w:tcPr>
          <w:p w:rsidR="008C5BB4" w:rsidRPr="00357E6F" w:rsidRDefault="008C5BB4" w:rsidP="009C1438">
            <w:pPr>
              <w:spacing w:before="0" w:beforeAutospacing="0" w:after="0" w:afterAutospacing="0"/>
              <w:jc w:val="center"/>
              <w:rPr>
                <w:rFonts w:eastAsia="Times New Roman"/>
                <w:sz w:val="20"/>
                <w:szCs w:val="20"/>
              </w:rPr>
            </w:pPr>
            <w:r w:rsidRPr="00357E6F">
              <w:rPr>
                <w:rFonts w:eastAsia="Times New Roman"/>
                <w:sz w:val="20"/>
                <w:szCs w:val="20"/>
              </w:rPr>
              <w:t>-</w:t>
            </w:r>
          </w:p>
        </w:tc>
        <w:tc>
          <w:tcPr>
            <w:tcW w:w="2091" w:type="dxa"/>
            <w:vAlign w:val="center"/>
          </w:tcPr>
          <w:p w:rsidR="008C5BB4" w:rsidRPr="00357E6F" w:rsidRDefault="008C5BB4" w:rsidP="009C1438">
            <w:pPr>
              <w:spacing w:before="0" w:beforeAutospacing="0" w:after="0" w:afterAutospacing="0"/>
              <w:jc w:val="center"/>
              <w:rPr>
                <w:rFonts w:eastAsia="Times New Roman"/>
                <w:b/>
                <w:sz w:val="20"/>
                <w:szCs w:val="20"/>
              </w:rPr>
            </w:pPr>
            <w:r w:rsidRPr="00357E6F">
              <w:rPr>
                <w:rFonts w:eastAsia="Times New Roman"/>
                <w:b/>
                <w:sz w:val="20"/>
                <w:szCs w:val="20"/>
              </w:rPr>
              <w:t>2,2</w:t>
            </w:r>
          </w:p>
        </w:tc>
      </w:tr>
      <w:tr w:rsidR="008C5BB4" w:rsidRPr="00357E6F" w:rsidTr="009C1438">
        <w:trPr>
          <w:trHeight w:val="160"/>
        </w:trPr>
        <w:tc>
          <w:tcPr>
            <w:tcW w:w="0" w:type="auto"/>
            <w:vAlign w:val="center"/>
          </w:tcPr>
          <w:p w:rsidR="008C5BB4" w:rsidRPr="00357E6F" w:rsidRDefault="008C5BB4" w:rsidP="009C1438">
            <w:pPr>
              <w:spacing w:before="0" w:beforeAutospacing="0" w:after="0" w:afterAutospacing="0"/>
              <w:jc w:val="center"/>
              <w:rPr>
                <w:rFonts w:eastAsia="Times New Roman"/>
                <w:sz w:val="20"/>
                <w:szCs w:val="20"/>
              </w:rPr>
            </w:pPr>
            <w:r w:rsidRPr="00357E6F">
              <w:rPr>
                <w:rFonts w:eastAsia="Times New Roman"/>
                <w:sz w:val="20"/>
                <w:szCs w:val="20"/>
              </w:rPr>
              <w:t xml:space="preserve">Итого </w:t>
            </w:r>
          </w:p>
        </w:tc>
        <w:tc>
          <w:tcPr>
            <w:tcW w:w="3177" w:type="dxa"/>
            <w:vAlign w:val="center"/>
          </w:tcPr>
          <w:p w:rsidR="008C5BB4" w:rsidRPr="00357E6F" w:rsidRDefault="008C5BB4" w:rsidP="009C1438">
            <w:pPr>
              <w:spacing w:before="0" w:beforeAutospacing="0" w:after="0" w:afterAutospacing="0"/>
              <w:jc w:val="center"/>
              <w:rPr>
                <w:rFonts w:eastAsia="Times New Roman"/>
                <w:sz w:val="20"/>
                <w:szCs w:val="20"/>
              </w:rPr>
            </w:pPr>
            <w:r w:rsidRPr="00357E6F">
              <w:rPr>
                <w:rFonts w:eastAsia="Times New Roman"/>
                <w:sz w:val="20"/>
                <w:szCs w:val="20"/>
              </w:rPr>
              <w:t>6,2</w:t>
            </w:r>
          </w:p>
        </w:tc>
        <w:tc>
          <w:tcPr>
            <w:tcW w:w="2693" w:type="dxa"/>
            <w:vAlign w:val="center"/>
          </w:tcPr>
          <w:p w:rsidR="008C5BB4" w:rsidRPr="00357E6F" w:rsidRDefault="008C5BB4" w:rsidP="009C1438">
            <w:pPr>
              <w:spacing w:before="0" w:beforeAutospacing="0" w:after="0" w:afterAutospacing="0"/>
              <w:jc w:val="center"/>
              <w:rPr>
                <w:rFonts w:eastAsia="Times New Roman"/>
                <w:sz w:val="20"/>
                <w:szCs w:val="20"/>
              </w:rPr>
            </w:pPr>
            <w:r w:rsidRPr="00357E6F">
              <w:rPr>
                <w:rFonts w:eastAsia="Times New Roman"/>
                <w:sz w:val="20"/>
                <w:szCs w:val="20"/>
              </w:rPr>
              <w:t>8</w:t>
            </w:r>
          </w:p>
        </w:tc>
        <w:tc>
          <w:tcPr>
            <w:tcW w:w="2091" w:type="dxa"/>
            <w:vAlign w:val="center"/>
          </w:tcPr>
          <w:p w:rsidR="008C5BB4" w:rsidRPr="00357E6F" w:rsidRDefault="008C5BB4" w:rsidP="009C1438">
            <w:pPr>
              <w:spacing w:before="0" w:beforeAutospacing="0" w:after="0" w:afterAutospacing="0"/>
              <w:jc w:val="center"/>
              <w:rPr>
                <w:rFonts w:eastAsia="Times New Roman"/>
                <w:b/>
                <w:sz w:val="20"/>
                <w:szCs w:val="20"/>
              </w:rPr>
            </w:pPr>
            <w:r w:rsidRPr="00357E6F">
              <w:rPr>
                <w:rFonts w:eastAsia="Times New Roman"/>
                <w:b/>
                <w:sz w:val="20"/>
                <w:szCs w:val="20"/>
              </w:rPr>
              <w:t>14,2</w:t>
            </w:r>
          </w:p>
        </w:tc>
      </w:tr>
    </w:tbl>
    <w:p w:rsidR="008C5BB4" w:rsidRPr="00357E6F" w:rsidRDefault="008C5BB4" w:rsidP="008C5BB4">
      <w:pPr>
        <w:spacing w:before="0" w:beforeAutospacing="0" w:after="0" w:afterAutospacing="0"/>
        <w:ind w:firstLine="680"/>
        <w:rPr>
          <w:i/>
          <w:sz w:val="20"/>
          <w:szCs w:val="20"/>
        </w:rPr>
      </w:pPr>
      <w:r w:rsidRPr="00357E6F">
        <w:rPr>
          <w:i/>
          <w:sz w:val="20"/>
          <w:szCs w:val="20"/>
        </w:rPr>
        <w:lastRenderedPageBreak/>
        <w:t xml:space="preserve">Соотношение объема занятий, проводимых путем непосредственного взаимодействия педагогического работника с обучающимися по </w:t>
      </w:r>
      <w:r w:rsidR="002C7F87">
        <w:rPr>
          <w:i/>
          <w:sz w:val="20"/>
          <w:szCs w:val="20"/>
        </w:rPr>
        <w:t xml:space="preserve">очной и </w:t>
      </w:r>
      <w:r w:rsidRPr="00357E6F">
        <w:rPr>
          <w:i/>
          <w:sz w:val="20"/>
          <w:szCs w:val="20"/>
        </w:rPr>
        <w:t>очно-заочной форме - 44%</w:t>
      </w:r>
    </w:p>
    <w:p w:rsidR="008C5BB4" w:rsidRPr="00357E6F" w:rsidRDefault="008C5BB4" w:rsidP="008C5BB4">
      <w:pPr>
        <w:spacing w:before="0" w:beforeAutospacing="0" w:after="0" w:afterAutospacing="0"/>
        <w:rPr>
          <w:b/>
          <w:sz w:val="20"/>
          <w:szCs w:val="20"/>
        </w:rPr>
      </w:pPr>
    </w:p>
    <w:p w:rsidR="008C5BB4" w:rsidRPr="00357E6F" w:rsidRDefault="008C5BB4" w:rsidP="008C5BB4">
      <w:pPr>
        <w:spacing w:before="0" w:beforeAutospacing="0" w:after="0" w:afterAutospacing="0"/>
        <w:rPr>
          <w:b/>
          <w:sz w:val="20"/>
          <w:szCs w:val="20"/>
        </w:rPr>
      </w:pPr>
    </w:p>
    <w:p w:rsidR="008C5BB4" w:rsidRPr="00357E6F" w:rsidRDefault="008C5BB4" w:rsidP="008C5BB4">
      <w:pPr>
        <w:spacing w:before="0" w:beforeAutospacing="0" w:after="0" w:afterAutospacing="0"/>
        <w:rPr>
          <w:b/>
          <w:sz w:val="20"/>
          <w:szCs w:val="20"/>
        </w:rPr>
      </w:pPr>
      <w:r w:rsidRPr="00357E6F">
        <w:rPr>
          <w:b/>
          <w:sz w:val="20"/>
          <w:szCs w:val="20"/>
        </w:rPr>
        <w:t>5.4 Определение соотношения объема занятий, проведенное путем непосредственного взаимодействия педагогического работника с обучающимися по заочной форме</w:t>
      </w:r>
    </w:p>
    <w:p w:rsidR="008C5BB4" w:rsidRPr="00357E6F" w:rsidRDefault="008C5BB4" w:rsidP="008C5BB4">
      <w:pPr>
        <w:spacing w:before="0" w:beforeAutospacing="0" w:after="0" w:afterAutospacing="0"/>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0"/>
        <w:gridCol w:w="3163"/>
        <w:gridCol w:w="2683"/>
        <w:gridCol w:w="2082"/>
      </w:tblGrid>
      <w:tr w:rsidR="008C5BB4" w:rsidRPr="00357E6F" w:rsidTr="009C1438">
        <w:trPr>
          <w:trHeight w:val="190"/>
          <w:tblHeader/>
        </w:trPr>
        <w:tc>
          <w:tcPr>
            <w:tcW w:w="0" w:type="auto"/>
            <w:vMerge w:val="restart"/>
            <w:vAlign w:val="center"/>
          </w:tcPr>
          <w:p w:rsidR="008C5BB4" w:rsidRPr="00357E6F" w:rsidRDefault="008C5BB4" w:rsidP="009C1438">
            <w:pPr>
              <w:spacing w:before="0" w:beforeAutospacing="0" w:after="0" w:afterAutospacing="0"/>
              <w:jc w:val="center"/>
              <w:rPr>
                <w:rFonts w:eastAsia="Times New Roman"/>
                <w:b/>
                <w:sz w:val="20"/>
                <w:szCs w:val="20"/>
              </w:rPr>
            </w:pPr>
            <w:r w:rsidRPr="00357E6F">
              <w:rPr>
                <w:rFonts w:eastAsia="Times New Roman"/>
                <w:b/>
                <w:sz w:val="20"/>
                <w:szCs w:val="20"/>
              </w:rPr>
              <w:t>Виды контактной</w:t>
            </w:r>
          </w:p>
          <w:p w:rsidR="008C5BB4" w:rsidRPr="00357E6F" w:rsidRDefault="008C5BB4" w:rsidP="009C1438">
            <w:pPr>
              <w:spacing w:before="0" w:beforeAutospacing="0" w:after="0" w:afterAutospacing="0"/>
              <w:jc w:val="center"/>
              <w:rPr>
                <w:rFonts w:eastAsia="Times New Roman"/>
                <w:b/>
                <w:sz w:val="20"/>
                <w:szCs w:val="20"/>
              </w:rPr>
            </w:pPr>
            <w:r w:rsidRPr="00357E6F">
              <w:rPr>
                <w:rFonts w:eastAsia="Times New Roman"/>
                <w:b/>
                <w:sz w:val="20"/>
                <w:szCs w:val="20"/>
              </w:rPr>
              <w:t xml:space="preserve">работы </w:t>
            </w:r>
          </w:p>
        </w:tc>
        <w:tc>
          <w:tcPr>
            <w:tcW w:w="5870" w:type="dxa"/>
            <w:gridSpan w:val="2"/>
          </w:tcPr>
          <w:p w:rsidR="008C5BB4" w:rsidRPr="00357E6F" w:rsidRDefault="008C5BB4" w:rsidP="009C1438">
            <w:pPr>
              <w:spacing w:before="0" w:beforeAutospacing="0" w:after="0" w:afterAutospacing="0"/>
              <w:jc w:val="center"/>
              <w:rPr>
                <w:rFonts w:eastAsia="Times New Roman"/>
                <w:b/>
                <w:sz w:val="20"/>
                <w:szCs w:val="20"/>
              </w:rPr>
            </w:pPr>
            <w:r w:rsidRPr="00357E6F">
              <w:rPr>
                <w:rFonts w:eastAsia="Times New Roman"/>
                <w:b/>
                <w:sz w:val="20"/>
                <w:szCs w:val="20"/>
              </w:rPr>
              <w:t xml:space="preserve">Образовательные технологии </w:t>
            </w:r>
          </w:p>
        </w:tc>
        <w:tc>
          <w:tcPr>
            <w:tcW w:w="2091" w:type="dxa"/>
            <w:vMerge w:val="restart"/>
            <w:vAlign w:val="center"/>
          </w:tcPr>
          <w:p w:rsidR="008C5BB4" w:rsidRPr="00357E6F" w:rsidRDefault="008C5BB4" w:rsidP="009C1438">
            <w:pPr>
              <w:spacing w:before="0" w:beforeAutospacing="0" w:after="0" w:afterAutospacing="0"/>
              <w:jc w:val="center"/>
              <w:rPr>
                <w:rFonts w:eastAsia="Times New Roman"/>
                <w:b/>
                <w:sz w:val="20"/>
                <w:szCs w:val="20"/>
              </w:rPr>
            </w:pPr>
            <w:r w:rsidRPr="00357E6F">
              <w:rPr>
                <w:rFonts w:eastAsia="Times New Roman"/>
                <w:b/>
                <w:sz w:val="20"/>
                <w:szCs w:val="20"/>
              </w:rPr>
              <w:t xml:space="preserve">Контактная работа </w:t>
            </w:r>
          </w:p>
          <w:p w:rsidR="008C5BB4" w:rsidRPr="00357E6F" w:rsidRDefault="008C5BB4" w:rsidP="009C1438">
            <w:pPr>
              <w:spacing w:before="0" w:beforeAutospacing="0" w:after="0" w:afterAutospacing="0"/>
              <w:jc w:val="center"/>
              <w:rPr>
                <w:rFonts w:eastAsia="Times New Roman"/>
                <w:b/>
                <w:sz w:val="20"/>
                <w:szCs w:val="20"/>
              </w:rPr>
            </w:pPr>
            <w:r w:rsidRPr="00357E6F">
              <w:rPr>
                <w:rFonts w:eastAsia="Times New Roman"/>
                <w:b/>
                <w:sz w:val="20"/>
                <w:szCs w:val="20"/>
              </w:rPr>
              <w:t xml:space="preserve"> (всего </w:t>
            </w:r>
            <w:proofErr w:type="spellStart"/>
            <w:r w:rsidRPr="00357E6F">
              <w:rPr>
                <w:rFonts w:eastAsia="Times New Roman"/>
                <w:b/>
                <w:sz w:val="20"/>
                <w:szCs w:val="20"/>
              </w:rPr>
              <w:t>ак.ч</w:t>
            </w:r>
            <w:proofErr w:type="spellEnd"/>
            <w:r w:rsidRPr="00357E6F">
              <w:rPr>
                <w:rFonts w:eastAsia="Times New Roman"/>
                <w:b/>
                <w:sz w:val="20"/>
                <w:szCs w:val="20"/>
              </w:rPr>
              <w:t>.)</w:t>
            </w:r>
          </w:p>
        </w:tc>
      </w:tr>
      <w:tr w:rsidR="008C5BB4" w:rsidRPr="00357E6F" w:rsidTr="009C1438">
        <w:trPr>
          <w:trHeight w:val="577"/>
          <w:tblHeader/>
        </w:trPr>
        <w:tc>
          <w:tcPr>
            <w:tcW w:w="0" w:type="auto"/>
            <w:vMerge/>
          </w:tcPr>
          <w:p w:rsidR="008C5BB4" w:rsidRPr="00357E6F" w:rsidRDefault="008C5BB4" w:rsidP="009C1438">
            <w:pPr>
              <w:spacing w:before="0" w:beforeAutospacing="0" w:after="0" w:afterAutospacing="0"/>
              <w:jc w:val="center"/>
              <w:rPr>
                <w:rFonts w:eastAsia="Times New Roman"/>
                <w:sz w:val="20"/>
                <w:szCs w:val="20"/>
              </w:rPr>
            </w:pPr>
          </w:p>
        </w:tc>
        <w:tc>
          <w:tcPr>
            <w:tcW w:w="3177" w:type="dxa"/>
          </w:tcPr>
          <w:p w:rsidR="008C5BB4" w:rsidRPr="00357E6F" w:rsidRDefault="008C5BB4" w:rsidP="009C1438">
            <w:pPr>
              <w:spacing w:before="0" w:beforeAutospacing="0" w:after="0" w:afterAutospacing="0"/>
              <w:jc w:val="center"/>
              <w:rPr>
                <w:rFonts w:eastAsia="Times New Roman"/>
                <w:b/>
                <w:sz w:val="20"/>
                <w:szCs w:val="20"/>
              </w:rPr>
            </w:pPr>
            <w:r w:rsidRPr="00357E6F">
              <w:rPr>
                <w:rFonts w:eastAsia="Times New Roman"/>
                <w:b/>
                <w:sz w:val="20"/>
                <w:szCs w:val="20"/>
              </w:rPr>
              <w:t>Объем занятий, проводимых путем непосредственного взаимодействия педагогического работника с обучающимися</w:t>
            </w:r>
          </w:p>
          <w:p w:rsidR="008C5BB4" w:rsidRPr="00357E6F" w:rsidRDefault="008C5BB4" w:rsidP="009C1438">
            <w:pPr>
              <w:spacing w:before="0" w:beforeAutospacing="0" w:after="0" w:afterAutospacing="0"/>
              <w:jc w:val="center"/>
              <w:rPr>
                <w:rFonts w:eastAsia="Times New Roman"/>
                <w:b/>
                <w:sz w:val="20"/>
                <w:szCs w:val="20"/>
              </w:rPr>
            </w:pPr>
            <w:r w:rsidRPr="00357E6F">
              <w:rPr>
                <w:rFonts w:eastAsia="Times New Roman"/>
                <w:b/>
                <w:sz w:val="20"/>
                <w:szCs w:val="20"/>
              </w:rPr>
              <w:t>(</w:t>
            </w:r>
            <w:proofErr w:type="spellStart"/>
            <w:r w:rsidRPr="00357E6F">
              <w:rPr>
                <w:rFonts w:eastAsia="Times New Roman"/>
                <w:b/>
                <w:sz w:val="20"/>
                <w:szCs w:val="20"/>
              </w:rPr>
              <w:t>ак.ч</w:t>
            </w:r>
            <w:proofErr w:type="spellEnd"/>
            <w:r w:rsidRPr="00357E6F">
              <w:rPr>
                <w:rFonts w:eastAsia="Times New Roman"/>
                <w:b/>
                <w:sz w:val="20"/>
                <w:szCs w:val="20"/>
              </w:rPr>
              <w:t>)</w:t>
            </w:r>
          </w:p>
        </w:tc>
        <w:tc>
          <w:tcPr>
            <w:tcW w:w="2693" w:type="dxa"/>
          </w:tcPr>
          <w:p w:rsidR="008C5BB4" w:rsidRPr="00357E6F" w:rsidRDefault="008C5BB4" w:rsidP="009C1438">
            <w:pPr>
              <w:spacing w:before="0" w:beforeAutospacing="0" w:after="0" w:afterAutospacing="0"/>
              <w:jc w:val="center"/>
              <w:rPr>
                <w:rFonts w:eastAsia="Times New Roman"/>
                <w:b/>
                <w:sz w:val="20"/>
                <w:szCs w:val="20"/>
              </w:rPr>
            </w:pPr>
            <w:r w:rsidRPr="00357E6F">
              <w:rPr>
                <w:rFonts w:eastAsia="Times New Roman"/>
                <w:b/>
                <w:sz w:val="20"/>
                <w:szCs w:val="20"/>
              </w:rPr>
              <w:t>Объем занятий с применением электронного обучения, дистанционных образовательных технологий (</w:t>
            </w:r>
            <w:proofErr w:type="spellStart"/>
            <w:r w:rsidRPr="00357E6F">
              <w:rPr>
                <w:rFonts w:eastAsia="Times New Roman"/>
                <w:b/>
                <w:sz w:val="20"/>
                <w:szCs w:val="20"/>
              </w:rPr>
              <w:t>ак.ч</w:t>
            </w:r>
            <w:proofErr w:type="spellEnd"/>
            <w:r w:rsidRPr="00357E6F">
              <w:rPr>
                <w:rFonts w:eastAsia="Times New Roman"/>
                <w:b/>
                <w:sz w:val="20"/>
                <w:szCs w:val="20"/>
              </w:rPr>
              <w:t>)</w:t>
            </w:r>
          </w:p>
        </w:tc>
        <w:tc>
          <w:tcPr>
            <w:tcW w:w="2091" w:type="dxa"/>
            <w:vMerge/>
            <w:vAlign w:val="center"/>
          </w:tcPr>
          <w:p w:rsidR="008C5BB4" w:rsidRPr="00357E6F" w:rsidRDefault="008C5BB4" w:rsidP="009C1438">
            <w:pPr>
              <w:spacing w:before="0" w:beforeAutospacing="0" w:after="0" w:afterAutospacing="0"/>
              <w:jc w:val="center"/>
              <w:rPr>
                <w:rFonts w:eastAsia="Times New Roman"/>
                <w:sz w:val="20"/>
                <w:szCs w:val="20"/>
              </w:rPr>
            </w:pPr>
          </w:p>
        </w:tc>
      </w:tr>
      <w:tr w:rsidR="008C5BB4" w:rsidRPr="00357E6F" w:rsidTr="009C1438">
        <w:trPr>
          <w:trHeight w:val="171"/>
          <w:tblHeader/>
        </w:trPr>
        <w:tc>
          <w:tcPr>
            <w:tcW w:w="0" w:type="auto"/>
          </w:tcPr>
          <w:p w:rsidR="008C5BB4" w:rsidRPr="00357E6F" w:rsidRDefault="008C5BB4" w:rsidP="009C1438">
            <w:pPr>
              <w:spacing w:before="0" w:beforeAutospacing="0" w:after="0" w:afterAutospacing="0"/>
              <w:jc w:val="center"/>
              <w:rPr>
                <w:rFonts w:eastAsia="Times New Roman"/>
                <w:sz w:val="20"/>
                <w:szCs w:val="20"/>
              </w:rPr>
            </w:pPr>
            <w:r w:rsidRPr="00357E6F">
              <w:rPr>
                <w:rFonts w:eastAsia="Times New Roman"/>
                <w:sz w:val="20"/>
                <w:szCs w:val="20"/>
              </w:rPr>
              <w:t>1</w:t>
            </w:r>
          </w:p>
        </w:tc>
        <w:tc>
          <w:tcPr>
            <w:tcW w:w="3177" w:type="dxa"/>
          </w:tcPr>
          <w:p w:rsidR="008C5BB4" w:rsidRPr="00357E6F" w:rsidRDefault="008C5BB4" w:rsidP="009C1438">
            <w:pPr>
              <w:spacing w:before="0" w:beforeAutospacing="0" w:after="0" w:afterAutospacing="0"/>
              <w:jc w:val="center"/>
              <w:rPr>
                <w:rFonts w:eastAsia="Times New Roman"/>
                <w:sz w:val="20"/>
                <w:szCs w:val="20"/>
              </w:rPr>
            </w:pPr>
            <w:r w:rsidRPr="00357E6F">
              <w:rPr>
                <w:rFonts w:eastAsia="Times New Roman"/>
                <w:sz w:val="20"/>
                <w:szCs w:val="20"/>
              </w:rPr>
              <w:t>2</w:t>
            </w:r>
          </w:p>
        </w:tc>
        <w:tc>
          <w:tcPr>
            <w:tcW w:w="2693" w:type="dxa"/>
          </w:tcPr>
          <w:p w:rsidR="008C5BB4" w:rsidRPr="00357E6F" w:rsidRDefault="008C5BB4" w:rsidP="009C1438">
            <w:pPr>
              <w:spacing w:before="0" w:beforeAutospacing="0" w:after="0" w:afterAutospacing="0"/>
              <w:jc w:val="center"/>
              <w:rPr>
                <w:rFonts w:eastAsia="Times New Roman"/>
                <w:sz w:val="20"/>
                <w:szCs w:val="20"/>
              </w:rPr>
            </w:pPr>
            <w:r w:rsidRPr="00357E6F">
              <w:rPr>
                <w:rFonts w:eastAsia="Times New Roman"/>
                <w:sz w:val="20"/>
                <w:szCs w:val="20"/>
              </w:rPr>
              <w:t>3</w:t>
            </w:r>
          </w:p>
        </w:tc>
        <w:tc>
          <w:tcPr>
            <w:tcW w:w="2091" w:type="dxa"/>
          </w:tcPr>
          <w:p w:rsidR="008C5BB4" w:rsidRPr="00357E6F" w:rsidRDefault="008C5BB4" w:rsidP="009C1438">
            <w:pPr>
              <w:spacing w:before="0" w:beforeAutospacing="0" w:after="0" w:afterAutospacing="0"/>
              <w:jc w:val="center"/>
              <w:rPr>
                <w:rFonts w:eastAsia="Times New Roman"/>
                <w:sz w:val="20"/>
                <w:szCs w:val="20"/>
              </w:rPr>
            </w:pPr>
            <w:r w:rsidRPr="00357E6F">
              <w:rPr>
                <w:rFonts w:eastAsia="Times New Roman"/>
                <w:sz w:val="20"/>
                <w:szCs w:val="20"/>
              </w:rPr>
              <w:t>4</w:t>
            </w:r>
          </w:p>
        </w:tc>
      </w:tr>
      <w:tr w:rsidR="008C5BB4" w:rsidRPr="00357E6F" w:rsidTr="009C1438">
        <w:tc>
          <w:tcPr>
            <w:tcW w:w="0" w:type="auto"/>
          </w:tcPr>
          <w:p w:rsidR="008C5BB4" w:rsidRPr="00357E6F" w:rsidRDefault="008C5BB4" w:rsidP="009C1438">
            <w:pPr>
              <w:spacing w:before="0" w:beforeAutospacing="0" w:after="0" w:afterAutospacing="0"/>
              <w:rPr>
                <w:rFonts w:eastAsia="Times New Roman"/>
                <w:b/>
                <w:sz w:val="20"/>
                <w:szCs w:val="20"/>
              </w:rPr>
            </w:pPr>
            <w:r w:rsidRPr="00357E6F">
              <w:rPr>
                <w:rFonts w:eastAsia="Times New Roman"/>
                <w:b/>
                <w:sz w:val="20"/>
                <w:szCs w:val="20"/>
              </w:rPr>
              <w:t>Лекционного типа (лекции)</w:t>
            </w:r>
          </w:p>
        </w:tc>
        <w:tc>
          <w:tcPr>
            <w:tcW w:w="3177" w:type="dxa"/>
            <w:vAlign w:val="center"/>
          </w:tcPr>
          <w:p w:rsidR="008C5BB4" w:rsidRPr="00357E6F" w:rsidRDefault="008C5BB4" w:rsidP="009C1438">
            <w:pPr>
              <w:spacing w:before="0" w:beforeAutospacing="0" w:after="0" w:afterAutospacing="0"/>
              <w:jc w:val="center"/>
              <w:rPr>
                <w:rFonts w:eastAsia="Times New Roman"/>
                <w:sz w:val="20"/>
                <w:szCs w:val="20"/>
              </w:rPr>
            </w:pPr>
            <w:r w:rsidRPr="00357E6F">
              <w:rPr>
                <w:rFonts w:eastAsia="Times New Roman"/>
                <w:sz w:val="20"/>
                <w:szCs w:val="20"/>
              </w:rPr>
              <w:t>2</w:t>
            </w:r>
          </w:p>
        </w:tc>
        <w:tc>
          <w:tcPr>
            <w:tcW w:w="2693" w:type="dxa"/>
            <w:vAlign w:val="center"/>
          </w:tcPr>
          <w:p w:rsidR="008C5BB4" w:rsidRPr="00357E6F" w:rsidRDefault="008C5BB4" w:rsidP="009C1438">
            <w:pPr>
              <w:spacing w:before="0" w:beforeAutospacing="0" w:after="0" w:afterAutospacing="0"/>
              <w:jc w:val="center"/>
              <w:rPr>
                <w:rFonts w:eastAsia="Times New Roman"/>
                <w:i/>
                <w:sz w:val="20"/>
                <w:szCs w:val="20"/>
              </w:rPr>
            </w:pPr>
            <w:r w:rsidRPr="00357E6F">
              <w:rPr>
                <w:rFonts w:eastAsia="Times New Roman"/>
                <w:i/>
                <w:sz w:val="20"/>
                <w:szCs w:val="20"/>
              </w:rPr>
              <w:t>-</w:t>
            </w:r>
          </w:p>
        </w:tc>
        <w:tc>
          <w:tcPr>
            <w:tcW w:w="2091" w:type="dxa"/>
            <w:vAlign w:val="center"/>
          </w:tcPr>
          <w:p w:rsidR="008C5BB4" w:rsidRPr="00357E6F" w:rsidRDefault="008C5BB4" w:rsidP="009C1438">
            <w:pPr>
              <w:spacing w:before="0" w:beforeAutospacing="0" w:after="0" w:afterAutospacing="0"/>
              <w:jc w:val="center"/>
              <w:rPr>
                <w:rFonts w:eastAsia="Times New Roman"/>
                <w:b/>
                <w:sz w:val="20"/>
                <w:szCs w:val="20"/>
              </w:rPr>
            </w:pPr>
            <w:r w:rsidRPr="00357E6F">
              <w:rPr>
                <w:rFonts w:eastAsia="Times New Roman"/>
                <w:b/>
                <w:sz w:val="20"/>
                <w:szCs w:val="20"/>
              </w:rPr>
              <w:t>2</w:t>
            </w:r>
          </w:p>
          <w:p w:rsidR="008C5BB4" w:rsidRPr="00357E6F" w:rsidRDefault="008C5BB4" w:rsidP="009C1438">
            <w:pPr>
              <w:spacing w:before="0" w:beforeAutospacing="0" w:after="0" w:afterAutospacing="0"/>
              <w:jc w:val="center"/>
              <w:rPr>
                <w:rFonts w:eastAsia="Times New Roman"/>
                <w:b/>
                <w:sz w:val="20"/>
                <w:szCs w:val="20"/>
              </w:rPr>
            </w:pPr>
          </w:p>
        </w:tc>
      </w:tr>
      <w:tr w:rsidR="008C5BB4" w:rsidRPr="00357E6F" w:rsidTr="009C1438">
        <w:trPr>
          <w:trHeight w:val="337"/>
        </w:trPr>
        <w:tc>
          <w:tcPr>
            <w:tcW w:w="0" w:type="auto"/>
          </w:tcPr>
          <w:p w:rsidR="008C5BB4" w:rsidRPr="00357E6F" w:rsidRDefault="008C5BB4" w:rsidP="009C1438">
            <w:pPr>
              <w:spacing w:before="0" w:beforeAutospacing="0" w:after="0" w:afterAutospacing="0"/>
              <w:rPr>
                <w:rFonts w:eastAsia="Times New Roman"/>
                <w:b/>
                <w:sz w:val="20"/>
                <w:szCs w:val="20"/>
              </w:rPr>
            </w:pPr>
            <w:r w:rsidRPr="00357E6F">
              <w:rPr>
                <w:rFonts w:eastAsia="Times New Roman"/>
                <w:b/>
                <w:sz w:val="20"/>
                <w:szCs w:val="20"/>
              </w:rPr>
              <w:t>Семинарского типа</w:t>
            </w:r>
          </w:p>
          <w:p w:rsidR="008C5BB4" w:rsidRPr="00357E6F" w:rsidRDefault="008C5BB4" w:rsidP="009C1438">
            <w:pPr>
              <w:spacing w:before="0" w:beforeAutospacing="0" w:after="0" w:afterAutospacing="0"/>
              <w:rPr>
                <w:rFonts w:eastAsia="Times New Roman"/>
                <w:b/>
                <w:sz w:val="20"/>
                <w:szCs w:val="20"/>
              </w:rPr>
            </w:pPr>
            <w:r w:rsidRPr="00357E6F">
              <w:rPr>
                <w:rFonts w:eastAsia="Times New Roman"/>
                <w:b/>
                <w:sz w:val="20"/>
                <w:szCs w:val="20"/>
              </w:rPr>
              <w:t>(семинар дискуссия)</w:t>
            </w:r>
          </w:p>
          <w:p w:rsidR="008C5BB4" w:rsidRPr="00357E6F" w:rsidRDefault="008C5BB4" w:rsidP="009C1438">
            <w:pPr>
              <w:spacing w:before="0" w:beforeAutospacing="0" w:after="0" w:afterAutospacing="0"/>
              <w:rPr>
                <w:rFonts w:eastAsia="Times New Roman"/>
                <w:b/>
                <w:sz w:val="20"/>
                <w:szCs w:val="20"/>
              </w:rPr>
            </w:pPr>
          </w:p>
        </w:tc>
        <w:tc>
          <w:tcPr>
            <w:tcW w:w="3177" w:type="dxa"/>
            <w:vAlign w:val="center"/>
          </w:tcPr>
          <w:p w:rsidR="008C5BB4" w:rsidRPr="00357E6F" w:rsidRDefault="008C5BB4" w:rsidP="009C1438">
            <w:pPr>
              <w:spacing w:before="0" w:beforeAutospacing="0" w:after="0" w:afterAutospacing="0"/>
              <w:jc w:val="center"/>
              <w:rPr>
                <w:rFonts w:eastAsia="Times New Roman"/>
                <w:sz w:val="20"/>
                <w:szCs w:val="20"/>
              </w:rPr>
            </w:pPr>
            <w:r w:rsidRPr="00357E6F">
              <w:rPr>
                <w:rFonts w:eastAsia="Times New Roman"/>
                <w:sz w:val="20"/>
                <w:szCs w:val="20"/>
              </w:rPr>
              <w:t>-</w:t>
            </w:r>
          </w:p>
        </w:tc>
        <w:tc>
          <w:tcPr>
            <w:tcW w:w="2693" w:type="dxa"/>
            <w:vAlign w:val="center"/>
          </w:tcPr>
          <w:p w:rsidR="008C5BB4" w:rsidRPr="00357E6F" w:rsidRDefault="008C5BB4" w:rsidP="009C1438">
            <w:pPr>
              <w:spacing w:before="0" w:beforeAutospacing="0" w:after="0" w:afterAutospacing="0"/>
              <w:jc w:val="center"/>
              <w:rPr>
                <w:rFonts w:eastAsia="Times New Roman"/>
                <w:sz w:val="20"/>
                <w:szCs w:val="20"/>
              </w:rPr>
            </w:pPr>
            <w:r w:rsidRPr="00357E6F">
              <w:rPr>
                <w:rFonts w:eastAsia="Times New Roman"/>
                <w:sz w:val="20"/>
                <w:szCs w:val="20"/>
              </w:rPr>
              <w:t>-</w:t>
            </w:r>
          </w:p>
        </w:tc>
        <w:tc>
          <w:tcPr>
            <w:tcW w:w="2091" w:type="dxa"/>
            <w:vAlign w:val="center"/>
          </w:tcPr>
          <w:p w:rsidR="008C5BB4" w:rsidRPr="00357E6F" w:rsidRDefault="008C5BB4" w:rsidP="009C1438">
            <w:pPr>
              <w:spacing w:before="0" w:beforeAutospacing="0" w:after="0" w:afterAutospacing="0"/>
              <w:jc w:val="center"/>
              <w:rPr>
                <w:rFonts w:eastAsia="Times New Roman"/>
                <w:b/>
                <w:sz w:val="20"/>
                <w:szCs w:val="20"/>
              </w:rPr>
            </w:pPr>
          </w:p>
        </w:tc>
      </w:tr>
      <w:tr w:rsidR="008C5BB4" w:rsidRPr="00357E6F" w:rsidTr="009C1438">
        <w:tc>
          <w:tcPr>
            <w:tcW w:w="0" w:type="auto"/>
          </w:tcPr>
          <w:p w:rsidR="008C5BB4" w:rsidRPr="00357E6F" w:rsidRDefault="008C5BB4" w:rsidP="009C1438">
            <w:pPr>
              <w:spacing w:before="0" w:beforeAutospacing="0" w:after="0" w:afterAutospacing="0"/>
              <w:rPr>
                <w:rFonts w:eastAsia="Times New Roman"/>
                <w:b/>
                <w:sz w:val="20"/>
                <w:szCs w:val="20"/>
              </w:rPr>
            </w:pPr>
            <w:r w:rsidRPr="00357E6F">
              <w:rPr>
                <w:rFonts w:eastAsia="Times New Roman"/>
                <w:b/>
                <w:sz w:val="20"/>
                <w:szCs w:val="20"/>
              </w:rPr>
              <w:t>Семинарского типа</w:t>
            </w:r>
          </w:p>
          <w:p w:rsidR="008C5BB4" w:rsidRPr="00357E6F" w:rsidRDefault="008C5BB4" w:rsidP="009C1438">
            <w:pPr>
              <w:spacing w:before="0" w:beforeAutospacing="0" w:after="0" w:afterAutospacing="0"/>
              <w:rPr>
                <w:rFonts w:eastAsia="Times New Roman"/>
                <w:b/>
                <w:sz w:val="20"/>
                <w:szCs w:val="20"/>
              </w:rPr>
            </w:pPr>
            <w:r w:rsidRPr="00357E6F">
              <w:rPr>
                <w:rFonts w:eastAsia="Times New Roman"/>
                <w:b/>
                <w:sz w:val="20"/>
                <w:szCs w:val="20"/>
              </w:rPr>
              <w:t>(практические занятия)</w:t>
            </w:r>
          </w:p>
        </w:tc>
        <w:tc>
          <w:tcPr>
            <w:tcW w:w="3177" w:type="dxa"/>
            <w:vAlign w:val="center"/>
          </w:tcPr>
          <w:p w:rsidR="008C5BB4" w:rsidRPr="00357E6F" w:rsidRDefault="008C5BB4" w:rsidP="009C1438">
            <w:pPr>
              <w:spacing w:before="0" w:beforeAutospacing="0" w:after="0" w:afterAutospacing="0"/>
              <w:jc w:val="center"/>
              <w:rPr>
                <w:rFonts w:eastAsia="Times New Roman"/>
                <w:sz w:val="20"/>
                <w:szCs w:val="20"/>
              </w:rPr>
            </w:pPr>
            <w:r w:rsidRPr="00357E6F">
              <w:rPr>
                <w:rFonts w:eastAsia="Times New Roman"/>
                <w:sz w:val="20"/>
                <w:szCs w:val="20"/>
              </w:rPr>
              <w:t>-</w:t>
            </w:r>
          </w:p>
        </w:tc>
        <w:tc>
          <w:tcPr>
            <w:tcW w:w="2693" w:type="dxa"/>
            <w:vAlign w:val="center"/>
          </w:tcPr>
          <w:p w:rsidR="008C5BB4" w:rsidRPr="00357E6F" w:rsidRDefault="008C5BB4" w:rsidP="009C1438">
            <w:pPr>
              <w:spacing w:before="0" w:beforeAutospacing="0" w:after="0" w:afterAutospacing="0"/>
              <w:jc w:val="center"/>
              <w:rPr>
                <w:rFonts w:eastAsia="Times New Roman"/>
                <w:sz w:val="20"/>
                <w:szCs w:val="20"/>
              </w:rPr>
            </w:pPr>
            <w:r w:rsidRPr="00357E6F">
              <w:rPr>
                <w:rFonts w:eastAsia="Times New Roman"/>
                <w:sz w:val="20"/>
                <w:szCs w:val="20"/>
              </w:rPr>
              <w:t>6</w:t>
            </w:r>
          </w:p>
        </w:tc>
        <w:tc>
          <w:tcPr>
            <w:tcW w:w="2091" w:type="dxa"/>
            <w:vAlign w:val="center"/>
          </w:tcPr>
          <w:p w:rsidR="008C5BB4" w:rsidRPr="00357E6F" w:rsidRDefault="008C5BB4" w:rsidP="009C1438">
            <w:pPr>
              <w:spacing w:before="0" w:beforeAutospacing="0" w:after="0" w:afterAutospacing="0"/>
              <w:jc w:val="center"/>
              <w:rPr>
                <w:rFonts w:eastAsia="Times New Roman"/>
                <w:b/>
                <w:sz w:val="20"/>
                <w:szCs w:val="20"/>
              </w:rPr>
            </w:pPr>
            <w:r w:rsidRPr="00357E6F">
              <w:rPr>
                <w:rFonts w:eastAsia="Times New Roman"/>
                <w:b/>
                <w:sz w:val="20"/>
                <w:szCs w:val="20"/>
              </w:rPr>
              <w:t>6</w:t>
            </w:r>
          </w:p>
        </w:tc>
      </w:tr>
      <w:tr w:rsidR="008C5BB4" w:rsidRPr="00357E6F" w:rsidTr="009C1438">
        <w:tc>
          <w:tcPr>
            <w:tcW w:w="0" w:type="auto"/>
          </w:tcPr>
          <w:p w:rsidR="008C5BB4" w:rsidRPr="00357E6F" w:rsidRDefault="008C5BB4" w:rsidP="009C1438">
            <w:pPr>
              <w:spacing w:before="0" w:beforeAutospacing="0" w:after="0" w:afterAutospacing="0"/>
              <w:rPr>
                <w:rFonts w:eastAsia="Times New Roman"/>
                <w:b/>
                <w:sz w:val="20"/>
                <w:szCs w:val="20"/>
              </w:rPr>
            </w:pPr>
            <w:r w:rsidRPr="00357E6F">
              <w:rPr>
                <w:rFonts w:eastAsia="Times New Roman"/>
                <w:b/>
                <w:sz w:val="20"/>
                <w:szCs w:val="20"/>
              </w:rPr>
              <w:t>Семинарского типа</w:t>
            </w:r>
          </w:p>
          <w:p w:rsidR="008C5BB4" w:rsidRPr="00357E6F" w:rsidRDefault="008C5BB4" w:rsidP="009C1438">
            <w:pPr>
              <w:spacing w:before="0" w:beforeAutospacing="0" w:after="0" w:afterAutospacing="0"/>
              <w:rPr>
                <w:rFonts w:eastAsia="Times New Roman"/>
                <w:b/>
                <w:sz w:val="20"/>
                <w:szCs w:val="20"/>
              </w:rPr>
            </w:pPr>
            <w:r w:rsidRPr="00357E6F">
              <w:rPr>
                <w:rFonts w:eastAsia="Times New Roman"/>
                <w:b/>
                <w:sz w:val="20"/>
                <w:szCs w:val="20"/>
              </w:rPr>
              <w:t>(курсовое проектирование (работа))</w:t>
            </w:r>
          </w:p>
        </w:tc>
        <w:tc>
          <w:tcPr>
            <w:tcW w:w="3177" w:type="dxa"/>
            <w:vAlign w:val="center"/>
          </w:tcPr>
          <w:p w:rsidR="008C5BB4" w:rsidRPr="00357E6F" w:rsidRDefault="008C5BB4" w:rsidP="009C1438">
            <w:pPr>
              <w:spacing w:before="0" w:beforeAutospacing="0" w:after="0" w:afterAutospacing="0"/>
              <w:jc w:val="center"/>
              <w:rPr>
                <w:rFonts w:eastAsia="Times New Roman"/>
                <w:sz w:val="20"/>
                <w:szCs w:val="20"/>
              </w:rPr>
            </w:pPr>
            <w:r w:rsidRPr="00357E6F">
              <w:rPr>
                <w:rFonts w:eastAsia="Times New Roman"/>
                <w:sz w:val="20"/>
                <w:szCs w:val="20"/>
              </w:rPr>
              <w:t>-</w:t>
            </w:r>
          </w:p>
        </w:tc>
        <w:tc>
          <w:tcPr>
            <w:tcW w:w="2693" w:type="dxa"/>
            <w:vAlign w:val="center"/>
          </w:tcPr>
          <w:p w:rsidR="008C5BB4" w:rsidRPr="00357E6F" w:rsidRDefault="008C5BB4" w:rsidP="009C1438">
            <w:pPr>
              <w:spacing w:before="0" w:beforeAutospacing="0" w:after="0" w:afterAutospacing="0"/>
              <w:jc w:val="center"/>
              <w:rPr>
                <w:rFonts w:eastAsia="Times New Roman"/>
                <w:sz w:val="20"/>
                <w:szCs w:val="20"/>
              </w:rPr>
            </w:pPr>
            <w:r w:rsidRPr="00357E6F">
              <w:rPr>
                <w:rFonts w:eastAsia="Times New Roman"/>
                <w:sz w:val="20"/>
                <w:szCs w:val="20"/>
              </w:rPr>
              <w:t>-</w:t>
            </w:r>
          </w:p>
        </w:tc>
        <w:tc>
          <w:tcPr>
            <w:tcW w:w="2091" w:type="dxa"/>
            <w:vAlign w:val="center"/>
          </w:tcPr>
          <w:p w:rsidR="008C5BB4" w:rsidRPr="00357E6F" w:rsidRDefault="008C5BB4" w:rsidP="009C1438">
            <w:pPr>
              <w:spacing w:before="0" w:beforeAutospacing="0" w:after="0" w:afterAutospacing="0"/>
              <w:jc w:val="center"/>
              <w:rPr>
                <w:rFonts w:eastAsia="Times New Roman"/>
                <w:sz w:val="20"/>
                <w:szCs w:val="20"/>
              </w:rPr>
            </w:pPr>
          </w:p>
        </w:tc>
      </w:tr>
      <w:tr w:rsidR="008C5BB4" w:rsidRPr="00357E6F" w:rsidTr="009C1438">
        <w:tc>
          <w:tcPr>
            <w:tcW w:w="0" w:type="auto"/>
          </w:tcPr>
          <w:p w:rsidR="008C5BB4" w:rsidRPr="00357E6F" w:rsidRDefault="008C5BB4" w:rsidP="009C1438">
            <w:pPr>
              <w:spacing w:before="0" w:beforeAutospacing="0" w:after="0" w:afterAutospacing="0"/>
              <w:rPr>
                <w:rFonts w:eastAsia="Times New Roman"/>
                <w:b/>
                <w:sz w:val="20"/>
                <w:szCs w:val="20"/>
              </w:rPr>
            </w:pPr>
            <w:r w:rsidRPr="00357E6F">
              <w:rPr>
                <w:rFonts w:eastAsia="Times New Roman"/>
                <w:b/>
                <w:sz w:val="20"/>
                <w:szCs w:val="20"/>
              </w:rPr>
              <w:t>Семинарского типа</w:t>
            </w:r>
          </w:p>
          <w:p w:rsidR="008C5BB4" w:rsidRPr="00357E6F" w:rsidRDefault="008C5BB4" w:rsidP="009C1438">
            <w:pPr>
              <w:spacing w:before="0" w:beforeAutospacing="0" w:after="0" w:afterAutospacing="0"/>
              <w:rPr>
                <w:rFonts w:eastAsia="Times New Roman"/>
                <w:b/>
                <w:sz w:val="20"/>
                <w:szCs w:val="20"/>
              </w:rPr>
            </w:pPr>
            <w:r w:rsidRPr="00357E6F">
              <w:rPr>
                <w:rFonts w:eastAsia="Times New Roman"/>
                <w:b/>
                <w:sz w:val="20"/>
                <w:szCs w:val="20"/>
              </w:rPr>
              <w:t>(лабораторные работы)</w:t>
            </w:r>
          </w:p>
        </w:tc>
        <w:tc>
          <w:tcPr>
            <w:tcW w:w="3177" w:type="dxa"/>
            <w:vAlign w:val="center"/>
          </w:tcPr>
          <w:p w:rsidR="008C5BB4" w:rsidRPr="00357E6F" w:rsidRDefault="008C5BB4" w:rsidP="009C1438">
            <w:pPr>
              <w:spacing w:before="0" w:beforeAutospacing="0" w:after="0" w:afterAutospacing="0"/>
              <w:jc w:val="center"/>
              <w:rPr>
                <w:rFonts w:eastAsia="Times New Roman"/>
                <w:sz w:val="20"/>
                <w:szCs w:val="20"/>
              </w:rPr>
            </w:pPr>
            <w:r w:rsidRPr="00357E6F">
              <w:rPr>
                <w:rFonts w:eastAsia="Times New Roman"/>
                <w:sz w:val="20"/>
                <w:szCs w:val="20"/>
              </w:rPr>
              <w:t>-</w:t>
            </w:r>
          </w:p>
        </w:tc>
        <w:tc>
          <w:tcPr>
            <w:tcW w:w="2693" w:type="dxa"/>
            <w:vAlign w:val="center"/>
          </w:tcPr>
          <w:p w:rsidR="008C5BB4" w:rsidRPr="00357E6F" w:rsidRDefault="008C5BB4" w:rsidP="009C1438">
            <w:pPr>
              <w:spacing w:before="0" w:beforeAutospacing="0" w:after="0" w:afterAutospacing="0"/>
              <w:jc w:val="center"/>
              <w:rPr>
                <w:rFonts w:eastAsia="Times New Roman"/>
                <w:sz w:val="20"/>
                <w:szCs w:val="20"/>
              </w:rPr>
            </w:pPr>
            <w:r w:rsidRPr="00357E6F">
              <w:rPr>
                <w:rFonts w:eastAsia="Times New Roman"/>
                <w:sz w:val="20"/>
                <w:szCs w:val="20"/>
              </w:rPr>
              <w:t>-</w:t>
            </w:r>
          </w:p>
        </w:tc>
        <w:tc>
          <w:tcPr>
            <w:tcW w:w="2091" w:type="dxa"/>
            <w:vAlign w:val="center"/>
          </w:tcPr>
          <w:p w:rsidR="008C5BB4" w:rsidRPr="00357E6F" w:rsidRDefault="008C5BB4" w:rsidP="009C1438">
            <w:pPr>
              <w:spacing w:before="0" w:beforeAutospacing="0" w:after="0" w:afterAutospacing="0"/>
              <w:jc w:val="center"/>
              <w:rPr>
                <w:rFonts w:eastAsia="Times New Roman"/>
                <w:sz w:val="20"/>
                <w:szCs w:val="20"/>
              </w:rPr>
            </w:pPr>
          </w:p>
        </w:tc>
      </w:tr>
      <w:tr w:rsidR="008C5BB4" w:rsidRPr="00357E6F" w:rsidTr="009C1438">
        <w:tc>
          <w:tcPr>
            <w:tcW w:w="0" w:type="auto"/>
          </w:tcPr>
          <w:p w:rsidR="008C5BB4" w:rsidRPr="00357E6F" w:rsidRDefault="008C5BB4" w:rsidP="009C1438">
            <w:pPr>
              <w:spacing w:before="0" w:beforeAutospacing="0" w:after="0" w:afterAutospacing="0"/>
              <w:rPr>
                <w:rFonts w:eastAsia="Times New Roman"/>
                <w:b/>
                <w:sz w:val="20"/>
                <w:szCs w:val="20"/>
              </w:rPr>
            </w:pPr>
            <w:r w:rsidRPr="00357E6F">
              <w:rPr>
                <w:rFonts w:eastAsia="Times New Roman"/>
                <w:b/>
                <w:sz w:val="20"/>
                <w:szCs w:val="20"/>
              </w:rPr>
              <w:t>Промежуточная аттестация (экзамен)</w:t>
            </w:r>
          </w:p>
        </w:tc>
        <w:tc>
          <w:tcPr>
            <w:tcW w:w="3177" w:type="dxa"/>
            <w:vAlign w:val="center"/>
          </w:tcPr>
          <w:p w:rsidR="008C5BB4" w:rsidRPr="00357E6F" w:rsidRDefault="008C5BB4" w:rsidP="009C1438">
            <w:pPr>
              <w:spacing w:before="0" w:beforeAutospacing="0" w:after="0" w:afterAutospacing="0"/>
              <w:jc w:val="center"/>
              <w:rPr>
                <w:rFonts w:eastAsia="Times New Roman"/>
                <w:sz w:val="20"/>
                <w:szCs w:val="20"/>
              </w:rPr>
            </w:pPr>
            <w:r w:rsidRPr="00357E6F">
              <w:rPr>
                <w:rFonts w:eastAsia="Times New Roman"/>
                <w:sz w:val="20"/>
                <w:szCs w:val="20"/>
              </w:rPr>
              <w:t>2,2</w:t>
            </w:r>
          </w:p>
        </w:tc>
        <w:tc>
          <w:tcPr>
            <w:tcW w:w="2693" w:type="dxa"/>
            <w:vAlign w:val="center"/>
          </w:tcPr>
          <w:p w:rsidR="008C5BB4" w:rsidRPr="00357E6F" w:rsidRDefault="008C5BB4" w:rsidP="009C1438">
            <w:pPr>
              <w:spacing w:before="0" w:beforeAutospacing="0" w:after="0" w:afterAutospacing="0"/>
              <w:jc w:val="center"/>
              <w:rPr>
                <w:rFonts w:eastAsia="Times New Roman"/>
                <w:sz w:val="20"/>
                <w:szCs w:val="20"/>
              </w:rPr>
            </w:pPr>
            <w:r w:rsidRPr="00357E6F">
              <w:rPr>
                <w:rFonts w:eastAsia="Times New Roman"/>
                <w:sz w:val="20"/>
                <w:szCs w:val="20"/>
              </w:rPr>
              <w:t>-</w:t>
            </w:r>
          </w:p>
        </w:tc>
        <w:tc>
          <w:tcPr>
            <w:tcW w:w="2091" w:type="dxa"/>
            <w:vAlign w:val="center"/>
          </w:tcPr>
          <w:p w:rsidR="008C5BB4" w:rsidRPr="00357E6F" w:rsidRDefault="008C5BB4" w:rsidP="009C1438">
            <w:pPr>
              <w:spacing w:before="0" w:beforeAutospacing="0" w:after="0" w:afterAutospacing="0"/>
              <w:jc w:val="center"/>
              <w:rPr>
                <w:rFonts w:eastAsia="Times New Roman"/>
                <w:b/>
                <w:sz w:val="20"/>
                <w:szCs w:val="20"/>
              </w:rPr>
            </w:pPr>
            <w:r w:rsidRPr="00357E6F">
              <w:rPr>
                <w:rFonts w:eastAsia="Times New Roman"/>
                <w:b/>
                <w:sz w:val="20"/>
                <w:szCs w:val="20"/>
              </w:rPr>
              <w:t>2,2</w:t>
            </w:r>
          </w:p>
        </w:tc>
      </w:tr>
      <w:tr w:rsidR="008C5BB4" w:rsidRPr="00357E6F" w:rsidTr="009C1438">
        <w:trPr>
          <w:trHeight w:val="160"/>
        </w:trPr>
        <w:tc>
          <w:tcPr>
            <w:tcW w:w="0" w:type="auto"/>
            <w:vAlign w:val="center"/>
          </w:tcPr>
          <w:p w:rsidR="008C5BB4" w:rsidRPr="00357E6F" w:rsidRDefault="008C5BB4" w:rsidP="009C1438">
            <w:pPr>
              <w:spacing w:before="0" w:beforeAutospacing="0" w:after="0" w:afterAutospacing="0"/>
              <w:jc w:val="center"/>
              <w:rPr>
                <w:rFonts w:eastAsia="Times New Roman"/>
                <w:sz w:val="20"/>
                <w:szCs w:val="20"/>
              </w:rPr>
            </w:pPr>
            <w:r w:rsidRPr="00357E6F">
              <w:rPr>
                <w:rFonts w:eastAsia="Times New Roman"/>
                <w:sz w:val="20"/>
                <w:szCs w:val="20"/>
              </w:rPr>
              <w:t xml:space="preserve">Итого </w:t>
            </w:r>
          </w:p>
        </w:tc>
        <w:tc>
          <w:tcPr>
            <w:tcW w:w="3177" w:type="dxa"/>
            <w:vAlign w:val="center"/>
          </w:tcPr>
          <w:p w:rsidR="008C5BB4" w:rsidRPr="00357E6F" w:rsidRDefault="008C5BB4" w:rsidP="009C1438">
            <w:pPr>
              <w:spacing w:before="0" w:beforeAutospacing="0" w:after="0" w:afterAutospacing="0"/>
              <w:jc w:val="center"/>
              <w:rPr>
                <w:rFonts w:eastAsia="Times New Roman"/>
                <w:sz w:val="20"/>
                <w:szCs w:val="20"/>
              </w:rPr>
            </w:pPr>
            <w:r w:rsidRPr="00357E6F">
              <w:rPr>
                <w:rFonts w:eastAsia="Times New Roman"/>
                <w:sz w:val="20"/>
                <w:szCs w:val="20"/>
              </w:rPr>
              <w:t>4,2</w:t>
            </w:r>
          </w:p>
        </w:tc>
        <w:tc>
          <w:tcPr>
            <w:tcW w:w="2693" w:type="dxa"/>
            <w:vAlign w:val="center"/>
          </w:tcPr>
          <w:p w:rsidR="008C5BB4" w:rsidRPr="00357E6F" w:rsidRDefault="008C5BB4" w:rsidP="009C1438">
            <w:pPr>
              <w:spacing w:before="0" w:beforeAutospacing="0" w:after="0" w:afterAutospacing="0"/>
              <w:jc w:val="center"/>
              <w:rPr>
                <w:rFonts w:eastAsia="Times New Roman"/>
                <w:sz w:val="20"/>
                <w:szCs w:val="20"/>
              </w:rPr>
            </w:pPr>
            <w:r w:rsidRPr="00357E6F">
              <w:rPr>
                <w:rFonts w:eastAsia="Times New Roman"/>
                <w:sz w:val="20"/>
                <w:szCs w:val="20"/>
              </w:rPr>
              <w:t>6</w:t>
            </w:r>
          </w:p>
        </w:tc>
        <w:tc>
          <w:tcPr>
            <w:tcW w:w="2091" w:type="dxa"/>
            <w:vAlign w:val="center"/>
          </w:tcPr>
          <w:p w:rsidR="008C5BB4" w:rsidRPr="00357E6F" w:rsidRDefault="008C5BB4" w:rsidP="009C1438">
            <w:pPr>
              <w:spacing w:before="0" w:beforeAutospacing="0" w:after="0" w:afterAutospacing="0"/>
              <w:jc w:val="center"/>
              <w:rPr>
                <w:rFonts w:eastAsia="Times New Roman"/>
                <w:b/>
                <w:sz w:val="20"/>
                <w:szCs w:val="20"/>
              </w:rPr>
            </w:pPr>
            <w:r w:rsidRPr="00357E6F">
              <w:rPr>
                <w:rFonts w:eastAsia="Times New Roman"/>
                <w:b/>
                <w:sz w:val="20"/>
                <w:szCs w:val="20"/>
              </w:rPr>
              <w:t>10,2</w:t>
            </w:r>
          </w:p>
        </w:tc>
      </w:tr>
    </w:tbl>
    <w:p w:rsidR="008C5BB4" w:rsidRPr="00357E6F" w:rsidRDefault="008C5BB4" w:rsidP="008C5BB4">
      <w:pPr>
        <w:spacing w:before="0" w:beforeAutospacing="0" w:after="0" w:afterAutospacing="0"/>
        <w:ind w:firstLine="680"/>
        <w:rPr>
          <w:i/>
          <w:sz w:val="20"/>
          <w:szCs w:val="20"/>
        </w:rPr>
      </w:pPr>
      <w:r w:rsidRPr="00357E6F">
        <w:rPr>
          <w:i/>
          <w:sz w:val="20"/>
          <w:szCs w:val="20"/>
        </w:rPr>
        <w:t>Соотношение объема занятий, проводимых путем непосредственного взаимодействия педагогического работника с обучающимися по заочной форме – 41 %</w:t>
      </w:r>
    </w:p>
    <w:p w:rsidR="008C5BB4" w:rsidRPr="00357E6F" w:rsidRDefault="008C5BB4" w:rsidP="008C5BB4">
      <w:pPr>
        <w:pStyle w:val="1c"/>
        <w:keepNext/>
        <w:tabs>
          <w:tab w:val="right" w:leader="dot" w:pos="9600"/>
        </w:tabs>
        <w:spacing w:before="0" w:beforeAutospacing="0" w:after="0" w:afterAutospacing="0"/>
        <w:ind w:left="0" w:firstLine="709"/>
        <w:rPr>
          <w:b/>
          <w:bCs/>
          <w:kern w:val="32"/>
          <w:sz w:val="20"/>
        </w:rPr>
      </w:pPr>
    </w:p>
    <w:p w:rsidR="008C5BB4" w:rsidRPr="00357E6F" w:rsidRDefault="008C5BB4" w:rsidP="008C5BB4">
      <w:pPr>
        <w:pStyle w:val="1c"/>
        <w:keepNext/>
        <w:tabs>
          <w:tab w:val="right" w:leader="dot" w:pos="9600"/>
        </w:tabs>
        <w:spacing w:before="0" w:beforeAutospacing="0" w:after="0" w:afterAutospacing="0"/>
        <w:ind w:left="0" w:firstLine="709"/>
        <w:rPr>
          <w:b/>
          <w:bCs/>
          <w:kern w:val="32"/>
          <w:sz w:val="20"/>
        </w:rPr>
      </w:pPr>
      <w:r w:rsidRPr="00357E6F">
        <w:rPr>
          <w:b/>
          <w:bCs/>
          <w:kern w:val="32"/>
          <w:sz w:val="20"/>
        </w:rPr>
        <w:t xml:space="preserve">6. Методические указания по освоению дисциплины </w:t>
      </w:r>
    </w:p>
    <w:p w:rsidR="008C5BB4" w:rsidRPr="00357E6F" w:rsidRDefault="003D4AC5" w:rsidP="008C5BB4">
      <w:pPr>
        <w:tabs>
          <w:tab w:val="center" w:pos="4677"/>
          <w:tab w:val="right" w:pos="9355"/>
        </w:tabs>
        <w:suppressAutoHyphens/>
        <w:spacing w:before="0" w:beforeAutospacing="0" w:after="0" w:afterAutospacing="0"/>
        <w:ind w:firstLine="709"/>
        <w:jc w:val="both"/>
        <w:rPr>
          <w:b/>
          <w:sz w:val="20"/>
          <w:szCs w:val="20"/>
        </w:rPr>
      </w:pPr>
      <w:r>
        <w:rPr>
          <w:b/>
          <w:sz w:val="20"/>
          <w:szCs w:val="20"/>
        </w:rPr>
        <w:t xml:space="preserve">6.1 </w:t>
      </w:r>
      <w:r w:rsidR="008C5BB4" w:rsidRPr="00357E6F">
        <w:rPr>
          <w:b/>
          <w:sz w:val="20"/>
          <w:szCs w:val="20"/>
        </w:rPr>
        <w:t>Учебно-методическое обеспечение дисциплины</w:t>
      </w:r>
    </w:p>
    <w:p w:rsidR="008C5BB4" w:rsidRPr="00357E6F" w:rsidRDefault="008C5BB4" w:rsidP="008C5BB4">
      <w:pPr>
        <w:tabs>
          <w:tab w:val="left" w:pos="900"/>
        </w:tabs>
        <w:suppressAutoHyphens/>
        <w:overflowPunct w:val="0"/>
        <w:autoSpaceDE w:val="0"/>
        <w:autoSpaceDN w:val="0"/>
        <w:adjustRightInd w:val="0"/>
        <w:spacing w:before="0" w:beforeAutospacing="0" w:after="0" w:afterAutospacing="0"/>
        <w:ind w:firstLine="709"/>
        <w:rPr>
          <w:i/>
          <w:sz w:val="20"/>
          <w:szCs w:val="20"/>
        </w:rPr>
      </w:pPr>
      <w:r w:rsidRPr="00357E6F">
        <w:rPr>
          <w:i/>
          <w:sz w:val="20"/>
          <w:szCs w:val="20"/>
        </w:rPr>
        <w:t>Методические указания для преподавателя</w:t>
      </w:r>
    </w:p>
    <w:p w:rsidR="008C5BB4" w:rsidRPr="00357E6F" w:rsidRDefault="008C5BB4" w:rsidP="008C5BB4">
      <w:pPr>
        <w:shd w:val="clear" w:color="auto" w:fill="FFFFFF"/>
        <w:spacing w:before="0" w:beforeAutospacing="0" w:after="0" w:afterAutospacing="0"/>
        <w:ind w:firstLine="709"/>
        <w:jc w:val="both"/>
        <w:rPr>
          <w:sz w:val="20"/>
          <w:szCs w:val="20"/>
        </w:rPr>
      </w:pPr>
      <w:r w:rsidRPr="00357E6F">
        <w:rPr>
          <w:sz w:val="20"/>
          <w:szCs w:val="20"/>
        </w:rPr>
        <w:t>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к учебной деятельности и конкретной учебной дисциплине, сформировать у студентов ориентиры для самостоятельной работы над курсом.</w:t>
      </w:r>
    </w:p>
    <w:p w:rsidR="008C5BB4" w:rsidRPr="00357E6F" w:rsidRDefault="008C5BB4" w:rsidP="008C5BB4">
      <w:pPr>
        <w:shd w:val="clear" w:color="auto" w:fill="FFFFFF"/>
        <w:spacing w:before="0" w:beforeAutospacing="0" w:after="0" w:afterAutospacing="0"/>
        <w:ind w:firstLine="709"/>
        <w:jc w:val="both"/>
        <w:rPr>
          <w:sz w:val="20"/>
          <w:szCs w:val="20"/>
        </w:rPr>
      </w:pPr>
      <w:r w:rsidRPr="00357E6F">
        <w:rPr>
          <w:sz w:val="20"/>
          <w:szCs w:val="20"/>
        </w:rPr>
        <w:t>Основной целью практических занятий является обсуждение наиболее сложных теоретических вопросов курса, их методологическая и методическая проработка. Они проводятся в форме опроса, диспута, тестирования, обсуждения докладов и пр.</w:t>
      </w:r>
    </w:p>
    <w:p w:rsidR="008C5BB4" w:rsidRPr="00357E6F" w:rsidRDefault="008C5BB4" w:rsidP="008C5BB4">
      <w:pPr>
        <w:shd w:val="clear" w:color="auto" w:fill="FFFFFF"/>
        <w:spacing w:before="0" w:beforeAutospacing="0" w:after="0" w:afterAutospacing="0"/>
        <w:ind w:firstLine="709"/>
        <w:jc w:val="both"/>
        <w:rPr>
          <w:sz w:val="20"/>
          <w:szCs w:val="20"/>
        </w:rPr>
      </w:pPr>
      <w:r w:rsidRPr="00357E6F">
        <w:rPr>
          <w:sz w:val="20"/>
          <w:szCs w:val="20"/>
        </w:rPr>
        <w:t xml:space="preserve">Самостоятельная работа с научной и учебной литературой, дополняется работой с тестирующими системами, </w:t>
      </w:r>
      <w:proofErr w:type="spellStart"/>
      <w:r w:rsidRPr="00357E6F">
        <w:rPr>
          <w:sz w:val="20"/>
          <w:szCs w:val="20"/>
        </w:rPr>
        <w:t>тренинговыми</w:t>
      </w:r>
      <w:proofErr w:type="spellEnd"/>
      <w:r w:rsidRPr="00357E6F">
        <w:rPr>
          <w:sz w:val="20"/>
          <w:szCs w:val="20"/>
        </w:rPr>
        <w:t xml:space="preserve"> программами, с информационными базами, образовательным ресурсов электронной информационно-образовательной среды и сети Интернет.</w:t>
      </w:r>
    </w:p>
    <w:p w:rsidR="008C5BB4" w:rsidRPr="00357E6F" w:rsidRDefault="008C5BB4" w:rsidP="008C5BB4">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p>
    <w:p w:rsidR="008C5BB4" w:rsidRPr="00357E6F" w:rsidRDefault="008C5BB4" w:rsidP="008C5BB4">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r w:rsidRPr="00357E6F">
        <w:rPr>
          <w:b/>
          <w:sz w:val="20"/>
          <w:szCs w:val="20"/>
        </w:rPr>
        <w:t>6.2 Методические материалы обучающимся по дисциплине, определяющие процедуры оценивания знаний, умений, навыков и (или) опыта деятельности</w:t>
      </w:r>
    </w:p>
    <w:p w:rsidR="008C5BB4" w:rsidRPr="00357E6F" w:rsidRDefault="008C5BB4" w:rsidP="008C5BB4">
      <w:pPr>
        <w:tabs>
          <w:tab w:val="left" w:pos="900"/>
          <w:tab w:val="left" w:pos="1080"/>
        </w:tabs>
        <w:suppressAutoHyphens/>
        <w:spacing w:before="0" w:beforeAutospacing="0" w:after="0" w:afterAutospacing="0"/>
        <w:ind w:firstLine="709"/>
        <w:jc w:val="both"/>
        <w:rPr>
          <w:sz w:val="20"/>
          <w:szCs w:val="20"/>
        </w:rPr>
      </w:pPr>
      <w:r w:rsidRPr="00357E6F">
        <w:rPr>
          <w:sz w:val="20"/>
          <w:szCs w:val="20"/>
        </w:rPr>
        <w:t>Методические материалы доступны на сайте «Личная студия» в разделе «Методические указания и пособия».</w:t>
      </w:r>
    </w:p>
    <w:p w:rsidR="008C5BB4" w:rsidRPr="00357E6F" w:rsidRDefault="003D4AC5" w:rsidP="008C5BB4">
      <w:pPr>
        <w:numPr>
          <w:ilvl w:val="0"/>
          <w:numId w:val="69"/>
        </w:numPr>
        <w:tabs>
          <w:tab w:val="left" w:pos="900"/>
          <w:tab w:val="left" w:pos="1080"/>
          <w:tab w:val="left" w:pos="1260"/>
        </w:tabs>
        <w:spacing w:before="0" w:beforeAutospacing="0" w:after="0" w:afterAutospacing="0"/>
        <w:ind w:left="0" w:firstLine="709"/>
        <w:jc w:val="both"/>
        <w:rPr>
          <w:sz w:val="20"/>
          <w:szCs w:val="20"/>
        </w:rPr>
      </w:pPr>
      <w:r>
        <w:rPr>
          <w:sz w:val="20"/>
          <w:szCs w:val="20"/>
        </w:rPr>
        <w:t>Методические указания</w:t>
      </w:r>
      <w:r w:rsidR="008C5BB4" w:rsidRPr="00357E6F">
        <w:rPr>
          <w:sz w:val="20"/>
          <w:szCs w:val="20"/>
        </w:rPr>
        <w:t xml:space="preserve"> «Введение в технологию обучения».</w:t>
      </w:r>
    </w:p>
    <w:p w:rsidR="008C5BB4" w:rsidRPr="00357E6F" w:rsidRDefault="003D4AC5" w:rsidP="008C5BB4">
      <w:pPr>
        <w:numPr>
          <w:ilvl w:val="0"/>
          <w:numId w:val="69"/>
        </w:numPr>
        <w:tabs>
          <w:tab w:val="left" w:pos="900"/>
          <w:tab w:val="left" w:pos="1080"/>
          <w:tab w:val="left" w:pos="1260"/>
        </w:tabs>
        <w:spacing w:before="0" w:beforeAutospacing="0" w:after="0" w:afterAutospacing="0"/>
        <w:ind w:left="0" w:firstLine="709"/>
        <w:jc w:val="both"/>
        <w:rPr>
          <w:sz w:val="20"/>
          <w:szCs w:val="20"/>
        </w:rPr>
      </w:pPr>
      <w:r>
        <w:rPr>
          <w:sz w:val="20"/>
          <w:szCs w:val="20"/>
        </w:rPr>
        <w:t>Методические указания</w:t>
      </w:r>
      <w:r w:rsidR="008C5BB4" w:rsidRPr="00357E6F">
        <w:rPr>
          <w:sz w:val="20"/>
          <w:szCs w:val="20"/>
        </w:rPr>
        <w:t xml:space="preserve"> по проведению учебного занятия «</w:t>
      </w:r>
      <w:proofErr w:type="spellStart"/>
      <w:r w:rsidR="008C5BB4" w:rsidRPr="00357E6F">
        <w:rPr>
          <w:sz w:val="20"/>
          <w:szCs w:val="20"/>
        </w:rPr>
        <w:t>Вебинар</w:t>
      </w:r>
      <w:proofErr w:type="spellEnd"/>
      <w:r w:rsidR="008C5BB4" w:rsidRPr="00357E6F">
        <w:rPr>
          <w:sz w:val="20"/>
          <w:szCs w:val="20"/>
        </w:rPr>
        <w:t>».</w:t>
      </w:r>
    </w:p>
    <w:p w:rsidR="008C5BB4" w:rsidRPr="00357E6F" w:rsidRDefault="008C5BB4" w:rsidP="008C5BB4">
      <w:pPr>
        <w:numPr>
          <w:ilvl w:val="0"/>
          <w:numId w:val="69"/>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lastRenderedPageBreak/>
        <w:t>Методические указания по проведению занятия «Семинар - обсуждение устного эссе», «Семинар - обсуждение устного доклада».</w:t>
      </w:r>
    </w:p>
    <w:p w:rsidR="008C5BB4" w:rsidRPr="00357E6F" w:rsidRDefault="008C5BB4" w:rsidP="008C5BB4">
      <w:pPr>
        <w:numPr>
          <w:ilvl w:val="0"/>
          <w:numId w:val="69"/>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 xml:space="preserve">Методические указания по проведению занятия «Семинар – </w:t>
      </w:r>
      <w:proofErr w:type="spellStart"/>
      <w:r w:rsidRPr="00357E6F">
        <w:rPr>
          <w:sz w:val="20"/>
          <w:szCs w:val="20"/>
        </w:rPr>
        <w:t>асессмент</w:t>
      </w:r>
      <w:proofErr w:type="spellEnd"/>
      <w:r w:rsidRPr="00357E6F">
        <w:rPr>
          <w:sz w:val="20"/>
          <w:szCs w:val="20"/>
        </w:rPr>
        <w:t xml:space="preserve"> реферата».</w:t>
      </w:r>
    </w:p>
    <w:p w:rsidR="008C5BB4" w:rsidRPr="00357E6F" w:rsidRDefault="008C5BB4" w:rsidP="008C5BB4">
      <w:pPr>
        <w:numPr>
          <w:ilvl w:val="0"/>
          <w:numId w:val="69"/>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 xml:space="preserve">Методические указания по проведению занятия «Семинар – </w:t>
      </w:r>
      <w:proofErr w:type="spellStart"/>
      <w:r w:rsidRPr="00357E6F">
        <w:rPr>
          <w:sz w:val="20"/>
          <w:szCs w:val="20"/>
        </w:rPr>
        <w:t>асессмент</w:t>
      </w:r>
      <w:proofErr w:type="spellEnd"/>
      <w:r w:rsidRPr="00357E6F">
        <w:rPr>
          <w:sz w:val="20"/>
          <w:szCs w:val="20"/>
        </w:rPr>
        <w:t xml:space="preserve"> дневника по физкультуре и спорту».</w:t>
      </w:r>
    </w:p>
    <w:p w:rsidR="008C5BB4" w:rsidRPr="00357E6F" w:rsidRDefault="008C5BB4" w:rsidP="008C5BB4">
      <w:pPr>
        <w:numPr>
          <w:ilvl w:val="0"/>
          <w:numId w:val="69"/>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Методические указания по проведению занятия «Семинар – обсуждение реферата».</w:t>
      </w:r>
    </w:p>
    <w:p w:rsidR="008C5BB4" w:rsidRPr="00357E6F" w:rsidRDefault="008C5BB4" w:rsidP="008C5BB4">
      <w:pPr>
        <w:numPr>
          <w:ilvl w:val="0"/>
          <w:numId w:val="69"/>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Методические указания по проведению учебного занятия с компьютерным средством обучения «Практическое занятие - тест-тренинг».</w:t>
      </w:r>
    </w:p>
    <w:p w:rsidR="008C5BB4" w:rsidRPr="00357E6F" w:rsidRDefault="008C5BB4" w:rsidP="008C5BB4">
      <w:pPr>
        <w:numPr>
          <w:ilvl w:val="0"/>
          <w:numId w:val="69"/>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 xml:space="preserve">Методические указания по проведению учебного занятия с компьютерным средством обучения «Практическое занятие - </w:t>
      </w:r>
      <w:proofErr w:type="spellStart"/>
      <w:r w:rsidRPr="00357E6F">
        <w:rPr>
          <w:sz w:val="20"/>
          <w:szCs w:val="20"/>
        </w:rPr>
        <w:t>глоссарный</w:t>
      </w:r>
      <w:proofErr w:type="spellEnd"/>
      <w:r w:rsidRPr="00357E6F">
        <w:rPr>
          <w:sz w:val="20"/>
          <w:szCs w:val="20"/>
        </w:rPr>
        <w:t xml:space="preserve"> тренинг».</w:t>
      </w:r>
    </w:p>
    <w:p w:rsidR="008C5BB4" w:rsidRPr="00357E6F" w:rsidRDefault="008C5BB4" w:rsidP="008C5BB4">
      <w:pPr>
        <w:numPr>
          <w:ilvl w:val="0"/>
          <w:numId w:val="69"/>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 xml:space="preserve">Методические указания по проведению занятия «Практическое занятие - </w:t>
      </w:r>
      <w:proofErr w:type="spellStart"/>
      <w:r w:rsidRPr="00357E6F">
        <w:rPr>
          <w:sz w:val="20"/>
          <w:szCs w:val="20"/>
        </w:rPr>
        <w:t>позетовое</w:t>
      </w:r>
      <w:proofErr w:type="spellEnd"/>
      <w:r w:rsidRPr="00357E6F">
        <w:rPr>
          <w:sz w:val="20"/>
          <w:szCs w:val="20"/>
        </w:rPr>
        <w:t xml:space="preserve"> тестирование».</w:t>
      </w:r>
    </w:p>
    <w:p w:rsidR="008C5BB4" w:rsidRPr="00357E6F" w:rsidRDefault="008C5BB4" w:rsidP="008C5BB4">
      <w:pPr>
        <w:numPr>
          <w:ilvl w:val="0"/>
          <w:numId w:val="69"/>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Положение о реа</w:t>
      </w:r>
      <w:r w:rsidR="003D4AC5">
        <w:rPr>
          <w:sz w:val="20"/>
          <w:szCs w:val="20"/>
        </w:rPr>
        <w:t xml:space="preserve">лизации электронного обучения, </w:t>
      </w:r>
      <w:r w:rsidRPr="00357E6F">
        <w:rPr>
          <w:sz w:val="20"/>
          <w:szCs w:val="20"/>
        </w:rPr>
        <w:t>дистанционных образовательных технологий.</w:t>
      </w:r>
    </w:p>
    <w:p w:rsidR="008C5BB4" w:rsidRPr="00357E6F" w:rsidRDefault="008C5BB4" w:rsidP="008C5BB4">
      <w:pPr>
        <w:numPr>
          <w:ilvl w:val="0"/>
          <w:numId w:val="69"/>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Методические указания по проведению занятия «Практическое занятие - алгоритмический тренинг».</w:t>
      </w:r>
    </w:p>
    <w:p w:rsidR="008C5BB4" w:rsidRPr="00357E6F" w:rsidRDefault="008C5BB4" w:rsidP="008C5BB4">
      <w:pPr>
        <w:tabs>
          <w:tab w:val="left" w:pos="900"/>
          <w:tab w:val="left" w:pos="1080"/>
        </w:tabs>
        <w:spacing w:before="0" w:beforeAutospacing="0" w:after="0" w:afterAutospacing="0"/>
        <w:ind w:firstLine="709"/>
        <w:jc w:val="both"/>
        <w:rPr>
          <w:sz w:val="20"/>
          <w:szCs w:val="20"/>
        </w:rPr>
      </w:pPr>
      <w:r w:rsidRPr="00357E6F">
        <w:rPr>
          <w:sz w:val="20"/>
          <w:szCs w:val="20"/>
        </w:rPr>
        <w:t xml:space="preserve">Указанные методические материалы для обучающихся доступны в Личной студии обучающегося, в разделе ресурсы. </w:t>
      </w:r>
    </w:p>
    <w:p w:rsidR="008C5BB4" w:rsidRPr="00357E6F" w:rsidRDefault="008C5BB4" w:rsidP="008C5BB4">
      <w:pPr>
        <w:spacing w:before="0" w:beforeAutospacing="0" w:after="0" w:afterAutospacing="0"/>
        <w:ind w:firstLine="709"/>
        <w:rPr>
          <w:b/>
          <w:sz w:val="20"/>
          <w:szCs w:val="20"/>
        </w:rPr>
      </w:pPr>
    </w:p>
    <w:p w:rsidR="008C5BB4" w:rsidRPr="00357E6F" w:rsidRDefault="008C5BB4" w:rsidP="008C5BB4">
      <w:pPr>
        <w:spacing w:before="0" w:beforeAutospacing="0" w:after="0" w:afterAutospacing="0"/>
        <w:ind w:firstLine="680"/>
        <w:jc w:val="both"/>
        <w:rPr>
          <w:b/>
          <w:sz w:val="20"/>
          <w:szCs w:val="20"/>
        </w:rPr>
      </w:pPr>
      <w:r w:rsidRPr="00357E6F">
        <w:rPr>
          <w:b/>
          <w:sz w:val="20"/>
          <w:szCs w:val="20"/>
        </w:rPr>
        <w:t>6.3 Особенности реализации дисциплины в отношении лиц из числа инвалидов и лиц с ограниченными возможностями здоровья</w:t>
      </w:r>
    </w:p>
    <w:p w:rsidR="000D7173" w:rsidRPr="000D7173" w:rsidRDefault="000D7173" w:rsidP="000D7173">
      <w:pPr>
        <w:spacing w:before="0" w:beforeAutospacing="0" w:after="0" w:afterAutospacing="0"/>
        <w:ind w:firstLine="709"/>
        <w:rPr>
          <w:sz w:val="20"/>
          <w:szCs w:val="20"/>
        </w:rPr>
      </w:pPr>
      <w:r w:rsidRPr="000D7173">
        <w:rPr>
          <w:sz w:val="20"/>
          <w:szCs w:val="20"/>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0D7173" w:rsidRPr="000D7173" w:rsidRDefault="000D7173" w:rsidP="000D7173">
      <w:pPr>
        <w:spacing w:before="0" w:beforeAutospacing="0" w:after="0" w:afterAutospacing="0"/>
        <w:ind w:firstLine="709"/>
        <w:rPr>
          <w:sz w:val="20"/>
          <w:szCs w:val="20"/>
        </w:rPr>
      </w:pPr>
      <w:r w:rsidRPr="000D7173">
        <w:rPr>
          <w:sz w:val="20"/>
          <w:szCs w:val="20"/>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sidRPr="000D7173">
        <w:rPr>
          <w:sz w:val="20"/>
          <w:szCs w:val="20"/>
        </w:rPr>
        <w:t>тифлоинформационных</w:t>
      </w:r>
      <w:proofErr w:type="spellEnd"/>
      <w:r w:rsidRPr="000D7173">
        <w:rPr>
          <w:sz w:val="20"/>
          <w:szCs w:val="20"/>
        </w:rPr>
        <w:t xml:space="preserve"> устройств.</w:t>
      </w:r>
    </w:p>
    <w:p w:rsidR="000D7173" w:rsidRPr="000D7173" w:rsidRDefault="000D7173" w:rsidP="000D7173">
      <w:pPr>
        <w:spacing w:before="0" w:beforeAutospacing="0" w:after="0" w:afterAutospacing="0"/>
        <w:ind w:firstLine="709"/>
        <w:rPr>
          <w:sz w:val="20"/>
          <w:szCs w:val="20"/>
        </w:rPr>
      </w:pPr>
      <w:r w:rsidRPr="000D7173">
        <w:rPr>
          <w:sz w:val="20"/>
          <w:szCs w:val="20"/>
        </w:rPr>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0D7173" w:rsidRPr="000D7173" w:rsidRDefault="000D7173" w:rsidP="000D7173">
      <w:pPr>
        <w:spacing w:before="0" w:beforeAutospacing="0" w:after="0" w:afterAutospacing="0"/>
        <w:ind w:firstLine="709"/>
        <w:rPr>
          <w:sz w:val="20"/>
          <w:szCs w:val="20"/>
        </w:rPr>
      </w:pPr>
      <w:r w:rsidRPr="000D7173">
        <w:rPr>
          <w:sz w:val="20"/>
          <w:szCs w:val="20"/>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0D7173" w:rsidRPr="000D7173" w:rsidRDefault="000D7173" w:rsidP="000D7173">
      <w:pPr>
        <w:spacing w:before="0" w:beforeAutospacing="0" w:after="0" w:afterAutospacing="0"/>
        <w:ind w:firstLine="709"/>
        <w:rPr>
          <w:sz w:val="20"/>
          <w:szCs w:val="20"/>
        </w:rPr>
      </w:pPr>
      <w:r w:rsidRPr="000D7173">
        <w:rPr>
          <w:sz w:val="20"/>
          <w:szCs w:val="20"/>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0D7173" w:rsidRPr="000D7173" w:rsidRDefault="000D7173" w:rsidP="000D7173">
      <w:pPr>
        <w:spacing w:before="0" w:beforeAutospacing="0" w:after="0" w:afterAutospacing="0"/>
        <w:ind w:firstLine="709"/>
        <w:rPr>
          <w:sz w:val="20"/>
          <w:szCs w:val="20"/>
        </w:rPr>
      </w:pPr>
      <w:r w:rsidRPr="000D7173">
        <w:rPr>
          <w:sz w:val="20"/>
          <w:szCs w:val="20"/>
        </w:rPr>
        <w:t>При проведении промежуточной аттестации по дисциплине обеспечивается соблюдение следующих общих требований:</w:t>
      </w:r>
    </w:p>
    <w:p w:rsidR="000D7173" w:rsidRPr="000D7173" w:rsidRDefault="000D7173" w:rsidP="000D7173">
      <w:pPr>
        <w:spacing w:before="0" w:beforeAutospacing="0" w:after="0" w:afterAutospacing="0"/>
        <w:ind w:firstLine="709"/>
        <w:rPr>
          <w:sz w:val="20"/>
          <w:szCs w:val="20"/>
        </w:rPr>
      </w:pPr>
      <w:r w:rsidRPr="000D7173">
        <w:rPr>
          <w:sz w:val="20"/>
          <w:szCs w:val="20"/>
        </w:rPr>
        <w:t>-</w:t>
      </w:r>
      <w:r w:rsidRPr="000D7173">
        <w:rPr>
          <w:sz w:val="20"/>
          <w:szCs w:val="20"/>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0D7173" w:rsidRPr="000D7173" w:rsidRDefault="000D7173" w:rsidP="000D7173">
      <w:pPr>
        <w:spacing w:before="0" w:beforeAutospacing="0" w:after="0" w:afterAutospacing="0"/>
        <w:ind w:firstLine="709"/>
        <w:rPr>
          <w:sz w:val="20"/>
          <w:szCs w:val="20"/>
        </w:rPr>
      </w:pPr>
      <w:r w:rsidRPr="000D7173">
        <w:rPr>
          <w:sz w:val="20"/>
          <w:szCs w:val="20"/>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0D7173" w:rsidRPr="000D7173" w:rsidRDefault="000D7173" w:rsidP="000D7173">
      <w:pPr>
        <w:spacing w:before="0" w:beforeAutospacing="0" w:after="0" w:afterAutospacing="0"/>
        <w:ind w:firstLine="709"/>
        <w:rPr>
          <w:sz w:val="20"/>
          <w:szCs w:val="20"/>
        </w:rPr>
      </w:pPr>
      <w:r w:rsidRPr="000D7173">
        <w:rPr>
          <w:sz w:val="20"/>
          <w:szCs w:val="20"/>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0D7173" w:rsidRPr="000D7173" w:rsidRDefault="000D7173" w:rsidP="000D7173">
      <w:pPr>
        <w:spacing w:before="0" w:beforeAutospacing="0" w:after="0" w:afterAutospacing="0"/>
        <w:ind w:firstLine="709"/>
        <w:rPr>
          <w:sz w:val="20"/>
          <w:szCs w:val="20"/>
        </w:rPr>
      </w:pPr>
      <w:r w:rsidRPr="000D7173">
        <w:rPr>
          <w:sz w:val="20"/>
          <w:szCs w:val="20"/>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0D7173" w:rsidRPr="000D7173" w:rsidRDefault="000D7173" w:rsidP="000D7173">
      <w:pPr>
        <w:spacing w:before="0" w:beforeAutospacing="0" w:after="0" w:afterAutospacing="0"/>
        <w:ind w:firstLine="709"/>
        <w:rPr>
          <w:sz w:val="20"/>
          <w:szCs w:val="20"/>
        </w:rPr>
      </w:pPr>
      <w:r w:rsidRPr="000D7173">
        <w:rPr>
          <w:sz w:val="20"/>
          <w:szCs w:val="20"/>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0D7173" w:rsidRPr="000D7173" w:rsidRDefault="000D7173" w:rsidP="000D7173">
      <w:pPr>
        <w:spacing w:before="0" w:beforeAutospacing="0" w:after="0" w:afterAutospacing="0"/>
        <w:ind w:firstLine="709"/>
        <w:rPr>
          <w:sz w:val="20"/>
          <w:szCs w:val="20"/>
        </w:rPr>
      </w:pPr>
      <w:r w:rsidRPr="000D7173">
        <w:rPr>
          <w:sz w:val="20"/>
          <w:szCs w:val="20"/>
        </w:rPr>
        <w:t>- продолжительность сдачи экзамена, проводимого в письменной форме, - не более чем на 90 минут;</w:t>
      </w:r>
    </w:p>
    <w:p w:rsidR="000D7173" w:rsidRPr="000D7173" w:rsidRDefault="000D7173" w:rsidP="000D7173">
      <w:pPr>
        <w:spacing w:before="0" w:beforeAutospacing="0" w:after="0" w:afterAutospacing="0"/>
        <w:ind w:firstLine="709"/>
        <w:rPr>
          <w:sz w:val="20"/>
          <w:szCs w:val="20"/>
        </w:rPr>
      </w:pPr>
      <w:r w:rsidRPr="000D7173">
        <w:rPr>
          <w:sz w:val="20"/>
          <w:szCs w:val="20"/>
        </w:rPr>
        <w:t>- продолжительность подготовки обучающегося к ответу на экзамене, проводимом в устной форме, - не более чем на 20 минут.</w:t>
      </w:r>
    </w:p>
    <w:p w:rsidR="000D7173" w:rsidRPr="000D7173" w:rsidRDefault="000D7173" w:rsidP="000D7173">
      <w:pPr>
        <w:spacing w:before="0" w:beforeAutospacing="0" w:after="0" w:afterAutospacing="0"/>
        <w:ind w:firstLine="709"/>
        <w:rPr>
          <w:sz w:val="20"/>
          <w:szCs w:val="20"/>
        </w:rPr>
      </w:pPr>
      <w:r w:rsidRPr="000D7173">
        <w:rPr>
          <w:sz w:val="20"/>
          <w:szCs w:val="20"/>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0D7173" w:rsidRPr="000D7173" w:rsidRDefault="000D7173" w:rsidP="000D7173">
      <w:pPr>
        <w:spacing w:before="0" w:beforeAutospacing="0" w:after="0" w:afterAutospacing="0"/>
        <w:ind w:firstLine="709"/>
        <w:rPr>
          <w:sz w:val="20"/>
          <w:szCs w:val="20"/>
        </w:rPr>
      </w:pPr>
      <w:r w:rsidRPr="000D7173">
        <w:rPr>
          <w:sz w:val="20"/>
          <w:szCs w:val="20"/>
        </w:rPr>
        <w:t>а) для слепых:</w:t>
      </w:r>
    </w:p>
    <w:p w:rsidR="000D7173" w:rsidRPr="000D7173" w:rsidRDefault="000D7173" w:rsidP="000D7173">
      <w:pPr>
        <w:spacing w:before="0" w:beforeAutospacing="0" w:after="0" w:afterAutospacing="0"/>
        <w:ind w:firstLine="709"/>
        <w:rPr>
          <w:sz w:val="20"/>
          <w:szCs w:val="20"/>
        </w:rPr>
      </w:pPr>
      <w:r w:rsidRPr="000D7173">
        <w:rPr>
          <w:sz w:val="20"/>
          <w:szCs w:val="20"/>
        </w:rPr>
        <w:t>-</w:t>
      </w:r>
      <w:r w:rsidRPr="000D7173">
        <w:rPr>
          <w:sz w:val="20"/>
          <w:szCs w:val="20"/>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0D7173" w:rsidRPr="000D7173" w:rsidRDefault="000D7173" w:rsidP="000D7173">
      <w:pPr>
        <w:spacing w:before="0" w:beforeAutospacing="0" w:after="0" w:afterAutospacing="0"/>
        <w:ind w:firstLine="709"/>
        <w:rPr>
          <w:sz w:val="20"/>
          <w:szCs w:val="20"/>
        </w:rPr>
      </w:pPr>
      <w:r w:rsidRPr="000D7173">
        <w:rPr>
          <w:sz w:val="20"/>
          <w:szCs w:val="20"/>
        </w:rPr>
        <w:t xml:space="preserve">- письменные задания выполняются обучающимися с использованием клавиатуры с азбукой Брайля, либо </w:t>
      </w:r>
      <w:proofErr w:type="spellStart"/>
      <w:r w:rsidRPr="000D7173">
        <w:rPr>
          <w:sz w:val="20"/>
          <w:szCs w:val="20"/>
        </w:rPr>
        <w:t>надиктовываются</w:t>
      </w:r>
      <w:proofErr w:type="spellEnd"/>
      <w:r w:rsidRPr="000D7173">
        <w:rPr>
          <w:sz w:val="20"/>
          <w:szCs w:val="20"/>
        </w:rPr>
        <w:t xml:space="preserve"> ассистенту;</w:t>
      </w:r>
    </w:p>
    <w:p w:rsidR="000D7173" w:rsidRPr="000D7173" w:rsidRDefault="000D7173" w:rsidP="000D7173">
      <w:pPr>
        <w:spacing w:before="0" w:beforeAutospacing="0" w:after="0" w:afterAutospacing="0"/>
        <w:ind w:firstLine="709"/>
        <w:rPr>
          <w:sz w:val="20"/>
          <w:szCs w:val="20"/>
        </w:rPr>
      </w:pPr>
      <w:r w:rsidRPr="000D7173">
        <w:rPr>
          <w:sz w:val="20"/>
          <w:szCs w:val="20"/>
        </w:rPr>
        <w:t>б) для слабовидящих:</w:t>
      </w:r>
    </w:p>
    <w:p w:rsidR="000D7173" w:rsidRPr="000D7173" w:rsidRDefault="000D7173" w:rsidP="000D7173">
      <w:pPr>
        <w:spacing w:before="0" w:beforeAutospacing="0" w:after="0" w:afterAutospacing="0"/>
        <w:ind w:firstLine="709"/>
        <w:rPr>
          <w:sz w:val="20"/>
          <w:szCs w:val="20"/>
        </w:rPr>
      </w:pPr>
      <w:r w:rsidRPr="000D7173">
        <w:rPr>
          <w:sz w:val="20"/>
          <w:szCs w:val="20"/>
        </w:rPr>
        <w:lastRenderedPageBreak/>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sidRPr="000D7173">
        <w:rPr>
          <w:sz w:val="20"/>
          <w:szCs w:val="20"/>
        </w:rPr>
        <w:t>Jaws</w:t>
      </w:r>
      <w:proofErr w:type="spellEnd"/>
      <w:r w:rsidRPr="000D7173">
        <w:rPr>
          <w:sz w:val="20"/>
          <w:szCs w:val="20"/>
        </w:rPr>
        <w:t>;</w:t>
      </w:r>
    </w:p>
    <w:p w:rsidR="000D7173" w:rsidRPr="000D7173" w:rsidRDefault="000D7173" w:rsidP="000D7173">
      <w:pPr>
        <w:spacing w:before="0" w:beforeAutospacing="0" w:after="0" w:afterAutospacing="0"/>
        <w:ind w:firstLine="709"/>
        <w:rPr>
          <w:sz w:val="20"/>
          <w:szCs w:val="20"/>
        </w:rPr>
      </w:pPr>
      <w:r w:rsidRPr="000D7173">
        <w:rPr>
          <w:sz w:val="20"/>
          <w:szCs w:val="20"/>
        </w:rPr>
        <w:t>- обеспечивается индивидуальное равномерное освещение не менее 300 люкс;</w:t>
      </w:r>
    </w:p>
    <w:p w:rsidR="000D7173" w:rsidRPr="000D7173" w:rsidRDefault="000D7173" w:rsidP="000D7173">
      <w:pPr>
        <w:spacing w:before="0" w:beforeAutospacing="0" w:after="0" w:afterAutospacing="0"/>
        <w:ind w:firstLine="709"/>
        <w:rPr>
          <w:sz w:val="20"/>
          <w:szCs w:val="20"/>
        </w:rPr>
      </w:pPr>
      <w:r w:rsidRPr="000D7173">
        <w:rPr>
          <w:sz w:val="20"/>
          <w:szCs w:val="20"/>
        </w:rPr>
        <w:t xml:space="preserve">- при необходимости обучающимся предоставляется увеличивающее </w:t>
      </w:r>
      <w:proofErr w:type="spellStart"/>
      <w:r w:rsidRPr="000D7173">
        <w:rPr>
          <w:sz w:val="20"/>
          <w:szCs w:val="20"/>
        </w:rPr>
        <w:t>устройство,допускается</w:t>
      </w:r>
      <w:proofErr w:type="spellEnd"/>
      <w:r w:rsidRPr="000D7173">
        <w:rPr>
          <w:sz w:val="20"/>
          <w:szCs w:val="20"/>
        </w:rPr>
        <w:t xml:space="preserve"> использование увеличивающих устройств, имеющихся у обучающихся;</w:t>
      </w:r>
    </w:p>
    <w:p w:rsidR="000D7173" w:rsidRPr="000D7173" w:rsidRDefault="000D7173" w:rsidP="000D7173">
      <w:pPr>
        <w:spacing w:before="0" w:beforeAutospacing="0" w:after="0" w:afterAutospacing="0"/>
        <w:ind w:firstLine="709"/>
        <w:rPr>
          <w:sz w:val="20"/>
          <w:szCs w:val="20"/>
        </w:rPr>
      </w:pPr>
      <w:r w:rsidRPr="000D7173">
        <w:rPr>
          <w:sz w:val="20"/>
          <w:szCs w:val="20"/>
        </w:rPr>
        <w:t>в) для глухих и слабослышащих, с тяжелыми нарушениями речи:</w:t>
      </w:r>
    </w:p>
    <w:p w:rsidR="000D7173" w:rsidRPr="000D7173" w:rsidRDefault="000D7173" w:rsidP="000D7173">
      <w:pPr>
        <w:spacing w:before="0" w:beforeAutospacing="0" w:after="0" w:afterAutospacing="0"/>
        <w:ind w:firstLine="709"/>
        <w:rPr>
          <w:sz w:val="20"/>
          <w:szCs w:val="20"/>
        </w:rPr>
      </w:pPr>
      <w:r w:rsidRPr="000D7173">
        <w:rPr>
          <w:sz w:val="20"/>
          <w:szCs w:val="20"/>
        </w:rPr>
        <w:t>- имеется в наличии информационная система "Исток" для слабослышащих коллективного пользования;</w:t>
      </w:r>
    </w:p>
    <w:p w:rsidR="000D7173" w:rsidRPr="000D7173" w:rsidRDefault="000D7173" w:rsidP="000D7173">
      <w:pPr>
        <w:spacing w:before="0" w:beforeAutospacing="0" w:after="0" w:afterAutospacing="0"/>
        <w:ind w:firstLine="709"/>
        <w:rPr>
          <w:sz w:val="20"/>
          <w:szCs w:val="20"/>
        </w:rPr>
      </w:pPr>
      <w:r w:rsidRPr="000D7173">
        <w:rPr>
          <w:sz w:val="20"/>
          <w:szCs w:val="20"/>
        </w:rPr>
        <w:t>- по их желанию испытания проводятся в электронной или письменной форме;</w:t>
      </w:r>
    </w:p>
    <w:p w:rsidR="000D7173" w:rsidRPr="000D7173" w:rsidRDefault="000D7173" w:rsidP="000D7173">
      <w:pPr>
        <w:spacing w:before="0" w:beforeAutospacing="0" w:after="0" w:afterAutospacing="0"/>
        <w:ind w:firstLine="709"/>
        <w:rPr>
          <w:sz w:val="20"/>
          <w:szCs w:val="20"/>
        </w:rPr>
      </w:pPr>
      <w:r w:rsidRPr="000D7173">
        <w:rPr>
          <w:sz w:val="20"/>
          <w:szCs w:val="20"/>
        </w:rPr>
        <w:t>г) для лиц с нарушениями опорно-двигательного аппарата:</w:t>
      </w:r>
    </w:p>
    <w:p w:rsidR="000D7173" w:rsidRPr="000D7173" w:rsidRDefault="000D7173" w:rsidP="000D7173">
      <w:pPr>
        <w:spacing w:before="0" w:beforeAutospacing="0" w:after="0" w:afterAutospacing="0"/>
        <w:ind w:firstLine="709"/>
        <w:rPr>
          <w:sz w:val="20"/>
          <w:szCs w:val="20"/>
        </w:rPr>
      </w:pPr>
      <w:r w:rsidRPr="000D7173">
        <w:rPr>
          <w:sz w:val="20"/>
          <w:szCs w:val="20"/>
        </w:rPr>
        <w:t xml:space="preserve">- тестовые и </w:t>
      </w:r>
      <w:proofErr w:type="spellStart"/>
      <w:r w:rsidRPr="000D7173">
        <w:rPr>
          <w:sz w:val="20"/>
          <w:szCs w:val="20"/>
        </w:rPr>
        <w:t>тренинговые</w:t>
      </w:r>
      <w:proofErr w:type="spellEnd"/>
      <w:r w:rsidRPr="000D7173">
        <w:rPr>
          <w:sz w:val="20"/>
          <w:szCs w:val="20"/>
        </w:rPr>
        <w:t xml:space="preserve">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0D7173" w:rsidRPr="000D7173" w:rsidRDefault="000D7173" w:rsidP="000D7173">
      <w:pPr>
        <w:spacing w:before="0" w:beforeAutospacing="0" w:after="0" w:afterAutospacing="0"/>
        <w:ind w:firstLine="709"/>
        <w:rPr>
          <w:sz w:val="20"/>
          <w:szCs w:val="20"/>
        </w:rPr>
      </w:pPr>
      <w:r w:rsidRPr="000D7173">
        <w:rPr>
          <w:sz w:val="20"/>
          <w:szCs w:val="20"/>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0D7173" w:rsidRPr="000D7173" w:rsidRDefault="000D7173" w:rsidP="000D7173">
      <w:pPr>
        <w:spacing w:before="0" w:beforeAutospacing="0" w:after="0" w:afterAutospacing="0"/>
        <w:ind w:firstLine="709"/>
        <w:rPr>
          <w:sz w:val="20"/>
          <w:szCs w:val="20"/>
        </w:rPr>
      </w:pPr>
      <w:r w:rsidRPr="000D7173">
        <w:rPr>
          <w:sz w:val="20"/>
          <w:szCs w:val="20"/>
        </w:rPr>
        <w:t>- по их желанию испытания проводятся в устной форме.</w:t>
      </w:r>
    </w:p>
    <w:p w:rsidR="008C5BB4" w:rsidRDefault="000D7173" w:rsidP="000D7173">
      <w:pPr>
        <w:spacing w:before="0" w:beforeAutospacing="0" w:after="0" w:afterAutospacing="0"/>
        <w:ind w:firstLine="709"/>
        <w:rPr>
          <w:sz w:val="20"/>
          <w:szCs w:val="20"/>
        </w:rPr>
      </w:pPr>
      <w:r w:rsidRPr="000D7173">
        <w:rPr>
          <w:sz w:val="20"/>
          <w:szCs w:val="20"/>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0D7173" w:rsidRPr="00357E6F" w:rsidRDefault="000D7173" w:rsidP="000D7173">
      <w:pPr>
        <w:spacing w:before="0" w:beforeAutospacing="0" w:after="0" w:afterAutospacing="0"/>
        <w:ind w:firstLine="709"/>
        <w:rPr>
          <w:b/>
          <w:sz w:val="20"/>
          <w:szCs w:val="20"/>
        </w:rPr>
      </w:pPr>
    </w:p>
    <w:p w:rsidR="008C5BB4" w:rsidRPr="00357E6F" w:rsidRDefault="008C5BB4" w:rsidP="008C5BB4">
      <w:pPr>
        <w:spacing w:before="0" w:beforeAutospacing="0" w:after="0" w:afterAutospacing="0"/>
        <w:ind w:firstLine="709"/>
        <w:rPr>
          <w:b/>
          <w:sz w:val="20"/>
          <w:szCs w:val="20"/>
        </w:rPr>
      </w:pPr>
      <w:r w:rsidRPr="00357E6F">
        <w:rPr>
          <w:b/>
          <w:sz w:val="20"/>
          <w:szCs w:val="20"/>
        </w:rPr>
        <w:t xml:space="preserve">6.4 Методические рекомендации по самостоятельной работе студентов </w:t>
      </w:r>
    </w:p>
    <w:p w:rsidR="008C5BB4" w:rsidRPr="00357E6F" w:rsidRDefault="008C5BB4" w:rsidP="008C5BB4">
      <w:pPr>
        <w:shd w:val="clear" w:color="auto" w:fill="FFFFFF"/>
        <w:spacing w:before="0" w:beforeAutospacing="0" w:after="0" w:afterAutospacing="0"/>
        <w:ind w:firstLine="709"/>
        <w:jc w:val="both"/>
        <w:rPr>
          <w:sz w:val="20"/>
          <w:szCs w:val="20"/>
        </w:rPr>
      </w:pPr>
      <w:r w:rsidRPr="00357E6F">
        <w:rPr>
          <w:sz w:val="20"/>
          <w:szCs w:val="20"/>
        </w:rPr>
        <w:t>Цель самостоятельной работы - подготовка современного компетентного специалиста и формирование способностей и навыков к непрерывному самообразованию и профессиональному совершенствованию.</w:t>
      </w:r>
    </w:p>
    <w:p w:rsidR="008C5BB4" w:rsidRPr="00357E6F" w:rsidRDefault="008C5BB4" w:rsidP="008C5BB4">
      <w:pPr>
        <w:shd w:val="clear" w:color="auto" w:fill="FFFFFF"/>
        <w:spacing w:before="0" w:beforeAutospacing="0" w:after="0" w:afterAutospacing="0"/>
        <w:ind w:firstLine="709"/>
        <w:jc w:val="both"/>
        <w:rPr>
          <w:sz w:val="20"/>
          <w:szCs w:val="20"/>
        </w:rPr>
      </w:pPr>
      <w:r w:rsidRPr="00357E6F">
        <w:rPr>
          <w:sz w:val="20"/>
          <w:szCs w:val="20"/>
        </w:rPr>
        <w:t>Реализация поставленной цели предполагает решение следующих задач:</w:t>
      </w:r>
    </w:p>
    <w:p w:rsidR="008C5BB4" w:rsidRPr="00357E6F" w:rsidRDefault="008C5BB4" w:rsidP="008C5BB4">
      <w:pPr>
        <w:shd w:val="clear" w:color="auto" w:fill="FFFFFF"/>
        <w:tabs>
          <w:tab w:val="left" w:pos="893"/>
        </w:tabs>
        <w:spacing w:before="0" w:beforeAutospacing="0" w:after="0" w:afterAutospacing="0"/>
        <w:ind w:firstLine="709"/>
        <w:jc w:val="both"/>
        <w:rPr>
          <w:sz w:val="20"/>
          <w:szCs w:val="20"/>
        </w:rPr>
      </w:pPr>
      <w:r w:rsidRPr="00357E6F">
        <w:rPr>
          <w:sz w:val="20"/>
          <w:szCs w:val="20"/>
        </w:rPr>
        <w:t>-</w:t>
      </w:r>
      <w:r w:rsidRPr="00357E6F">
        <w:rPr>
          <w:sz w:val="20"/>
          <w:szCs w:val="20"/>
        </w:rPr>
        <w:tab/>
        <w:t xml:space="preserve">качественное освоение теоретического материала по изучаемой дисциплине, углубление и расширение теоретических знаний с целью их применения на уровне </w:t>
      </w:r>
      <w:proofErr w:type="spellStart"/>
      <w:r w:rsidRPr="00357E6F">
        <w:rPr>
          <w:sz w:val="20"/>
          <w:szCs w:val="20"/>
        </w:rPr>
        <w:t>межпредметных</w:t>
      </w:r>
      <w:proofErr w:type="spellEnd"/>
      <w:r w:rsidRPr="00357E6F">
        <w:rPr>
          <w:sz w:val="20"/>
          <w:szCs w:val="20"/>
        </w:rPr>
        <w:t xml:space="preserve"> связей;</w:t>
      </w:r>
    </w:p>
    <w:p w:rsidR="008C5BB4" w:rsidRPr="00357E6F" w:rsidRDefault="008C5BB4" w:rsidP="008C5BB4">
      <w:pPr>
        <w:shd w:val="clear" w:color="auto" w:fill="FFFFFF"/>
        <w:tabs>
          <w:tab w:val="left" w:pos="984"/>
        </w:tabs>
        <w:spacing w:before="0" w:beforeAutospacing="0" w:after="0" w:afterAutospacing="0"/>
        <w:ind w:firstLine="709"/>
        <w:jc w:val="both"/>
        <w:rPr>
          <w:sz w:val="20"/>
          <w:szCs w:val="20"/>
        </w:rPr>
      </w:pPr>
      <w:r w:rsidRPr="00357E6F">
        <w:rPr>
          <w:sz w:val="20"/>
          <w:szCs w:val="20"/>
        </w:rPr>
        <w:t>-</w:t>
      </w:r>
      <w:r w:rsidRPr="00357E6F">
        <w:rPr>
          <w:sz w:val="20"/>
          <w:szCs w:val="20"/>
        </w:rPr>
        <w:tab/>
        <w:t>систематизация    и    закрепление    полученных    теоретических    знаний    и    практических навыков;</w:t>
      </w:r>
    </w:p>
    <w:p w:rsidR="008C5BB4" w:rsidRPr="00357E6F" w:rsidRDefault="008C5BB4" w:rsidP="008C5BB4">
      <w:pPr>
        <w:shd w:val="clear" w:color="auto" w:fill="FFFFFF"/>
        <w:tabs>
          <w:tab w:val="left" w:pos="907"/>
        </w:tabs>
        <w:spacing w:before="0" w:beforeAutospacing="0" w:after="0" w:afterAutospacing="0"/>
        <w:ind w:firstLine="709"/>
        <w:jc w:val="both"/>
        <w:rPr>
          <w:sz w:val="20"/>
          <w:szCs w:val="20"/>
        </w:rPr>
      </w:pPr>
      <w:r w:rsidRPr="00357E6F">
        <w:rPr>
          <w:sz w:val="20"/>
          <w:szCs w:val="20"/>
        </w:rPr>
        <w:t>-</w:t>
      </w:r>
      <w:r w:rsidRPr="00357E6F">
        <w:rPr>
          <w:sz w:val="20"/>
          <w:szCs w:val="20"/>
        </w:rPr>
        <w:tab/>
        <w:t>формирование умений по поиску и использованию нормативной, правовой, справочной и специальной литературы, а также других источников информации;</w:t>
      </w:r>
    </w:p>
    <w:p w:rsidR="008C5BB4" w:rsidRPr="00357E6F" w:rsidRDefault="008C5BB4" w:rsidP="008C5BB4">
      <w:pPr>
        <w:shd w:val="clear" w:color="auto" w:fill="FFFFFF"/>
        <w:tabs>
          <w:tab w:val="left" w:pos="1037"/>
        </w:tabs>
        <w:spacing w:before="0" w:beforeAutospacing="0" w:after="0" w:afterAutospacing="0"/>
        <w:ind w:firstLine="709"/>
        <w:jc w:val="both"/>
        <w:rPr>
          <w:sz w:val="20"/>
          <w:szCs w:val="20"/>
        </w:rPr>
      </w:pPr>
      <w:r w:rsidRPr="00357E6F">
        <w:rPr>
          <w:sz w:val="20"/>
          <w:szCs w:val="20"/>
        </w:rPr>
        <w:t>-</w:t>
      </w:r>
      <w:r w:rsidRPr="00357E6F">
        <w:rPr>
          <w:sz w:val="20"/>
          <w:szCs w:val="20"/>
        </w:rPr>
        <w:tab/>
        <w:t>развитие     познавательных      способностей     и     активности,     творческой     инициативы, самостоятельности, ответственности и организованности;</w:t>
      </w:r>
    </w:p>
    <w:p w:rsidR="008C5BB4" w:rsidRPr="00357E6F" w:rsidRDefault="008C5BB4" w:rsidP="008C5BB4">
      <w:pPr>
        <w:shd w:val="clear" w:color="auto" w:fill="FFFFFF"/>
        <w:tabs>
          <w:tab w:val="left" w:pos="1090"/>
        </w:tabs>
        <w:spacing w:before="0" w:beforeAutospacing="0" w:after="0" w:afterAutospacing="0"/>
        <w:ind w:firstLine="709"/>
        <w:jc w:val="both"/>
        <w:rPr>
          <w:sz w:val="20"/>
          <w:szCs w:val="20"/>
        </w:rPr>
      </w:pPr>
      <w:r w:rsidRPr="00357E6F">
        <w:rPr>
          <w:sz w:val="20"/>
          <w:szCs w:val="20"/>
        </w:rPr>
        <w:t>-</w:t>
      </w:r>
      <w:r w:rsidRPr="00357E6F">
        <w:rPr>
          <w:sz w:val="20"/>
          <w:szCs w:val="20"/>
        </w:rPr>
        <w:tab/>
        <w:t>формирование       самостоятельности       мышления,       способностей       к       саморазвитию, самообразованию, самосовершенствованию и самореализации;</w:t>
      </w:r>
    </w:p>
    <w:p w:rsidR="008C5BB4" w:rsidRPr="00357E6F" w:rsidRDefault="008C5BB4" w:rsidP="008C5BB4">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57E6F">
        <w:rPr>
          <w:sz w:val="20"/>
          <w:szCs w:val="20"/>
        </w:rPr>
        <w:t>развитие научно-исследовательских навыков;</w:t>
      </w:r>
    </w:p>
    <w:p w:rsidR="008C5BB4" w:rsidRPr="00357E6F" w:rsidRDefault="008C5BB4" w:rsidP="008C5BB4">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57E6F">
        <w:rPr>
          <w:sz w:val="20"/>
          <w:szCs w:val="20"/>
        </w:rPr>
        <w:t>формирование умения решать практические задачи (в профессиональной деятельности), используя приобретенные знания, способности и навыки.</w:t>
      </w:r>
    </w:p>
    <w:p w:rsidR="008C5BB4" w:rsidRPr="00357E6F" w:rsidRDefault="008C5BB4" w:rsidP="008C5BB4">
      <w:pPr>
        <w:shd w:val="clear" w:color="auto" w:fill="FFFFFF"/>
        <w:spacing w:before="0" w:beforeAutospacing="0" w:after="0" w:afterAutospacing="0"/>
        <w:ind w:firstLine="709"/>
        <w:jc w:val="both"/>
        <w:rPr>
          <w:sz w:val="20"/>
          <w:szCs w:val="20"/>
        </w:rPr>
      </w:pPr>
      <w:r w:rsidRPr="00357E6F">
        <w:rPr>
          <w:sz w:val="20"/>
          <w:szCs w:val="20"/>
        </w:rPr>
        <w:t>Самостоятельная работа является неотъемлемой частью образовательного процесса.</w:t>
      </w:r>
    </w:p>
    <w:p w:rsidR="008C5BB4" w:rsidRPr="00357E6F" w:rsidRDefault="008C5BB4" w:rsidP="008C5BB4">
      <w:pPr>
        <w:shd w:val="clear" w:color="auto" w:fill="FFFFFF"/>
        <w:spacing w:before="0" w:beforeAutospacing="0" w:after="0" w:afterAutospacing="0"/>
        <w:ind w:firstLine="709"/>
        <w:jc w:val="both"/>
        <w:rPr>
          <w:sz w:val="20"/>
          <w:szCs w:val="20"/>
        </w:rPr>
      </w:pPr>
      <w:r w:rsidRPr="00357E6F">
        <w:rPr>
          <w:sz w:val="20"/>
          <w:szCs w:val="20"/>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ответственность его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8C5BB4" w:rsidRPr="00357E6F" w:rsidRDefault="008C5BB4" w:rsidP="008C5BB4">
      <w:pPr>
        <w:shd w:val="clear" w:color="auto" w:fill="FFFFFF"/>
        <w:spacing w:before="0" w:beforeAutospacing="0" w:after="0" w:afterAutospacing="0"/>
        <w:ind w:firstLine="709"/>
        <w:jc w:val="both"/>
        <w:rPr>
          <w:sz w:val="20"/>
          <w:szCs w:val="20"/>
        </w:rPr>
      </w:pPr>
      <w:r w:rsidRPr="00357E6F">
        <w:rPr>
          <w:sz w:val="20"/>
          <w:szCs w:val="20"/>
        </w:rPr>
        <w:t>Самостоятельная работа должна:</w:t>
      </w:r>
    </w:p>
    <w:p w:rsidR="008C5BB4" w:rsidRPr="00357E6F" w:rsidRDefault="008C5BB4" w:rsidP="008C5BB4">
      <w:pPr>
        <w:shd w:val="clear" w:color="auto" w:fill="FFFFFF"/>
        <w:tabs>
          <w:tab w:val="left" w:pos="907"/>
        </w:tabs>
        <w:spacing w:before="0" w:beforeAutospacing="0" w:after="0" w:afterAutospacing="0"/>
        <w:ind w:firstLine="709"/>
        <w:jc w:val="both"/>
        <w:rPr>
          <w:sz w:val="20"/>
          <w:szCs w:val="20"/>
        </w:rPr>
      </w:pPr>
      <w:r w:rsidRPr="00357E6F">
        <w:rPr>
          <w:sz w:val="20"/>
          <w:szCs w:val="20"/>
        </w:rPr>
        <w:t>-</w:t>
      </w:r>
      <w:r w:rsidRPr="00357E6F">
        <w:rPr>
          <w:sz w:val="20"/>
          <w:szCs w:val="20"/>
        </w:rPr>
        <w:tab/>
        <w:t>быть выполнена индивидуально (или являться частью коллективной работы). В случае, когда СР подготовлена в порядке выполнения группового задания, в работе делается соответствующая оговорка;</w:t>
      </w:r>
    </w:p>
    <w:p w:rsidR="008C5BB4" w:rsidRPr="00357E6F" w:rsidRDefault="008C5BB4" w:rsidP="008C5BB4">
      <w:pPr>
        <w:shd w:val="clear" w:color="auto" w:fill="FFFFFF"/>
        <w:tabs>
          <w:tab w:val="left" w:pos="1085"/>
        </w:tabs>
        <w:spacing w:before="0" w:beforeAutospacing="0" w:after="0" w:afterAutospacing="0"/>
        <w:ind w:firstLine="709"/>
        <w:jc w:val="both"/>
        <w:rPr>
          <w:sz w:val="20"/>
          <w:szCs w:val="20"/>
        </w:rPr>
      </w:pPr>
      <w:r w:rsidRPr="00357E6F">
        <w:rPr>
          <w:sz w:val="20"/>
          <w:szCs w:val="20"/>
        </w:rPr>
        <w:t>-</w:t>
      </w:r>
      <w:r w:rsidRPr="00357E6F">
        <w:rPr>
          <w:sz w:val="20"/>
          <w:szCs w:val="20"/>
        </w:rPr>
        <w:tab/>
        <w:t>представлять собой законченную разработку (этап разработки), в которой анализируются актуальные проблемы по определенной теме и ее отдельных аспектов;</w:t>
      </w:r>
    </w:p>
    <w:p w:rsidR="008C5BB4" w:rsidRPr="00357E6F" w:rsidRDefault="008C5BB4" w:rsidP="008C5BB4">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57E6F">
        <w:rPr>
          <w:sz w:val="20"/>
          <w:szCs w:val="20"/>
        </w:rPr>
        <w:t>отражать необходимую и достаточную компетентность автора;</w:t>
      </w:r>
    </w:p>
    <w:p w:rsidR="008C5BB4" w:rsidRPr="00357E6F" w:rsidRDefault="008C5BB4" w:rsidP="008C5BB4">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57E6F">
        <w:rPr>
          <w:sz w:val="20"/>
          <w:szCs w:val="20"/>
        </w:rPr>
        <w:t>иметь учебную, научную и/или практическую направленность;</w:t>
      </w:r>
    </w:p>
    <w:p w:rsidR="008C5BB4" w:rsidRPr="00357E6F" w:rsidRDefault="008C5BB4" w:rsidP="008C5BB4">
      <w:pPr>
        <w:shd w:val="clear" w:color="auto" w:fill="FFFFFF"/>
        <w:tabs>
          <w:tab w:val="left" w:pos="970"/>
        </w:tabs>
        <w:spacing w:before="0" w:beforeAutospacing="0" w:after="0" w:afterAutospacing="0"/>
        <w:ind w:firstLine="709"/>
        <w:jc w:val="both"/>
        <w:rPr>
          <w:sz w:val="20"/>
          <w:szCs w:val="20"/>
        </w:rPr>
      </w:pPr>
      <w:r w:rsidRPr="00357E6F">
        <w:rPr>
          <w:sz w:val="20"/>
          <w:szCs w:val="20"/>
        </w:rPr>
        <w:t>-</w:t>
      </w:r>
      <w:r w:rsidRPr="00357E6F">
        <w:rPr>
          <w:sz w:val="20"/>
          <w:szCs w:val="20"/>
        </w:rPr>
        <w:tab/>
        <w:t>быть оформлена структурно и в логической последовательности: титульный лист, оглавление, основная часть, заключение, выводы, список литературы, приложения,</w:t>
      </w:r>
    </w:p>
    <w:p w:rsidR="008C5BB4" w:rsidRPr="00357E6F" w:rsidRDefault="008C5BB4" w:rsidP="008C5BB4">
      <w:pPr>
        <w:shd w:val="clear" w:color="auto" w:fill="FFFFFF"/>
        <w:tabs>
          <w:tab w:val="left" w:pos="1109"/>
        </w:tabs>
        <w:spacing w:before="0" w:beforeAutospacing="0" w:after="0" w:afterAutospacing="0"/>
        <w:ind w:firstLine="709"/>
        <w:jc w:val="both"/>
        <w:rPr>
          <w:sz w:val="20"/>
          <w:szCs w:val="20"/>
        </w:rPr>
      </w:pPr>
      <w:r w:rsidRPr="00357E6F">
        <w:rPr>
          <w:sz w:val="20"/>
          <w:szCs w:val="20"/>
        </w:rPr>
        <w:t>-</w:t>
      </w:r>
      <w:r w:rsidRPr="00357E6F">
        <w:rPr>
          <w:sz w:val="20"/>
          <w:szCs w:val="20"/>
        </w:rPr>
        <w:tab/>
        <w:t>содержать краткие и четкие формулировки, убедительную аргументацию, доказательность и обоснованность выводов;</w:t>
      </w:r>
    </w:p>
    <w:p w:rsidR="008C5BB4" w:rsidRPr="00357E6F" w:rsidRDefault="008C5BB4" w:rsidP="008C5BB4">
      <w:pPr>
        <w:shd w:val="clear" w:color="auto" w:fill="FFFFFF"/>
        <w:tabs>
          <w:tab w:val="left" w:pos="984"/>
          <w:tab w:val="left" w:pos="5770"/>
        </w:tabs>
        <w:spacing w:before="0" w:beforeAutospacing="0" w:after="0" w:afterAutospacing="0"/>
        <w:ind w:firstLine="709"/>
        <w:jc w:val="both"/>
        <w:rPr>
          <w:sz w:val="20"/>
          <w:szCs w:val="20"/>
        </w:rPr>
      </w:pPr>
      <w:r w:rsidRPr="00357E6F">
        <w:rPr>
          <w:sz w:val="20"/>
          <w:szCs w:val="20"/>
        </w:rPr>
        <w:t>-</w:t>
      </w:r>
      <w:r w:rsidRPr="00357E6F">
        <w:rPr>
          <w:sz w:val="20"/>
          <w:szCs w:val="20"/>
        </w:rPr>
        <w:tab/>
        <w:t>соответствовать этическим нормам (правила цитирования и парафраз; ссылки на использованные библиографические источники; исключение плагиата, дублирования собственного текста и использования чужих работ).</w:t>
      </w:r>
    </w:p>
    <w:p w:rsidR="008C5BB4" w:rsidRPr="00357E6F" w:rsidRDefault="008C5BB4" w:rsidP="008C5BB4">
      <w:pPr>
        <w:spacing w:before="0" w:beforeAutospacing="0" w:after="0" w:afterAutospacing="0"/>
        <w:ind w:firstLine="680"/>
        <w:rPr>
          <w:b/>
          <w:sz w:val="20"/>
          <w:szCs w:val="20"/>
        </w:rPr>
      </w:pPr>
    </w:p>
    <w:p w:rsidR="008C5BB4" w:rsidRPr="00357E6F" w:rsidRDefault="008C5BB4" w:rsidP="008C5BB4">
      <w:pPr>
        <w:pStyle w:val="1c"/>
        <w:keepNext/>
        <w:tabs>
          <w:tab w:val="right" w:leader="dot" w:pos="9600"/>
        </w:tabs>
        <w:spacing w:before="0" w:beforeAutospacing="0" w:after="0" w:afterAutospacing="0"/>
        <w:ind w:left="0" w:firstLine="709"/>
        <w:rPr>
          <w:b/>
          <w:bCs/>
          <w:kern w:val="32"/>
          <w:sz w:val="20"/>
        </w:rPr>
      </w:pPr>
      <w:r w:rsidRPr="00357E6F">
        <w:rPr>
          <w:b/>
          <w:bCs/>
          <w:kern w:val="32"/>
          <w:sz w:val="20"/>
        </w:rPr>
        <w:t xml:space="preserve">6.4.1 Формы самостоятельной работы обучающихся по разделам дисциплины </w:t>
      </w:r>
    </w:p>
    <w:p w:rsidR="008C5BB4" w:rsidRPr="00357E6F" w:rsidRDefault="008C5BB4" w:rsidP="008C5BB4">
      <w:pPr>
        <w:tabs>
          <w:tab w:val="left" w:pos="1080"/>
          <w:tab w:val="left" w:pos="1534"/>
        </w:tabs>
        <w:suppressAutoHyphens/>
        <w:spacing w:before="0" w:beforeAutospacing="0" w:after="0" w:afterAutospacing="0"/>
        <w:ind w:firstLine="720"/>
        <w:jc w:val="both"/>
        <w:rPr>
          <w:b/>
          <w:iCs/>
          <w:sz w:val="20"/>
          <w:szCs w:val="20"/>
        </w:rPr>
      </w:pPr>
      <w:r w:rsidRPr="00357E6F">
        <w:rPr>
          <w:b/>
          <w:bCs/>
          <w:iCs/>
          <w:sz w:val="20"/>
          <w:szCs w:val="20"/>
        </w:rPr>
        <w:t xml:space="preserve">Раздел 1 </w:t>
      </w:r>
      <w:r w:rsidRPr="00357E6F">
        <w:rPr>
          <w:b/>
          <w:iCs/>
          <w:sz w:val="20"/>
          <w:szCs w:val="20"/>
        </w:rPr>
        <w:t>«</w:t>
      </w:r>
      <w:r w:rsidRPr="00357E6F">
        <w:rPr>
          <w:b/>
          <w:sz w:val="20"/>
          <w:szCs w:val="20"/>
        </w:rPr>
        <w:t>Экологическое право как отрасль Российского права</w:t>
      </w:r>
      <w:r w:rsidRPr="00357E6F">
        <w:rPr>
          <w:b/>
          <w:iCs/>
          <w:sz w:val="20"/>
          <w:szCs w:val="20"/>
        </w:rPr>
        <w:t xml:space="preserve">» </w:t>
      </w:r>
    </w:p>
    <w:p w:rsidR="008C5BB4" w:rsidRPr="00357E6F" w:rsidRDefault="008C5BB4" w:rsidP="008C5BB4">
      <w:pPr>
        <w:tabs>
          <w:tab w:val="left" w:pos="1080"/>
        </w:tabs>
        <w:spacing w:before="0" w:beforeAutospacing="0" w:after="0" w:afterAutospacing="0"/>
        <w:ind w:firstLine="709"/>
        <w:jc w:val="both"/>
        <w:outlineLvl w:val="0"/>
        <w:rPr>
          <w:b/>
          <w:sz w:val="20"/>
          <w:szCs w:val="20"/>
        </w:rPr>
      </w:pPr>
      <w:r w:rsidRPr="00357E6F">
        <w:rPr>
          <w:b/>
          <w:sz w:val="20"/>
          <w:szCs w:val="20"/>
        </w:rPr>
        <w:t>Темы устного доклада</w:t>
      </w:r>
    </w:p>
    <w:tbl>
      <w:tblPr>
        <w:tblW w:w="19044" w:type="dxa"/>
        <w:tblLook w:val="0000" w:firstRow="0" w:lastRow="0" w:firstColumn="0" w:lastColumn="0" w:noHBand="0" w:noVBand="0"/>
      </w:tblPr>
      <w:tblGrid>
        <w:gridCol w:w="468"/>
        <w:gridCol w:w="9288"/>
        <w:gridCol w:w="9288"/>
      </w:tblGrid>
      <w:tr w:rsidR="008C5BB4" w:rsidRPr="00357E6F" w:rsidTr="009C1438">
        <w:tc>
          <w:tcPr>
            <w:tcW w:w="468" w:type="dxa"/>
          </w:tcPr>
          <w:p w:rsidR="008C5BB4" w:rsidRPr="00357E6F" w:rsidRDefault="008C5BB4" w:rsidP="008C5BB4">
            <w:pPr>
              <w:numPr>
                <w:ilvl w:val="0"/>
                <w:numId w:val="70"/>
              </w:numPr>
              <w:tabs>
                <w:tab w:val="left" w:pos="360"/>
              </w:tabs>
              <w:spacing w:before="0" w:beforeAutospacing="0" w:after="0" w:afterAutospacing="0"/>
              <w:ind w:left="0" w:firstLine="0"/>
              <w:jc w:val="both"/>
              <w:rPr>
                <w:sz w:val="20"/>
                <w:szCs w:val="20"/>
              </w:rPr>
            </w:pPr>
          </w:p>
        </w:tc>
        <w:tc>
          <w:tcPr>
            <w:tcW w:w="9288" w:type="dxa"/>
          </w:tcPr>
          <w:p w:rsidR="008C5BB4" w:rsidRPr="00357E6F" w:rsidRDefault="008C5BB4" w:rsidP="009C1438">
            <w:pPr>
              <w:spacing w:before="0" w:beforeAutospacing="0" w:after="0" w:afterAutospacing="0"/>
              <w:jc w:val="both"/>
              <w:rPr>
                <w:sz w:val="20"/>
                <w:szCs w:val="20"/>
              </w:rPr>
            </w:pPr>
            <w:r w:rsidRPr="00357E6F">
              <w:rPr>
                <w:sz w:val="20"/>
                <w:szCs w:val="20"/>
              </w:rPr>
              <w:t xml:space="preserve">Консервативная охрана природы как проблема экологического права. </w:t>
            </w:r>
          </w:p>
          <w:p w:rsidR="008C5BB4" w:rsidRPr="00357E6F" w:rsidRDefault="008C5BB4" w:rsidP="009C1438">
            <w:pPr>
              <w:spacing w:before="0" w:beforeAutospacing="0" w:after="0" w:afterAutospacing="0"/>
              <w:jc w:val="both"/>
              <w:rPr>
                <w:sz w:val="20"/>
                <w:szCs w:val="20"/>
              </w:rPr>
            </w:pPr>
            <w:r w:rsidRPr="00357E6F">
              <w:rPr>
                <w:sz w:val="20"/>
                <w:szCs w:val="20"/>
              </w:rPr>
              <w:lastRenderedPageBreak/>
              <w:t>Проанализируйте информационные источники, сформулируйте свой ответ, используя методы сравнения и обобщения. Перед выполнением задания рекомендуется ознакомиться с методическими указаниями по данному виду занятия.</w:t>
            </w:r>
          </w:p>
        </w:tc>
        <w:tc>
          <w:tcPr>
            <w:tcW w:w="9288" w:type="dxa"/>
          </w:tcPr>
          <w:p w:rsidR="008C5BB4" w:rsidRPr="00357E6F" w:rsidRDefault="008C5BB4" w:rsidP="009C1438">
            <w:pPr>
              <w:spacing w:before="0" w:beforeAutospacing="0" w:after="0" w:afterAutospacing="0"/>
              <w:jc w:val="both"/>
              <w:rPr>
                <w:sz w:val="20"/>
                <w:szCs w:val="20"/>
              </w:rPr>
            </w:pPr>
          </w:p>
        </w:tc>
      </w:tr>
      <w:tr w:rsidR="008C5BB4" w:rsidRPr="00357E6F" w:rsidTr="009C1438">
        <w:tc>
          <w:tcPr>
            <w:tcW w:w="468" w:type="dxa"/>
          </w:tcPr>
          <w:p w:rsidR="008C5BB4" w:rsidRPr="00357E6F" w:rsidRDefault="008C5BB4" w:rsidP="008C5BB4">
            <w:pPr>
              <w:numPr>
                <w:ilvl w:val="0"/>
                <w:numId w:val="70"/>
              </w:numPr>
              <w:tabs>
                <w:tab w:val="left" w:pos="360"/>
              </w:tabs>
              <w:spacing w:before="0" w:beforeAutospacing="0" w:after="0" w:afterAutospacing="0"/>
              <w:ind w:left="0" w:firstLine="0"/>
              <w:jc w:val="both"/>
              <w:rPr>
                <w:sz w:val="20"/>
                <w:szCs w:val="20"/>
              </w:rPr>
            </w:pPr>
          </w:p>
        </w:tc>
        <w:tc>
          <w:tcPr>
            <w:tcW w:w="9288" w:type="dxa"/>
          </w:tcPr>
          <w:p w:rsidR="008C5BB4" w:rsidRPr="00357E6F" w:rsidRDefault="008C5BB4" w:rsidP="009C1438">
            <w:pPr>
              <w:spacing w:before="0" w:beforeAutospacing="0" w:after="0" w:afterAutospacing="0"/>
              <w:jc w:val="both"/>
              <w:rPr>
                <w:sz w:val="20"/>
                <w:szCs w:val="20"/>
              </w:rPr>
            </w:pPr>
            <w:r w:rsidRPr="00357E6F">
              <w:rPr>
                <w:sz w:val="20"/>
                <w:szCs w:val="20"/>
              </w:rPr>
              <w:t xml:space="preserve">Сохранение благоприятной для человека среды обитания и предупреждение возникновения глобального экологического кризиса как проблема экологического права. </w:t>
            </w:r>
          </w:p>
          <w:p w:rsidR="008C5BB4" w:rsidRPr="00357E6F" w:rsidRDefault="008C5BB4" w:rsidP="009C1438">
            <w:pPr>
              <w:spacing w:before="0" w:beforeAutospacing="0" w:after="0" w:afterAutospacing="0"/>
              <w:jc w:val="both"/>
              <w:rPr>
                <w:sz w:val="20"/>
                <w:szCs w:val="20"/>
              </w:rPr>
            </w:pPr>
            <w:r w:rsidRPr="00357E6F">
              <w:rPr>
                <w:sz w:val="20"/>
                <w:szCs w:val="20"/>
              </w:rPr>
              <w:t>Проанализируйте информационные источники, сформулируйте свой ответ, используя методы сравнения и обобщения. Перед выполнением задания рекомендуется ознакомиться с методическими указаниями по данному виду занятия.</w:t>
            </w:r>
          </w:p>
        </w:tc>
        <w:tc>
          <w:tcPr>
            <w:tcW w:w="9288" w:type="dxa"/>
          </w:tcPr>
          <w:p w:rsidR="008C5BB4" w:rsidRPr="00357E6F" w:rsidRDefault="008C5BB4" w:rsidP="009C1438">
            <w:pPr>
              <w:spacing w:before="0" w:beforeAutospacing="0" w:after="0" w:afterAutospacing="0"/>
              <w:jc w:val="both"/>
              <w:rPr>
                <w:sz w:val="20"/>
                <w:szCs w:val="20"/>
              </w:rPr>
            </w:pPr>
          </w:p>
        </w:tc>
      </w:tr>
      <w:tr w:rsidR="008C5BB4" w:rsidRPr="00357E6F" w:rsidTr="009C1438">
        <w:tc>
          <w:tcPr>
            <w:tcW w:w="468" w:type="dxa"/>
          </w:tcPr>
          <w:p w:rsidR="008C5BB4" w:rsidRPr="00357E6F" w:rsidRDefault="008C5BB4" w:rsidP="008C5BB4">
            <w:pPr>
              <w:numPr>
                <w:ilvl w:val="0"/>
                <w:numId w:val="70"/>
              </w:numPr>
              <w:tabs>
                <w:tab w:val="left" w:pos="360"/>
              </w:tabs>
              <w:spacing w:before="0" w:beforeAutospacing="0" w:after="0" w:afterAutospacing="0"/>
              <w:ind w:left="0" w:firstLine="0"/>
              <w:jc w:val="both"/>
              <w:rPr>
                <w:sz w:val="20"/>
                <w:szCs w:val="20"/>
              </w:rPr>
            </w:pPr>
          </w:p>
        </w:tc>
        <w:tc>
          <w:tcPr>
            <w:tcW w:w="9288" w:type="dxa"/>
          </w:tcPr>
          <w:p w:rsidR="008C5BB4" w:rsidRPr="00357E6F" w:rsidRDefault="008C5BB4" w:rsidP="009C1438">
            <w:pPr>
              <w:spacing w:before="0" w:beforeAutospacing="0" w:after="0" w:afterAutospacing="0"/>
              <w:jc w:val="both"/>
              <w:rPr>
                <w:sz w:val="20"/>
                <w:szCs w:val="20"/>
              </w:rPr>
            </w:pPr>
            <w:r w:rsidRPr="00357E6F">
              <w:rPr>
                <w:sz w:val="20"/>
                <w:szCs w:val="20"/>
              </w:rPr>
              <w:t xml:space="preserve">Причины экологических кризисных явлений как проблема экологического права. </w:t>
            </w:r>
          </w:p>
          <w:p w:rsidR="008C5BB4" w:rsidRPr="00357E6F" w:rsidRDefault="008C5BB4" w:rsidP="009C1438">
            <w:pPr>
              <w:spacing w:before="0" w:beforeAutospacing="0" w:after="0" w:afterAutospacing="0"/>
              <w:jc w:val="both"/>
              <w:rPr>
                <w:sz w:val="20"/>
                <w:szCs w:val="20"/>
              </w:rPr>
            </w:pPr>
            <w:r w:rsidRPr="00357E6F">
              <w:rPr>
                <w:sz w:val="20"/>
                <w:szCs w:val="20"/>
              </w:rPr>
              <w:t>Проанализируйте информационные источники, сформулируйте свой ответ, используя методы сравнения и обобщения. Перед выполнением задания рекомендуется ознакомиться с методическими указаниями по данному виду занятия.</w:t>
            </w:r>
          </w:p>
        </w:tc>
        <w:tc>
          <w:tcPr>
            <w:tcW w:w="9288" w:type="dxa"/>
          </w:tcPr>
          <w:p w:rsidR="008C5BB4" w:rsidRPr="00357E6F" w:rsidRDefault="008C5BB4" w:rsidP="009C1438">
            <w:pPr>
              <w:spacing w:before="0" w:beforeAutospacing="0" w:after="0" w:afterAutospacing="0"/>
              <w:jc w:val="both"/>
              <w:rPr>
                <w:sz w:val="20"/>
                <w:szCs w:val="20"/>
              </w:rPr>
            </w:pPr>
          </w:p>
        </w:tc>
      </w:tr>
      <w:tr w:rsidR="008C5BB4" w:rsidRPr="00357E6F" w:rsidTr="009C1438">
        <w:tc>
          <w:tcPr>
            <w:tcW w:w="468" w:type="dxa"/>
          </w:tcPr>
          <w:p w:rsidR="008C5BB4" w:rsidRPr="00357E6F" w:rsidRDefault="008C5BB4" w:rsidP="008C5BB4">
            <w:pPr>
              <w:numPr>
                <w:ilvl w:val="0"/>
                <w:numId w:val="70"/>
              </w:numPr>
              <w:tabs>
                <w:tab w:val="left" w:pos="360"/>
              </w:tabs>
              <w:spacing w:before="0" w:beforeAutospacing="0" w:after="0" w:afterAutospacing="0"/>
              <w:ind w:left="0" w:firstLine="0"/>
              <w:jc w:val="both"/>
              <w:rPr>
                <w:sz w:val="20"/>
                <w:szCs w:val="20"/>
              </w:rPr>
            </w:pPr>
          </w:p>
        </w:tc>
        <w:tc>
          <w:tcPr>
            <w:tcW w:w="9288" w:type="dxa"/>
          </w:tcPr>
          <w:p w:rsidR="008C5BB4" w:rsidRPr="00357E6F" w:rsidRDefault="008C5BB4" w:rsidP="009C1438">
            <w:pPr>
              <w:spacing w:before="0" w:beforeAutospacing="0" w:after="0" w:afterAutospacing="0"/>
              <w:jc w:val="both"/>
              <w:rPr>
                <w:sz w:val="20"/>
                <w:szCs w:val="20"/>
              </w:rPr>
            </w:pPr>
            <w:r w:rsidRPr="00357E6F">
              <w:rPr>
                <w:sz w:val="20"/>
                <w:szCs w:val="20"/>
              </w:rPr>
              <w:t xml:space="preserve">Роль права в решении экологических проблем. </w:t>
            </w:r>
          </w:p>
          <w:p w:rsidR="008C5BB4" w:rsidRPr="00357E6F" w:rsidRDefault="008C5BB4" w:rsidP="009C1438">
            <w:pPr>
              <w:spacing w:before="0" w:beforeAutospacing="0" w:after="0" w:afterAutospacing="0"/>
              <w:jc w:val="both"/>
              <w:rPr>
                <w:sz w:val="20"/>
                <w:szCs w:val="20"/>
              </w:rPr>
            </w:pPr>
            <w:r w:rsidRPr="00357E6F">
              <w:rPr>
                <w:sz w:val="20"/>
                <w:szCs w:val="20"/>
              </w:rPr>
              <w:t>Проанализируйте информационные источники, сформулируйте свой ответ, используя методы сравнения и обобщения. Перед выполнением задания рекомендуется ознакомиться с методическими указаниями по данному виду занятия.</w:t>
            </w:r>
          </w:p>
        </w:tc>
        <w:tc>
          <w:tcPr>
            <w:tcW w:w="9288" w:type="dxa"/>
          </w:tcPr>
          <w:p w:rsidR="008C5BB4" w:rsidRPr="00357E6F" w:rsidRDefault="008C5BB4" w:rsidP="009C1438">
            <w:pPr>
              <w:spacing w:before="0" w:beforeAutospacing="0" w:after="0" w:afterAutospacing="0"/>
              <w:jc w:val="both"/>
              <w:rPr>
                <w:sz w:val="20"/>
                <w:szCs w:val="20"/>
              </w:rPr>
            </w:pPr>
          </w:p>
        </w:tc>
      </w:tr>
      <w:tr w:rsidR="008C5BB4" w:rsidRPr="00357E6F" w:rsidTr="009C1438">
        <w:tc>
          <w:tcPr>
            <w:tcW w:w="468" w:type="dxa"/>
          </w:tcPr>
          <w:p w:rsidR="008C5BB4" w:rsidRPr="00357E6F" w:rsidRDefault="008C5BB4" w:rsidP="008C5BB4">
            <w:pPr>
              <w:numPr>
                <w:ilvl w:val="0"/>
                <w:numId w:val="70"/>
              </w:numPr>
              <w:tabs>
                <w:tab w:val="left" w:pos="360"/>
              </w:tabs>
              <w:spacing w:before="0" w:beforeAutospacing="0" w:after="0" w:afterAutospacing="0"/>
              <w:ind w:left="0" w:firstLine="0"/>
              <w:jc w:val="both"/>
              <w:rPr>
                <w:sz w:val="20"/>
                <w:szCs w:val="20"/>
              </w:rPr>
            </w:pPr>
          </w:p>
        </w:tc>
        <w:tc>
          <w:tcPr>
            <w:tcW w:w="9288" w:type="dxa"/>
          </w:tcPr>
          <w:p w:rsidR="008C5BB4" w:rsidRPr="00357E6F" w:rsidRDefault="008C5BB4" w:rsidP="009C1438">
            <w:pPr>
              <w:spacing w:before="0" w:beforeAutospacing="0" w:after="0" w:afterAutospacing="0"/>
              <w:jc w:val="both"/>
              <w:rPr>
                <w:sz w:val="20"/>
                <w:szCs w:val="20"/>
              </w:rPr>
            </w:pPr>
            <w:r w:rsidRPr="00357E6F">
              <w:rPr>
                <w:sz w:val="20"/>
                <w:szCs w:val="20"/>
              </w:rPr>
              <w:t xml:space="preserve">Историческая обусловленность экологического права. </w:t>
            </w:r>
          </w:p>
          <w:p w:rsidR="008C5BB4" w:rsidRPr="00357E6F" w:rsidRDefault="008C5BB4" w:rsidP="009C1438">
            <w:pPr>
              <w:spacing w:before="0" w:beforeAutospacing="0" w:after="0" w:afterAutospacing="0"/>
              <w:jc w:val="both"/>
              <w:rPr>
                <w:sz w:val="20"/>
                <w:szCs w:val="20"/>
              </w:rPr>
            </w:pPr>
            <w:r w:rsidRPr="00357E6F">
              <w:rPr>
                <w:sz w:val="20"/>
                <w:szCs w:val="20"/>
              </w:rPr>
              <w:t>Проанализируйте информационные источники, сформулируйте свой ответ, используя методы сравнения и обобщения. Перед выполнением задания рекомендуется ознакомиться с методическими указаниями по данному виду занятия.</w:t>
            </w:r>
          </w:p>
        </w:tc>
        <w:tc>
          <w:tcPr>
            <w:tcW w:w="9288" w:type="dxa"/>
          </w:tcPr>
          <w:p w:rsidR="008C5BB4" w:rsidRPr="00357E6F" w:rsidRDefault="008C5BB4" w:rsidP="009C1438">
            <w:pPr>
              <w:spacing w:before="0" w:beforeAutospacing="0" w:after="0" w:afterAutospacing="0"/>
              <w:jc w:val="both"/>
              <w:rPr>
                <w:sz w:val="20"/>
                <w:szCs w:val="20"/>
              </w:rPr>
            </w:pPr>
          </w:p>
        </w:tc>
      </w:tr>
      <w:tr w:rsidR="008C5BB4" w:rsidRPr="00357E6F" w:rsidTr="009C1438">
        <w:tc>
          <w:tcPr>
            <w:tcW w:w="468" w:type="dxa"/>
          </w:tcPr>
          <w:p w:rsidR="008C5BB4" w:rsidRPr="00357E6F" w:rsidRDefault="008C5BB4" w:rsidP="008C5BB4">
            <w:pPr>
              <w:numPr>
                <w:ilvl w:val="0"/>
                <w:numId w:val="70"/>
              </w:numPr>
              <w:tabs>
                <w:tab w:val="left" w:pos="360"/>
              </w:tabs>
              <w:spacing w:before="0" w:beforeAutospacing="0" w:after="0" w:afterAutospacing="0"/>
              <w:ind w:left="0" w:firstLine="0"/>
              <w:jc w:val="both"/>
              <w:rPr>
                <w:sz w:val="20"/>
                <w:szCs w:val="20"/>
              </w:rPr>
            </w:pPr>
          </w:p>
        </w:tc>
        <w:tc>
          <w:tcPr>
            <w:tcW w:w="9288" w:type="dxa"/>
          </w:tcPr>
          <w:p w:rsidR="008C5BB4" w:rsidRPr="00357E6F" w:rsidRDefault="008C5BB4" w:rsidP="009C1438">
            <w:pPr>
              <w:spacing w:before="0" w:beforeAutospacing="0" w:after="0" w:afterAutospacing="0"/>
              <w:jc w:val="both"/>
              <w:rPr>
                <w:sz w:val="20"/>
                <w:szCs w:val="20"/>
              </w:rPr>
            </w:pPr>
            <w:r w:rsidRPr="00357E6F">
              <w:rPr>
                <w:sz w:val="20"/>
                <w:szCs w:val="20"/>
              </w:rPr>
              <w:t xml:space="preserve">Концепции экологического права: понятие и содержание. </w:t>
            </w:r>
          </w:p>
          <w:p w:rsidR="008C5BB4" w:rsidRPr="00357E6F" w:rsidRDefault="008C5BB4" w:rsidP="009C1438">
            <w:pPr>
              <w:spacing w:before="0" w:beforeAutospacing="0" w:after="0" w:afterAutospacing="0"/>
              <w:jc w:val="both"/>
              <w:rPr>
                <w:sz w:val="20"/>
                <w:szCs w:val="20"/>
              </w:rPr>
            </w:pPr>
            <w:r w:rsidRPr="00357E6F">
              <w:rPr>
                <w:sz w:val="20"/>
                <w:szCs w:val="20"/>
              </w:rPr>
              <w:t>Проанализируйте информационные источники, сформулируйте свой ответ, используя методы сравнения и обобщения. Перед выполнением задания рекомендуется ознакомиться с методическими указаниями по данному виду занятия.</w:t>
            </w:r>
          </w:p>
        </w:tc>
        <w:tc>
          <w:tcPr>
            <w:tcW w:w="9288" w:type="dxa"/>
          </w:tcPr>
          <w:p w:rsidR="008C5BB4" w:rsidRPr="00357E6F" w:rsidRDefault="008C5BB4" w:rsidP="009C1438">
            <w:pPr>
              <w:spacing w:before="0" w:beforeAutospacing="0" w:after="0" w:afterAutospacing="0"/>
              <w:jc w:val="both"/>
              <w:rPr>
                <w:sz w:val="20"/>
                <w:szCs w:val="20"/>
              </w:rPr>
            </w:pPr>
          </w:p>
        </w:tc>
      </w:tr>
      <w:tr w:rsidR="008C5BB4" w:rsidRPr="00357E6F" w:rsidTr="009C1438">
        <w:tc>
          <w:tcPr>
            <w:tcW w:w="468" w:type="dxa"/>
          </w:tcPr>
          <w:p w:rsidR="008C5BB4" w:rsidRPr="00357E6F" w:rsidRDefault="008C5BB4" w:rsidP="008C5BB4">
            <w:pPr>
              <w:numPr>
                <w:ilvl w:val="0"/>
                <w:numId w:val="70"/>
              </w:numPr>
              <w:tabs>
                <w:tab w:val="left" w:pos="360"/>
              </w:tabs>
              <w:spacing w:before="0" w:beforeAutospacing="0" w:after="0" w:afterAutospacing="0"/>
              <w:ind w:left="0" w:firstLine="0"/>
              <w:jc w:val="both"/>
              <w:rPr>
                <w:sz w:val="20"/>
                <w:szCs w:val="20"/>
              </w:rPr>
            </w:pPr>
          </w:p>
        </w:tc>
        <w:tc>
          <w:tcPr>
            <w:tcW w:w="9288" w:type="dxa"/>
          </w:tcPr>
          <w:p w:rsidR="008C5BB4" w:rsidRPr="00357E6F" w:rsidRDefault="008C5BB4" w:rsidP="009C1438">
            <w:pPr>
              <w:spacing w:before="0" w:beforeAutospacing="0" w:after="0" w:afterAutospacing="0"/>
              <w:jc w:val="both"/>
              <w:rPr>
                <w:sz w:val="20"/>
                <w:szCs w:val="20"/>
              </w:rPr>
            </w:pPr>
            <w:r w:rsidRPr="00357E6F">
              <w:rPr>
                <w:sz w:val="20"/>
                <w:szCs w:val="20"/>
              </w:rPr>
              <w:t xml:space="preserve">Концепция экологической безопасности в России. </w:t>
            </w:r>
          </w:p>
          <w:p w:rsidR="008C5BB4" w:rsidRPr="00357E6F" w:rsidRDefault="008C5BB4" w:rsidP="009C1438">
            <w:pPr>
              <w:spacing w:before="0" w:beforeAutospacing="0" w:after="0" w:afterAutospacing="0"/>
              <w:jc w:val="both"/>
              <w:rPr>
                <w:sz w:val="20"/>
                <w:szCs w:val="20"/>
              </w:rPr>
            </w:pPr>
            <w:r w:rsidRPr="00357E6F">
              <w:rPr>
                <w:sz w:val="20"/>
                <w:szCs w:val="20"/>
              </w:rPr>
              <w:t>Проанализируйте информационные источники, сформулируйте свой ответ, используя методы сравнения и обобщения. Перед выполнением задания рекомендуется ознакомиться с методическими указаниями по данному виду занятия.</w:t>
            </w:r>
          </w:p>
        </w:tc>
        <w:tc>
          <w:tcPr>
            <w:tcW w:w="9288" w:type="dxa"/>
          </w:tcPr>
          <w:p w:rsidR="008C5BB4" w:rsidRPr="00357E6F" w:rsidRDefault="008C5BB4" w:rsidP="009C1438">
            <w:pPr>
              <w:spacing w:before="0" w:beforeAutospacing="0" w:after="0" w:afterAutospacing="0"/>
              <w:jc w:val="both"/>
              <w:rPr>
                <w:sz w:val="20"/>
                <w:szCs w:val="20"/>
              </w:rPr>
            </w:pPr>
          </w:p>
        </w:tc>
      </w:tr>
      <w:tr w:rsidR="008C5BB4" w:rsidRPr="00357E6F" w:rsidTr="009C1438">
        <w:tc>
          <w:tcPr>
            <w:tcW w:w="468" w:type="dxa"/>
          </w:tcPr>
          <w:p w:rsidR="008C5BB4" w:rsidRPr="00357E6F" w:rsidRDefault="008C5BB4" w:rsidP="008C5BB4">
            <w:pPr>
              <w:numPr>
                <w:ilvl w:val="0"/>
                <w:numId w:val="70"/>
              </w:numPr>
              <w:tabs>
                <w:tab w:val="left" w:pos="360"/>
              </w:tabs>
              <w:spacing w:before="0" w:beforeAutospacing="0" w:after="0" w:afterAutospacing="0"/>
              <w:ind w:left="0" w:firstLine="0"/>
              <w:jc w:val="both"/>
              <w:rPr>
                <w:sz w:val="20"/>
                <w:szCs w:val="20"/>
              </w:rPr>
            </w:pPr>
          </w:p>
        </w:tc>
        <w:tc>
          <w:tcPr>
            <w:tcW w:w="9288" w:type="dxa"/>
          </w:tcPr>
          <w:p w:rsidR="008C5BB4" w:rsidRPr="00357E6F" w:rsidRDefault="008C5BB4" w:rsidP="009C1438">
            <w:pPr>
              <w:spacing w:before="0" w:beforeAutospacing="0" w:after="0" w:afterAutospacing="0"/>
              <w:jc w:val="both"/>
              <w:rPr>
                <w:sz w:val="20"/>
                <w:szCs w:val="20"/>
              </w:rPr>
            </w:pPr>
            <w:r w:rsidRPr="00357E6F">
              <w:rPr>
                <w:sz w:val="20"/>
                <w:szCs w:val="20"/>
              </w:rPr>
              <w:t xml:space="preserve">Система теоретических взглядов о соотношении экономики и экологии в экологическом праве. </w:t>
            </w:r>
          </w:p>
          <w:p w:rsidR="008C5BB4" w:rsidRPr="00357E6F" w:rsidRDefault="008C5BB4" w:rsidP="009C1438">
            <w:pPr>
              <w:spacing w:before="0" w:beforeAutospacing="0" w:after="0" w:afterAutospacing="0"/>
              <w:jc w:val="both"/>
              <w:rPr>
                <w:sz w:val="20"/>
                <w:szCs w:val="20"/>
              </w:rPr>
            </w:pPr>
            <w:r w:rsidRPr="00357E6F">
              <w:rPr>
                <w:sz w:val="20"/>
                <w:szCs w:val="20"/>
              </w:rPr>
              <w:t>Проанализируйте информационные источники, сформулируйте свой ответ, используя методы сравнения и обобщения. Перед выполнением задания рекомендуется ознакомиться с методическими указаниями по данному виду занятия.</w:t>
            </w:r>
          </w:p>
        </w:tc>
        <w:tc>
          <w:tcPr>
            <w:tcW w:w="9288" w:type="dxa"/>
          </w:tcPr>
          <w:p w:rsidR="008C5BB4" w:rsidRPr="00357E6F" w:rsidRDefault="008C5BB4" w:rsidP="009C1438">
            <w:pPr>
              <w:spacing w:before="0" w:beforeAutospacing="0" w:after="0" w:afterAutospacing="0"/>
              <w:jc w:val="both"/>
              <w:rPr>
                <w:sz w:val="20"/>
                <w:szCs w:val="20"/>
              </w:rPr>
            </w:pPr>
          </w:p>
        </w:tc>
      </w:tr>
      <w:tr w:rsidR="008C5BB4" w:rsidRPr="00357E6F" w:rsidTr="009C1438">
        <w:tc>
          <w:tcPr>
            <w:tcW w:w="468" w:type="dxa"/>
          </w:tcPr>
          <w:p w:rsidR="008C5BB4" w:rsidRPr="00357E6F" w:rsidRDefault="008C5BB4" w:rsidP="008C5BB4">
            <w:pPr>
              <w:numPr>
                <w:ilvl w:val="0"/>
                <w:numId w:val="70"/>
              </w:numPr>
              <w:tabs>
                <w:tab w:val="left" w:pos="360"/>
              </w:tabs>
              <w:spacing w:before="0" w:beforeAutospacing="0" w:after="0" w:afterAutospacing="0"/>
              <w:ind w:left="0" w:firstLine="0"/>
              <w:jc w:val="both"/>
              <w:rPr>
                <w:sz w:val="20"/>
                <w:szCs w:val="20"/>
              </w:rPr>
            </w:pPr>
          </w:p>
        </w:tc>
        <w:tc>
          <w:tcPr>
            <w:tcW w:w="9288" w:type="dxa"/>
          </w:tcPr>
          <w:p w:rsidR="008C5BB4" w:rsidRPr="00357E6F" w:rsidRDefault="008C5BB4" w:rsidP="009C1438">
            <w:pPr>
              <w:spacing w:before="0" w:beforeAutospacing="0" w:after="0" w:afterAutospacing="0"/>
              <w:jc w:val="both"/>
              <w:rPr>
                <w:sz w:val="20"/>
                <w:szCs w:val="20"/>
              </w:rPr>
            </w:pPr>
            <w:r w:rsidRPr="00357E6F">
              <w:rPr>
                <w:sz w:val="20"/>
                <w:szCs w:val="20"/>
              </w:rPr>
              <w:t xml:space="preserve">Теория устойчивого развития в экологическом праве. </w:t>
            </w:r>
          </w:p>
          <w:p w:rsidR="008C5BB4" w:rsidRPr="00357E6F" w:rsidRDefault="008C5BB4" w:rsidP="009C1438">
            <w:pPr>
              <w:spacing w:before="0" w:beforeAutospacing="0" w:after="0" w:afterAutospacing="0"/>
              <w:jc w:val="both"/>
              <w:rPr>
                <w:i/>
                <w:sz w:val="20"/>
                <w:szCs w:val="20"/>
              </w:rPr>
            </w:pPr>
            <w:r w:rsidRPr="00357E6F">
              <w:rPr>
                <w:sz w:val="20"/>
                <w:szCs w:val="20"/>
              </w:rPr>
              <w:t>Проанализируйте информационные источники, сформулируйте свой ответ, используя методы сравнения и обобщения. Перед выполнением задания рекомендуется ознакомиться с методическими указаниями по данному виду занятия.</w:t>
            </w:r>
          </w:p>
        </w:tc>
        <w:tc>
          <w:tcPr>
            <w:tcW w:w="9288" w:type="dxa"/>
          </w:tcPr>
          <w:p w:rsidR="008C5BB4" w:rsidRPr="00357E6F" w:rsidRDefault="008C5BB4" w:rsidP="009C1438">
            <w:pPr>
              <w:spacing w:before="0" w:beforeAutospacing="0" w:after="0" w:afterAutospacing="0"/>
              <w:jc w:val="both"/>
              <w:rPr>
                <w:i/>
                <w:sz w:val="20"/>
                <w:szCs w:val="20"/>
              </w:rPr>
            </w:pPr>
          </w:p>
        </w:tc>
      </w:tr>
      <w:tr w:rsidR="008C5BB4" w:rsidRPr="00357E6F" w:rsidTr="009C1438">
        <w:tc>
          <w:tcPr>
            <w:tcW w:w="468" w:type="dxa"/>
          </w:tcPr>
          <w:p w:rsidR="008C5BB4" w:rsidRPr="00357E6F" w:rsidRDefault="008C5BB4" w:rsidP="008C5BB4">
            <w:pPr>
              <w:numPr>
                <w:ilvl w:val="0"/>
                <w:numId w:val="70"/>
              </w:numPr>
              <w:tabs>
                <w:tab w:val="left" w:pos="360"/>
              </w:tabs>
              <w:spacing w:before="0" w:beforeAutospacing="0" w:after="0" w:afterAutospacing="0"/>
              <w:ind w:left="0" w:firstLine="0"/>
              <w:jc w:val="both"/>
              <w:rPr>
                <w:sz w:val="20"/>
                <w:szCs w:val="20"/>
              </w:rPr>
            </w:pPr>
          </w:p>
        </w:tc>
        <w:tc>
          <w:tcPr>
            <w:tcW w:w="9288" w:type="dxa"/>
          </w:tcPr>
          <w:p w:rsidR="008C5BB4" w:rsidRPr="00357E6F" w:rsidRDefault="008C5BB4" w:rsidP="009C1438">
            <w:pPr>
              <w:spacing w:before="0" w:beforeAutospacing="0" w:after="0" w:afterAutospacing="0"/>
              <w:jc w:val="both"/>
              <w:rPr>
                <w:sz w:val="20"/>
                <w:szCs w:val="20"/>
              </w:rPr>
            </w:pPr>
            <w:r w:rsidRPr="00357E6F">
              <w:rPr>
                <w:sz w:val="20"/>
                <w:szCs w:val="20"/>
              </w:rPr>
              <w:t xml:space="preserve">Экологическая функция российского государства: понятие и содержание. </w:t>
            </w:r>
          </w:p>
          <w:p w:rsidR="008C5BB4" w:rsidRPr="00357E6F" w:rsidRDefault="008C5BB4" w:rsidP="009C1438">
            <w:pPr>
              <w:spacing w:before="0" w:beforeAutospacing="0" w:after="0" w:afterAutospacing="0"/>
              <w:jc w:val="both"/>
              <w:rPr>
                <w:sz w:val="20"/>
                <w:szCs w:val="20"/>
              </w:rPr>
            </w:pPr>
            <w:r w:rsidRPr="00357E6F">
              <w:rPr>
                <w:sz w:val="20"/>
                <w:szCs w:val="20"/>
              </w:rPr>
              <w:t>Проанализируйте информационные источники, сформулируйте свой ответ, используя методы сравнения и обобщения. Перед выполнением задания рекомендуется ознакомиться с методическими указаниями по данному виду занятия.</w:t>
            </w:r>
          </w:p>
        </w:tc>
        <w:tc>
          <w:tcPr>
            <w:tcW w:w="9288" w:type="dxa"/>
          </w:tcPr>
          <w:p w:rsidR="008C5BB4" w:rsidRPr="00357E6F" w:rsidRDefault="008C5BB4" w:rsidP="009C1438">
            <w:pPr>
              <w:spacing w:before="0" w:beforeAutospacing="0" w:after="0" w:afterAutospacing="0"/>
              <w:jc w:val="both"/>
              <w:rPr>
                <w:sz w:val="20"/>
                <w:szCs w:val="20"/>
              </w:rPr>
            </w:pPr>
          </w:p>
        </w:tc>
      </w:tr>
      <w:tr w:rsidR="008C5BB4" w:rsidRPr="00357E6F" w:rsidTr="009C1438">
        <w:tc>
          <w:tcPr>
            <w:tcW w:w="468" w:type="dxa"/>
          </w:tcPr>
          <w:p w:rsidR="008C5BB4" w:rsidRPr="00357E6F" w:rsidRDefault="008C5BB4" w:rsidP="008C5BB4">
            <w:pPr>
              <w:numPr>
                <w:ilvl w:val="0"/>
                <w:numId w:val="70"/>
              </w:numPr>
              <w:tabs>
                <w:tab w:val="left" w:pos="360"/>
              </w:tabs>
              <w:spacing w:before="0" w:beforeAutospacing="0" w:after="0" w:afterAutospacing="0"/>
              <w:ind w:left="0" w:firstLine="0"/>
              <w:jc w:val="both"/>
              <w:rPr>
                <w:sz w:val="20"/>
                <w:szCs w:val="20"/>
              </w:rPr>
            </w:pPr>
          </w:p>
        </w:tc>
        <w:tc>
          <w:tcPr>
            <w:tcW w:w="9288" w:type="dxa"/>
          </w:tcPr>
          <w:p w:rsidR="008C5BB4" w:rsidRPr="00357E6F" w:rsidRDefault="008C5BB4" w:rsidP="009C1438">
            <w:pPr>
              <w:spacing w:before="0" w:beforeAutospacing="0" w:after="0" w:afterAutospacing="0"/>
              <w:jc w:val="both"/>
              <w:rPr>
                <w:sz w:val="20"/>
                <w:szCs w:val="20"/>
              </w:rPr>
            </w:pPr>
            <w:r w:rsidRPr="00357E6F">
              <w:rPr>
                <w:sz w:val="20"/>
                <w:szCs w:val="20"/>
              </w:rPr>
              <w:t xml:space="preserve">Предмет и объекты экологического права. </w:t>
            </w:r>
          </w:p>
          <w:p w:rsidR="008C5BB4" w:rsidRPr="00357E6F" w:rsidRDefault="008C5BB4" w:rsidP="009C1438">
            <w:pPr>
              <w:spacing w:before="0" w:beforeAutospacing="0" w:after="0" w:afterAutospacing="0"/>
              <w:jc w:val="both"/>
              <w:rPr>
                <w:sz w:val="20"/>
                <w:szCs w:val="20"/>
              </w:rPr>
            </w:pPr>
            <w:r w:rsidRPr="00357E6F">
              <w:rPr>
                <w:sz w:val="20"/>
                <w:szCs w:val="20"/>
              </w:rPr>
              <w:t>Проанализируйте информационные источники, сформулируйте свой ответ, используя методы сравнения и обобщения. Перед выполнением задания рекомендуется ознакомиться с методическими указаниями по данному виду занятия.</w:t>
            </w:r>
          </w:p>
        </w:tc>
        <w:tc>
          <w:tcPr>
            <w:tcW w:w="9288" w:type="dxa"/>
          </w:tcPr>
          <w:p w:rsidR="008C5BB4" w:rsidRPr="00357E6F" w:rsidRDefault="008C5BB4" w:rsidP="009C1438">
            <w:pPr>
              <w:spacing w:before="0" w:beforeAutospacing="0" w:after="0" w:afterAutospacing="0"/>
              <w:jc w:val="both"/>
              <w:rPr>
                <w:sz w:val="20"/>
                <w:szCs w:val="20"/>
              </w:rPr>
            </w:pPr>
          </w:p>
        </w:tc>
      </w:tr>
      <w:tr w:rsidR="008C5BB4" w:rsidRPr="00357E6F" w:rsidTr="009C1438">
        <w:tc>
          <w:tcPr>
            <w:tcW w:w="468" w:type="dxa"/>
          </w:tcPr>
          <w:p w:rsidR="008C5BB4" w:rsidRPr="00357E6F" w:rsidRDefault="008C5BB4" w:rsidP="008C5BB4">
            <w:pPr>
              <w:numPr>
                <w:ilvl w:val="0"/>
                <w:numId w:val="70"/>
              </w:numPr>
              <w:tabs>
                <w:tab w:val="left" w:pos="360"/>
              </w:tabs>
              <w:spacing w:before="0" w:beforeAutospacing="0" w:after="0" w:afterAutospacing="0"/>
              <w:ind w:left="0" w:firstLine="0"/>
              <w:jc w:val="both"/>
              <w:rPr>
                <w:sz w:val="20"/>
                <w:szCs w:val="20"/>
              </w:rPr>
            </w:pPr>
          </w:p>
        </w:tc>
        <w:tc>
          <w:tcPr>
            <w:tcW w:w="9288" w:type="dxa"/>
          </w:tcPr>
          <w:p w:rsidR="008C5BB4" w:rsidRPr="00357E6F" w:rsidRDefault="008C5BB4" w:rsidP="009C1438">
            <w:pPr>
              <w:spacing w:before="0" w:beforeAutospacing="0" w:after="0" w:afterAutospacing="0"/>
              <w:jc w:val="both"/>
              <w:rPr>
                <w:sz w:val="20"/>
                <w:szCs w:val="20"/>
              </w:rPr>
            </w:pPr>
            <w:r w:rsidRPr="00357E6F">
              <w:rPr>
                <w:sz w:val="20"/>
                <w:szCs w:val="20"/>
              </w:rPr>
              <w:t xml:space="preserve">Методы правового регулирования в экологическом праве. </w:t>
            </w:r>
          </w:p>
          <w:p w:rsidR="008C5BB4" w:rsidRPr="00357E6F" w:rsidRDefault="008C5BB4" w:rsidP="009C1438">
            <w:pPr>
              <w:spacing w:before="0" w:beforeAutospacing="0" w:after="0" w:afterAutospacing="0"/>
              <w:jc w:val="both"/>
              <w:rPr>
                <w:sz w:val="20"/>
                <w:szCs w:val="20"/>
              </w:rPr>
            </w:pPr>
            <w:r w:rsidRPr="00357E6F">
              <w:rPr>
                <w:sz w:val="20"/>
                <w:szCs w:val="20"/>
              </w:rPr>
              <w:t>Проанализируйте информационные источники, сформулируйте свой ответ, используя методы сравнения и обобщения. Перед выполнением задания рекомендуется ознакомиться с методическими указаниями по данному виду занятия.</w:t>
            </w:r>
          </w:p>
        </w:tc>
        <w:tc>
          <w:tcPr>
            <w:tcW w:w="9288" w:type="dxa"/>
          </w:tcPr>
          <w:p w:rsidR="008C5BB4" w:rsidRPr="00357E6F" w:rsidRDefault="008C5BB4" w:rsidP="009C1438">
            <w:pPr>
              <w:spacing w:before="0" w:beforeAutospacing="0" w:after="0" w:afterAutospacing="0"/>
              <w:jc w:val="both"/>
              <w:rPr>
                <w:sz w:val="20"/>
                <w:szCs w:val="20"/>
              </w:rPr>
            </w:pPr>
          </w:p>
        </w:tc>
      </w:tr>
      <w:tr w:rsidR="008C5BB4" w:rsidRPr="00357E6F" w:rsidTr="009C1438">
        <w:tc>
          <w:tcPr>
            <w:tcW w:w="468" w:type="dxa"/>
          </w:tcPr>
          <w:p w:rsidR="008C5BB4" w:rsidRPr="00357E6F" w:rsidRDefault="008C5BB4" w:rsidP="008C5BB4">
            <w:pPr>
              <w:numPr>
                <w:ilvl w:val="0"/>
                <w:numId w:val="70"/>
              </w:numPr>
              <w:tabs>
                <w:tab w:val="left" w:pos="360"/>
              </w:tabs>
              <w:spacing w:before="0" w:beforeAutospacing="0" w:after="0" w:afterAutospacing="0"/>
              <w:ind w:left="0" w:firstLine="0"/>
              <w:jc w:val="both"/>
              <w:rPr>
                <w:sz w:val="20"/>
                <w:szCs w:val="20"/>
              </w:rPr>
            </w:pPr>
          </w:p>
        </w:tc>
        <w:tc>
          <w:tcPr>
            <w:tcW w:w="9288" w:type="dxa"/>
          </w:tcPr>
          <w:p w:rsidR="008C5BB4" w:rsidRPr="00357E6F" w:rsidRDefault="008C5BB4" w:rsidP="009C1438">
            <w:pPr>
              <w:spacing w:before="0" w:beforeAutospacing="0" w:after="0" w:afterAutospacing="0"/>
              <w:jc w:val="both"/>
              <w:rPr>
                <w:sz w:val="20"/>
                <w:szCs w:val="20"/>
              </w:rPr>
            </w:pPr>
            <w:r w:rsidRPr="00357E6F">
              <w:rPr>
                <w:sz w:val="20"/>
                <w:szCs w:val="20"/>
              </w:rPr>
              <w:t xml:space="preserve">Понятие и содержание экологического права как комплексной отрасли российского права. </w:t>
            </w:r>
          </w:p>
          <w:p w:rsidR="008C5BB4" w:rsidRPr="00357E6F" w:rsidRDefault="008C5BB4" w:rsidP="009C1438">
            <w:pPr>
              <w:spacing w:before="0" w:beforeAutospacing="0" w:after="0" w:afterAutospacing="0"/>
              <w:jc w:val="both"/>
              <w:rPr>
                <w:sz w:val="20"/>
                <w:szCs w:val="20"/>
              </w:rPr>
            </w:pPr>
            <w:r w:rsidRPr="00357E6F">
              <w:rPr>
                <w:sz w:val="20"/>
                <w:szCs w:val="20"/>
              </w:rPr>
              <w:t>Проанализируйте информационные источники, сформулируйте свой ответ, используя методы сравнения и обобщения. Перед выполнением задания рекомендуется ознакомиться с методическими указаниями по данному виду занятия.</w:t>
            </w:r>
          </w:p>
        </w:tc>
        <w:tc>
          <w:tcPr>
            <w:tcW w:w="9288" w:type="dxa"/>
          </w:tcPr>
          <w:p w:rsidR="008C5BB4" w:rsidRPr="00357E6F" w:rsidRDefault="008C5BB4" w:rsidP="009C1438">
            <w:pPr>
              <w:spacing w:before="0" w:beforeAutospacing="0" w:after="0" w:afterAutospacing="0"/>
              <w:jc w:val="both"/>
              <w:rPr>
                <w:sz w:val="20"/>
                <w:szCs w:val="20"/>
              </w:rPr>
            </w:pPr>
          </w:p>
        </w:tc>
      </w:tr>
      <w:tr w:rsidR="008C5BB4" w:rsidRPr="00357E6F" w:rsidTr="009C1438">
        <w:tc>
          <w:tcPr>
            <w:tcW w:w="468" w:type="dxa"/>
          </w:tcPr>
          <w:p w:rsidR="008C5BB4" w:rsidRPr="00357E6F" w:rsidRDefault="008C5BB4" w:rsidP="008C5BB4">
            <w:pPr>
              <w:numPr>
                <w:ilvl w:val="0"/>
                <w:numId w:val="70"/>
              </w:numPr>
              <w:tabs>
                <w:tab w:val="left" w:pos="360"/>
              </w:tabs>
              <w:spacing w:before="0" w:beforeAutospacing="0" w:after="0" w:afterAutospacing="0"/>
              <w:ind w:left="0" w:firstLine="0"/>
              <w:jc w:val="both"/>
              <w:rPr>
                <w:sz w:val="20"/>
                <w:szCs w:val="20"/>
              </w:rPr>
            </w:pPr>
          </w:p>
        </w:tc>
        <w:tc>
          <w:tcPr>
            <w:tcW w:w="9288" w:type="dxa"/>
          </w:tcPr>
          <w:p w:rsidR="008C5BB4" w:rsidRPr="00357E6F" w:rsidRDefault="008C5BB4" w:rsidP="009C1438">
            <w:pPr>
              <w:spacing w:before="0" w:beforeAutospacing="0" w:after="0" w:afterAutospacing="0"/>
              <w:jc w:val="both"/>
              <w:rPr>
                <w:sz w:val="20"/>
                <w:szCs w:val="20"/>
              </w:rPr>
            </w:pPr>
            <w:r w:rsidRPr="00357E6F">
              <w:rPr>
                <w:sz w:val="20"/>
                <w:szCs w:val="20"/>
              </w:rPr>
              <w:t xml:space="preserve">История развития российского экологического права. </w:t>
            </w:r>
          </w:p>
          <w:p w:rsidR="008C5BB4" w:rsidRPr="00357E6F" w:rsidRDefault="008C5BB4" w:rsidP="009C1438">
            <w:pPr>
              <w:spacing w:before="0" w:beforeAutospacing="0" w:after="0" w:afterAutospacing="0"/>
              <w:jc w:val="both"/>
              <w:rPr>
                <w:sz w:val="20"/>
                <w:szCs w:val="20"/>
              </w:rPr>
            </w:pPr>
            <w:r w:rsidRPr="00357E6F">
              <w:rPr>
                <w:sz w:val="20"/>
                <w:szCs w:val="20"/>
              </w:rPr>
              <w:t>Проанализируйте информационные источники, сформулируйте свой ответ, используя методы сравнения и обобщения. Перед выполнением задания рекомендуется ознакомиться с методическими указаниями по данному виду занятия.</w:t>
            </w:r>
          </w:p>
        </w:tc>
        <w:tc>
          <w:tcPr>
            <w:tcW w:w="9288" w:type="dxa"/>
          </w:tcPr>
          <w:p w:rsidR="008C5BB4" w:rsidRPr="00357E6F" w:rsidRDefault="008C5BB4" w:rsidP="009C1438">
            <w:pPr>
              <w:spacing w:before="0" w:beforeAutospacing="0" w:after="0" w:afterAutospacing="0"/>
              <w:jc w:val="both"/>
              <w:rPr>
                <w:sz w:val="20"/>
                <w:szCs w:val="20"/>
              </w:rPr>
            </w:pPr>
          </w:p>
        </w:tc>
      </w:tr>
      <w:tr w:rsidR="008C5BB4" w:rsidRPr="00357E6F" w:rsidTr="009C1438">
        <w:tc>
          <w:tcPr>
            <w:tcW w:w="468" w:type="dxa"/>
          </w:tcPr>
          <w:p w:rsidR="008C5BB4" w:rsidRPr="00357E6F" w:rsidRDefault="008C5BB4" w:rsidP="008C5BB4">
            <w:pPr>
              <w:numPr>
                <w:ilvl w:val="0"/>
                <w:numId w:val="70"/>
              </w:numPr>
              <w:tabs>
                <w:tab w:val="left" w:pos="360"/>
              </w:tabs>
              <w:spacing w:before="0" w:beforeAutospacing="0" w:after="0" w:afterAutospacing="0"/>
              <w:ind w:left="0" w:firstLine="0"/>
              <w:jc w:val="both"/>
              <w:rPr>
                <w:sz w:val="20"/>
                <w:szCs w:val="20"/>
              </w:rPr>
            </w:pPr>
          </w:p>
        </w:tc>
        <w:tc>
          <w:tcPr>
            <w:tcW w:w="9288" w:type="dxa"/>
          </w:tcPr>
          <w:p w:rsidR="008C5BB4" w:rsidRPr="00357E6F" w:rsidRDefault="008C5BB4" w:rsidP="009C1438">
            <w:pPr>
              <w:spacing w:before="0" w:beforeAutospacing="0" w:after="0" w:afterAutospacing="0"/>
              <w:jc w:val="both"/>
              <w:rPr>
                <w:sz w:val="20"/>
                <w:szCs w:val="20"/>
              </w:rPr>
            </w:pPr>
            <w:r w:rsidRPr="00357E6F">
              <w:rPr>
                <w:sz w:val="20"/>
                <w:szCs w:val="20"/>
              </w:rPr>
              <w:t xml:space="preserve">Проблемы дифференциации и интеграции в развитии экологического права. </w:t>
            </w:r>
          </w:p>
          <w:p w:rsidR="008C5BB4" w:rsidRPr="00357E6F" w:rsidRDefault="008C5BB4" w:rsidP="009C1438">
            <w:pPr>
              <w:spacing w:before="0" w:beforeAutospacing="0" w:after="0" w:afterAutospacing="0"/>
              <w:jc w:val="both"/>
              <w:rPr>
                <w:sz w:val="20"/>
                <w:szCs w:val="20"/>
              </w:rPr>
            </w:pPr>
            <w:r w:rsidRPr="00357E6F">
              <w:rPr>
                <w:sz w:val="20"/>
                <w:szCs w:val="20"/>
              </w:rPr>
              <w:t>Проанализируйте информационные источники, сформулируйте свой ответ, используя методы сравнения и обобщения. Перед выполнением задания рекомендуется ознакомиться с методическими указаниями по данному виду занятия.</w:t>
            </w:r>
          </w:p>
        </w:tc>
        <w:tc>
          <w:tcPr>
            <w:tcW w:w="9288" w:type="dxa"/>
          </w:tcPr>
          <w:p w:rsidR="008C5BB4" w:rsidRPr="00357E6F" w:rsidRDefault="008C5BB4" w:rsidP="009C1438">
            <w:pPr>
              <w:spacing w:before="0" w:beforeAutospacing="0" w:after="0" w:afterAutospacing="0"/>
              <w:jc w:val="both"/>
              <w:rPr>
                <w:sz w:val="20"/>
                <w:szCs w:val="20"/>
              </w:rPr>
            </w:pPr>
          </w:p>
        </w:tc>
      </w:tr>
      <w:tr w:rsidR="008C5BB4" w:rsidRPr="00357E6F" w:rsidTr="009C1438">
        <w:tc>
          <w:tcPr>
            <w:tcW w:w="468" w:type="dxa"/>
          </w:tcPr>
          <w:p w:rsidR="008C5BB4" w:rsidRPr="00357E6F" w:rsidRDefault="008C5BB4" w:rsidP="008C5BB4">
            <w:pPr>
              <w:numPr>
                <w:ilvl w:val="0"/>
                <w:numId w:val="70"/>
              </w:numPr>
              <w:tabs>
                <w:tab w:val="left" w:pos="360"/>
              </w:tabs>
              <w:spacing w:before="0" w:beforeAutospacing="0" w:after="0" w:afterAutospacing="0"/>
              <w:ind w:left="0" w:firstLine="0"/>
              <w:jc w:val="both"/>
              <w:rPr>
                <w:sz w:val="20"/>
                <w:szCs w:val="20"/>
              </w:rPr>
            </w:pPr>
          </w:p>
        </w:tc>
        <w:tc>
          <w:tcPr>
            <w:tcW w:w="9288" w:type="dxa"/>
          </w:tcPr>
          <w:p w:rsidR="008C5BB4" w:rsidRPr="00357E6F" w:rsidRDefault="008C5BB4" w:rsidP="009C1438">
            <w:pPr>
              <w:spacing w:before="0" w:beforeAutospacing="0" w:after="0" w:afterAutospacing="0"/>
              <w:jc w:val="both"/>
              <w:rPr>
                <w:sz w:val="20"/>
                <w:szCs w:val="20"/>
              </w:rPr>
            </w:pPr>
            <w:r w:rsidRPr="00357E6F">
              <w:rPr>
                <w:sz w:val="20"/>
                <w:szCs w:val="20"/>
              </w:rPr>
              <w:t xml:space="preserve">Система экологического права. </w:t>
            </w:r>
          </w:p>
          <w:p w:rsidR="008C5BB4" w:rsidRPr="00357E6F" w:rsidRDefault="008C5BB4" w:rsidP="009C1438">
            <w:pPr>
              <w:spacing w:before="0" w:beforeAutospacing="0" w:after="0" w:afterAutospacing="0"/>
              <w:jc w:val="both"/>
              <w:rPr>
                <w:sz w:val="20"/>
                <w:szCs w:val="20"/>
              </w:rPr>
            </w:pPr>
            <w:r w:rsidRPr="00357E6F">
              <w:rPr>
                <w:sz w:val="20"/>
                <w:szCs w:val="20"/>
              </w:rPr>
              <w:lastRenderedPageBreak/>
              <w:t>Проанализируйте информационные источники, сформулируйте свой ответ, используя методы сравнения и обобщения. Перед выполнением задания рекомендуется ознакомиться с методическими указаниями по данному виду занятия.</w:t>
            </w:r>
          </w:p>
        </w:tc>
        <w:tc>
          <w:tcPr>
            <w:tcW w:w="9288" w:type="dxa"/>
          </w:tcPr>
          <w:p w:rsidR="008C5BB4" w:rsidRPr="00357E6F" w:rsidRDefault="008C5BB4" w:rsidP="009C1438">
            <w:pPr>
              <w:spacing w:before="0" w:beforeAutospacing="0" w:after="0" w:afterAutospacing="0"/>
              <w:jc w:val="both"/>
              <w:rPr>
                <w:sz w:val="20"/>
                <w:szCs w:val="20"/>
              </w:rPr>
            </w:pPr>
          </w:p>
        </w:tc>
      </w:tr>
      <w:tr w:rsidR="008C5BB4" w:rsidRPr="00357E6F" w:rsidTr="009C1438">
        <w:tc>
          <w:tcPr>
            <w:tcW w:w="468" w:type="dxa"/>
          </w:tcPr>
          <w:p w:rsidR="008C5BB4" w:rsidRPr="00357E6F" w:rsidRDefault="008C5BB4" w:rsidP="008C5BB4">
            <w:pPr>
              <w:numPr>
                <w:ilvl w:val="0"/>
                <w:numId w:val="70"/>
              </w:numPr>
              <w:tabs>
                <w:tab w:val="left" w:pos="360"/>
              </w:tabs>
              <w:spacing w:before="0" w:beforeAutospacing="0" w:after="0" w:afterAutospacing="0"/>
              <w:ind w:left="0" w:firstLine="0"/>
              <w:jc w:val="both"/>
              <w:rPr>
                <w:sz w:val="20"/>
                <w:szCs w:val="20"/>
              </w:rPr>
            </w:pPr>
          </w:p>
        </w:tc>
        <w:tc>
          <w:tcPr>
            <w:tcW w:w="9288" w:type="dxa"/>
          </w:tcPr>
          <w:p w:rsidR="008C5BB4" w:rsidRPr="00357E6F" w:rsidRDefault="008C5BB4" w:rsidP="009C1438">
            <w:pPr>
              <w:spacing w:before="0" w:beforeAutospacing="0" w:after="0" w:afterAutospacing="0"/>
              <w:jc w:val="both"/>
              <w:rPr>
                <w:sz w:val="20"/>
                <w:szCs w:val="20"/>
              </w:rPr>
            </w:pPr>
            <w:r w:rsidRPr="00357E6F">
              <w:rPr>
                <w:sz w:val="20"/>
                <w:szCs w:val="20"/>
              </w:rPr>
              <w:t xml:space="preserve">Принципы экологического права. </w:t>
            </w:r>
          </w:p>
          <w:p w:rsidR="008C5BB4" w:rsidRPr="00357E6F" w:rsidRDefault="008C5BB4" w:rsidP="009C1438">
            <w:pPr>
              <w:spacing w:before="0" w:beforeAutospacing="0" w:after="0" w:afterAutospacing="0"/>
              <w:jc w:val="both"/>
              <w:rPr>
                <w:sz w:val="20"/>
                <w:szCs w:val="20"/>
              </w:rPr>
            </w:pPr>
            <w:r w:rsidRPr="00357E6F">
              <w:rPr>
                <w:sz w:val="20"/>
                <w:szCs w:val="20"/>
              </w:rPr>
              <w:t>Проанализируйте информационные источники, сформулируйте свой ответ, используя методы сравнения и обобщения. Перед выполнением задания рекомендуется ознакомиться с методическими указаниями по данному виду занятия.</w:t>
            </w:r>
          </w:p>
        </w:tc>
        <w:tc>
          <w:tcPr>
            <w:tcW w:w="9288" w:type="dxa"/>
          </w:tcPr>
          <w:p w:rsidR="008C5BB4" w:rsidRPr="00357E6F" w:rsidRDefault="008C5BB4" w:rsidP="009C1438">
            <w:pPr>
              <w:spacing w:before="0" w:beforeAutospacing="0" w:after="0" w:afterAutospacing="0"/>
              <w:jc w:val="both"/>
              <w:rPr>
                <w:sz w:val="20"/>
                <w:szCs w:val="20"/>
              </w:rPr>
            </w:pPr>
          </w:p>
        </w:tc>
      </w:tr>
      <w:tr w:rsidR="008C5BB4" w:rsidRPr="00357E6F" w:rsidTr="009C1438">
        <w:tc>
          <w:tcPr>
            <w:tcW w:w="468" w:type="dxa"/>
          </w:tcPr>
          <w:p w:rsidR="008C5BB4" w:rsidRPr="00357E6F" w:rsidRDefault="008C5BB4" w:rsidP="008C5BB4">
            <w:pPr>
              <w:numPr>
                <w:ilvl w:val="0"/>
                <w:numId w:val="70"/>
              </w:numPr>
              <w:tabs>
                <w:tab w:val="left" w:pos="360"/>
              </w:tabs>
              <w:spacing w:before="0" w:beforeAutospacing="0" w:after="0" w:afterAutospacing="0"/>
              <w:ind w:left="0" w:firstLine="0"/>
              <w:jc w:val="both"/>
              <w:rPr>
                <w:sz w:val="20"/>
                <w:szCs w:val="20"/>
              </w:rPr>
            </w:pPr>
          </w:p>
        </w:tc>
        <w:tc>
          <w:tcPr>
            <w:tcW w:w="9288" w:type="dxa"/>
          </w:tcPr>
          <w:p w:rsidR="008C5BB4" w:rsidRPr="00357E6F" w:rsidRDefault="008C5BB4" w:rsidP="009C1438">
            <w:pPr>
              <w:spacing w:before="0" w:beforeAutospacing="0" w:after="0" w:afterAutospacing="0"/>
              <w:jc w:val="both"/>
              <w:rPr>
                <w:sz w:val="20"/>
                <w:szCs w:val="20"/>
              </w:rPr>
            </w:pPr>
            <w:r w:rsidRPr="00357E6F">
              <w:rPr>
                <w:sz w:val="20"/>
                <w:szCs w:val="20"/>
              </w:rPr>
              <w:t xml:space="preserve">Экологическое право как отрасль правовой науки и учебная дисциплина. </w:t>
            </w:r>
          </w:p>
          <w:p w:rsidR="008C5BB4" w:rsidRPr="00357E6F" w:rsidRDefault="008C5BB4" w:rsidP="009C1438">
            <w:pPr>
              <w:spacing w:before="0" w:beforeAutospacing="0" w:after="0" w:afterAutospacing="0"/>
              <w:jc w:val="both"/>
              <w:rPr>
                <w:sz w:val="20"/>
                <w:szCs w:val="20"/>
              </w:rPr>
            </w:pPr>
            <w:r w:rsidRPr="00357E6F">
              <w:rPr>
                <w:sz w:val="20"/>
                <w:szCs w:val="20"/>
              </w:rPr>
              <w:t>Проанализируйте информационные источники, сформулируйте свой ответ, используя методы сравнения и обобщения. Перед выполнением задания рекомендуется ознакомиться с методическими указаниями по данному виду занятия.</w:t>
            </w:r>
          </w:p>
        </w:tc>
        <w:tc>
          <w:tcPr>
            <w:tcW w:w="9288" w:type="dxa"/>
          </w:tcPr>
          <w:p w:rsidR="008C5BB4" w:rsidRPr="00357E6F" w:rsidRDefault="008C5BB4" w:rsidP="009C1438">
            <w:pPr>
              <w:spacing w:before="0" w:beforeAutospacing="0" w:after="0" w:afterAutospacing="0"/>
              <w:jc w:val="both"/>
              <w:rPr>
                <w:sz w:val="20"/>
                <w:szCs w:val="20"/>
              </w:rPr>
            </w:pPr>
          </w:p>
        </w:tc>
      </w:tr>
      <w:tr w:rsidR="008C5BB4" w:rsidRPr="00357E6F" w:rsidTr="009C1438">
        <w:tc>
          <w:tcPr>
            <w:tcW w:w="468" w:type="dxa"/>
          </w:tcPr>
          <w:p w:rsidR="008C5BB4" w:rsidRPr="00357E6F" w:rsidRDefault="008C5BB4" w:rsidP="008C5BB4">
            <w:pPr>
              <w:numPr>
                <w:ilvl w:val="0"/>
                <w:numId w:val="70"/>
              </w:numPr>
              <w:tabs>
                <w:tab w:val="left" w:pos="360"/>
              </w:tabs>
              <w:spacing w:before="0" w:beforeAutospacing="0" w:after="0" w:afterAutospacing="0"/>
              <w:ind w:left="0" w:firstLine="0"/>
              <w:jc w:val="both"/>
              <w:rPr>
                <w:sz w:val="20"/>
                <w:szCs w:val="20"/>
              </w:rPr>
            </w:pPr>
          </w:p>
        </w:tc>
        <w:tc>
          <w:tcPr>
            <w:tcW w:w="9288" w:type="dxa"/>
          </w:tcPr>
          <w:p w:rsidR="008C5BB4" w:rsidRPr="00357E6F" w:rsidRDefault="008C5BB4" w:rsidP="009C1438">
            <w:pPr>
              <w:spacing w:before="0" w:beforeAutospacing="0" w:after="0" w:afterAutospacing="0"/>
              <w:jc w:val="both"/>
              <w:rPr>
                <w:sz w:val="20"/>
                <w:szCs w:val="20"/>
              </w:rPr>
            </w:pPr>
            <w:r w:rsidRPr="00357E6F">
              <w:rPr>
                <w:sz w:val="20"/>
                <w:szCs w:val="20"/>
              </w:rPr>
              <w:t xml:space="preserve">Понятие и классификация источников экологического права. </w:t>
            </w:r>
          </w:p>
          <w:p w:rsidR="008C5BB4" w:rsidRPr="00357E6F" w:rsidRDefault="008C5BB4" w:rsidP="009C1438">
            <w:pPr>
              <w:spacing w:before="0" w:beforeAutospacing="0" w:after="0" w:afterAutospacing="0"/>
              <w:jc w:val="both"/>
              <w:rPr>
                <w:sz w:val="20"/>
                <w:szCs w:val="20"/>
              </w:rPr>
            </w:pPr>
            <w:r w:rsidRPr="00357E6F">
              <w:rPr>
                <w:sz w:val="20"/>
                <w:szCs w:val="20"/>
              </w:rPr>
              <w:t>Проанализируйте информационные источники, сформулируйте свой ответ, используя методы сравнения и обобщения. Перед выполнением задания рекомендуется ознакомиться с методическими указаниями по данному виду занятия.</w:t>
            </w:r>
          </w:p>
        </w:tc>
        <w:tc>
          <w:tcPr>
            <w:tcW w:w="9288" w:type="dxa"/>
          </w:tcPr>
          <w:p w:rsidR="008C5BB4" w:rsidRPr="00357E6F" w:rsidRDefault="008C5BB4" w:rsidP="009C1438">
            <w:pPr>
              <w:spacing w:before="0" w:beforeAutospacing="0" w:after="0" w:afterAutospacing="0"/>
              <w:jc w:val="both"/>
              <w:rPr>
                <w:sz w:val="20"/>
                <w:szCs w:val="20"/>
              </w:rPr>
            </w:pPr>
          </w:p>
        </w:tc>
      </w:tr>
      <w:tr w:rsidR="008C5BB4" w:rsidRPr="00357E6F" w:rsidTr="009C1438">
        <w:tc>
          <w:tcPr>
            <w:tcW w:w="468" w:type="dxa"/>
          </w:tcPr>
          <w:p w:rsidR="008C5BB4" w:rsidRPr="00357E6F" w:rsidRDefault="008C5BB4" w:rsidP="008C5BB4">
            <w:pPr>
              <w:numPr>
                <w:ilvl w:val="0"/>
                <w:numId w:val="70"/>
              </w:numPr>
              <w:tabs>
                <w:tab w:val="left" w:pos="360"/>
              </w:tabs>
              <w:spacing w:before="0" w:beforeAutospacing="0" w:after="0" w:afterAutospacing="0"/>
              <w:ind w:left="0" w:firstLine="0"/>
              <w:jc w:val="both"/>
              <w:rPr>
                <w:sz w:val="20"/>
                <w:szCs w:val="20"/>
              </w:rPr>
            </w:pPr>
          </w:p>
        </w:tc>
        <w:tc>
          <w:tcPr>
            <w:tcW w:w="9288" w:type="dxa"/>
          </w:tcPr>
          <w:p w:rsidR="008C5BB4" w:rsidRPr="00357E6F" w:rsidRDefault="008C5BB4" w:rsidP="009C1438">
            <w:pPr>
              <w:spacing w:before="0" w:beforeAutospacing="0" w:after="0" w:afterAutospacing="0"/>
              <w:jc w:val="both"/>
              <w:rPr>
                <w:sz w:val="20"/>
                <w:szCs w:val="20"/>
              </w:rPr>
            </w:pPr>
            <w:r w:rsidRPr="00357E6F">
              <w:rPr>
                <w:sz w:val="20"/>
                <w:szCs w:val="20"/>
              </w:rPr>
              <w:t xml:space="preserve">Конституционные основы регулирования природопользования и охраны окружающей среды: общая характеристика. </w:t>
            </w:r>
          </w:p>
          <w:p w:rsidR="008C5BB4" w:rsidRPr="00357E6F" w:rsidRDefault="008C5BB4" w:rsidP="009C1438">
            <w:pPr>
              <w:spacing w:before="0" w:beforeAutospacing="0" w:after="0" w:afterAutospacing="0"/>
              <w:jc w:val="both"/>
              <w:rPr>
                <w:sz w:val="20"/>
                <w:szCs w:val="20"/>
              </w:rPr>
            </w:pPr>
            <w:r w:rsidRPr="00357E6F">
              <w:rPr>
                <w:sz w:val="20"/>
                <w:szCs w:val="20"/>
              </w:rPr>
              <w:t>Проанализируйте информационные источники, сформулируйте свой ответ, используя методы сравнения и обобщения. Перед выполнением задания рекомендуется ознакомиться с методическими указаниями по данному виду занятия.</w:t>
            </w:r>
          </w:p>
        </w:tc>
        <w:tc>
          <w:tcPr>
            <w:tcW w:w="9288" w:type="dxa"/>
          </w:tcPr>
          <w:p w:rsidR="008C5BB4" w:rsidRPr="00357E6F" w:rsidRDefault="008C5BB4" w:rsidP="009C1438">
            <w:pPr>
              <w:spacing w:before="0" w:beforeAutospacing="0" w:after="0" w:afterAutospacing="0"/>
              <w:jc w:val="both"/>
              <w:rPr>
                <w:sz w:val="20"/>
                <w:szCs w:val="20"/>
              </w:rPr>
            </w:pPr>
          </w:p>
        </w:tc>
      </w:tr>
      <w:tr w:rsidR="008C5BB4" w:rsidRPr="00357E6F" w:rsidTr="009C1438">
        <w:tc>
          <w:tcPr>
            <w:tcW w:w="468" w:type="dxa"/>
          </w:tcPr>
          <w:p w:rsidR="008C5BB4" w:rsidRPr="00357E6F" w:rsidRDefault="008C5BB4" w:rsidP="008C5BB4">
            <w:pPr>
              <w:numPr>
                <w:ilvl w:val="0"/>
                <w:numId w:val="70"/>
              </w:numPr>
              <w:tabs>
                <w:tab w:val="left" w:pos="360"/>
              </w:tabs>
              <w:spacing w:before="0" w:beforeAutospacing="0" w:after="0" w:afterAutospacing="0"/>
              <w:ind w:left="0" w:firstLine="0"/>
              <w:jc w:val="both"/>
              <w:rPr>
                <w:sz w:val="20"/>
                <w:szCs w:val="20"/>
              </w:rPr>
            </w:pPr>
          </w:p>
        </w:tc>
        <w:tc>
          <w:tcPr>
            <w:tcW w:w="9288" w:type="dxa"/>
          </w:tcPr>
          <w:p w:rsidR="008C5BB4" w:rsidRPr="00357E6F" w:rsidRDefault="008C5BB4" w:rsidP="009C1438">
            <w:pPr>
              <w:spacing w:before="0" w:beforeAutospacing="0" w:after="0" w:afterAutospacing="0"/>
              <w:jc w:val="both"/>
              <w:rPr>
                <w:sz w:val="20"/>
                <w:szCs w:val="20"/>
              </w:rPr>
            </w:pPr>
            <w:r w:rsidRPr="00357E6F">
              <w:rPr>
                <w:sz w:val="20"/>
                <w:szCs w:val="20"/>
              </w:rPr>
              <w:t xml:space="preserve">Федеративные договоры и международные договоры Российской Федерации в области природопользования и охраны окружающей среды. </w:t>
            </w:r>
          </w:p>
          <w:p w:rsidR="008C5BB4" w:rsidRPr="00357E6F" w:rsidRDefault="008C5BB4" w:rsidP="009C1438">
            <w:pPr>
              <w:spacing w:before="0" w:beforeAutospacing="0" w:after="0" w:afterAutospacing="0"/>
              <w:jc w:val="both"/>
              <w:rPr>
                <w:sz w:val="20"/>
                <w:szCs w:val="20"/>
              </w:rPr>
            </w:pPr>
            <w:r w:rsidRPr="00357E6F">
              <w:rPr>
                <w:sz w:val="20"/>
                <w:szCs w:val="20"/>
              </w:rPr>
              <w:t>Проанализируйте информационные источники, сформулируйте свой ответ, используя методы сравнения и обобщения. Перед выполнением задания рекомендуется ознакомиться с методическими указаниями по данному виду занятия.</w:t>
            </w:r>
          </w:p>
        </w:tc>
        <w:tc>
          <w:tcPr>
            <w:tcW w:w="9288" w:type="dxa"/>
          </w:tcPr>
          <w:p w:rsidR="008C5BB4" w:rsidRPr="00357E6F" w:rsidRDefault="008C5BB4" w:rsidP="009C1438">
            <w:pPr>
              <w:spacing w:before="0" w:beforeAutospacing="0" w:after="0" w:afterAutospacing="0"/>
              <w:jc w:val="both"/>
              <w:rPr>
                <w:sz w:val="20"/>
                <w:szCs w:val="20"/>
              </w:rPr>
            </w:pPr>
          </w:p>
        </w:tc>
      </w:tr>
      <w:tr w:rsidR="008C5BB4" w:rsidRPr="00357E6F" w:rsidTr="009C1438">
        <w:tc>
          <w:tcPr>
            <w:tcW w:w="468" w:type="dxa"/>
          </w:tcPr>
          <w:p w:rsidR="008C5BB4" w:rsidRPr="00357E6F" w:rsidRDefault="008C5BB4" w:rsidP="008C5BB4">
            <w:pPr>
              <w:numPr>
                <w:ilvl w:val="0"/>
                <w:numId w:val="70"/>
              </w:numPr>
              <w:tabs>
                <w:tab w:val="left" w:pos="360"/>
              </w:tabs>
              <w:spacing w:before="0" w:beforeAutospacing="0" w:after="0" w:afterAutospacing="0"/>
              <w:ind w:left="0" w:firstLine="0"/>
              <w:jc w:val="both"/>
              <w:rPr>
                <w:sz w:val="20"/>
                <w:szCs w:val="20"/>
              </w:rPr>
            </w:pPr>
          </w:p>
        </w:tc>
        <w:tc>
          <w:tcPr>
            <w:tcW w:w="9288" w:type="dxa"/>
          </w:tcPr>
          <w:p w:rsidR="008C5BB4" w:rsidRPr="00357E6F" w:rsidRDefault="008C5BB4" w:rsidP="009C1438">
            <w:pPr>
              <w:spacing w:before="0" w:beforeAutospacing="0" w:after="0" w:afterAutospacing="0"/>
              <w:jc w:val="both"/>
              <w:rPr>
                <w:sz w:val="20"/>
                <w:szCs w:val="20"/>
              </w:rPr>
            </w:pPr>
            <w:r w:rsidRPr="00357E6F">
              <w:rPr>
                <w:sz w:val="20"/>
                <w:szCs w:val="20"/>
              </w:rPr>
              <w:t xml:space="preserve">Закон как источник экологического права. Характеристика Федерального закона «Об охране окружающей среды». </w:t>
            </w:r>
          </w:p>
          <w:p w:rsidR="008C5BB4" w:rsidRPr="00357E6F" w:rsidRDefault="008C5BB4" w:rsidP="009C1438">
            <w:pPr>
              <w:spacing w:before="0" w:beforeAutospacing="0" w:after="0" w:afterAutospacing="0"/>
              <w:jc w:val="both"/>
              <w:rPr>
                <w:sz w:val="20"/>
                <w:szCs w:val="20"/>
              </w:rPr>
            </w:pPr>
            <w:r w:rsidRPr="00357E6F">
              <w:rPr>
                <w:sz w:val="20"/>
                <w:szCs w:val="20"/>
              </w:rPr>
              <w:t>Проанализируйте информационные источники, сформулируйте свой ответ, используя методы сравнения и обобщения. Перед выполнением задания рекомендуется ознакомиться с методическими указаниями по данному виду занятия.</w:t>
            </w:r>
          </w:p>
        </w:tc>
        <w:tc>
          <w:tcPr>
            <w:tcW w:w="9288" w:type="dxa"/>
          </w:tcPr>
          <w:p w:rsidR="008C5BB4" w:rsidRPr="00357E6F" w:rsidRDefault="008C5BB4" w:rsidP="009C1438">
            <w:pPr>
              <w:spacing w:before="0" w:beforeAutospacing="0" w:after="0" w:afterAutospacing="0"/>
              <w:jc w:val="both"/>
              <w:rPr>
                <w:sz w:val="20"/>
                <w:szCs w:val="20"/>
              </w:rPr>
            </w:pPr>
          </w:p>
        </w:tc>
      </w:tr>
      <w:tr w:rsidR="008C5BB4" w:rsidRPr="00357E6F" w:rsidTr="009C1438">
        <w:tc>
          <w:tcPr>
            <w:tcW w:w="468" w:type="dxa"/>
          </w:tcPr>
          <w:p w:rsidR="008C5BB4" w:rsidRPr="00357E6F" w:rsidRDefault="008C5BB4" w:rsidP="008C5BB4">
            <w:pPr>
              <w:numPr>
                <w:ilvl w:val="0"/>
                <w:numId w:val="70"/>
              </w:numPr>
              <w:tabs>
                <w:tab w:val="left" w:pos="360"/>
              </w:tabs>
              <w:spacing w:before="0" w:beforeAutospacing="0" w:after="0" w:afterAutospacing="0"/>
              <w:ind w:left="0" w:firstLine="0"/>
              <w:jc w:val="both"/>
              <w:rPr>
                <w:sz w:val="20"/>
                <w:szCs w:val="20"/>
              </w:rPr>
            </w:pPr>
          </w:p>
        </w:tc>
        <w:tc>
          <w:tcPr>
            <w:tcW w:w="9288" w:type="dxa"/>
          </w:tcPr>
          <w:p w:rsidR="008C5BB4" w:rsidRPr="00357E6F" w:rsidRDefault="008C5BB4" w:rsidP="009C1438">
            <w:pPr>
              <w:spacing w:before="0" w:beforeAutospacing="0" w:after="0" w:afterAutospacing="0"/>
              <w:jc w:val="both"/>
              <w:rPr>
                <w:sz w:val="20"/>
                <w:szCs w:val="20"/>
              </w:rPr>
            </w:pPr>
            <w:r w:rsidRPr="00357E6F">
              <w:rPr>
                <w:sz w:val="20"/>
                <w:szCs w:val="20"/>
              </w:rPr>
              <w:t xml:space="preserve">Гражданское, конституционное, административное, предпринимательское, уголовное и иное законодательство как источник экологического права. </w:t>
            </w:r>
          </w:p>
          <w:p w:rsidR="008C5BB4" w:rsidRPr="00357E6F" w:rsidRDefault="008C5BB4" w:rsidP="009C1438">
            <w:pPr>
              <w:spacing w:before="0" w:beforeAutospacing="0" w:after="0" w:afterAutospacing="0"/>
              <w:jc w:val="both"/>
              <w:rPr>
                <w:sz w:val="20"/>
                <w:szCs w:val="20"/>
              </w:rPr>
            </w:pPr>
            <w:r w:rsidRPr="00357E6F">
              <w:rPr>
                <w:sz w:val="20"/>
                <w:szCs w:val="20"/>
              </w:rPr>
              <w:t>Проанализируйте информационные источники, сформулируйте свой ответ, используя методы сравнения и обобщения. Перед выполнением задания рекомендуется ознакомиться с методическими указаниями по данному виду занятия.</w:t>
            </w:r>
          </w:p>
        </w:tc>
        <w:tc>
          <w:tcPr>
            <w:tcW w:w="9288" w:type="dxa"/>
          </w:tcPr>
          <w:p w:rsidR="008C5BB4" w:rsidRPr="00357E6F" w:rsidRDefault="008C5BB4" w:rsidP="009C1438">
            <w:pPr>
              <w:spacing w:before="0" w:beforeAutospacing="0" w:after="0" w:afterAutospacing="0"/>
              <w:jc w:val="both"/>
              <w:rPr>
                <w:sz w:val="20"/>
                <w:szCs w:val="20"/>
              </w:rPr>
            </w:pPr>
          </w:p>
        </w:tc>
      </w:tr>
      <w:tr w:rsidR="008C5BB4" w:rsidRPr="00357E6F" w:rsidTr="009C1438">
        <w:tc>
          <w:tcPr>
            <w:tcW w:w="468" w:type="dxa"/>
          </w:tcPr>
          <w:p w:rsidR="008C5BB4" w:rsidRPr="00357E6F" w:rsidRDefault="008C5BB4" w:rsidP="008C5BB4">
            <w:pPr>
              <w:numPr>
                <w:ilvl w:val="0"/>
                <w:numId w:val="70"/>
              </w:numPr>
              <w:tabs>
                <w:tab w:val="left" w:pos="360"/>
              </w:tabs>
              <w:spacing w:before="0" w:beforeAutospacing="0" w:after="0" w:afterAutospacing="0"/>
              <w:ind w:left="0" w:firstLine="0"/>
              <w:jc w:val="both"/>
              <w:rPr>
                <w:sz w:val="20"/>
                <w:szCs w:val="20"/>
              </w:rPr>
            </w:pPr>
          </w:p>
        </w:tc>
        <w:tc>
          <w:tcPr>
            <w:tcW w:w="9288" w:type="dxa"/>
          </w:tcPr>
          <w:p w:rsidR="008C5BB4" w:rsidRPr="00357E6F" w:rsidRDefault="008C5BB4" w:rsidP="009C1438">
            <w:pPr>
              <w:spacing w:before="0" w:beforeAutospacing="0" w:after="0" w:afterAutospacing="0"/>
              <w:jc w:val="both"/>
              <w:rPr>
                <w:sz w:val="20"/>
                <w:szCs w:val="20"/>
              </w:rPr>
            </w:pPr>
            <w:r w:rsidRPr="00357E6F">
              <w:rPr>
                <w:sz w:val="20"/>
                <w:szCs w:val="20"/>
              </w:rPr>
              <w:t xml:space="preserve">Акты органов местного самоуправления и локальные акты в области природопользования и охраны окружающей среды. </w:t>
            </w:r>
          </w:p>
          <w:p w:rsidR="008C5BB4" w:rsidRPr="00357E6F" w:rsidRDefault="008C5BB4" w:rsidP="009C1438">
            <w:pPr>
              <w:spacing w:before="0" w:beforeAutospacing="0" w:after="0" w:afterAutospacing="0"/>
              <w:jc w:val="both"/>
              <w:rPr>
                <w:sz w:val="20"/>
                <w:szCs w:val="20"/>
              </w:rPr>
            </w:pPr>
            <w:r w:rsidRPr="00357E6F">
              <w:rPr>
                <w:sz w:val="20"/>
                <w:szCs w:val="20"/>
              </w:rPr>
              <w:t>Проанализируйте информационные источники, сформулируйте свой ответ, используя методы сравнения и обобщения. Перед выполнением задания рекомендуется ознакомиться с методическими указаниями по данному виду занятия.</w:t>
            </w:r>
          </w:p>
        </w:tc>
        <w:tc>
          <w:tcPr>
            <w:tcW w:w="9288" w:type="dxa"/>
          </w:tcPr>
          <w:p w:rsidR="008C5BB4" w:rsidRPr="00357E6F" w:rsidRDefault="008C5BB4" w:rsidP="009C1438">
            <w:pPr>
              <w:spacing w:before="0" w:beforeAutospacing="0" w:after="0" w:afterAutospacing="0"/>
              <w:jc w:val="both"/>
              <w:rPr>
                <w:sz w:val="20"/>
                <w:szCs w:val="20"/>
              </w:rPr>
            </w:pPr>
          </w:p>
        </w:tc>
      </w:tr>
      <w:tr w:rsidR="008C5BB4" w:rsidRPr="00357E6F" w:rsidTr="009C1438">
        <w:tc>
          <w:tcPr>
            <w:tcW w:w="468" w:type="dxa"/>
          </w:tcPr>
          <w:p w:rsidR="008C5BB4" w:rsidRPr="00357E6F" w:rsidRDefault="008C5BB4" w:rsidP="008C5BB4">
            <w:pPr>
              <w:numPr>
                <w:ilvl w:val="0"/>
                <w:numId w:val="70"/>
              </w:numPr>
              <w:tabs>
                <w:tab w:val="left" w:pos="360"/>
              </w:tabs>
              <w:spacing w:before="0" w:beforeAutospacing="0" w:after="0" w:afterAutospacing="0"/>
              <w:ind w:left="0" w:firstLine="0"/>
              <w:jc w:val="both"/>
              <w:rPr>
                <w:sz w:val="20"/>
                <w:szCs w:val="20"/>
              </w:rPr>
            </w:pPr>
          </w:p>
        </w:tc>
        <w:tc>
          <w:tcPr>
            <w:tcW w:w="9288" w:type="dxa"/>
          </w:tcPr>
          <w:p w:rsidR="008C5BB4" w:rsidRPr="00357E6F" w:rsidRDefault="008C5BB4" w:rsidP="009C1438">
            <w:pPr>
              <w:spacing w:before="0" w:beforeAutospacing="0" w:after="0" w:afterAutospacing="0"/>
              <w:jc w:val="both"/>
              <w:rPr>
                <w:sz w:val="20"/>
                <w:szCs w:val="20"/>
              </w:rPr>
            </w:pPr>
            <w:r w:rsidRPr="00357E6F">
              <w:rPr>
                <w:sz w:val="20"/>
                <w:szCs w:val="20"/>
              </w:rPr>
              <w:t xml:space="preserve">Роль судебной практики в регулировании экологических отношений. </w:t>
            </w:r>
          </w:p>
          <w:p w:rsidR="008C5BB4" w:rsidRPr="00357E6F" w:rsidRDefault="008C5BB4" w:rsidP="009C1438">
            <w:pPr>
              <w:spacing w:before="0" w:beforeAutospacing="0" w:after="0" w:afterAutospacing="0"/>
              <w:jc w:val="both"/>
              <w:rPr>
                <w:i/>
                <w:sz w:val="20"/>
                <w:szCs w:val="20"/>
              </w:rPr>
            </w:pPr>
            <w:r w:rsidRPr="00357E6F">
              <w:rPr>
                <w:sz w:val="20"/>
                <w:szCs w:val="20"/>
              </w:rPr>
              <w:t>Проанализируйте информационные источники, сформулируйте свой ответ, используя методы сравнения и обобщения. Перед выполнением задания рекомендуется ознакомиться с методическими указаниями по данному виду занятия.</w:t>
            </w:r>
          </w:p>
        </w:tc>
        <w:tc>
          <w:tcPr>
            <w:tcW w:w="9288" w:type="dxa"/>
          </w:tcPr>
          <w:p w:rsidR="008C5BB4" w:rsidRPr="00357E6F" w:rsidRDefault="008C5BB4" w:rsidP="009C1438">
            <w:pPr>
              <w:spacing w:before="0" w:beforeAutospacing="0" w:after="0" w:afterAutospacing="0"/>
              <w:jc w:val="both"/>
              <w:rPr>
                <w:i/>
                <w:sz w:val="20"/>
                <w:szCs w:val="20"/>
              </w:rPr>
            </w:pPr>
          </w:p>
        </w:tc>
      </w:tr>
      <w:tr w:rsidR="008C5BB4" w:rsidRPr="00357E6F" w:rsidTr="009C1438">
        <w:tc>
          <w:tcPr>
            <w:tcW w:w="468" w:type="dxa"/>
          </w:tcPr>
          <w:p w:rsidR="008C5BB4" w:rsidRPr="00357E6F" w:rsidRDefault="008C5BB4" w:rsidP="008C5BB4">
            <w:pPr>
              <w:numPr>
                <w:ilvl w:val="0"/>
                <w:numId w:val="70"/>
              </w:numPr>
              <w:tabs>
                <w:tab w:val="left" w:pos="360"/>
              </w:tabs>
              <w:spacing w:before="0" w:beforeAutospacing="0" w:after="0" w:afterAutospacing="0"/>
              <w:ind w:left="0" w:firstLine="0"/>
              <w:jc w:val="both"/>
              <w:rPr>
                <w:sz w:val="20"/>
                <w:szCs w:val="20"/>
              </w:rPr>
            </w:pPr>
          </w:p>
        </w:tc>
        <w:tc>
          <w:tcPr>
            <w:tcW w:w="9288" w:type="dxa"/>
          </w:tcPr>
          <w:p w:rsidR="008C5BB4" w:rsidRPr="00357E6F" w:rsidRDefault="008C5BB4" w:rsidP="009C1438">
            <w:pPr>
              <w:spacing w:before="0" w:beforeAutospacing="0" w:after="0" w:afterAutospacing="0"/>
              <w:jc w:val="both"/>
              <w:rPr>
                <w:sz w:val="20"/>
                <w:szCs w:val="20"/>
              </w:rPr>
            </w:pPr>
            <w:r w:rsidRPr="00357E6F">
              <w:rPr>
                <w:sz w:val="20"/>
                <w:szCs w:val="20"/>
              </w:rPr>
              <w:t xml:space="preserve">Понятие и виды экологических правоотношений. </w:t>
            </w:r>
          </w:p>
          <w:p w:rsidR="008C5BB4" w:rsidRPr="00357E6F" w:rsidRDefault="008C5BB4" w:rsidP="009C1438">
            <w:pPr>
              <w:spacing w:before="0" w:beforeAutospacing="0" w:after="0" w:afterAutospacing="0"/>
              <w:jc w:val="both"/>
              <w:rPr>
                <w:sz w:val="20"/>
                <w:szCs w:val="20"/>
              </w:rPr>
            </w:pPr>
            <w:r w:rsidRPr="00357E6F">
              <w:rPr>
                <w:sz w:val="20"/>
                <w:szCs w:val="20"/>
              </w:rPr>
              <w:t>Проанализируйте информационные источники, сформулируйте свой ответ, используя методы сравнения и обобщения. Перед выполнением задания рекомендуется ознакомиться с методическими указаниями по данному виду занятия.</w:t>
            </w:r>
          </w:p>
        </w:tc>
        <w:tc>
          <w:tcPr>
            <w:tcW w:w="9288" w:type="dxa"/>
          </w:tcPr>
          <w:p w:rsidR="008C5BB4" w:rsidRPr="00357E6F" w:rsidRDefault="008C5BB4" w:rsidP="009C1438">
            <w:pPr>
              <w:spacing w:before="0" w:beforeAutospacing="0" w:after="0" w:afterAutospacing="0"/>
              <w:jc w:val="both"/>
              <w:rPr>
                <w:sz w:val="20"/>
                <w:szCs w:val="20"/>
              </w:rPr>
            </w:pPr>
          </w:p>
        </w:tc>
      </w:tr>
      <w:tr w:rsidR="008C5BB4" w:rsidRPr="00357E6F" w:rsidTr="009C1438">
        <w:tc>
          <w:tcPr>
            <w:tcW w:w="468" w:type="dxa"/>
          </w:tcPr>
          <w:p w:rsidR="008C5BB4" w:rsidRPr="00357E6F" w:rsidRDefault="008C5BB4" w:rsidP="008C5BB4">
            <w:pPr>
              <w:numPr>
                <w:ilvl w:val="0"/>
                <w:numId w:val="70"/>
              </w:numPr>
              <w:tabs>
                <w:tab w:val="left" w:pos="360"/>
              </w:tabs>
              <w:spacing w:before="0" w:beforeAutospacing="0" w:after="0" w:afterAutospacing="0"/>
              <w:ind w:left="0" w:firstLine="0"/>
              <w:jc w:val="both"/>
              <w:rPr>
                <w:sz w:val="20"/>
                <w:szCs w:val="20"/>
              </w:rPr>
            </w:pPr>
          </w:p>
        </w:tc>
        <w:tc>
          <w:tcPr>
            <w:tcW w:w="9288" w:type="dxa"/>
          </w:tcPr>
          <w:p w:rsidR="008C5BB4" w:rsidRPr="00357E6F" w:rsidRDefault="008C5BB4" w:rsidP="009C1438">
            <w:pPr>
              <w:spacing w:before="0" w:beforeAutospacing="0" w:after="0" w:afterAutospacing="0"/>
              <w:jc w:val="both"/>
              <w:rPr>
                <w:sz w:val="20"/>
                <w:szCs w:val="20"/>
              </w:rPr>
            </w:pPr>
            <w:r w:rsidRPr="00357E6F">
              <w:rPr>
                <w:sz w:val="20"/>
                <w:szCs w:val="20"/>
              </w:rPr>
              <w:t xml:space="preserve">Субъекты экологических правоотношений. </w:t>
            </w:r>
          </w:p>
          <w:p w:rsidR="008C5BB4" w:rsidRPr="00357E6F" w:rsidRDefault="008C5BB4" w:rsidP="009C1438">
            <w:pPr>
              <w:spacing w:before="0" w:beforeAutospacing="0" w:after="0" w:afterAutospacing="0"/>
              <w:jc w:val="both"/>
              <w:rPr>
                <w:sz w:val="20"/>
                <w:szCs w:val="20"/>
              </w:rPr>
            </w:pPr>
            <w:r w:rsidRPr="00357E6F">
              <w:rPr>
                <w:sz w:val="20"/>
                <w:szCs w:val="20"/>
              </w:rPr>
              <w:t>Проанализируйте информационные источники, сформулируйте свой ответ, используя методы сравнения и обобщения. Перед выполнением задания рекомендуется ознакомиться с методическими указаниями по данному виду занятия.</w:t>
            </w:r>
          </w:p>
        </w:tc>
        <w:tc>
          <w:tcPr>
            <w:tcW w:w="9288" w:type="dxa"/>
          </w:tcPr>
          <w:p w:rsidR="008C5BB4" w:rsidRPr="00357E6F" w:rsidRDefault="008C5BB4" w:rsidP="009C1438">
            <w:pPr>
              <w:spacing w:before="0" w:beforeAutospacing="0" w:after="0" w:afterAutospacing="0"/>
              <w:jc w:val="both"/>
              <w:rPr>
                <w:sz w:val="20"/>
                <w:szCs w:val="20"/>
              </w:rPr>
            </w:pPr>
          </w:p>
        </w:tc>
      </w:tr>
      <w:tr w:rsidR="008C5BB4" w:rsidRPr="00357E6F" w:rsidTr="009C1438">
        <w:tc>
          <w:tcPr>
            <w:tcW w:w="468" w:type="dxa"/>
          </w:tcPr>
          <w:p w:rsidR="008C5BB4" w:rsidRPr="00357E6F" w:rsidRDefault="008C5BB4" w:rsidP="008C5BB4">
            <w:pPr>
              <w:numPr>
                <w:ilvl w:val="0"/>
                <w:numId w:val="70"/>
              </w:numPr>
              <w:tabs>
                <w:tab w:val="left" w:pos="360"/>
              </w:tabs>
              <w:spacing w:before="0" w:beforeAutospacing="0" w:after="0" w:afterAutospacing="0"/>
              <w:ind w:left="0" w:firstLine="0"/>
              <w:jc w:val="both"/>
              <w:rPr>
                <w:sz w:val="20"/>
                <w:szCs w:val="20"/>
              </w:rPr>
            </w:pPr>
          </w:p>
        </w:tc>
        <w:tc>
          <w:tcPr>
            <w:tcW w:w="9288" w:type="dxa"/>
          </w:tcPr>
          <w:p w:rsidR="008C5BB4" w:rsidRPr="00357E6F" w:rsidRDefault="008C5BB4" w:rsidP="009C1438">
            <w:pPr>
              <w:spacing w:before="0" w:beforeAutospacing="0" w:after="0" w:afterAutospacing="0"/>
              <w:jc w:val="both"/>
              <w:rPr>
                <w:sz w:val="20"/>
                <w:szCs w:val="20"/>
              </w:rPr>
            </w:pPr>
            <w:r w:rsidRPr="00357E6F">
              <w:rPr>
                <w:sz w:val="20"/>
                <w:szCs w:val="20"/>
              </w:rPr>
              <w:t xml:space="preserve">Правоспособность и дееспособность субъектов экологических правоотношений. </w:t>
            </w:r>
          </w:p>
          <w:p w:rsidR="008C5BB4" w:rsidRPr="00357E6F" w:rsidRDefault="008C5BB4" w:rsidP="009C1438">
            <w:pPr>
              <w:spacing w:before="0" w:beforeAutospacing="0" w:after="0" w:afterAutospacing="0"/>
              <w:jc w:val="both"/>
              <w:rPr>
                <w:sz w:val="20"/>
                <w:szCs w:val="20"/>
              </w:rPr>
            </w:pPr>
            <w:r w:rsidRPr="00357E6F">
              <w:rPr>
                <w:sz w:val="20"/>
                <w:szCs w:val="20"/>
              </w:rPr>
              <w:t>Проанализируйте информационные источники, сформулируйте свой ответ, используя методы сравнения и обобщения. Перед выполнением задания рекомендуется ознакомиться с методическими указаниями по данному виду занятия.</w:t>
            </w:r>
          </w:p>
        </w:tc>
        <w:tc>
          <w:tcPr>
            <w:tcW w:w="9288" w:type="dxa"/>
          </w:tcPr>
          <w:p w:rsidR="008C5BB4" w:rsidRPr="00357E6F" w:rsidRDefault="008C5BB4" w:rsidP="009C1438">
            <w:pPr>
              <w:spacing w:before="0" w:beforeAutospacing="0" w:after="0" w:afterAutospacing="0"/>
              <w:jc w:val="both"/>
              <w:rPr>
                <w:sz w:val="20"/>
                <w:szCs w:val="20"/>
              </w:rPr>
            </w:pPr>
          </w:p>
        </w:tc>
      </w:tr>
      <w:tr w:rsidR="008C5BB4" w:rsidRPr="00357E6F" w:rsidTr="009C1438">
        <w:tc>
          <w:tcPr>
            <w:tcW w:w="468" w:type="dxa"/>
          </w:tcPr>
          <w:p w:rsidR="008C5BB4" w:rsidRPr="00357E6F" w:rsidRDefault="008C5BB4" w:rsidP="008C5BB4">
            <w:pPr>
              <w:numPr>
                <w:ilvl w:val="0"/>
                <w:numId w:val="70"/>
              </w:numPr>
              <w:tabs>
                <w:tab w:val="left" w:pos="360"/>
              </w:tabs>
              <w:spacing w:before="0" w:beforeAutospacing="0" w:after="0" w:afterAutospacing="0"/>
              <w:ind w:left="0" w:firstLine="0"/>
              <w:jc w:val="both"/>
              <w:rPr>
                <w:sz w:val="20"/>
                <w:szCs w:val="20"/>
              </w:rPr>
            </w:pPr>
          </w:p>
        </w:tc>
        <w:tc>
          <w:tcPr>
            <w:tcW w:w="9288" w:type="dxa"/>
          </w:tcPr>
          <w:p w:rsidR="008C5BB4" w:rsidRPr="00357E6F" w:rsidRDefault="008C5BB4" w:rsidP="009C1438">
            <w:pPr>
              <w:spacing w:before="0" w:beforeAutospacing="0" w:after="0" w:afterAutospacing="0"/>
              <w:jc w:val="both"/>
              <w:rPr>
                <w:sz w:val="20"/>
                <w:szCs w:val="20"/>
              </w:rPr>
            </w:pPr>
            <w:r w:rsidRPr="00357E6F">
              <w:rPr>
                <w:sz w:val="20"/>
                <w:szCs w:val="20"/>
              </w:rPr>
              <w:t xml:space="preserve">Объекты и содержание экологических правоотношений. </w:t>
            </w:r>
          </w:p>
          <w:p w:rsidR="008C5BB4" w:rsidRPr="00357E6F" w:rsidRDefault="008C5BB4" w:rsidP="009C1438">
            <w:pPr>
              <w:spacing w:before="0" w:beforeAutospacing="0" w:after="0" w:afterAutospacing="0"/>
              <w:jc w:val="both"/>
              <w:rPr>
                <w:sz w:val="20"/>
                <w:szCs w:val="20"/>
              </w:rPr>
            </w:pPr>
            <w:r w:rsidRPr="00357E6F">
              <w:rPr>
                <w:sz w:val="20"/>
                <w:szCs w:val="20"/>
              </w:rPr>
              <w:t>Проанализируйте информационные источники, сформулируйте свой ответ, используя методы сравнения и обобщения. Перед выполнением задания рекомендуется ознакомиться с методическими указаниями по данному виду занятия.</w:t>
            </w:r>
          </w:p>
        </w:tc>
        <w:tc>
          <w:tcPr>
            <w:tcW w:w="9288" w:type="dxa"/>
          </w:tcPr>
          <w:p w:rsidR="008C5BB4" w:rsidRPr="00357E6F" w:rsidRDefault="008C5BB4" w:rsidP="009C1438">
            <w:pPr>
              <w:spacing w:before="0" w:beforeAutospacing="0" w:after="0" w:afterAutospacing="0"/>
              <w:jc w:val="both"/>
              <w:rPr>
                <w:sz w:val="20"/>
                <w:szCs w:val="20"/>
              </w:rPr>
            </w:pPr>
          </w:p>
        </w:tc>
      </w:tr>
      <w:tr w:rsidR="008C5BB4" w:rsidRPr="00357E6F" w:rsidTr="009C1438">
        <w:tc>
          <w:tcPr>
            <w:tcW w:w="468" w:type="dxa"/>
          </w:tcPr>
          <w:p w:rsidR="008C5BB4" w:rsidRPr="00357E6F" w:rsidRDefault="008C5BB4" w:rsidP="008C5BB4">
            <w:pPr>
              <w:numPr>
                <w:ilvl w:val="0"/>
                <w:numId w:val="70"/>
              </w:numPr>
              <w:tabs>
                <w:tab w:val="left" w:pos="360"/>
              </w:tabs>
              <w:spacing w:before="0" w:beforeAutospacing="0" w:after="0" w:afterAutospacing="0"/>
              <w:ind w:left="0" w:firstLine="0"/>
              <w:jc w:val="both"/>
              <w:rPr>
                <w:sz w:val="20"/>
                <w:szCs w:val="20"/>
              </w:rPr>
            </w:pPr>
          </w:p>
        </w:tc>
        <w:tc>
          <w:tcPr>
            <w:tcW w:w="9288" w:type="dxa"/>
          </w:tcPr>
          <w:p w:rsidR="008C5BB4" w:rsidRPr="00357E6F" w:rsidRDefault="008C5BB4" w:rsidP="009C1438">
            <w:pPr>
              <w:spacing w:before="0" w:beforeAutospacing="0" w:after="0" w:afterAutospacing="0"/>
              <w:jc w:val="both"/>
              <w:rPr>
                <w:sz w:val="20"/>
                <w:szCs w:val="20"/>
              </w:rPr>
            </w:pPr>
            <w:r w:rsidRPr="00357E6F">
              <w:rPr>
                <w:sz w:val="20"/>
                <w:szCs w:val="20"/>
              </w:rPr>
              <w:t xml:space="preserve">Особенности возникновения, изменения и прекращения экологических правоотношений. </w:t>
            </w:r>
          </w:p>
          <w:p w:rsidR="008C5BB4" w:rsidRPr="00357E6F" w:rsidRDefault="008C5BB4" w:rsidP="009C1438">
            <w:pPr>
              <w:spacing w:before="0" w:beforeAutospacing="0" w:after="0" w:afterAutospacing="0"/>
              <w:jc w:val="both"/>
              <w:rPr>
                <w:sz w:val="20"/>
                <w:szCs w:val="20"/>
              </w:rPr>
            </w:pPr>
            <w:r w:rsidRPr="00357E6F">
              <w:rPr>
                <w:sz w:val="20"/>
                <w:szCs w:val="20"/>
              </w:rPr>
              <w:lastRenderedPageBreak/>
              <w:t>Проанализируйте информационные источники, сформулируйте свой ответ, используя методы сравнения и обобщения. Перед выполнением задания рекомендуется ознакомиться с методическими указаниями по данному виду занятия.</w:t>
            </w:r>
          </w:p>
        </w:tc>
        <w:tc>
          <w:tcPr>
            <w:tcW w:w="9288" w:type="dxa"/>
          </w:tcPr>
          <w:p w:rsidR="008C5BB4" w:rsidRPr="00357E6F" w:rsidRDefault="008C5BB4" w:rsidP="009C1438">
            <w:pPr>
              <w:spacing w:before="0" w:beforeAutospacing="0" w:after="0" w:afterAutospacing="0"/>
              <w:jc w:val="both"/>
              <w:rPr>
                <w:sz w:val="20"/>
                <w:szCs w:val="20"/>
              </w:rPr>
            </w:pPr>
          </w:p>
        </w:tc>
      </w:tr>
      <w:tr w:rsidR="008C5BB4" w:rsidRPr="00357E6F" w:rsidTr="009C1438">
        <w:tc>
          <w:tcPr>
            <w:tcW w:w="468" w:type="dxa"/>
          </w:tcPr>
          <w:p w:rsidR="008C5BB4" w:rsidRPr="00357E6F" w:rsidRDefault="008C5BB4" w:rsidP="008C5BB4">
            <w:pPr>
              <w:numPr>
                <w:ilvl w:val="0"/>
                <w:numId w:val="70"/>
              </w:numPr>
              <w:tabs>
                <w:tab w:val="left" w:pos="360"/>
              </w:tabs>
              <w:spacing w:before="0" w:beforeAutospacing="0" w:after="0" w:afterAutospacing="0"/>
              <w:ind w:left="0" w:firstLine="0"/>
              <w:jc w:val="both"/>
              <w:rPr>
                <w:sz w:val="20"/>
                <w:szCs w:val="20"/>
              </w:rPr>
            </w:pPr>
          </w:p>
        </w:tc>
        <w:tc>
          <w:tcPr>
            <w:tcW w:w="9288" w:type="dxa"/>
          </w:tcPr>
          <w:p w:rsidR="008C5BB4" w:rsidRPr="00357E6F" w:rsidRDefault="008C5BB4" w:rsidP="009C1438">
            <w:pPr>
              <w:spacing w:before="0" w:beforeAutospacing="0" w:after="0" w:afterAutospacing="0"/>
              <w:jc w:val="both"/>
              <w:rPr>
                <w:sz w:val="20"/>
                <w:szCs w:val="20"/>
              </w:rPr>
            </w:pPr>
            <w:r w:rsidRPr="00357E6F">
              <w:rPr>
                <w:sz w:val="20"/>
                <w:szCs w:val="20"/>
              </w:rPr>
              <w:t xml:space="preserve">Понятие и виды экологических прав человека. </w:t>
            </w:r>
          </w:p>
          <w:p w:rsidR="008C5BB4" w:rsidRPr="00357E6F" w:rsidRDefault="008C5BB4" w:rsidP="009C1438">
            <w:pPr>
              <w:spacing w:before="0" w:beforeAutospacing="0" w:after="0" w:afterAutospacing="0"/>
              <w:jc w:val="both"/>
              <w:rPr>
                <w:sz w:val="20"/>
                <w:szCs w:val="20"/>
              </w:rPr>
            </w:pPr>
            <w:r w:rsidRPr="00357E6F">
              <w:rPr>
                <w:sz w:val="20"/>
                <w:szCs w:val="20"/>
              </w:rPr>
              <w:t>Проанализируйте информационные источники, сформулируйте свой ответ, используя методы сравнения и обобщения. Перед выполнением задания рекомендуется ознакомиться с методическими указаниями по данному виду занятия.</w:t>
            </w:r>
          </w:p>
        </w:tc>
        <w:tc>
          <w:tcPr>
            <w:tcW w:w="9288" w:type="dxa"/>
          </w:tcPr>
          <w:p w:rsidR="008C5BB4" w:rsidRPr="00357E6F" w:rsidRDefault="008C5BB4" w:rsidP="009C1438">
            <w:pPr>
              <w:spacing w:before="0" w:beforeAutospacing="0" w:after="0" w:afterAutospacing="0"/>
              <w:jc w:val="both"/>
              <w:rPr>
                <w:sz w:val="20"/>
                <w:szCs w:val="20"/>
              </w:rPr>
            </w:pPr>
          </w:p>
        </w:tc>
      </w:tr>
      <w:tr w:rsidR="008C5BB4" w:rsidRPr="00357E6F" w:rsidTr="009C1438">
        <w:tc>
          <w:tcPr>
            <w:tcW w:w="468" w:type="dxa"/>
          </w:tcPr>
          <w:p w:rsidR="008C5BB4" w:rsidRPr="00357E6F" w:rsidRDefault="008C5BB4" w:rsidP="008C5BB4">
            <w:pPr>
              <w:numPr>
                <w:ilvl w:val="0"/>
                <w:numId w:val="70"/>
              </w:numPr>
              <w:tabs>
                <w:tab w:val="left" w:pos="360"/>
              </w:tabs>
              <w:spacing w:before="0" w:beforeAutospacing="0" w:after="0" w:afterAutospacing="0"/>
              <w:ind w:left="0" w:firstLine="0"/>
              <w:jc w:val="both"/>
              <w:rPr>
                <w:sz w:val="20"/>
                <w:szCs w:val="20"/>
              </w:rPr>
            </w:pPr>
          </w:p>
        </w:tc>
        <w:tc>
          <w:tcPr>
            <w:tcW w:w="9288" w:type="dxa"/>
          </w:tcPr>
          <w:p w:rsidR="008C5BB4" w:rsidRPr="00357E6F" w:rsidRDefault="008C5BB4" w:rsidP="009C1438">
            <w:pPr>
              <w:spacing w:before="0" w:beforeAutospacing="0" w:after="0" w:afterAutospacing="0"/>
              <w:jc w:val="both"/>
              <w:rPr>
                <w:sz w:val="20"/>
                <w:szCs w:val="20"/>
              </w:rPr>
            </w:pPr>
            <w:r w:rsidRPr="00357E6F">
              <w:rPr>
                <w:sz w:val="20"/>
                <w:szCs w:val="20"/>
              </w:rPr>
              <w:t xml:space="preserve">Политическое и юридическое значение признания экологических прав. </w:t>
            </w:r>
          </w:p>
          <w:p w:rsidR="008C5BB4" w:rsidRPr="00357E6F" w:rsidRDefault="008C5BB4" w:rsidP="009C1438">
            <w:pPr>
              <w:spacing w:before="0" w:beforeAutospacing="0" w:after="0" w:afterAutospacing="0"/>
              <w:jc w:val="both"/>
              <w:rPr>
                <w:sz w:val="20"/>
                <w:szCs w:val="20"/>
              </w:rPr>
            </w:pPr>
            <w:r w:rsidRPr="00357E6F">
              <w:rPr>
                <w:sz w:val="20"/>
                <w:szCs w:val="20"/>
              </w:rPr>
              <w:t>Проанализируйте информационные источники, сформулируйте свой ответ, используя методы сравнения и обобщения. Перед выполнением задания рекомендуется ознакомиться с методическими указаниями по данному виду занятия.</w:t>
            </w:r>
          </w:p>
        </w:tc>
        <w:tc>
          <w:tcPr>
            <w:tcW w:w="9288" w:type="dxa"/>
          </w:tcPr>
          <w:p w:rsidR="008C5BB4" w:rsidRPr="00357E6F" w:rsidRDefault="008C5BB4" w:rsidP="009C1438">
            <w:pPr>
              <w:spacing w:before="0" w:beforeAutospacing="0" w:after="0" w:afterAutospacing="0"/>
              <w:jc w:val="both"/>
              <w:rPr>
                <w:sz w:val="20"/>
                <w:szCs w:val="20"/>
              </w:rPr>
            </w:pPr>
          </w:p>
        </w:tc>
      </w:tr>
      <w:tr w:rsidR="008C5BB4" w:rsidRPr="00357E6F" w:rsidTr="009C1438">
        <w:tc>
          <w:tcPr>
            <w:tcW w:w="468" w:type="dxa"/>
          </w:tcPr>
          <w:p w:rsidR="008C5BB4" w:rsidRPr="00357E6F" w:rsidRDefault="008C5BB4" w:rsidP="008C5BB4">
            <w:pPr>
              <w:numPr>
                <w:ilvl w:val="0"/>
                <w:numId w:val="70"/>
              </w:numPr>
              <w:tabs>
                <w:tab w:val="left" w:pos="360"/>
              </w:tabs>
              <w:spacing w:before="0" w:beforeAutospacing="0" w:after="0" w:afterAutospacing="0"/>
              <w:ind w:left="0" w:firstLine="0"/>
              <w:jc w:val="both"/>
              <w:rPr>
                <w:sz w:val="20"/>
                <w:szCs w:val="20"/>
              </w:rPr>
            </w:pPr>
          </w:p>
        </w:tc>
        <w:tc>
          <w:tcPr>
            <w:tcW w:w="9288" w:type="dxa"/>
          </w:tcPr>
          <w:p w:rsidR="008C5BB4" w:rsidRPr="00357E6F" w:rsidRDefault="008C5BB4" w:rsidP="009C1438">
            <w:pPr>
              <w:spacing w:before="0" w:beforeAutospacing="0" w:after="0" w:afterAutospacing="0"/>
              <w:jc w:val="both"/>
              <w:rPr>
                <w:sz w:val="20"/>
                <w:szCs w:val="20"/>
              </w:rPr>
            </w:pPr>
            <w:r w:rsidRPr="00357E6F">
              <w:rPr>
                <w:sz w:val="20"/>
                <w:szCs w:val="20"/>
              </w:rPr>
              <w:t xml:space="preserve">Гарантии реализации экологических прав граждан. </w:t>
            </w:r>
          </w:p>
          <w:p w:rsidR="008C5BB4" w:rsidRPr="00357E6F" w:rsidRDefault="008C5BB4" w:rsidP="009C1438">
            <w:pPr>
              <w:spacing w:before="0" w:beforeAutospacing="0" w:after="0" w:afterAutospacing="0"/>
              <w:jc w:val="both"/>
              <w:rPr>
                <w:sz w:val="20"/>
                <w:szCs w:val="20"/>
              </w:rPr>
            </w:pPr>
            <w:r w:rsidRPr="00357E6F">
              <w:rPr>
                <w:sz w:val="20"/>
                <w:szCs w:val="20"/>
              </w:rPr>
              <w:t>Проанализируйте информационные источники, сформулируйте свой ответ, используя методы сравнения и обобщения. Перед выполнением задания рекомендуется ознакомиться с методическими указаниями по данному виду занятия.</w:t>
            </w:r>
          </w:p>
        </w:tc>
        <w:tc>
          <w:tcPr>
            <w:tcW w:w="9288" w:type="dxa"/>
          </w:tcPr>
          <w:p w:rsidR="008C5BB4" w:rsidRPr="00357E6F" w:rsidRDefault="008C5BB4" w:rsidP="009C1438">
            <w:pPr>
              <w:spacing w:before="0" w:beforeAutospacing="0" w:after="0" w:afterAutospacing="0"/>
              <w:jc w:val="both"/>
              <w:rPr>
                <w:sz w:val="20"/>
                <w:szCs w:val="20"/>
              </w:rPr>
            </w:pPr>
          </w:p>
        </w:tc>
      </w:tr>
      <w:tr w:rsidR="008C5BB4" w:rsidRPr="00357E6F" w:rsidTr="009C1438">
        <w:tc>
          <w:tcPr>
            <w:tcW w:w="468" w:type="dxa"/>
          </w:tcPr>
          <w:p w:rsidR="008C5BB4" w:rsidRPr="00357E6F" w:rsidRDefault="008C5BB4" w:rsidP="008C5BB4">
            <w:pPr>
              <w:numPr>
                <w:ilvl w:val="0"/>
                <w:numId w:val="70"/>
              </w:numPr>
              <w:tabs>
                <w:tab w:val="left" w:pos="360"/>
              </w:tabs>
              <w:spacing w:before="0" w:beforeAutospacing="0" w:after="0" w:afterAutospacing="0"/>
              <w:ind w:left="0" w:firstLine="0"/>
              <w:jc w:val="both"/>
              <w:rPr>
                <w:sz w:val="20"/>
                <w:szCs w:val="20"/>
              </w:rPr>
            </w:pPr>
          </w:p>
        </w:tc>
        <w:tc>
          <w:tcPr>
            <w:tcW w:w="9288" w:type="dxa"/>
          </w:tcPr>
          <w:p w:rsidR="008C5BB4" w:rsidRPr="00357E6F" w:rsidRDefault="008C5BB4" w:rsidP="009C1438">
            <w:pPr>
              <w:spacing w:before="0" w:beforeAutospacing="0" w:after="0" w:afterAutospacing="0"/>
              <w:jc w:val="both"/>
              <w:rPr>
                <w:sz w:val="20"/>
                <w:szCs w:val="20"/>
              </w:rPr>
            </w:pPr>
            <w:r w:rsidRPr="00357E6F">
              <w:rPr>
                <w:sz w:val="20"/>
                <w:szCs w:val="20"/>
              </w:rPr>
              <w:t xml:space="preserve">Защита экологических прав граждан: понятие и содержание. </w:t>
            </w:r>
          </w:p>
          <w:p w:rsidR="008C5BB4" w:rsidRPr="00357E6F" w:rsidRDefault="008C5BB4" w:rsidP="009C1438">
            <w:pPr>
              <w:spacing w:before="0" w:beforeAutospacing="0" w:after="0" w:afterAutospacing="0"/>
              <w:jc w:val="both"/>
              <w:rPr>
                <w:sz w:val="20"/>
                <w:szCs w:val="20"/>
              </w:rPr>
            </w:pPr>
            <w:r w:rsidRPr="00357E6F">
              <w:rPr>
                <w:sz w:val="20"/>
                <w:szCs w:val="20"/>
              </w:rPr>
              <w:t>Проанализируйте информационные источники, сформулируйте свой ответ, используя методы сравнения и обобщения. Перед выполнением задания рекомендуется ознакомиться с методическими указаниями по данному виду занятия.</w:t>
            </w:r>
          </w:p>
        </w:tc>
        <w:tc>
          <w:tcPr>
            <w:tcW w:w="9288" w:type="dxa"/>
          </w:tcPr>
          <w:p w:rsidR="008C5BB4" w:rsidRPr="00357E6F" w:rsidRDefault="008C5BB4" w:rsidP="009C1438">
            <w:pPr>
              <w:spacing w:before="0" w:beforeAutospacing="0" w:after="0" w:afterAutospacing="0"/>
              <w:jc w:val="both"/>
              <w:rPr>
                <w:sz w:val="20"/>
                <w:szCs w:val="20"/>
              </w:rPr>
            </w:pPr>
          </w:p>
        </w:tc>
      </w:tr>
      <w:tr w:rsidR="008C5BB4" w:rsidRPr="00357E6F" w:rsidTr="009C1438">
        <w:tc>
          <w:tcPr>
            <w:tcW w:w="468" w:type="dxa"/>
          </w:tcPr>
          <w:p w:rsidR="008C5BB4" w:rsidRPr="00357E6F" w:rsidRDefault="008C5BB4" w:rsidP="008C5BB4">
            <w:pPr>
              <w:numPr>
                <w:ilvl w:val="0"/>
                <w:numId w:val="70"/>
              </w:numPr>
              <w:tabs>
                <w:tab w:val="left" w:pos="360"/>
              </w:tabs>
              <w:spacing w:before="0" w:beforeAutospacing="0" w:after="0" w:afterAutospacing="0"/>
              <w:ind w:left="0" w:firstLine="0"/>
              <w:jc w:val="both"/>
              <w:rPr>
                <w:sz w:val="20"/>
                <w:szCs w:val="20"/>
              </w:rPr>
            </w:pPr>
          </w:p>
        </w:tc>
        <w:tc>
          <w:tcPr>
            <w:tcW w:w="9288" w:type="dxa"/>
          </w:tcPr>
          <w:p w:rsidR="008C5BB4" w:rsidRPr="00357E6F" w:rsidRDefault="008C5BB4" w:rsidP="009C1438">
            <w:pPr>
              <w:spacing w:before="0" w:beforeAutospacing="0" w:after="0" w:afterAutospacing="0"/>
              <w:jc w:val="both"/>
              <w:rPr>
                <w:sz w:val="20"/>
                <w:szCs w:val="20"/>
              </w:rPr>
            </w:pPr>
            <w:r w:rsidRPr="00357E6F">
              <w:rPr>
                <w:sz w:val="20"/>
                <w:szCs w:val="20"/>
              </w:rPr>
              <w:t xml:space="preserve">Понятие, содержание и формы права собственности на природные ресурсы. </w:t>
            </w:r>
          </w:p>
          <w:p w:rsidR="008C5BB4" w:rsidRPr="00357E6F" w:rsidRDefault="008C5BB4" w:rsidP="009C1438">
            <w:pPr>
              <w:spacing w:before="0" w:beforeAutospacing="0" w:after="0" w:afterAutospacing="0"/>
              <w:jc w:val="both"/>
              <w:rPr>
                <w:sz w:val="20"/>
                <w:szCs w:val="20"/>
              </w:rPr>
            </w:pPr>
            <w:r w:rsidRPr="00357E6F">
              <w:rPr>
                <w:sz w:val="20"/>
                <w:szCs w:val="20"/>
              </w:rPr>
              <w:t>Проанализируйте информационные источники, сформулируйте свой ответ, используя методы сравнения и обобщения. Перед выполнением задания рекомендуется ознакомиться с методическими указаниями по данному виду занятия.</w:t>
            </w:r>
          </w:p>
        </w:tc>
        <w:tc>
          <w:tcPr>
            <w:tcW w:w="9288" w:type="dxa"/>
          </w:tcPr>
          <w:p w:rsidR="008C5BB4" w:rsidRPr="00357E6F" w:rsidRDefault="008C5BB4" w:rsidP="009C1438">
            <w:pPr>
              <w:spacing w:before="0" w:beforeAutospacing="0" w:after="0" w:afterAutospacing="0"/>
              <w:jc w:val="both"/>
              <w:rPr>
                <w:sz w:val="20"/>
                <w:szCs w:val="20"/>
              </w:rPr>
            </w:pPr>
          </w:p>
        </w:tc>
      </w:tr>
      <w:tr w:rsidR="008C5BB4" w:rsidRPr="00357E6F" w:rsidTr="009C1438">
        <w:tc>
          <w:tcPr>
            <w:tcW w:w="468" w:type="dxa"/>
          </w:tcPr>
          <w:p w:rsidR="008C5BB4" w:rsidRPr="00357E6F" w:rsidRDefault="008C5BB4" w:rsidP="008C5BB4">
            <w:pPr>
              <w:numPr>
                <w:ilvl w:val="0"/>
                <w:numId w:val="70"/>
              </w:numPr>
              <w:tabs>
                <w:tab w:val="left" w:pos="360"/>
              </w:tabs>
              <w:spacing w:before="0" w:beforeAutospacing="0" w:after="0" w:afterAutospacing="0"/>
              <w:ind w:left="0" w:firstLine="0"/>
              <w:jc w:val="both"/>
              <w:rPr>
                <w:sz w:val="20"/>
                <w:szCs w:val="20"/>
              </w:rPr>
            </w:pPr>
          </w:p>
        </w:tc>
        <w:tc>
          <w:tcPr>
            <w:tcW w:w="9288" w:type="dxa"/>
          </w:tcPr>
          <w:p w:rsidR="008C5BB4" w:rsidRPr="00357E6F" w:rsidRDefault="008C5BB4" w:rsidP="009C1438">
            <w:pPr>
              <w:spacing w:before="0" w:beforeAutospacing="0" w:after="0" w:afterAutospacing="0"/>
              <w:jc w:val="both"/>
              <w:rPr>
                <w:sz w:val="20"/>
                <w:szCs w:val="20"/>
              </w:rPr>
            </w:pPr>
            <w:r w:rsidRPr="00357E6F">
              <w:rPr>
                <w:sz w:val="20"/>
                <w:szCs w:val="20"/>
              </w:rPr>
              <w:t xml:space="preserve">Объекты и субъекты права собственности на природные ресурсы. </w:t>
            </w:r>
          </w:p>
          <w:p w:rsidR="008C5BB4" w:rsidRPr="00357E6F" w:rsidRDefault="008C5BB4" w:rsidP="009C1438">
            <w:pPr>
              <w:spacing w:before="0" w:beforeAutospacing="0" w:after="0" w:afterAutospacing="0"/>
              <w:jc w:val="both"/>
              <w:rPr>
                <w:sz w:val="20"/>
                <w:szCs w:val="20"/>
              </w:rPr>
            </w:pPr>
            <w:r w:rsidRPr="00357E6F">
              <w:rPr>
                <w:sz w:val="20"/>
                <w:szCs w:val="20"/>
              </w:rPr>
              <w:t>Проанализируйте информационные источники, сформулируйте свой ответ, используя методы сравнения и обобщения. Перед выполнением задания рекомендуется ознакомиться с методическими указаниями по данному виду занятия.</w:t>
            </w:r>
          </w:p>
        </w:tc>
        <w:tc>
          <w:tcPr>
            <w:tcW w:w="9288" w:type="dxa"/>
          </w:tcPr>
          <w:p w:rsidR="008C5BB4" w:rsidRPr="00357E6F" w:rsidRDefault="008C5BB4" w:rsidP="009C1438">
            <w:pPr>
              <w:spacing w:before="0" w:beforeAutospacing="0" w:after="0" w:afterAutospacing="0"/>
              <w:jc w:val="both"/>
              <w:rPr>
                <w:sz w:val="20"/>
                <w:szCs w:val="20"/>
              </w:rPr>
            </w:pPr>
          </w:p>
        </w:tc>
      </w:tr>
      <w:tr w:rsidR="008C5BB4" w:rsidRPr="00357E6F" w:rsidTr="009C1438">
        <w:tc>
          <w:tcPr>
            <w:tcW w:w="468" w:type="dxa"/>
          </w:tcPr>
          <w:p w:rsidR="008C5BB4" w:rsidRPr="00357E6F" w:rsidRDefault="008C5BB4" w:rsidP="008C5BB4">
            <w:pPr>
              <w:numPr>
                <w:ilvl w:val="0"/>
                <w:numId w:val="70"/>
              </w:numPr>
              <w:tabs>
                <w:tab w:val="left" w:pos="360"/>
              </w:tabs>
              <w:spacing w:before="0" w:beforeAutospacing="0" w:after="0" w:afterAutospacing="0"/>
              <w:ind w:left="0" w:firstLine="0"/>
              <w:jc w:val="both"/>
              <w:rPr>
                <w:sz w:val="20"/>
                <w:szCs w:val="20"/>
              </w:rPr>
            </w:pPr>
          </w:p>
        </w:tc>
        <w:tc>
          <w:tcPr>
            <w:tcW w:w="9288" w:type="dxa"/>
          </w:tcPr>
          <w:p w:rsidR="008C5BB4" w:rsidRPr="00357E6F" w:rsidRDefault="008C5BB4" w:rsidP="009C1438">
            <w:pPr>
              <w:spacing w:before="0" w:beforeAutospacing="0" w:after="0" w:afterAutospacing="0"/>
              <w:jc w:val="both"/>
              <w:rPr>
                <w:sz w:val="20"/>
                <w:szCs w:val="20"/>
              </w:rPr>
            </w:pPr>
            <w:r w:rsidRPr="00357E6F">
              <w:rPr>
                <w:sz w:val="20"/>
                <w:szCs w:val="20"/>
              </w:rPr>
              <w:t xml:space="preserve">Право частной собственности на природные ресурсы: понятие и содержание. </w:t>
            </w:r>
          </w:p>
          <w:p w:rsidR="008C5BB4" w:rsidRPr="00357E6F" w:rsidRDefault="008C5BB4" w:rsidP="009C1438">
            <w:pPr>
              <w:spacing w:before="0" w:beforeAutospacing="0" w:after="0" w:afterAutospacing="0"/>
              <w:jc w:val="both"/>
              <w:rPr>
                <w:sz w:val="20"/>
                <w:szCs w:val="20"/>
              </w:rPr>
            </w:pPr>
            <w:r w:rsidRPr="00357E6F">
              <w:rPr>
                <w:sz w:val="20"/>
                <w:szCs w:val="20"/>
              </w:rPr>
              <w:t>Проанализируйте информационные источники, сформулируйте свой ответ, используя методы сравнения и обобщения. Перед выполнением задания рекомендуется ознакомиться с методическими указаниями по данному виду занятия.</w:t>
            </w:r>
          </w:p>
        </w:tc>
        <w:tc>
          <w:tcPr>
            <w:tcW w:w="9288" w:type="dxa"/>
          </w:tcPr>
          <w:p w:rsidR="008C5BB4" w:rsidRPr="00357E6F" w:rsidRDefault="008C5BB4" w:rsidP="009C1438">
            <w:pPr>
              <w:spacing w:before="0" w:beforeAutospacing="0" w:after="0" w:afterAutospacing="0"/>
              <w:jc w:val="both"/>
              <w:rPr>
                <w:sz w:val="20"/>
                <w:szCs w:val="20"/>
              </w:rPr>
            </w:pPr>
          </w:p>
        </w:tc>
      </w:tr>
      <w:tr w:rsidR="008C5BB4" w:rsidRPr="00357E6F" w:rsidTr="009C1438">
        <w:tc>
          <w:tcPr>
            <w:tcW w:w="468" w:type="dxa"/>
          </w:tcPr>
          <w:p w:rsidR="008C5BB4" w:rsidRPr="00357E6F" w:rsidRDefault="008C5BB4" w:rsidP="008C5BB4">
            <w:pPr>
              <w:numPr>
                <w:ilvl w:val="0"/>
                <w:numId w:val="70"/>
              </w:numPr>
              <w:tabs>
                <w:tab w:val="left" w:pos="360"/>
              </w:tabs>
              <w:spacing w:before="0" w:beforeAutospacing="0" w:after="0" w:afterAutospacing="0"/>
              <w:ind w:left="0" w:firstLine="0"/>
              <w:jc w:val="both"/>
              <w:rPr>
                <w:sz w:val="20"/>
                <w:szCs w:val="20"/>
              </w:rPr>
            </w:pPr>
          </w:p>
        </w:tc>
        <w:tc>
          <w:tcPr>
            <w:tcW w:w="9288" w:type="dxa"/>
          </w:tcPr>
          <w:p w:rsidR="008C5BB4" w:rsidRPr="00357E6F" w:rsidRDefault="008C5BB4" w:rsidP="009C1438">
            <w:pPr>
              <w:spacing w:before="0" w:beforeAutospacing="0" w:after="0" w:afterAutospacing="0"/>
              <w:jc w:val="both"/>
              <w:rPr>
                <w:sz w:val="20"/>
                <w:szCs w:val="20"/>
              </w:rPr>
            </w:pPr>
            <w:r w:rsidRPr="00357E6F">
              <w:rPr>
                <w:sz w:val="20"/>
                <w:szCs w:val="20"/>
              </w:rPr>
              <w:t xml:space="preserve">Право государственной собственности на природные ресурсы: понятие и содержание. </w:t>
            </w:r>
          </w:p>
          <w:p w:rsidR="008C5BB4" w:rsidRPr="00357E6F" w:rsidRDefault="008C5BB4" w:rsidP="009C1438">
            <w:pPr>
              <w:spacing w:before="0" w:beforeAutospacing="0" w:after="0" w:afterAutospacing="0"/>
              <w:jc w:val="both"/>
              <w:rPr>
                <w:sz w:val="20"/>
                <w:szCs w:val="20"/>
              </w:rPr>
            </w:pPr>
            <w:r w:rsidRPr="00357E6F">
              <w:rPr>
                <w:sz w:val="20"/>
                <w:szCs w:val="20"/>
              </w:rPr>
              <w:t>Проанализируйте информационные источники, сформулируйте свой ответ, используя методы сравнения и обобщения. Перед выполнением задания рекомендуется ознакомиться с методическими указаниями по данному виду занятия.</w:t>
            </w:r>
          </w:p>
        </w:tc>
        <w:tc>
          <w:tcPr>
            <w:tcW w:w="9288" w:type="dxa"/>
          </w:tcPr>
          <w:p w:rsidR="008C5BB4" w:rsidRPr="00357E6F" w:rsidRDefault="008C5BB4" w:rsidP="009C1438">
            <w:pPr>
              <w:spacing w:before="0" w:beforeAutospacing="0" w:after="0" w:afterAutospacing="0"/>
              <w:jc w:val="both"/>
              <w:rPr>
                <w:sz w:val="20"/>
                <w:szCs w:val="20"/>
              </w:rPr>
            </w:pPr>
          </w:p>
        </w:tc>
      </w:tr>
      <w:tr w:rsidR="008C5BB4" w:rsidRPr="00357E6F" w:rsidTr="009C1438">
        <w:tc>
          <w:tcPr>
            <w:tcW w:w="468" w:type="dxa"/>
          </w:tcPr>
          <w:p w:rsidR="008C5BB4" w:rsidRPr="00357E6F" w:rsidRDefault="008C5BB4" w:rsidP="008C5BB4">
            <w:pPr>
              <w:numPr>
                <w:ilvl w:val="0"/>
                <w:numId w:val="70"/>
              </w:numPr>
              <w:tabs>
                <w:tab w:val="left" w:pos="360"/>
              </w:tabs>
              <w:spacing w:before="0" w:beforeAutospacing="0" w:after="0" w:afterAutospacing="0"/>
              <w:ind w:left="0" w:firstLine="0"/>
              <w:jc w:val="both"/>
              <w:rPr>
                <w:sz w:val="20"/>
                <w:szCs w:val="20"/>
              </w:rPr>
            </w:pPr>
          </w:p>
        </w:tc>
        <w:tc>
          <w:tcPr>
            <w:tcW w:w="9288" w:type="dxa"/>
          </w:tcPr>
          <w:p w:rsidR="008C5BB4" w:rsidRPr="00357E6F" w:rsidRDefault="008C5BB4" w:rsidP="009C1438">
            <w:pPr>
              <w:spacing w:before="0" w:beforeAutospacing="0" w:after="0" w:afterAutospacing="0"/>
              <w:jc w:val="both"/>
              <w:rPr>
                <w:sz w:val="20"/>
                <w:szCs w:val="20"/>
              </w:rPr>
            </w:pPr>
            <w:r w:rsidRPr="00357E6F">
              <w:rPr>
                <w:sz w:val="20"/>
                <w:szCs w:val="20"/>
              </w:rPr>
              <w:t xml:space="preserve">Право муниципальной собственности на природные ресурсы: понятие и содержание. </w:t>
            </w:r>
          </w:p>
          <w:p w:rsidR="008C5BB4" w:rsidRPr="00357E6F" w:rsidRDefault="008C5BB4" w:rsidP="009C1438">
            <w:pPr>
              <w:spacing w:before="0" w:beforeAutospacing="0" w:after="0" w:afterAutospacing="0"/>
              <w:jc w:val="both"/>
              <w:rPr>
                <w:sz w:val="20"/>
                <w:szCs w:val="20"/>
              </w:rPr>
            </w:pPr>
            <w:r w:rsidRPr="00357E6F">
              <w:rPr>
                <w:sz w:val="20"/>
                <w:szCs w:val="20"/>
              </w:rPr>
              <w:t>Проанализируйте информационные источники, сформулируйте свой ответ, используя методы сравнения и обобщения. Перед выполнением задания рекомендуется ознакомиться с методическими указаниями по данному виду занятия.</w:t>
            </w:r>
          </w:p>
        </w:tc>
        <w:tc>
          <w:tcPr>
            <w:tcW w:w="9288" w:type="dxa"/>
          </w:tcPr>
          <w:p w:rsidR="008C5BB4" w:rsidRPr="00357E6F" w:rsidRDefault="008C5BB4" w:rsidP="009C1438">
            <w:pPr>
              <w:spacing w:before="0" w:beforeAutospacing="0" w:after="0" w:afterAutospacing="0"/>
              <w:jc w:val="both"/>
              <w:rPr>
                <w:sz w:val="20"/>
                <w:szCs w:val="20"/>
              </w:rPr>
            </w:pPr>
          </w:p>
        </w:tc>
      </w:tr>
      <w:tr w:rsidR="008C5BB4" w:rsidRPr="00357E6F" w:rsidTr="009C1438">
        <w:tc>
          <w:tcPr>
            <w:tcW w:w="468" w:type="dxa"/>
          </w:tcPr>
          <w:p w:rsidR="008C5BB4" w:rsidRPr="00357E6F" w:rsidRDefault="008C5BB4" w:rsidP="008C5BB4">
            <w:pPr>
              <w:numPr>
                <w:ilvl w:val="0"/>
                <w:numId w:val="70"/>
              </w:numPr>
              <w:tabs>
                <w:tab w:val="left" w:pos="360"/>
              </w:tabs>
              <w:spacing w:before="0" w:beforeAutospacing="0" w:after="0" w:afterAutospacing="0"/>
              <w:ind w:left="0" w:firstLine="0"/>
              <w:jc w:val="both"/>
              <w:rPr>
                <w:sz w:val="20"/>
                <w:szCs w:val="20"/>
              </w:rPr>
            </w:pPr>
          </w:p>
        </w:tc>
        <w:tc>
          <w:tcPr>
            <w:tcW w:w="9288" w:type="dxa"/>
          </w:tcPr>
          <w:p w:rsidR="008C5BB4" w:rsidRPr="00357E6F" w:rsidRDefault="008C5BB4" w:rsidP="009C1438">
            <w:pPr>
              <w:spacing w:before="0" w:beforeAutospacing="0" w:after="0" w:afterAutospacing="0"/>
              <w:jc w:val="both"/>
              <w:rPr>
                <w:sz w:val="20"/>
                <w:szCs w:val="20"/>
              </w:rPr>
            </w:pPr>
            <w:r w:rsidRPr="00357E6F">
              <w:rPr>
                <w:sz w:val="20"/>
                <w:szCs w:val="20"/>
              </w:rPr>
              <w:t xml:space="preserve">Основания возникновения и прекращения права собственности на природные ресурсы. </w:t>
            </w:r>
          </w:p>
          <w:p w:rsidR="008C5BB4" w:rsidRPr="00357E6F" w:rsidRDefault="008C5BB4" w:rsidP="009C1438">
            <w:pPr>
              <w:spacing w:before="0" w:beforeAutospacing="0" w:after="0" w:afterAutospacing="0"/>
              <w:jc w:val="both"/>
              <w:rPr>
                <w:sz w:val="20"/>
                <w:szCs w:val="20"/>
              </w:rPr>
            </w:pPr>
            <w:r w:rsidRPr="00357E6F">
              <w:rPr>
                <w:sz w:val="20"/>
                <w:szCs w:val="20"/>
              </w:rPr>
              <w:t>Проанализируйте информационные источники, сформулируйте свой ответ, используя методы сравнения и обобщения. Перед выполнением задания рекомендуется ознакомиться с методическими указаниями по данному виду занятия.</w:t>
            </w:r>
          </w:p>
        </w:tc>
        <w:tc>
          <w:tcPr>
            <w:tcW w:w="9288" w:type="dxa"/>
          </w:tcPr>
          <w:p w:rsidR="008C5BB4" w:rsidRPr="00357E6F" w:rsidRDefault="008C5BB4" w:rsidP="009C1438">
            <w:pPr>
              <w:spacing w:before="0" w:beforeAutospacing="0" w:after="0" w:afterAutospacing="0"/>
              <w:jc w:val="both"/>
              <w:rPr>
                <w:sz w:val="20"/>
                <w:szCs w:val="20"/>
              </w:rPr>
            </w:pPr>
          </w:p>
        </w:tc>
      </w:tr>
      <w:tr w:rsidR="008C5BB4" w:rsidRPr="00357E6F" w:rsidTr="009C1438">
        <w:tc>
          <w:tcPr>
            <w:tcW w:w="468" w:type="dxa"/>
          </w:tcPr>
          <w:p w:rsidR="008C5BB4" w:rsidRPr="00357E6F" w:rsidRDefault="008C5BB4" w:rsidP="008C5BB4">
            <w:pPr>
              <w:numPr>
                <w:ilvl w:val="0"/>
                <w:numId w:val="70"/>
              </w:numPr>
              <w:tabs>
                <w:tab w:val="left" w:pos="360"/>
              </w:tabs>
              <w:spacing w:before="0" w:beforeAutospacing="0" w:after="0" w:afterAutospacing="0"/>
              <w:ind w:left="0" w:firstLine="0"/>
              <w:jc w:val="both"/>
              <w:rPr>
                <w:sz w:val="20"/>
                <w:szCs w:val="20"/>
              </w:rPr>
            </w:pPr>
          </w:p>
        </w:tc>
        <w:tc>
          <w:tcPr>
            <w:tcW w:w="9288" w:type="dxa"/>
          </w:tcPr>
          <w:p w:rsidR="008C5BB4" w:rsidRPr="00357E6F" w:rsidRDefault="008C5BB4" w:rsidP="009C1438">
            <w:pPr>
              <w:spacing w:before="0" w:beforeAutospacing="0" w:after="0" w:afterAutospacing="0"/>
              <w:jc w:val="both"/>
              <w:rPr>
                <w:sz w:val="20"/>
                <w:szCs w:val="20"/>
              </w:rPr>
            </w:pPr>
            <w:r w:rsidRPr="00357E6F">
              <w:rPr>
                <w:sz w:val="20"/>
                <w:szCs w:val="20"/>
              </w:rPr>
              <w:t xml:space="preserve">Понятие и виды права природопользования. </w:t>
            </w:r>
          </w:p>
          <w:p w:rsidR="008C5BB4" w:rsidRPr="00357E6F" w:rsidRDefault="008C5BB4" w:rsidP="009C1438">
            <w:pPr>
              <w:spacing w:before="0" w:beforeAutospacing="0" w:after="0" w:afterAutospacing="0"/>
              <w:jc w:val="both"/>
              <w:rPr>
                <w:sz w:val="20"/>
                <w:szCs w:val="20"/>
              </w:rPr>
            </w:pPr>
            <w:r w:rsidRPr="00357E6F">
              <w:rPr>
                <w:sz w:val="20"/>
                <w:szCs w:val="20"/>
              </w:rPr>
              <w:t>Проанализируйте информационные источники, сформулируйте свой ответ, используя методы сравнения и обобщения. Перед выполнением задания рекомендуется ознакомиться с методическими указаниями по данному виду занятия.</w:t>
            </w:r>
          </w:p>
        </w:tc>
        <w:tc>
          <w:tcPr>
            <w:tcW w:w="9288" w:type="dxa"/>
          </w:tcPr>
          <w:p w:rsidR="008C5BB4" w:rsidRPr="00357E6F" w:rsidRDefault="008C5BB4" w:rsidP="009C1438">
            <w:pPr>
              <w:spacing w:before="0" w:beforeAutospacing="0" w:after="0" w:afterAutospacing="0"/>
              <w:jc w:val="both"/>
              <w:rPr>
                <w:sz w:val="20"/>
                <w:szCs w:val="20"/>
              </w:rPr>
            </w:pPr>
          </w:p>
        </w:tc>
      </w:tr>
      <w:tr w:rsidR="008C5BB4" w:rsidRPr="00357E6F" w:rsidTr="009C1438">
        <w:tc>
          <w:tcPr>
            <w:tcW w:w="468" w:type="dxa"/>
          </w:tcPr>
          <w:p w:rsidR="008C5BB4" w:rsidRPr="00357E6F" w:rsidRDefault="008C5BB4" w:rsidP="008C5BB4">
            <w:pPr>
              <w:numPr>
                <w:ilvl w:val="0"/>
                <w:numId w:val="70"/>
              </w:numPr>
              <w:tabs>
                <w:tab w:val="left" w:pos="360"/>
              </w:tabs>
              <w:spacing w:before="0" w:beforeAutospacing="0" w:after="0" w:afterAutospacing="0"/>
              <w:ind w:left="0" w:firstLine="0"/>
              <w:jc w:val="both"/>
              <w:rPr>
                <w:sz w:val="20"/>
                <w:szCs w:val="20"/>
              </w:rPr>
            </w:pPr>
          </w:p>
        </w:tc>
        <w:tc>
          <w:tcPr>
            <w:tcW w:w="9288" w:type="dxa"/>
          </w:tcPr>
          <w:p w:rsidR="008C5BB4" w:rsidRPr="00357E6F" w:rsidRDefault="008C5BB4" w:rsidP="009C1438">
            <w:pPr>
              <w:spacing w:before="0" w:beforeAutospacing="0" w:after="0" w:afterAutospacing="0"/>
              <w:jc w:val="both"/>
              <w:rPr>
                <w:sz w:val="20"/>
                <w:szCs w:val="20"/>
              </w:rPr>
            </w:pPr>
            <w:r w:rsidRPr="00357E6F">
              <w:rPr>
                <w:sz w:val="20"/>
                <w:szCs w:val="20"/>
              </w:rPr>
              <w:t xml:space="preserve">Право общего природопользования: понятие и общая характеристика. </w:t>
            </w:r>
          </w:p>
          <w:p w:rsidR="008C5BB4" w:rsidRPr="00357E6F" w:rsidRDefault="008C5BB4" w:rsidP="009C1438">
            <w:pPr>
              <w:spacing w:before="0" w:beforeAutospacing="0" w:after="0" w:afterAutospacing="0"/>
              <w:jc w:val="both"/>
              <w:rPr>
                <w:sz w:val="20"/>
                <w:szCs w:val="20"/>
              </w:rPr>
            </w:pPr>
            <w:r w:rsidRPr="00357E6F">
              <w:rPr>
                <w:sz w:val="20"/>
                <w:szCs w:val="20"/>
              </w:rPr>
              <w:t>Проанализируйте информационные источники, сформулируйте свой ответ, используя методы сравнения и обобщения. Перед выполнением задания рекомендуется ознакомиться с методическими указаниями по данному виду занятия.</w:t>
            </w:r>
          </w:p>
        </w:tc>
        <w:tc>
          <w:tcPr>
            <w:tcW w:w="9288" w:type="dxa"/>
          </w:tcPr>
          <w:p w:rsidR="008C5BB4" w:rsidRPr="00357E6F" w:rsidRDefault="008C5BB4" w:rsidP="009C1438">
            <w:pPr>
              <w:spacing w:before="0" w:beforeAutospacing="0" w:after="0" w:afterAutospacing="0"/>
              <w:jc w:val="both"/>
              <w:rPr>
                <w:sz w:val="20"/>
                <w:szCs w:val="20"/>
              </w:rPr>
            </w:pPr>
          </w:p>
        </w:tc>
      </w:tr>
      <w:tr w:rsidR="008C5BB4" w:rsidRPr="00357E6F" w:rsidTr="009C1438">
        <w:tc>
          <w:tcPr>
            <w:tcW w:w="468" w:type="dxa"/>
          </w:tcPr>
          <w:p w:rsidR="008C5BB4" w:rsidRPr="00357E6F" w:rsidRDefault="008C5BB4" w:rsidP="008C5BB4">
            <w:pPr>
              <w:numPr>
                <w:ilvl w:val="0"/>
                <w:numId w:val="70"/>
              </w:numPr>
              <w:tabs>
                <w:tab w:val="left" w:pos="360"/>
              </w:tabs>
              <w:spacing w:before="0" w:beforeAutospacing="0" w:after="0" w:afterAutospacing="0"/>
              <w:ind w:left="0" w:firstLine="0"/>
              <w:jc w:val="both"/>
              <w:rPr>
                <w:sz w:val="20"/>
                <w:szCs w:val="20"/>
              </w:rPr>
            </w:pPr>
          </w:p>
        </w:tc>
        <w:tc>
          <w:tcPr>
            <w:tcW w:w="9288" w:type="dxa"/>
          </w:tcPr>
          <w:p w:rsidR="008C5BB4" w:rsidRPr="00357E6F" w:rsidRDefault="008C5BB4" w:rsidP="009C1438">
            <w:pPr>
              <w:spacing w:before="0" w:beforeAutospacing="0" w:after="0" w:afterAutospacing="0"/>
              <w:jc w:val="both"/>
              <w:rPr>
                <w:sz w:val="20"/>
                <w:szCs w:val="20"/>
              </w:rPr>
            </w:pPr>
            <w:r w:rsidRPr="00357E6F">
              <w:rPr>
                <w:sz w:val="20"/>
                <w:szCs w:val="20"/>
              </w:rPr>
              <w:t xml:space="preserve">Право специального природопользования: понятие и общая характеристика. </w:t>
            </w:r>
          </w:p>
          <w:p w:rsidR="008C5BB4" w:rsidRPr="00357E6F" w:rsidRDefault="008C5BB4" w:rsidP="009C1438">
            <w:pPr>
              <w:spacing w:before="0" w:beforeAutospacing="0" w:after="0" w:afterAutospacing="0"/>
              <w:jc w:val="both"/>
              <w:rPr>
                <w:sz w:val="20"/>
                <w:szCs w:val="20"/>
              </w:rPr>
            </w:pPr>
            <w:r w:rsidRPr="00357E6F">
              <w:rPr>
                <w:sz w:val="20"/>
                <w:szCs w:val="20"/>
              </w:rPr>
              <w:t>Проанализируйте информационные источники, сформулируйте свой ответ, используя методы сравнения и обобщения. Перед выполнением задания рекомендуется ознакомиться с методическими указаниями по данному виду занятия.</w:t>
            </w:r>
          </w:p>
        </w:tc>
        <w:tc>
          <w:tcPr>
            <w:tcW w:w="9288" w:type="dxa"/>
          </w:tcPr>
          <w:p w:rsidR="008C5BB4" w:rsidRPr="00357E6F" w:rsidRDefault="008C5BB4" w:rsidP="009C1438">
            <w:pPr>
              <w:spacing w:before="0" w:beforeAutospacing="0" w:after="0" w:afterAutospacing="0"/>
              <w:jc w:val="both"/>
              <w:rPr>
                <w:sz w:val="20"/>
                <w:szCs w:val="20"/>
              </w:rPr>
            </w:pPr>
          </w:p>
        </w:tc>
      </w:tr>
      <w:tr w:rsidR="008C5BB4" w:rsidRPr="00357E6F" w:rsidTr="009C1438">
        <w:tc>
          <w:tcPr>
            <w:tcW w:w="468" w:type="dxa"/>
          </w:tcPr>
          <w:p w:rsidR="008C5BB4" w:rsidRPr="00357E6F" w:rsidRDefault="008C5BB4" w:rsidP="008C5BB4">
            <w:pPr>
              <w:numPr>
                <w:ilvl w:val="0"/>
                <w:numId w:val="70"/>
              </w:numPr>
              <w:tabs>
                <w:tab w:val="left" w:pos="360"/>
              </w:tabs>
              <w:spacing w:before="0" w:beforeAutospacing="0" w:after="0" w:afterAutospacing="0"/>
              <w:ind w:left="0" w:firstLine="0"/>
              <w:jc w:val="both"/>
              <w:rPr>
                <w:sz w:val="20"/>
                <w:szCs w:val="20"/>
              </w:rPr>
            </w:pPr>
          </w:p>
        </w:tc>
        <w:tc>
          <w:tcPr>
            <w:tcW w:w="9288" w:type="dxa"/>
          </w:tcPr>
          <w:p w:rsidR="008C5BB4" w:rsidRPr="00357E6F" w:rsidRDefault="008C5BB4" w:rsidP="009C1438">
            <w:pPr>
              <w:spacing w:before="0" w:beforeAutospacing="0" w:after="0" w:afterAutospacing="0"/>
              <w:jc w:val="both"/>
              <w:rPr>
                <w:sz w:val="20"/>
                <w:szCs w:val="20"/>
              </w:rPr>
            </w:pPr>
            <w:r w:rsidRPr="00357E6F">
              <w:rPr>
                <w:sz w:val="20"/>
                <w:szCs w:val="20"/>
              </w:rPr>
              <w:t xml:space="preserve">Принципы права природопользования: понятие и виды. </w:t>
            </w:r>
          </w:p>
          <w:p w:rsidR="008C5BB4" w:rsidRPr="00357E6F" w:rsidRDefault="008C5BB4" w:rsidP="009C1438">
            <w:pPr>
              <w:spacing w:before="0" w:beforeAutospacing="0" w:after="0" w:afterAutospacing="0"/>
              <w:jc w:val="both"/>
              <w:rPr>
                <w:sz w:val="20"/>
                <w:szCs w:val="20"/>
              </w:rPr>
            </w:pPr>
            <w:r w:rsidRPr="00357E6F">
              <w:rPr>
                <w:sz w:val="20"/>
                <w:szCs w:val="20"/>
              </w:rPr>
              <w:t>Проанализируйте информационные источники, сформулируйте свой ответ, используя методы сравнения и обобщения. Перед выполнением задания рекомендуется ознакомиться с методическими указаниями по данному виду занятия.</w:t>
            </w:r>
          </w:p>
        </w:tc>
        <w:tc>
          <w:tcPr>
            <w:tcW w:w="9288" w:type="dxa"/>
          </w:tcPr>
          <w:p w:rsidR="008C5BB4" w:rsidRPr="00357E6F" w:rsidRDefault="008C5BB4" w:rsidP="009C1438">
            <w:pPr>
              <w:spacing w:before="0" w:beforeAutospacing="0" w:after="0" w:afterAutospacing="0"/>
              <w:jc w:val="both"/>
              <w:rPr>
                <w:sz w:val="20"/>
                <w:szCs w:val="20"/>
              </w:rPr>
            </w:pPr>
          </w:p>
        </w:tc>
      </w:tr>
      <w:tr w:rsidR="008C5BB4" w:rsidRPr="00357E6F" w:rsidTr="009C1438">
        <w:tc>
          <w:tcPr>
            <w:tcW w:w="468" w:type="dxa"/>
          </w:tcPr>
          <w:p w:rsidR="008C5BB4" w:rsidRPr="00357E6F" w:rsidRDefault="008C5BB4" w:rsidP="008C5BB4">
            <w:pPr>
              <w:numPr>
                <w:ilvl w:val="0"/>
                <w:numId w:val="70"/>
              </w:numPr>
              <w:tabs>
                <w:tab w:val="left" w:pos="360"/>
              </w:tabs>
              <w:spacing w:before="0" w:beforeAutospacing="0" w:after="0" w:afterAutospacing="0"/>
              <w:ind w:left="0" w:firstLine="0"/>
              <w:jc w:val="both"/>
              <w:rPr>
                <w:sz w:val="20"/>
                <w:szCs w:val="20"/>
              </w:rPr>
            </w:pPr>
          </w:p>
        </w:tc>
        <w:tc>
          <w:tcPr>
            <w:tcW w:w="9288" w:type="dxa"/>
          </w:tcPr>
          <w:p w:rsidR="008C5BB4" w:rsidRPr="00357E6F" w:rsidRDefault="008C5BB4" w:rsidP="009C1438">
            <w:pPr>
              <w:spacing w:before="0" w:beforeAutospacing="0" w:after="0" w:afterAutospacing="0"/>
              <w:jc w:val="both"/>
              <w:rPr>
                <w:sz w:val="20"/>
                <w:szCs w:val="20"/>
              </w:rPr>
            </w:pPr>
            <w:r w:rsidRPr="00357E6F">
              <w:rPr>
                <w:sz w:val="20"/>
                <w:szCs w:val="20"/>
              </w:rPr>
              <w:t xml:space="preserve">Субъекты права природопользования, их правовой статус. </w:t>
            </w:r>
          </w:p>
          <w:p w:rsidR="008C5BB4" w:rsidRPr="00357E6F" w:rsidRDefault="008C5BB4" w:rsidP="009C1438">
            <w:pPr>
              <w:spacing w:before="0" w:beforeAutospacing="0" w:after="0" w:afterAutospacing="0"/>
              <w:jc w:val="both"/>
              <w:rPr>
                <w:sz w:val="20"/>
                <w:szCs w:val="20"/>
              </w:rPr>
            </w:pPr>
            <w:r w:rsidRPr="00357E6F">
              <w:rPr>
                <w:sz w:val="20"/>
                <w:szCs w:val="20"/>
              </w:rPr>
              <w:t>Проанализируйте информационные источники, сформулируйте свой ответ, используя методы сравнения и обобщения. Перед выполнением задания рекомендуется ознакомиться с методическими указаниями по данному виду занятия.</w:t>
            </w:r>
          </w:p>
        </w:tc>
        <w:tc>
          <w:tcPr>
            <w:tcW w:w="9288" w:type="dxa"/>
          </w:tcPr>
          <w:p w:rsidR="008C5BB4" w:rsidRPr="00357E6F" w:rsidRDefault="008C5BB4" w:rsidP="009C1438">
            <w:pPr>
              <w:spacing w:before="0" w:beforeAutospacing="0" w:after="0" w:afterAutospacing="0"/>
              <w:jc w:val="both"/>
              <w:rPr>
                <w:sz w:val="20"/>
                <w:szCs w:val="20"/>
              </w:rPr>
            </w:pPr>
          </w:p>
        </w:tc>
      </w:tr>
      <w:tr w:rsidR="008C5BB4" w:rsidRPr="00357E6F" w:rsidTr="009C1438">
        <w:tc>
          <w:tcPr>
            <w:tcW w:w="468" w:type="dxa"/>
          </w:tcPr>
          <w:p w:rsidR="008C5BB4" w:rsidRPr="00357E6F" w:rsidRDefault="008C5BB4" w:rsidP="008C5BB4">
            <w:pPr>
              <w:numPr>
                <w:ilvl w:val="0"/>
                <w:numId w:val="70"/>
              </w:numPr>
              <w:tabs>
                <w:tab w:val="left" w:pos="360"/>
              </w:tabs>
              <w:spacing w:before="0" w:beforeAutospacing="0" w:after="0" w:afterAutospacing="0"/>
              <w:ind w:left="0" w:firstLine="0"/>
              <w:jc w:val="both"/>
              <w:rPr>
                <w:sz w:val="20"/>
                <w:szCs w:val="20"/>
              </w:rPr>
            </w:pPr>
          </w:p>
        </w:tc>
        <w:tc>
          <w:tcPr>
            <w:tcW w:w="9288" w:type="dxa"/>
          </w:tcPr>
          <w:p w:rsidR="008C5BB4" w:rsidRPr="00357E6F" w:rsidRDefault="008C5BB4" w:rsidP="009C1438">
            <w:pPr>
              <w:spacing w:before="0" w:beforeAutospacing="0" w:after="0" w:afterAutospacing="0"/>
              <w:jc w:val="both"/>
              <w:rPr>
                <w:sz w:val="20"/>
                <w:szCs w:val="20"/>
              </w:rPr>
            </w:pPr>
            <w:r w:rsidRPr="00357E6F">
              <w:rPr>
                <w:sz w:val="20"/>
                <w:szCs w:val="20"/>
              </w:rPr>
              <w:t xml:space="preserve">Объекты и содержание права природопользования. </w:t>
            </w:r>
          </w:p>
          <w:p w:rsidR="008C5BB4" w:rsidRPr="00357E6F" w:rsidRDefault="008C5BB4" w:rsidP="009C1438">
            <w:pPr>
              <w:spacing w:before="0" w:beforeAutospacing="0" w:after="0" w:afterAutospacing="0"/>
              <w:jc w:val="both"/>
              <w:rPr>
                <w:sz w:val="20"/>
                <w:szCs w:val="20"/>
              </w:rPr>
            </w:pPr>
            <w:r w:rsidRPr="00357E6F">
              <w:rPr>
                <w:sz w:val="20"/>
                <w:szCs w:val="20"/>
              </w:rPr>
              <w:t>Проанализируйте информационные источники, сформулируйте свой ответ, используя методы сравнения и обобщения. Перед выполнением задания рекомендуется ознакомиться с методическими указаниями по данному виду занятия.</w:t>
            </w:r>
          </w:p>
        </w:tc>
        <w:tc>
          <w:tcPr>
            <w:tcW w:w="9288" w:type="dxa"/>
          </w:tcPr>
          <w:p w:rsidR="008C5BB4" w:rsidRPr="00357E6F" w:rsidRDefault="008C5BB4" w:rsidP="009C1438">
            <w:pPr>
              <w:spacing w:before="0" w:beforeAutospacing="0" w:after="0" w:afterAutospacing="0"/>
              <w:jc w:val="both"/>
              <w:rPr>
                <w:sz w:val="20"/>
                <w:szCs w:val="20"/>
              </w:rPr>
            </w:pPr>
          </w:p>
        </w:tc>
      </w:tr>
      <w:tr w:rsidR="008C5BB4" w:rsidRPr="00357E6F" w:rsidTr="009C1438">
        <w:tc>
          <w:tcPr>
            <w:tcW w:w="468" w:type="dxa"/>
          </w:tcPr>
          <w:p w:rsidR="008C5BB4" w:rsidRPr="00357E6F" w:rsidRDefault="008C5BB4" w:rsidP="008C5BB4">
            <w:pPr>
              <w:numPr>
                <w:ilvl w:val="0"/>
                <w:numId w:val="70"/>
              </w:numPr>
              <w:tabs>
                <w:tab w:val="left" w:pos="360"/>
              </w:tabs>
              <w:spacing w:before="0" w:beforeAutospacing="0" w:after="0" w:afterAutospacing="0"/>
              <w:ind w:left="0" w:firstLine="0"/>
              <w:jc w:val="both"/>
              <w:rPr>
                <w:sz w:val="20"/>
                <w:szCs w:val="20"/>
              </w:rPr>
            </w:pPr>
          </w:p>
        </w:tc>
        <w:tc>
          <w:tcPr>
            <w:tcW w:w="9288" w:type="dxa"/>
          </w:tcPr>
          <w:p w:rsidR="008C5BB4" w:rsidRPr="00357E6F" w:rsidRDefault="008C5BB4" w:rsidP="009C1438">
            <w:pPr>
              <w:spacing w:before="0" w:beforeAutospacing="0" w:after="0" w:afterAutospacing="0"/>
              <w:jc w:val="both"/>
              <w:rPr>
                <w:sz w:val="20"/>
                <w:szCs w:val="20"/>
              </w:rPr>
            </w:pPr>
            <w:r w:rsidRPr="00357E6F">
              <w:rPr>
                <w:sz w:val="20"/>
                <w:szCs w:val="20"/>
              </w:rPr>
              <w:t xml:space="preserve">Понятие и виды управления природопользованием и охраной окружающей среды. </w:t>
            </w:r>
          </w:p>
          <w:p w:rsidR="008C5BB4" w:rsidRPr="00357E6F" w:rsidRDefault="008C5BB4" w:rsidP="009C1438">
            <w:pPr>
              <w:spacing w:before="0" w:beforeAutospacing="0" w:after="0" w:afterAutospacing="0"/>
              <w:jc w:val="both"/>
              <w:rPr>
                <w:sz w:val="20"/>
                <w:szCs w:val="20"/>
              </w:rPr>
            </w:pPr>
            <w:r w:rsidRPr="00357E6F">
              <w:rPr>
                <w:sz w:val="20"/>
                <w:szCs w:val="20"/>
              </w:rPr>
              <w:t>Проанализируйте информационные источники, сформулируйте свой ответ, используя методы сравнения и обобщения. Перед выполнением задания рекомендуется ознакомиться с методическими указаниями по данному виду занятия.</w:t>
            </w:r>
          </w:p>
        </w:tc>
        <w:tc>
          <w:tcPr>
            <w:tcW w:w="9288" w:type="dxa"/>
          </w:tcPr>
          <w:p w:rsidR="008C5BB4" w:rsidRPr="00357E6F" w:rsidRDefault="008C5BB4" w:rsidP="009C1438">
            <w:pPr>
              <w:spacing w:before="0" w:beforeAutospacing="0" w:after="0" w:afterAutospacing="0"/>
              <w:jc w:val="both"/>
              <w:rPr>
                <w:sz w:val="20"/>
                <w:szCs w:val="20"/>
              </w:rPr>
            </w:pPr>
          </w:p>
        </w:tc>
      </w:tr>
      <w:tr w:rsidR="008C5BB4" w:rsidRPr="00357E6F" w:rsidTr="009C1438">
        <w:tc>
          <w:tcPr>
            <w:tcW w:w="468" w:type="dxa"/>
          </w:tcPr>
          <w:p w:rsidR="008C5BB4" w:rsidRPr="00357E6F" w:rsidRDefault="008C5BB4" w:rsidP="008C5BB4">
            <w:pPr>
              <w:numPr>
                <w:ilvl w:val="0"/>
                <w:numId w:val="70"/>
              </w:numPr>
              <w:tabs>
                <w:tab w:val="left" w:pos="360"/>
              </w:tabs>
              <w:spacing w:before="0" w:beforeAutospacing="0" w:after="0" w:afterAutospacing="0"/>
              <w:ind w:left="0" w:firstLine="0"/>
              <w:jc w:val="both"/>
              <w:rPr>
                <w:sz w:val="20"/>
                <w:szCs w:val="20"/>
              </w:rPr>
            </w:pPr>
          </w:p>
        </w:tc>
        <w:tc>
          <w:tcPr>
            <w:tcW w:w="9288" w:type="dxa"/>
          </w:tcPr>
          <w:p w:rsidR="008C5BB4" w:rsidRPr="00357E6F" w:rsidRDefault="008C5BB4" w:rsidP="009C1438">
            <w:pPr>
              <w:spacing w:before="0" w:beforeAutospacing="0" w:after="0" w:afterAutospacing="0"/>
              <w:jc w:val="both"/>
              <w:rPr>
                <w:sz w:val="20"/>
                <w:szCs w:val="20"/>
              </w:rPr>
            </w:pPr>
            <w:r w:rsidRPr="00357E6F">
              <w:rPr>
                <w:sz w:val="20"/>
                <w:szCs w:val="20"/>
              </w:rPr>
              <w:t xml:space="preserve">Принципы государственного управления природопользованием и охраной окружающей среды. </w:t>
            </w:r>
          </w:p>
          <w:p w:rsidR="008C5BB4" w:rsidRPr="00357E6F" w:rsidRDefault="008C5BB4" w:rsidP="009C1438">
            <w:pPr>
              <w:spacing w:before="0" w:beforeAutospacing="0" w:after="0" w:afterAutospacing="0"/>
              <w:jc w:val="both"/>
              <w:rPr>
                <w:sz w:val="20"/>
                <w:szCs w:val="20"/>
              </w:rPr>
            </w:pPr>
            <w:r w:rsidRPr="00357E6F">
              <w:rPr>
                <w:sz w:val="20"/>
                <w:szCs w:val="20"/>
              </w:rPr>
              <w:t>Проанализируйте информационные источники, сформулируйте свой ответ, используя методы сравнения и обобщения. Перед выполнением задания рекомендуется ознакомиться с методическими указаниями по данному виду занятия.</w:t>
            </w:r>
          </w:p>
        </w:tc>
        <w:tc>
          <w:tcPr>
            <w:tcW w:w="9288" w:type="dxa"/>
          </w:tcPr>
          <w:p w:rsidR="008C5BB4" w:rsidRPr="00357E6F" w:rsidRDefault="008C5BB4" w:rsidP="009C1438">
            <w:pPr>
              <w:spacing w:before="0" w:beforeAutospacing="0" w:after="0" w:afterAutospacing="0"/>
              <w:jc w:val="both"/>
              <w:rPr>
                <w:sz w:val="20"/>
                <w:szCs w:val="20"/>
              </w:rPr>
            </w:pPr>
          </w:p>
        </w:tc>
      </w:tr>
      <w:tr w:rsidR="008C5BB4" w:rsidRPr="00357E6F" w:rsidTr="009C1438">
        <w:tc>
          <w:tcPr>
            <w:tcW w:w="468" w:type="dxa"/>
          </w:tcPr>
          <w:p w:rsidR="008C5BB4" w:rsidRPr="00357E6F" w:rsidRDefault="008C5BB4" w:rsidP="008C5BB4">
            <w:pPr>
              <w:numPr>
                <w:ilvl w:val="0"/>
                <w:numId w:val="70"/>
              </w:numPr>
              <w:tabs>
                <w:tab w:val="left" w:pos="360"/>
              </w:tabs>
              <w:spacing w:before="0" w:beforeAutospacing="0" w:after="0" w:afterAutospacing="0"/>
              <w:ind w:left="0" w:firstLine="0"/>
              <w:jc w:val="both"/>
              <w:rPr>
                <w:sz w:val="20"/>
                <w:szCs w:val="20"/>
              </w:rPr>
            </w:pPr>
          </w:p>
        </w:tc>
        <w:tc>
          <w:tcPr>
            <w:tcW w:w="9288" w:type="dxa"/>
          </w:tcPr>
          <w:p w:rsidR="008C5BB4" w:rsidRPr="00357E6F" w:rsidRDefault="008C5BB4" w:rsidP="009C1438">
            <w:pPr>
              <w:spacing w:before="0" w:beforeAutospacing="0" w:after="0" w:afterAutospacing="0"/>
              <w:jc w:val="both"/>
              <w:rPr>
                <w:sz w:val="20"/>
                <w:szCs w:val="20"/>
              </w:rPr>
            </w:pPr>
            <w:r w:rsidRPr="00357E6F">
              <w:rPr>
                <w:sz w:val="20"/>
                <w:szCs w:val="20"/>
              </w:rPr>
              <w:t xml:space="preserve">Виды органов государственного управления природопользованием и охраной окружающей среды. </w:t>
            </w:r>
          </w:p>
          <w:p w:rsidR="008C5BB4" w:rsidRPr="00357E6F" w:rsidRDefault="008C5BB4" w:rsidP="009C1438">
            <w:pPr>
              <w:spacing w:before="0" w:beforeAutospacing="0" w:after="0" w:afterAutospacing="0"/>
              <w:jc w:val="both"/>
              <w:rPr>
                <w:sz w:val="20"/>
                <w:szCs w:val="20"/>
              </w:rPr>
            </w:pPr>
            <w:r w:rsidRPr="00357E6F">
              <w:rPr>
                <w:sz w:val="20"/>
                <w:szCs w:val="20"/>
              </w:rPr>
              <w:t>Проанализируйте информационные источники, сформулируйте свой ответ, используя методы сравнения и обобщения. Перед выполнением задания рекомендуется ознакомиться с методическими указаниями по данному виду занятия.</w:t>
            </w:r>
          </w:p>
        </w:tc>
        <w:tc>
          <w:tcPr>
            <w:tcW w:w="9288" w:type="dxa"/>
          </w:tcPr>
          <w:p w:rsidR="008C5BB4" w:rsidRPr="00357E6F" w:rsidRDefault="008C5BB4" w:rsidP="009C1438">
            <w:pPr>
              <w:spacing w:before="0" w:beforeAutospacing="0" w:after="0" w:afterAutospacing="0"/>
              <w:jc w:val="both"/>
              <w:rPr>
                <w:sz w:val="20"/>
                <w:szCs w:val="20"/>
              </w:rPr>
            </w:pPr>
          </w:p>
        </w:tc>
      </w:tr>
      <w:tr w:rsidR="008C5BB4" w:rsidRPr="00357E6F" w:rsidTr="009C1438">
        <w:tc>
          <w:tcPr>
            <w:tcW w:w="468" w:type="dxa"/>
          </w:tcPr>
          <w:p w:rsidR="008C5BB4" w:rsidRPr="00357E6F" w:rsidRDefault="008C5BB4" w:rsidP="008C5BB4">
            <w:pPr>
              <w:numPr>
                <w:ilvl w:val="0"/>
                <w:numId w:val="70"/>
              </w:numPr>
              <w:tabs>
                <w:tab w:val="left" w:pos="360"/>
              </w:tabs>
              <w:spacing w:before="0" w:beforeAutospacing="0" w:after="0" w:afterAutospacing="0"/>
              <w:ind w:left="0" w:firstLine="0"/>
              <w:jc w:val="both"/>
              <w:rPr>
                <w:sz w:val="20"/>
                <w:szCs w:val="20"/>
              </w:rPr>
            </w:pPr>
          </w:p>
        </w:tc>
        <w:tc>
          <w:tcPr>
            <w:tcW w:w="9288" w:type="dxa"/>
          </w:tcPr>
          <w:p w:rsidR="008C5BB4" w:rsidRPr="00357E6F" w:rsidRDefault="008C5BB4" w:rsidP="009C1438">
            <w:pPr>
              <w:spacing w:before="0" w:beforeAutospacing="0" w:after="0" w:afterAutospacing="0"/>
              <w:jc w:val="both"/>
              <w:rPr>
                <w:sz w:val="20"/>
                <w:szCs w:val="20"/>
              </w:rPr>
            </w:pPr>
            <w:r w:rsidRPr="00357E6F">
              <w:rPr>
                <w:sz w:val="20"/>
                <w:szCs w:val="20"/>
              </w:rPr>
              <w:t xml:space="preserve">Государственное управление природопользованием и охраной окружающей среды функциональными и иными органами. </w:t>
            </w:r>
          </w:p>
          <w:p w:rsidR="008C5BB4" w:rsidRPr="00357E6F" w:rsidRDefault="008C5BB4" w:rsidP="009C1438">
            <w:pPr>
              <w:spacing w:before="0" w:beforeAutospacing="0" w:after="0" w:afterAutospacing="0"/>
              <w:jc w:val="both"/>
              <w:rPr>
                <w:sz w:val="20"/>
                <w:szCs w:val="20"/>
              </w:rPr>
            </w:pPr>
            <w:r w:rsidRPr="00357E6F">
              <w:rPr>
                <w:sz w:val="20"/>
                <w:szCs w:val="20"/>
              </w:rPr>
              <w:t>Проанализируйте информационные источники, сформулируйте свой ответ, используя методы сравнения и обобщения. Перед выполнением задания рекомендуется ознакомиться с методическими указаниями по данному виду занятия.</w:t>
            </w:r>
          </w:p>
        </w:tc>
        <w:tc>
          <w:tcPr>
            <w:tcW w:w="9288" w:type="dxa"/>
          </w:tcPr>
          <w:p w:rsidR="008C5BB4" w:rsidRPr="00357E6F" w:rsidRDefault="008C5BB4" w:rsidP="009C1438">
            <w:pPr>
              <w:spacing w:before="0" w:beforeAutospacing="0" w:after="0" w:afterAutospacing="0"/>
              <w:jc w:val="both"/>
              <w:rPr>
                <w:sz w:val="20"/>
                <w:szCs w:val="20"/>
              </w:rPr>
            </w:pPr>
          </w:p>
        </w:tc>
      </w:tr>
      <w:tr w:rsidR="008C5BB4" w:rsidRPr="00357E6F" w:rsidTr="009C1438">
        <w:tc>
          <w:tcPr>
            <w:tcW w:w="468" w:type="dxa"/>
          </w:tcPr>
          <w:p w:rsidR="008C5BB4" w:rsidRPr="00357E6F" w:rsidRDefault="008C5BB4" w:rsidP="008C5BB4">
            <w:pPr>
              <w:numPr>
                <w:ilvl w:val="0"/>
                <w:numId w:val="70"/>
              </w:numPr>
              <w:tabs>
                <w:tab w:val="left" w:pos="360"/>
              </w:tabs>
              <w:spacing w:before="0" w:beforeAutospacing="0" w:after="0" w:afterAutospacing="0"/>
              <w:ind w:left="0" w:firstLine="0"/>
              <w:jc w:val="both"/>
              <w:rPr>
                <w:sz w:val="20"/>
                <w:szCs w:val="20"/>
              </w:rPr>
            </w:pPr>
          </w:p>
        </w:tc>
        <w:tc>
          <w:tcPr>
            <w:tcW w:w="9288" w:type="dxa"/>
          </w:tcPr>
          <w:p w:rsidR="008C5BB4" w:rsidRPr="00357E6F" w:rsidRDefault="008C5BB4" w:rsidP="009C1438">
            <w:pPr>
              <w:spacing w:before="0" w:beforeAutospacing="0" w:after="0" w:afterAutospacing="0"/>
              <w:jc w:val="both"/>
              <w:rPr>
                <w:sz w:val="20"/>
                <w:szCs w:val="20"/>
              </w:rPr>
            </w:pPr>
            <w:r w:rsidRPr="00357E6F">
              <w:rPr>
                <w:sz w:val="20"/>
                <w:szCs w:val="20"/>
              </w:rPr>
              <w:t xml:space="preserve">Понятие и содержание экономического регулирования охраны окружающей среды и природопользования. </w:t>
            </w:r>
          </w:p>
          <w:p w:rsidR="008C5BB4" w:rsidRPr="00357E6F" w:rsidRDefault="008C5BB4" w:rsidP="009C1438">
            <w:pPr>
              <w:spacing w:before="0" w:beforeAutospacing="0" w:after="0" w:afterAutospacing="0"/>
              <w:jc w:val="both"/>
              <w:rPr>
                <w:sz w:val="20"/>
                <w:szCs w:val="20"/>
              </w:rPr>
            </w:pPr>
            <w:r w:rsidRPr="00357E6F">
              <w:rPr>
                <w:sz w:val="20"/>
                <w:szCs w:val="20"/>
              </w:rPr>
              <w:t>Проанализируйте информационные источники, сформулируйте свой ответ, используя методы сравнения и обобщения. Перед выполнением задания рекомендуется ознакомиться с методическими указаниями по данному виду занятия.</w:t>
            </w:r>
          </w:p>
        </w:tc>
        <w:tc>
          <w:tcPr>
            <w:tcW w:w="9288" w:type="dxa"/>
          </w:tcPr>
          <w:p w:rsidR="008C5BB4" w:rsidRPr="00357E6F" w:rsidRDefault="008C5BB4" w:rsidP="009C1438">
            <w:pPr>
              <w:spacing w:before="0" w:beforeAutospacing="0" w:after="0" w:afterAutospacing="0"/>
              <w:jc w:val="both"/>
              <w:rPr>
                <w:sz w:val="20"/>
                <w:szCs w:val="20"/>
              </w:rPr>
            </w:pPr>
          </w:p>
        </w:tc>
      </w:tr>
      <w:tr w:rsidR="008C5BB4" w:rsidRPr="00357E6F" w:rsidTr="009C1438">
        <w:tc>
          <w:tcPr>
            <w:tcW w:w="468" w:type="dxa"/>
          </w:tcPr>
          <w:p w:rsidR="008C5BB4" w:rsidRPr="00357E6F" w:rsidRDefault="008C5BB4" w:rsidP="008C5BB4">
            <w:pPr>
              <w:numPr>
                <w:ilvl w:val="0"/>
                <w:numId w:val="70"/>
              </w:numPr>
              <w:tabs>
                <w:tab w:val="left" w:pos="360"/>
              </w:tabs>
              <w:spacing w:before="0" w:beforeAutospacing="0" w:after="0" w:afterAutospacing="0"/>
              <w:ind w:left="0" w:firstLine="0"/>
              <w:jc w:val="both"/>
              <w:rPr>
                <w:sz w:val="20"/>
                <w:szCs w:val="20"/>
              </w:rPr>
            </w:pPr>
          </w:p>
        </w:tc>
        <w:tc>
          <w:tcPr>
            <w:tcW w:w="9288" w:type="dxa"/>
          </w:tcPr>
          <w:p w:rsidR="008C5BB4" w:rsidRPr="00357E6F" w:rsidRDefault="008C5BB4" w:rsidP="009C1438">
            <w:pPr>
              <w:spacing w:before="0" w:beforeAutospacing="0" w:after="0" w:afterAutospacing="0"/>
              <w:jc w:val="both"/>
              <w:rPr>
                <w:sz w:val="20"/>
                <w:szCs w:val="20"/>
              </w:rPr>
            </w:pPr>
            <w:r w:rsidRPr="00357E6F">
              <w:rPr>
                <w:sz w:val="20"/>
                <w:szCs w:val="20"/>
              </w:rPr>
              <w:t xml:space="preserve">Планирование и финансирование и области охраны окружающей среды и природопользования. </w:t>
            </w:r>
          </w:p>
          <w:p w:rsidR="008C5BB4" w:rsidRPr="00357E6F" w:rsidRDefault="008C5BB4" w:rsidP="009C1438">
            <w:pPr>
              <w:spacing w:before="0" w:beforeAutospacing="0" w:after="0" w:afterAutospacing="0"/>
              <w:jc w:val="both"/>
              <w:rPr>
                <w:sz w:val="20"/>
                <w:szCs w:val="20"/>
              </w:rPr>
            </w:pPr>
            <w:r w:rsidRPr="00357E6F">
              <w:rPr>
                <w:sz w:val="20"/>
                <w:szCs w:val="20"/>
              </w:rPr>
              <w:t>Проанализируйте информационные источники, сформулируйте свой ответ, используя методы сравнения и обобщения. Перед выполнением задания рекомендуется ознакомиться с методическими указаниями по данному виду занятия.</w:t>
            </w:r>
          </w:p>
        </w:tc>
        <w:tc>
          <w:tcPr>
            <w:tcW w:w="9288" w:type="dxa"/>
          </w:tcPr>
          <w:p w:rsidR="008C5BB4" w:rsidRPr="00357E6F" w:rsidRDefault="008C5BB4" w:rsidP="009C1438">
            <w:pPr>
              <w:spacing w:before="0" w:beforeAutospacing="0" w:after="0" w:afterAutospacing="0"/>
              <w:jc w:val="both"/>
              <w:rPr>
                <w:sz w:val="20"/>
                <w:szCs w:val="20"/>
              </w:rPr>
            </w:pPr>
          </w:p>
        </w:tc>
      </w:tr>
      <w:tr w:rsidR="008C5BB4" w:rsidRPr="00357E6F" w:rsidTr="009C1438">
        <w:tc>
          <w:tcPr>
            <w:tcW w:w="468" w:type="dxa"/>
          </w:tcPr>
          <w:p w:rsidR="008C5BB4" w:rsidRPr="00357E6F" w:rsidRDefault="008C5BB4" w:rsidP="008C5BB4">
            <w:pPr>
              <w:numPr>
                <w:ilvl w:val="0"/>
                <w:numId w:val="70"/>
              </w:numPr>
              <w:tabs>
                <w:tab w:val="left" w:pos="360"/>
              </w:tabs>
              <w:spacing w:before="0" w:beforeAutospacing="0" w:after="0" w:afterAutospacing="0"/>
              <w:ind w:left="0" w:firstLine="0"/>
              <w:jc w:val="both"/>
              <w:rPr>
                <w:sz w:val="20"/>
                <w:szCs w:val="20"/>
              </w:rPr>
            </w:pPr>
          </w:p>
        </w:tc>
        <w:tc>
          <w:tcPr>
            <w:tcW w:w="9288" w:type="dxa"/>
          </w:tcPr>
          <w:p w:rsidR="008C5BB4" w:rsidRPr="00357E6F" w:rsidRDefault="008C5BB4" w:rsidP="009C1438">
            <w:pPr>
              <w:spacing w:before="0" w:beforeAutospacing="0" w:after="0" w:afterAutospacing="0"/>
              <w:jc w:val="both"/>
              <w:rPr>
                <w:sz w:val="20"/>
                <w:szCs w:val="20"/>
              </w:rPr>
            </w:pPr>
            <w:r w:rsidRPr="00357E6F">
              <w:rPr>
                <w:sz w:val="20"/>
                <w:szCs w:val="20"/>
              </w:rPr>
              <w:t xml:space="preserve">Платежи и налоги в области охраны окружающей среды и природопользования. </w:t>
            </w:r>
          </w:p>
          <w:p w:rsidR="008C5BB4" w:rsidRPr="00357E6F" w:rsidRDefault="008C5BB4" w:rsidP="009C1438">
            <w:pPr>
              <w:spacing w:before="0" w:beforeAutospacing="0" w:after="0" w:afterAutospacing="0"/>
              <w:jc w:val="both"/>
              <w:rPr>
                <w:sz w:val="20"/>
                <w:szCs w:val="20"/>
              </w:rPr>
            </w:pPr>
            <w:r w:rsidRPr="00357E6F">
              <w:rPr>
                <w:sz w:val="20"/>
                <w:szCs w:val="20"/>
              </w:rPr>
              <w:t>Проанализируйте информационные источники, сформулируйте свой ответ, используя методы сравнения и обобщения. Перед выполнением задания рекомендуется ознакомиться с методическими указаниями по данному виду занятия.</w:t>
            </w:r>
          </w:p>
        </w:tc>
        <w:tc>
          <w:tcPr>
            <w:tcW w:w="9288" w:type="dxa"/>
          </w:tcPr>
          <w:p w:rsidR="008C5BB4" w:rsidRPr="00357E6F" w:rsidRDefault="008C5BB4" w:rsidP="009C1438">
            <w:pPr>
              <w:spacing w:before="0" w:beforeAutospacing="0" w:after="0" w:afterAutospacing="0"/>
              <w:jc w:val="both"/>
              <w:rPr>
                <w:sz w:val="20"/>
                <w:szCs w:val="20"/>
              </w:rPr>
            </w:pPr>
          </w:p>
        </w:tc>
      </w:tr>
      <w:tr w:rsidR="008C5BB4" w:rsidRPr="00357E6F" w:rsidTr="009C1438">
        <w:tc>
          <w:tcPr>
            <w:tcW w:w="468" w:type="dxa"/>
          </w:tcPr>
          <w:p w:rsidR="008C5BB4" w:rsidRPr="00357E6F" w:rsidRDefault="008C5BB4" w:rsidP="008C5BB4">
            <w:pPr>
              <w:numPr>
                <w:ilvl w:val="0"/>
                <w:numId w:val="70"/>
              </w:numPr>
              <w:tabs>
                <w:tab w:val="left" w:pos="360"/>
              </w:tabs>
              <w:spacing w:before="0" w:beforeAutospacing="0" w:after="0" w:afterAutospacing="0"/>
              <w:ind w:left="0" w:firstLine="0"/>
              <w:jc w:val="both"/>
              <w:rPr>
                <w:sz w:val="20"/>
                <w:szCs w:val="20"/>
              </w:rPr>
            </w:pPr>
          </w:p>
        </w:tc>
        <w:tc>
          <w:tcPr>
            <w:tcW w:w="9288" w:type="dxa"/>
          </w:tcPr>
          <w:p w:rsidR="008C5BB4" w:rsidRPr="00357E6F" w:rsidRDefault="008C5BB4" w:rsidP="009C1438">
            <w:pPr>
              <w:spacing w:before="0" w:beforeAutospacing="0" w:after="0" w:afterAutospacing="0"/>
              <w:jc w:val="both"/>
              <w:rPr>
                <w:sz w:val="20"/>
                <w:szCs w:val="20"/>
              </w:rPr>
            </w:pPr>
            <w:r w:rsidRPr="00357E6F">
              <w:rPr>
                <w:sz w:val="20"/>
                <w:szCs w:val="20"/>
              </w:rPr>
              <w:t xml:space="preserve">Экономическое стимулирование охраны окружающей среды и природопользования. </w:t>
            </w:r>
          </w:p>
          <w:p w:rsidR="008C5BB4" w:rsidRPr="00357E6F" w:rsidRDefault="008C5BB4" w:rsidP="009C1438">
            <w:pPr>
              <w:spacing w:before="0" w:beforeAutospacing="0" w:after="0" w:afterAutospacing="0"/>
              <w:jc w:val="both"/>
              <w:rPr>
                <w:sz w:val="20"/>
                <w:szCs w:val="20"/>
              </w:rPr>
            </w:pPr>
            <w:r w:rsidRPr="00357E6F">
              <w:rPr>
                <w:sz w:val="20"/>
                <w:szCs w:val="20"/>
              </w:rPr>
              <w:t>Проанализируйте информационные источники, сформулируйте свой ответ, используя методы сравнения и обобщения. Перед выполнением задания рекомендуется ознакомиться с методическими указаниями по данному виду занятия.</w:t>
            </w:r>
          </w:p>
        </w:tc>
        <w:tc>
          <w:tcPr>
            <w:tcW w:w="9288" w:type="dxa"/>
          </w:tcPr>
          <w:p w:rsidR="008C5BB4" w:rsidRPr="00357E6F" w:rsidRDefault="008C5BB4" w:rsidP="009C1438">
            <w:pPr>
              <w:spacing w:before="0" w:beforeAutospacing="0" w:after="0" w:afterAutospacing="0"/>
              <w:jc w:val="both"/>
              <w:rPr>
                <w:sz w:val="20"/>
                <w:szCs w:val="20"/>
              </w:rPr>
            </w:pPr>
          </w:p>
        </w:tc>
      </w:tr>
      <w:tr w:rsidR="008C5BB4" w:rsidRPr="00357E6F" w:rsidTr="009C1438">
        <w:tc>
          <w:tcPr>
            <w:tcW w:w="468" w:type="dxa"/>
          </w:tcPr>
          <w:p w:rsidR="008C5BB4" w:rsidRPr="00357E6F" w:rsidRDefault="008C5BB4" w:rsidP="008C5BB4">
            <w:pPr>
              <w:numPr>
                <w:ilvl w:val="0"/>
                <w:numId w:val="70"/>
              </w:numPr>
              <w:tabs>
                <w:tab w:val="left" w:pos="360"/>
              </w:tabs>
              <w:spacing w:before="0" w:beforeAutospacing="0" w:after="0" w:afterAutospacing="0"/>
              <w:ind w:left="0" w:firstLine="0"/>
              <w:jc w:val="both"/>
              <w:rPr>
                <w:sz w:val="20"/>
                <w:szCs w:val="20"/>
              </w:rPr>
            </w:pPr>
          </w:p>
        </w:tc>
        <w:tc>
          <w:tcPr>
            <w:tcW w:w="9288" w:type="dxa"/>
          </w:tcPr>
          <w:p w:rsidR="008C5BB4" w:rsidRPr="00357E6F" w:rsidRDefault="008C5BB4" w:rsidP="009C1438">
            <w:pPr>
              <w:spacing w:before="0" w:beforeAutospacing="0" w:after="0" w:afterAutospacing="0"/>
              <w:jc w:val="both"/>
              <w:rPr>
                <w:sz w:val="20"/>
                <w:szCs w:val="20"/>
              </w:rPr>
            </w:pPr>
            <w:r w:rsidRPr="00357E6F">
              <w:rPr>
                <w:sz w:val="20"/>
                <w:szCs w:val="20"/>
              </w:rPr>
              <w:t xml:space="preserve">Экологическое страхование: понятие и содержание. </w:t>
            </w:r>
          </w:p>
          <w:p w:rsidR="008C5BB4" w:rsidRPr="00357E6F" w:rsidRDefault="008C5BB4" w:rsidP="009C1438">
            <w:pPr>
              <w:spacing w:before="0" w:beforeAutospacing="0" w:after="0" w:afterAutospacing="0"/>
              <w:jc w:val="both"/>
              <w:rPr>
                <w:sz w:val="20"/>
                <w:szCs w:val="20"/>
              </w:rPr>
            </w:pPr>
            <w:r w:rsidRPr="00357E6F">
              <w:rPr>
                <w:sz w:val="20"/>
                <w:szCs w:val="20"/>
              </w:rPr>
              <w:t>Проанализируйте информационные источники, сформулируйте свой ответ, используя методы сравнения и обобщения. Перед выполнением задания рекомендуется ознакомиться с методическими указаниями по данному виду занятия.</w:t>
            </w:r>
          </w:p>
        </w:tc>
        <w:tc>
          <w:tcPr>
            <w:tcW w:w="9288" w:type="dxa"/>
          </w:tcPr>
          <w:p w:rsidR="008C5BB4" w:rsidRPr="00357E6F" w:rsidRDefault="008C5BB4" w:rsidP="009C1438">
            <w:pPr>
              <w:spacing w:before="0" w:beforeAutospacing="0" w:after="0" w:afterAutospacing="0"/>
              <w:jc w:val="both"/>
              <w:rPr>
                <w:sz w:val="20"/>
                <w:szCs w:val="20"/>
              </w:rPr>
            </w:pPr>
          </w:p>
        </w:tc>
      </w:tr>
      <w:tr w:rsidR="008C5BB4" w:rsidRPr="00357E6F" w:rsidTr="009C1438">
        <w:tc>
          <w:tcPr>
            <w:tcW w:w="468" w:type="dxa"/>
          </w:tcPr>
          <w:p w:rsidR="008C5BB4" w:rsidRPr="00357E6F" w:rsidRDefault="008C5BB4" w:rsidP="008C5BB4">
            <w:pPr>
              <w:numPr>
                <w:ilvl w:val="0"/>
                <w:numId w:val="70"/>
              </w:numPr>
              <w:tabs>
                <w:tab w:val="left" w:pos="360"/>
              </w:tabs>
              <w:spacing w:before="0" w:beforeAutospacing="0" w:after="0" w:afterAutospacing="0"/>
              <w:ind w:left="0" w:firstLine="0"/>
              <w:jc w:val="both"/>
              <w:rPr>
                <w:sz w:val="20"/>
                <w:szCs w:val="20"/>
              </w:rPr>
            </w:pPr>
          </w:p>
        </w:tc>
        <w:tc>
          <w:tcPr>
            <w:tcW w:w="9288" w:type="dxa"/>
          </w:tcPr>
          <w:p w:rsidR="008C5BB4" w:rsidRPr="00357E6F" w:rsidRDefault="008C5BB4" w:rsidP="009C1438">
            <w:pPr>
              <w:spacing w:before="0" w:beforeAutospacing="0" w:after="0" w:afterAutospacing="0"/>
              <w:jc w:val="both"/>
              <w:rPr>
                <w:sz w:val="20"/>
                <w:szCs w:val="20"/>
              </w:rPr>
            </w:pPr>
            <w:r w:rsidRPr="00357E6F">
              <w:rPr>
                <w:sz w:val="20"/>
                <w:szCs w:val="20"/>
              </w:rPr>
              <w:t xml:space="preserve">Экологический аудит: понятие и содержание. </w:t>
            </w:r>
          </w:p>
          <w:p w:rsidR="008C5BB4" w:rsidRPr="00357E6F" w:rsidRDefault="008C5BB4" w:rsidP="009C1438">
            <w:pPr>
              <w:spacing w:before="0" w:beforeAutospacing="0" w:after="0" w:afterAutospacing="0"/>
              <w:jc w:val="both"/>
              <w:rPr>
                <w:sz w:val="20"/>
                <w:szCs w:val="20"/>
              </w:rPr>
            </w:pPr>
            <w:r w:rsidRPr="00357E6F">
              <w:rPr>
                <w:sz w:val="20"/>
                <w:szCs w:val="20"/>
              </w:rPr>
              <w:t>Проанализируйте информационные источники, сформулируйте свой ответ, используя методы сравнения и обобщения. Перед выполнением задания рекомендуется ознакомиться с методическими указаниями по данному виду занятия.</w:t>
            </w:r>
          </w:p>
        </w:tc>
        <w:tc>
          <w:tcPr>
            <w:tcW w:w="9288" w:type="dxa"/>
          </w:tcPr>
          <w:p w:rsidR="008C5BB4" w:rsidRPr="00357E6F" w:rsidRDefault="008C5BB4" w:rsidP="009C1438">
            <w:pPr>
              <w:spacing w:before="0" w:beforeAutospacing="0" w:after="0" w:afterAutospacing="0"/>
              <w:jc w:val="both"/>
              <w:rPr>
                <w:sz w:val="20"/>
                <w:szCs w:val="20"/>
              </w:rPr>
            </w:pPr>
          </w:p>
        </w:tc>
      </w:tr>
      <w:tr w:rsidR="008C5BB4" w:rsidRPr="00357E6F" w:rsidTr="009C1438">
        <w:tc>
          <w:tcPr>
            <w:tcW w:w="468" w:type="dxa"/>
          </w:tcPr>
          <w:p w:rsidR="008C5BB4" w:rsidRPr="00357E6F" w:rsidRDefault="008C5BB4" w:rsidP="008C5BB4">
            <w:pPr>
              <w:numPr>
                <w:ilvl w:val="0"/>
                <w:numId w:val="70"/>
              </w:numPr>
              <w:tabs>
                <w:tab w:val="left" w:pos="360"/>
              </w:tabs>
              <w:spacing w:before="0" w:beforeAutospacing="0" w:after="0" w:afterAutospacing="0"/>
              <w:ind w:left="0" w:firstLine="0"/>
              <w:jc w:val="both"/>
              <w:rPr>
                <w:sz w:val="20"/>
                <w:szCs w:val="20"/>
              </w:rPr>
            </w:pPr>
          </w:p>
        </w:tc>
        <w:tc>
          <w:tcPr>
            <w:tcW w:w="9288" w:type="dxa"/>
          </w:tcPr>
          <w:p w:rsidR="008C5BB4" w:rsidRPr="00357E6F" w:rsidRDefault="008C5BB4" w:rsidP="009C1438">
            <w:pPr>
              <w:spacing w:before="0" w:beforeAutospacing="0" w:after="0" w:afterAutospacing="0"/>
              <w:jc w:val="both"/>
              <w:rPr>
                <w:sz w:val="20"/>
                <w:szCs w:val="20"/>
              </w:rPr>
            </w:pPr>
            <w:r w:rsidRPr="00357E6F">
              <w:rPr>
                <w:sz w:val="20"/>
                <w:szCs w:val="20"/>
              </w:rPr>
              <w:t xml:space="preserve">Правовые основы информационного обеспечения природопользования и охраны окружающей среды. </w:t>
            </w:r>
          </w:p>
          <w:p w:rsidR="008C5BB4" w:rsidRPr="00357E6F" w:rsidRDefault="008C5BB4" w:rsidP="009C1438">
            <w:pPr>
              <w:spacing w:before="0" w:beforeAutospacing="0" w:after="0" w:afterAutospacing="0"/>
              <w:jc w:val="both"/>
              <w:rPr>
                <w:i/>
                <w:sz w:val="20"/>
                <w:szCs w:val="20"/>
              </w:rPr>
            </w:pPr>
            <w:r w:rsidRPr="00357E6F">
              <w:rPr>
                <w:sz w:val="20"/>
                <w:szCs w:val="20"/>
              </w:rPr>
              <w:t>Проанализируйте информационные источники, сформулируйте свой ответ, используя методы сравнения и обобщения. Перед выполнением задания рекомендуется ознакомиться с методическими указаниями по данному виду занятия.</w:t>
            </w:r>
          </w:p>
        </w:tc>
        <w:tc>
          <w:tcPr>
            <w:tcW w:w="9288" w:type="dxa"/>
          </w:tcPr>
          <w:p w:rsidR="008C5BB4" w:rsidRPr="00357E6F" w:rsidRDefault="008C5BB4" w:rsidP="009C1438">
            <w:pPr>
              <w:spacing w:before="0" w:beforeAutospacing="0" w:after="0" w:afterAutospacing="0"/>
              <w:jc w:val="both"/>
              <w:rPr>
                <w:i/>
                <w:sz w:val="20"/>
                <w:szCs w:val="20"/>
              </w:rPr>
            </w:pPr>
          </w:p>
        </w:tc>
      </w:tr>
      <w:tr w:rsidR="008C5BB4" w:rsidRPr="00357E6F" w:rsidTr="009C1438">
        <w:tc>
          <w:tcPr>
            <w:tcW w:w="468" w:type="dxa"/>
          </w:tcPr>
          <w:p w:rsidR="008C5BB4" w:rsidRPr="00357E6F" w:rsidRDefault="008C5BB4" w:rsidP="008C5BB4">
            <w:pPr>
              <w:numPr>
                <w:ilvl w:val="0"/>
                <w:numId w:val="70"/>
              </w:numPr>
              <w:tabs>
                <w:tab w:val="left" w:pos="360"/>
              </w:tabs>
              <w:spacing w:before="0" w:beforeAutospacing="0" w:after="0" w:afterAutospacing="0"/>
              <w:ind w:left="0" w:firstLine="0"/>
              <w:jc w:val="both"/>
              <w:rPr>
                <w:sz w:val="20"/>
                <w:szCs w:val="20"/>
              </w:rPr>
            </w:pPr>
          </w:p>
        </w:tc>
        <w:tc>
          <w:tcPr>
            <w:tcW w:w="9288" w:type="dxa"/>
          </w:tcPr>
          <w:p w:rsidR="008C5BB4" w:rsidRPr="00357E6F" w:rsidRDefault="008C5BB4" w:rsidP="009C1438">
            <w:pPr>
              <w:spacing w:before="0" w:beforeAutospacing="0" w:after="0" w:afterAutospacing="0"/>
              <w:jc w:val="both"/>
              <w:rPr>
                <w:sz w:val="20"/>
                <w:szCs w:val="20"/>
              </w:rPr>
            </w:pPr>
            <w:r w:rsidRPr="00357E6F">
              <w:rPr>
                <w:sz w:val="20"/>
                <w:szCs w:val="20"/>
              </w:rPr>
              <w:t xml:space="preserve">Экологический мониторинг: понятие и содержание. </w:t>
            </w:r>
          </w:p>
          <w:p w:rsidR="008C5BB4" w:rsidRPr="00357E6F" w:rsidRDefault="008C5BB4" w:rsidP="009C1438">
            <w:pPr>
              <w:spacing w:before="0" w:beforeAutospacing="0" w:after="0" w:afterAutospacing="0"/>
              <w:jc w:val="both"/>
              <w:rPr>
                <w:i/>
                <w:sz w:val="20"/>
                <w:szCs w:val="20"/>
              </w:rPr>
            </w:pPr>
            <w:r w:rsidRPr="00357E6F">
              <w:rPr>
                <w:sz w:val="20"/>
                <w:szCs w:val="20"/>
              </w:rPr>
              <w:t>Проанализируйте информационные источники, сформулируйте свой ответ, используя методы сравнения и обобщения. Перед выполнением задания рекомендуется ознакомиться с методическими указаниями по данному виду занятия.</w:t>
            </w:r>
          </w:p>
        </w:tc>
        <w:tc>
          <w:tcPr>
            <w:tcW w:w="9288" w:type="dxa"/>
          </w:tcPr>
          <w:p w:rsidR="008C5BB4" w:rsidRPr="00357E6F" w:rsidRDefault="008C5BB4" w:rsidP="009C1438">
            <w:pPr>
              <w:spacing w:before="0" w:beforeAutospacing="0" w:after="0" w:afterAutospacing="0"/>
              <w:jc w:val="both"/>
              <w:rPr>
                <w:i/>
                <w:sz w:val="20"/>
                <w:szCs w:val="20"/>
              </w:rPr>
            </w:pPr>
          </w:p>
        </w:tc>
      </w:tr>
      <w:tr w:rsidR="008C5BB4" w:rsidRPr="00357E6F" w:rsidTr="009C1438">
        <w:tc>
          <w:tcPr>
            <w:tcW w:w="468" w:type="dxa"/>
          </w:tcPr>
          <w:p w:rsidR="008C5BB4" w:rsidRPr="00357E6F" w:rsidRDefault="008C5BB4" w:rsidP="008C5BB4">
            <w:pPr>
              <w:numPr>
                <w:ilvl w:val="0"/>
                <w:numId w:val="70"/>
              </w:numPr>
              <w:tabs>
                <w:tab w:val="left" w:pos="360"/>
              </w:tabs>
              <w:spacing w:before="0" w:beforeAutospacing="0" w:after="0" w:afterAutospacing="0"/>
              <w:ind w:left="0" w:firstLine="0"/>
              <w:jc w:val="both"/>
              <w:rPr>
                <w:sz w:val="20"/>
                <w:szCs w:val="20"/>
              </w:rPr>
            </w:pPr>
          </w:p>
        </w:tc>
        <w:tc>
          <w:tcPr>
            <w:tcW w:w="9288" w:type="dxa"/>
          </w:tcPr>
          <w:p w:rsidR="008C5BB4" w:rsidRPr="00357E6F" w:rsidRDefault="008C5BB4" w:rsidP="009C1438">
            <w:pPr>
              <w:spacing w:before="0" w:beforeAutospacing="0" w:after="0" w:afterAutospacing="0"/>
              <w:jc w:val="both"/>
              <w:rPr>
                <w:sz w:val="20"/>
                <w:szCs w:val="20"/>
              </w:rPr>
            </w:pPr>
            <w:r w:rsidRPr="00357E6F">
              <w:rPr>
                <w:sz w:val="20"/>
                <w:szCs w:val="20"/>
              </w:rPr>
              <w:t xml:space="preserve"> Понятие и роль нормирования в области охраны окружающей среды от загрязнения. </w:t>
            </w:r>
          </w:p>
          <w:p w:rsidR="008C5BB4" w:rsidRPr="00357E6F" w:rsidRDefault="008C5BB4" w:rsidP="009C1438">
            <w:pPr>
              <w:spacing w:before="0" w:beforeAutospacing="0" w:after="0" w:afterAutospacing="0"/>
              <w:jc w:val="both"/>
              <w:rPr>
                <w:sz w:val="20"/>
                <w:szCs w:val="20"/>
              </w:rPr>
            </w:pPr>
            <w:r w:rsidRPr="00357E6F">
              <w:rPr>
                <w:sz w:val="20"/>
                <w:szCs w:val="20"/>
              </w:rPr>
              <w:t>Проанализируйте информационные источники, сформулируйте свой ответ, используя методы сравнения и обобщения. Перед выполнением задания рекомендуется ознакомиться с методическими указаниями по данному виду занятия.</w:t>
            </w:r>
          </w:p>
        </w:tc>
        <w:tc>
          <w:tcPr>
            <w:tcW w:w="9288" w:type="dxa"/>
          </w:tcPr>
          <w:p w:rsidR="008C5BB4" w:rsidRPr="00357E6F" w:rsidRDefault="008C5BB4" w:rsidP="009C1438">
            <w:pPr>
              <w:spacing w:before="0" w:beforeAutospacing="0" w:after="0" w:afterAutospacing="0"/>
              <w:jc w:val="both"/>
              <w:rPr>
                <w:sz w:val="20"/>
                <w:szCs w:val="20"/>
              </w:rPr>
            </w:pPr>
          </w:p>
        </w:tc>
      </w:tr>
      <w:tr w:rsidR="008C5BB4" w:rsidRPr="00357E6F" w:rsidTr="009C1438">
        <w:tc>
          <w:tcPr>
            <w:tcW w:w="468" w:type="dxa"/>
          </w:tcPr>
          <w:p w:rsidR="008C5BB4" w:rsidRPr="00357E6F" w:rsidRDefault="008C5BB4" w:rsidP="008C5BB4">
            <w:pPr>
              <w:numPr>
                <w:ilvl w:val="0"/>
                <w:numId w:val="70"/>
              </w:numPr>
              <w:tabs>
                <w:tab w:val="left" w:pos="360"/>
              </w:tabs>
              <w:spacing w:before="0" w:beforeAutospacing="0" w:after="0" w:afterAutospacing="0"/>
              <w:ind w:left="0" w:firstLine="0"/>
              <w:jc w:val="both"/>
              <w:rPr>
                <w:sz w:val="20"/>
                <w:szCs w:val="20"/>
              </w:rPr>
            </w:pPr>
          </w:p>
        </w:tc>
        <w:tc>
          <w:tcPr>
            <w:tcW w:w="9288" w:type="dxa"/>
          </w:tcPr>
          <w:p w:rsidR="008C5BB4" w:rsidRPr="00357E6F" w:rsidRDefault="008C5BB4" w:rsidP="009C1438">
            <w:pPr>
              <w:spacing w:before="0" w:beforeAutospacing="0" w:after="0" w:afterAutospacing="0"/>
              <w:jc w:val="both"/>
              <w:rPr>
                <w:sz w:val="20"/>
                <w:szCs w:val="20"/>
              </w:rPr>
            </w:pPr>
            <w:r w:rsidRPr="00357E6F">
              <w:rPr>
                <w:sz w:val="20"/>
                <w:szCs w:val="20"/>
              </w:rPr>
              <w:t xml:space="preserve">Государственный учет, отчетность, кадастры, реестры природных ресурсов и объектов. </w:t>
            </w:r>
          </w:p>
          <w:p w:rsidR="008C5BB4" w:rsidRPr="00357E6F" w:rsidRDefault="008C5BB4" w:rsidP="009C1438">
            <w:pPr>
              <w:spacing w:before="0" w:beforeAutospacing="0" w:after="0" w:afterAutospacing="0"/>
              <w:jc w:val="both"/>
              <w:rPr>
                <w:sz w:val="20"/>
                <w:szCs w:val="20"/>
              </w:rPr>
            </w:pPr>
            <w:r w:rsidRPr="00357E6F">
              <w:rPr>
                <w:sz w:val="20"/>
                <w:szCs w:val="20"/>
              </w:rPr>
              <w:t>Проанализируйте информационные источники, сформулируйте свой ответ, используя методы сравнения и обобщения. Перед выполнением задания рекомендуется ознакомиться с методическими указаниями по данному виду занятия.</w:t>
            </w:r>
          </w:p>
        </w:tc>
        <w:tc>
          <w:tcPr>
            <w:tcW w:w="9288" w:type="dxa"/>
          </w:tcPr>
          <w:p w:rsidR="008C5BB4" w:rsidRPr="00357E6F" w:rsidRDefault="008C5BB4" w:rsidP="009C1438">
            <w:pPr>
              <w:spacing w:before="0" w:beforeAutospacing="0" w:after="0" w:afterAutospacing="0"/>
              <w:jc w:val="both"/>
              <w:rPr>
                <w:sz w:val="20"/>
                <w:szCs w:val="20"/>
              </w:rPr>
            </w:pPr>
          </w:p>
        </w:tc>
      </w:tr>
      <w:tr w:rsidR="008C5BB4" w:rsidRPr="00357E6F" w:rsidTr="009C1438">
        <w:tc>
          <w:tcPr>
            <w:tcW w:w="468" w:type="dxa"/>
          </w:tcPr>
          <w:p w:rsidR="008C5BB4" w:rsidRPr="00357E6F" w:rsidRDefault="008C5BB4" w:rsidP="008C5BB4">
            <w:pPr>
              <w:numPr>
                <w:ilvl w:val="0"/>
                <w:numId w:val="70"/>
              </w:numPr>
              <w:tabs>
                <w:tab w:val="left" w:pos="360"/>
              </w:tabs>
              <w:spacing w:before="0" w:beforeAutospacing="0" w:after="0" w:afterAutospacing="0"/>
              <w:ind w:left="0" w:firstLine="0"/>
              <w:jc w:val="both"/>
              <w:rPr>
                <w:sz w:val="20"/>
                <w:szCs w:val="20"/>
              </w:rPr>
            </w:pPr>
          </w:p>
        </w:tc>
        <w:tc>
          <w:tcPr>
            <w:tcW w:w="9288" w:type="dxa"/>
          </w:tcPr>
          <w:p w:rsidR="008C5BB4" w:rsidRPr="00357E6F" w:rsidRDefault="008C5BB4" w:rsidP="009C1438">
            <w:pPr>
              <w:spacing w:before="0" w:beforeAutospacing="0" w:after="0" w:afterAutospacing="0"/>
              <w:jc w:val="both"/>
              <w:rPr>
                <w:sz w:val="20"/>
                <w:szCs w:val="20"/>
              </w:rPr>
            </w:pPr>
            <w:r w:rsidRPr="00357E6F">
              <w:rPr>
                <w:sz w:val="20"/>
                <w:szCs w:val="20"/>
              </w:rPr>
              <w:t xml:space="preserve">Виды экологических нормативов. </w:t>
            </w:r>
          </w:p>
          <w:p w:rsidR="008C5BB4" w:rsidRPr="00357E6F" w:rsidRDefault="008C5BB4" w:rsidP="009C1438">
            <w:pPr>
              <w:spacing w:before="0" w:beforeAutospacing="0" w:after="0" w:afterAutospacing="0"/>
              <w:jc w:val="both"/>
              <w:rPr>
                <w:sz w:val="20"/>
                <w:szCs w:val="20"/>
              </w:rPr>
            </w:pPr>
            <w:r w:rsidRPr="00357E6F">
              <w:rPr>
                <w:sz w:val="20"/>
                <w:szCs w:val="20"/>
              </w:rPr>
              <w:lastRenderedPageBreak/>
              <w:t>Проанализируйте информационные источники, сформулируйте свой ответ, используя методы сравнения и обобщения. Перед выполнением задания рекомендуется ознакомиться с методическими указаниями по данному виду занятия.</w:t>
            </w:r>
          </w:p>
        </w:tc>
        <w:tc>
          <w:tcPr>
            <w:tcW w:w="9288" w:type="dxa"/>
          </w:tcPr>
          <w:p w:rsidR="008C5BB4" w:rsidRPr="00357E6F" w:rsidRDefault="008C5BB4" w:rsidP="009C1438">
            <w:pPr>
              <w:spacing w:before="0" w:beforeAutospacing="0" w:after="0" w:afterAutospacing="0"/>
              <w:jc w:val="both"/>
              <w:rPr>
                <w:sz w:val="20"/>
                <w:szCs w:val="20"/>
              </w:rPr>
            </w:pPr>
          </w:p>
        </w:tc>
      </w:tr>
      <w:tr w:rsidR="008C5BB4" w:rsidRPr="00357E6F" w:rsidTr="009C1438">
        <w:tc>
          <w:tcPr>
            <w:tcW w:w="468" w:type="dxa"/>
          </w:tcPr>
          <w:p w:rsidR="008C5BB4" w:rsidRPr="00357E6F" w:rsidRDefault="008C5BB4" w:rsidP="008C5BB4">
            <w:pPr>
              <w:numPr>
                <w:ilvl w:val="0"/>
                <w:numId w:val="70"/>
              </w:numPr>
              <w:tabs>
                <w:tab w:val="left" w:pos="360"/>
              </w:tabs>
              <w:spacing w:before="0" w:beforeAutospacing="0" w:after="0" w:afterAutospacing="0"/>
              <w:ind w:left="0" w:firstLine="0"/>
              <w:jc w:val="both"/>
              <w:rPr>
                <w:sz w:val="20"/>
                <w:szCs w:val="20"/>
              </w:rPr>
            </w:pPr>
          </w:p>
        </w:tc>
        <w:tc>
          <w:tcPr>
            <w:tcW w:w="9288" w:type="dxa"/>
          </w:tcPr>
          <w:p w:rsidR="008C5BB4" w:rsidRPr="00357E6F" w:rsidRDefault="008C5BB4" w:rsidP="009C1438">
            <w:pPr>
              <w:spacing w:before="0" w:beforeAutospacing="0" w:after="0" w:afterAutospacing="0"/>
              <w:jc w:val="both"/>
              <w:rPr>
                <w:sz w:val="20"/>
                <w:szCs w:val="20"/>
              </w:rPr>
            </w:pPr>
            <w:r w:rsidRPr="00357E6F">
              <w:rPr>
                <w:sz w:val="20"/>
                <w:szCs w:val="20"/>
              </w:rPr>
              <w:t xml:space="preserve">Нормирование в области охраны водных объектов от загрязнения: понятие и содержание. </w:t>
            </w:r>
          </w:p>
          <w:p w:rsidR="008C5BB4" w:rsidRPr="00357E6F" w:rsidRDefault="008C5BB4" w:rsidP="009C1438">
            <w:pPr>
              <w:spacing w:before="0" w:beforeAutospacing="0" w:after="0" w:afterAutospacing="0"/>
              <w:jc w:val="both"/>
              <w:rPr>
                <w:sz w:val="20"/>
                <w:szCs w:val="20"/>
              </w:rPr>
            </w:pPr>
            <w:r w:rsidRPr="00357E6F">
              <w:rPr>
                <w:sz w:val="20"/>
                <w:szCs w:val="20"/>
              </w:rPr>
              <w:t>Проанализируйте информационные источники, сформулируйте свой ответ, используя методы сравнения и обобщения. Перед выполнением задания рекомендуется ознакомиться с методическими указаниями по данному виду занятия.</w:t>
            </w:r>
          </w:p>
        </w:tc>
        <w:tc>
          <w:tcPr>
            <w:tcW w:w="9288" w:type="dxa"/>
          </w:tcPr>
          <w:p w:rsidR="008C5BB4" w:rsidRPr="00357E6F" w:rsidRDefault="008C5BB4" w:rsidP="009C1438">
            <w:pPr>
              <w:spacing w:before="0" w:beforeAutospacing="0" w:after="0" w:afterAutospacing="0"/>
              <w:jc w:val="both"/>
              <w:rPr>
                <w:sz w:val="20"/>
                <w:szCs w:val="20"/>
              </w:rPr>
            </w:pPr>
          </w:p>
        </w:tc>
      </w:tr>
      <w:tr w:rsidR="008C5BB4" w:rsidRPr="00357E6F" w:rsidTr="009C1438">
        <w:tc>
          <w:tcPr>
            <w:tcW w:w="468" w:type="dxa"/>
          </w:tcPr>
          <w:p w:rsidR="008C5BB4" w:rsidRPr="00357E6F" w:rsidRDefault="008C5BB4" w:rsidP="008C5BB4">
            <w:pPr>
              <w:numPr>
                <w:ilvl w:val="0"/>
                <w:numId w:val="70"/>
              </w:numPr>
              <w:tabs>
                <w:tab w:val="left" w:pos="360"/>
              </w:tabs>
              <w:spacing w:before="0" w:beforeAutospacing="0" w:after="0" w:afterAutospacing="0"/>
              <w:ind w:left="0" w:firstLine="0"/>
              <w:jc w:val="both"/>
              <w:rPr>
                <w:sz w:val="20"/>
                <w:szCs w:val="20"/>
              </w:rPr>
            </w:pPr>
          </w:p>
        </w:tc>
        <w:tc>
          <w:tcPr>
            <w:tcW w:w="9288" w:type="dxa"/>
          </w:tcPr>
          <w:p w:rsidR="008C5BB4" w:rsidRPr="00357E6F" w:rsidRDefault="008C5BB4" w:rsidP="009C1438">
            <w:pPr>
              <w:spacing w:before="0" w:beforeAutospacing="0" w:after="0" w:afterAutospacing="0"/>
              <w:jc w:val="both"/>
              <w:rPr>
                <w:sz w:val="20"/>
                <w:szCs w:val="20"/>
              </w:rPr>
            </w:pPr>
            <w:r w:rsidRPr="00357E6F">
              <w:rPr>
                <w:sz w:val="20"/>
                <w:szCs w:val="20"/>
              </w:rPr>
              <w:t xml:space="preserve">Нормирование в области охраны атмосферного воздуха: понятие и содержание. </w:t>
            </w:r>
          </w:p>
          <w:p w:rsidR="008C5BB4" w:rsidRPr="00357E6F" w:rsidRDefault="008C5BB4" w:rsidP="009C1438">
            <w:pPr>
              <w:spacing w:before="0" w:beforeAutospacing="0" w:after="0" w:afterAutospacing="0"/>
              <w:jc w:val="both"/>
              <w:rPr>
                <w:sz w:val="20"/>
                <w:szCs w:val="20"/>
              </w:rPr>
            </w:pPr>
            <w:r w:rsidRPr="00357E6F">
              <w:rPr>
                <w:sz w:val="20"/>
                <w:szCs w:val="20"/>
              </w:rPr>
              <w:t>Проанализируйте информационные источники, сформулируйте свой ответ, используя методы сравнения и обобщения. Перед выполнением задания рекомендуется ознакомиться с методическими указаниями по данному виду занятия.</w:t>
            </w:r>
          </w:p>
        </w:tc>
        <w:tc>
          <w:tcPr>
            <w:tcW w:w="9288" w:type="dxa"/>
          </w:tcPr>
          <w:p w:rsidR="008C5BB4" w:rsidRPr="00357E6F" w:rsidRDefault="008C5BB4" w:rsidP="009C1438">
            <w:pPr>
              <w:spacing w:before="0" w:beforeAutospacing="0" w:after="0" w:afterAutospacing="0"/>
              <w:jc w:val="both"/>
              <w:rPr>
                <w:sz w:val="20"/>
                <w:szCs w:val="20"/>
              </w:rPr>
            </w:pPr>
          </w:p>
        </w:tc>
      </w:tr>
      <w:tr w:rsidR="008C5BB4" w:rsidRPr="00357E6F" w:rsidTr="009C1438">
        <w:tc>
          <w:tcPr>
            <w:tcW w:w="468" w:type="dxa"/>
          </w:tcPr>
          <w:p w:rsidR="008C5BB4" w:rsidRPr="00357E6F" w:rsidRDefault="008C5BB4" w:rsidP="008C5BB4">
            <w:pPr>
              <w:numPr>
                <w:ilvl w:val="0"/>
                <w:numId w:val="70"/>
              </w:numPr>
              <w:tabs>
                <w:tab w:val="left" w:pos="360"/>
              </w:tabs>
              <w:spacing w:before="0" w:beforeAutospacing="0" w:after="0" w:afterAutospacing="0"/>
              <w:ind w:left="0" w:firstLine="0"/>
              <w:jc w:val="both"/>
              <w:rPr>
                <w:sz w:val="20"/>
                <w:szCs w:val="20"/>
              </w:rPr>
            </w:pPr>
          </w:p>
        </w:tc>
        <w:tc>
          <w:tcPr>
            <w:tcW w:w="9288" w:type="dxa"/>
          </w:tcPr>
          <w:p w:rsidR="008C5BB4" w:rsidRPr="00357E6F" w:rsidRDefault="008C5BB4" w:rsidP="009C1438">
            <w:pPr>
              <w:spacing w:before="0" w:beforeAutospacing="0" w:after="0" w:afterAutospacing="0"/>
              <w:jc w:val="both"/>
              <w:rPr>
                <w:sz w:val="20"/>
                <w:szCs w:val="20"/>
              </w:rPr>
            </w:pPr>
            <w:r w:rsidRPr="00357E6F">
              <w:rPr>
                <w:sz w:val="20"/>
                <w:szCs w:val="20"/>
              </w:rPr>
              <w:t xml:space="preserve">Нормирование в области охраны земель: понятие и содержание. </w:t>
            </w:r>
          </w:p>
          <w:p w:rsidR="008C5BB4" w:rsidRPr="00357E6F" w:rsidRDefault="008C5BB4" w:rsidP="009C1438">
            <w:pPr>
              <w:spacing w:before="0" w:beforeAutospacing="0" w:after="0" w:afterAutospacing="0"/>
              <w:jc w:val="both"/>
              <w:rPr>
                <w:sz w:val="20"/>
                <w:szCs w:val="20"/>
              </w:rPr>
            </w:pPr>
            <w:r w:rsidRPr="00357E6F">
              <w:rPr>
                <w:sz w:val="20"/>
                <w:szCs w:val="20"/>
              </w:rPr>
              <w:t>Проанализируйте информационные источники, сформулируйте свой ответ, используя методы сравнения и обобщения. Перед выполнением задания рекомендуется ознакомиться с методическими указаниями по данному виду занятия.</w:t>
            </w:r>
          </w:p>
        </w:tc>
        <w:tc>
          <w:tcPr>
            <w:tcW w:w="9288" w:type="dxa"/>
          </w:tcPr>
          <w:p w:rsidR="008C5BB4" w:rsidRPr="00357E6F" w:rsidRDefault="008C5BB4" w:rsidP="009C1438">
            <w:pPr>
              <w:spacing w:before="0" w:beforeAutospacing="0" w:after="0" w:afterAutospacing="0"/>
              <w:jc w:val="both"/>
              <w:rPr>
                <w:sz w:val="20"/>
                <w:szCs w:val="20"/>
              </w:rPr>
            </w:pPr>
          </w:p>
        </w:tc>
      </w:tr>
    </w:tbl>
    <w:p w:rsidR="008C5BB4" w:rsidRPr="00357E6F" w:rsidRDefault="008C5BB4" w:rsidP="008C5BB4">
      <w:pPr>
        <w:tabs>
          <w:tab w:val="left" w:pos="1080"/>
        </w:tabs>
        <w:spacing w:before="0" w:beforeAutospacing="0" w:after="0" w:afterAutospacing="0"/>
        <w:jc w:val="both"/>
        <w:rPr>
          <w:sz w:val="20"/>
          <w:szCs w:val="20"/>
        </w:rPr>
      </w:pPr>
    </w:p>
    <w:p w:rsidR="008C5BB4" w:rsidRPr="00357E6F" w:rsidRDefault="008C5BB4" w:rsidP="008C5BB4">
      <w:pPr>
        <w:pStyle w:val="1c"/>
        <w:keepNext/>
        <w:tabs>
          <w:tab w:val="right" w:leader="dot" w:pos="9600"/>
        </w:tabs>
        <w:spacing w:before="0" w:beforeAutospacing="0" w:after="0" w:afterAutospacing="0"/>
        <w:ind w:left="0" w:firstLine="709"/>
        <w:rPr>
          <w:b/>
          <w:bCs/>
          <w:kern w:val="32"/>
          <w:sz w:val="20"/>
        </w:rPr>
      </w:pPr>
    </w:p>
    <w:p w:rsidR="008C5BB4" w:rsidRPr="00357E6F" w:rsidRDefault="00A06AF1" w:rsidP="008C5BB4">
      <w:pPr>
        <w:pStyle w:val="1c"/>
        <w:keepNext/>
        <w:tabs>
          <w:tab w:val="right" w:leader="dot" w:pos="9600"/>
        </w:tabs>
        <w:spacing w:before="0" w:beforeAutospacing="0" w:after="0" w:afterAutospacing="0"/>
        <w:ind w:left="0" w:firstLine="709"/>
        <w:rPr>
          <w:b/>
          <w:bCs/>
          <w:kern w:val="32"/>
          <w:sz w:val="20"/>
        </w:rPr>
      </w:pPr>
      <w:r>
        <w:rPr>
          <w:b/>
          <w:bCs/>
          <w:kern w:val="32"/>
          <w:sz w:val="20"/>
        </w:rPr>
        <w:t>7</w:t>
      </w:r>
      <w:r w:rsidR="008C5BB4" w:rsidRPr="00357E6F">
        <w:rPr>
          <w:b/>
          <w:bCs/>
          <w:kern w:val="32"/>
          <w:sz w:val="20"/>
        </w:rPr>
        <w:t>. Учебно-методическое и информационное обеспечение дисциплины</w:t>
      </w:r>
    </w:p>
    <w:p w:rsidR="008C5BB4" w:rsidRPr="00357E6F" w:rsidRDefault="00A06AF1" w:rsidP="008C5BB4">
      <w:pPr>
        <w:spacing w:before="0" w:beforeAutospacing="0" w:after="0" w:afterAutospacing="0"/>
        <w:ind w:firstLine="680"/>
        <w:rPr>
          <w:b/>
          <w:sz w:val="20"/>
          <w:szCs w:val="20"/>
        </w:rPr>
      </w:pPr>
      <w:r>
        <w:rPr>
          <w:b/>
          <w:sz w:val="20"/>
          <w:szCs w:val="20"/>
        </w:rPr>
        <w:t>7</w:t>
      </w:r>
      <w:r w:rsidR="008C5BB4" w:rsidRPr="00357E6F">
        <w:rPr>
          <w:b/>
          <w:sz w:val="20"/>
          <w:szCs w:val="20"/>
        </w:rPr>
        <w:t xml:space="preserve">.1. Рекомендуемая литература </w:t>
      </w:r>
    </w:p>
    <w:p w:rsidR="008C5BB4" w:rsidRPr="00357E6F" w:rsidRDefault="008C5BB4" w:rsidP="008C5BB4">
      <w:pPr>
        <w:pStyle w:val="1c"/>
        <w:keepNext/>
        <w:tabs>
          <w:tab w:val="left" w:pos="1080"/>
        </w:tabs>
        <w:spacing w:before="0" w:beforeAutospacing="0" w:after="0" w:afterAutospacing="0"/>
        <w:ind w:left="0" w:firstLine="720"/>
        <w:rPr>
          <w:b/>
          <w:bCs/>
          <w:kern w:val="32"/>
          <w:sz w:val="20"/>
        </w:rPr>
      </w:pPr>
      <w:r w:rsidRPr="00357E6F">
        <w:rPr>
          <w:b/>
          <w:bCs/>
          <w:kern w:val="32"/>
          <w:sz w:val="20"/>
        </w:rPr>
        <w:t>Международные правовые акты</w:t>
      </w:r>
    </w:p>
    <w:p w:rsidR="008C5BB4" w:rsidRPr="00357E6F" w:rsidRDefault="008C5BB4" w:rsidP="008C5BB4">
      <w:pPr>
        <w:pStyle w:val="1c"/>
        <w:numPr>
          <w:ilvl w:val="1"/>
          <w:numId w:val="72"/>
        </w:numPr>
        <w:tabs>
          <w:tab w:val="left" w:pos="1080"/>
          <w:tab w:val="left" w:pos="1440"/>
        </w:tabs>
        <w:spacing w:before="0" w:beforeAutospacing="0" w:after="0" w:afterAutospacing="0"/>
        <w:ind w:left="0" w:firstLine="720"/>
        <w:jc w:val="both"/>
        <w:rPr>
          <w:bCs/>
          <w:kern w:val="32"/>
          <w:sz w:val="20"/>
        </w:rPr>
      </w:pPr>
      <w:r w:rsidRPr="00357E6F">
        <w:rPr>
          <w:bCs/>
          <w:kern w:val="32"/>
          <w:sz w:val="20"/>
        </w:rPr>
        <w:t>Декларация Рио-де-Жанейро по окружающей среде и развитию [Текст] :  (Рио-де-Жанейро, 14 июня 1992 г.) // Действующее международное право. – 1997.</w:t>
      </w:r>
    </w:p>
    <w:p w:rsidR="008C5BB4" w:rsidRPr="00357E6F" w:rsidRDefault="008C5BB4" w:rsidP="008C5BB4">
      <w:pPr>
        <w:pStyle w:val="1c"/>
        <w:keepNext/>
        <w:tabs>
          <w:tab w:val="left" w:pos="1080"/>
        </w:tabs>
        <w:spacing w:before="0" w:beforeAutospacing="0" w:after="0" w:afterAutospacing="0"/>
        <w:ind w:left="0" w:firstLine="720"/>
        <w:rPr>
          <w:b/>
          <w:bCs/>
          <w:kern w:val="32"/>
          <w:sz w:val="20"/>
        </w:rPr>
      </w:pPr>
    </w:p>
    <w:p w:rsidR="008C5BB4" w:rsidRPr="00357E6F" w:rsidRDefault="008C5BB4" w:rsidP="008C5BB4">
      <w:pPr>
        <w:tabs>
          <w:tab w:val="left" w:pos="1080"/>
        </w:tabs>
        <w:suppressAutoHyphens/>
        <w:autoSpaceDE w:val="0"/>
        <w:autoSpaceDN w:val="0"/>
        <w:adjustRightInd w:val="0"/>
        <w:spacing w:before="0" w:beforeAutospacing="0" w:after="0" w:afterAutospacing="0"/>
        <w:ind w:firstLine="720"/>
        <w:jc w:val="both"/>
        <w:rPr>
          <w:b/>
          <w:sz w:val="20"/>
          <w:szCs w:val="20"/>
        </w:rPr>
      </w:pPr>
      <w:r w:rsidRPr="00357E6F">
        <w:rPr>
          <w:b/>
          <w:sz w:val="20"/>
          <w:szCs w:val="20"/>
        </w:rPr>
        <w:t xml:space="preserve">Нормативные правовые акты </w:t>
      </w:r>
    </w:p>
    <w:p w:rsidR="008C5BB4" w:rsidRPr="00357E6F" w:rsidRDefault="008C5BB4" w:rsidP="008C5BB4">
      <w:pPr>
        <w:numPr>
          <w:ilvl w:val="0"/>
          <w:numId w:val="73"/>
        </w:numPr>
        <w:tabs>
          <w:tab w:val="clear" w:pos="1174"/>
          <w:tab w:val="left" w:pos="1080"/>
        </w:tabs>
        <w:suppressAutoHyphens/>
        <w:spacing w:before="0" w:beforeAutospacing="0" w:after="0" w:afterAutospacing="0"/>
        <w:ind w:left="0" w:firstLine="720"/>
        <w:jc w:val="both"/>
        <w:rPr>
          <w:sz w:val="20"/>
          <w:szCs w:val="20"/>
        </w:rPr>
      </w:pPr>
      <w:r w:rsidRPr="00357E6F">
        <w:rPr>
          <w:b/>
          <w:sz w:val="20"/>
          <w:szCs w:val="20"/>
        </w:rPr>
        <w:t>Конституция Российской Федерации</w:t>
      </w:r>
      <w:r w:rsidRPr="00357E6F">
        <w:rPr>
          <w:sz w:val="20"/>
          <w:szCs w:val="20"/>
        </w:rPr>
        <w:t xml:space="preserve"> [Текст] : принята всенародным голосованием 12 декабря 1993 г. (с учетом поправок, внесенных Законами РФ о поправках к Конституции РФ от 30.12.2008 № 6-ФКЗ, от 30.12.2008 № 7-ФКЗ, от 21.07.2014 N 11-ФКЗ) // СЗ РФ. -2014.- № 31. - ст. 4398.</w:t>
      </w:r>
    </w:p>
    <w:p w:rsidR="008C5BB4" w:rsidRPr="00357E6F" w:rsidRDefault="008C5BB4" w:rsidP="008C5BB4">
      <w:pPr>
        <w:numPr>
          <w:ilvl w:val="0"/>
          <w:numId w:val="73"/>
        </w:numPr>
        <w:tabs>
          <w:tab w:val="clear" w:pos="1174"/>
          <w:tab w:val="left" w:pos="1080"/>
        </w:tabs>
        <w:spacing w:before="0" w:beforeAutospacing="0" w:after="0" w:afterAutospacing="0"/>
        <w:ind w:left="0" w:firstLine="720"/>
        <w:jc w:val="both"/>
        <w:rPr>
          <w:sz w:val="20"/>
          <w:szCs w:val="20"/>
        </w:rPr>
      </w:pPr>
      <w:r w:rsidRPr="00357E6F">
        <w:rPr>
          <w:b/>
          <w:sz w:val="20"/>
          <w:szCs w:val="20"/>
        </w:rPr>
        <w:t>Уголовный кодекс Российской Федерации</w:t>
      </w:r>
      <w:r w:rsidRPr="00357E6F">
        <w:rPr>
          <w:sz w:val="20"/>
          <w:szCs w:val="20"/>
        </w:rPr>
        <w:t xml:space="preserve"> [Текст] : кодекс от 13 июня 1996 г. № 63-ФЗ (ред. от 23.04.2018 г.) // СЗ РФ. – 1996. - № 25. - Ст. 2954.</w:t>
      </w:r>
    </w:p>
    <w:p w:rsidR="008C5BB4" w:rsidRPr="00357E6F" w:rsidRDefault="008C5BB4" w:rsidP="008C5BB4">
      <w:pPr>
        <w:numPr>
          <w:ilvl w:val="0"/>
          <w:numId w:val="73"/>
        </w:numPr>
        <w:tabs>
          <w:tab w:val="clear" w:pos="1174"/>
          <w:tab w:val="left" w:pos="1080"/>
        </w:tabs>
        <w:spacing w:before="0" w:beforeAutospacing="0" w:after="0" w:afterAutospacing="0"/>
        <w:ind w:left="0" w:firstLine="720"/>
        <w:jc w:val="both"/>
        <w:rPr>
          <w:sz w:val="20"/>
          <w:szCs w:val="20"/>
        </w:rPr>
      </w:pPr>
      <w:r w:rsidRPr="00357E6F">
        <w:rPr>
          <w:b/>
          <w:sz w:val="20"/>
          <w:szCs w:val="20"/>
        </w:rPr>
        <w:t>Кодекс Российской Федерации об административных правонарушениях</w:t>
      </w:r>
      <w:r w:rsidRPr="00357E6F">
        <w:rPr>
          <w:sz w:val="20"/>
          <w:szCs w:val="20"/>
        </w:rPr>
        <w:t xml:space="preserve"> [Текст] : кодекс от 30 декабря 2001 г. № 195-ФЗ (ред. от 23.04.2018 г.) // СЗ РФ. – 2002. -  № 1 (часть </w:t>
      </w:r>
      <w:r w:rsidRPr="00357E6F">
        <w:rPr>
          <w:sz w:val="20"/>
          <w:szCs w:val="20"/>
          <w:lang w:val="en-US"/>
        </w:rPr>
        <w:t>I</w:t>
      </w:r>
      <w:r w:rsidRPr="00357E6F">
        <w:rPr>
          <w:sz w:val="20"/>
          <w:szCs w:val="20"/>
        </w:rPr>
        <w:t>). - Ст. 1.</w:t>
      </w:r>
    </w:p>
    <w:p w:rsidR="008C5BB4" w:rsidRPr="00357E6F" w:rsidRDefault="008C5BB4" w:rsidP="008C5BB4">
      <w:pPr>
        <w:numPr>
          <w:ilvl w:val="0"/>
          <w:numId w:val="73"/>
        </w:numPr>
        <w:tabs>
          <w:tab w:val="clear" w:pos="1174"/>
          <w:tab w:val="left" w:pos="1080"/>
        </w:tabs>
        <w:spacing w:before="0" w:beforeAutospacing="0" w:after="0" w:afterAutospacing="0"/>
        <w:ind w:left="0" w:firstLine="720"/>
        <w:jc w:val="both"/>
        <w:rPr>
          <w:sz w:val="20"/>
          <w:szCs w:val="20"/>
        </w:rPr>
      </w:pPr>
      <w:r w:rsidRPr="00357E6F">
        <w:rPr>
          <w:b/>
          <w:sz w:val="20"/>
          <w:szCs w:val="20"/>
        </w:rPr>
        <w:t>Трудовой кодекс Российской Федерации</w:t>
      </w:r>
      <w:r w:rsidRPr="00357E6F">
        <w:rPr>
          <w:sz w:val="20"/>
          <w:szCs w:val="20"/>
        </w:rPr>
        <w:t xml:space="preserve"> [Текст] : кодекс от 30 декабря 2001 г. № 197-ФЗ (ред. от 05.02.2018 г.) (с изм. и доп., вступ. в силу с 03.10.2016) // СЗ РФ. – 2002. - № 1 (часть 1). - Ст. 3.</w:t>
      </w:r>
    </w:p>
    <w:p w:rsidR="008C5BB4" w:rsidRPr="00357E6F" w:rsidRDefault="008C5BB4" w:rsidP="008C5BB4">
      <w:pPr>
        <w:numPr>
          <w:ilvl w:val="0"/>
          <w:numId w:val="73"/>
        </w:numPr>
        <w:tabs>
          <w:tab w:val="clear" w:pos="1174"/>
          <w:tab w:val="left" w:pos="1080"/>
        </w:tabs>
        <w:spacing w:before="0" w:beforeAutospacing="0" w:after="0" w:afterAutospacing="0"/>
        <w:ind w:left="0" w:firstLine="720"/>
        <w:jc w:val="both"/>
        <w:rPr>
          <w:sz w:val="20"/>
          <w:szCs w:val="20"/>
        </w:rPr>
      </w:pPr>
      <w:r w:rsidRPr="00357E6F">
        <w:rPr>
          <w:b/>
          <w:sz w:val="20"/>
          <w:szCs w:val="20"/>
        </w:rPr>
        <w:t xml:space="preserve">Гражданский кодекс Российской Федерации (часть </w:t>
      </w:r>
      <w:r w:rsidRPr="00357E6F">
        <w:rPr>
          <w:b/>
          <w:sz w:val="20"/>
          <w:szCs w:val="20"/>
          <w:lang w:val="en-US"/>
        </w:rPr>
        <w:t>I</w:t>
      </w:r>
      <w:r w:rsidRPr="00357E6F">
        <w:rPr>
          <w:b/>
          <w:sz w:val="20"/>
          <w:szCs w:val="20"/>
        </w:rPr>
        <w:t>)</w:t>
      </w:r>
      <w:r w:rsidRPr="00357E6F">
        <w:rPr>
          <w:sz w:val="20"/>
          <w:szCs w:val="20"/>
        </w:rPr>
        <w:t xml:space="preserve"> [Текст] : кодекс от 30 ноября 1994 г. №51-ФЗ (ред. от 29.12.2017 г.) // СЗ РФ. – 1994. - № 32. – Ст. 3301.</w:t>
      </w:r>
    </w:p>
    <w:p w:rsidR="008C5BB4" w:rsidRPr="00357E6F" w:rsidRDefault="008C5BB4" w:rsidP="008C5BB4">
      <w:pPr>
        <w:numPr>
          <w:ilvl w:val="0"/>
          <w:numId w:val="73"/>
        </w:numPr>
        <w:tabs>
          <w:tab w:val="clear" w:pos="1174"/>
          <w:tab w:val="left" w:pos="1080"/>
        </w:tabs>
        <w:spacing w:before="0" w:beforeAutospacing="0" w:after="0" w:afterAutospacing="0"/>
        <w:ind w:left="0" w:firstLine="720"/>
        <w:jc w:val="both"/>
        <w:rPr>
          <w:sz w:val="20"/>
          <w:szCs w:val="20"/>
        </w:rPr>
      </w:pPr>
      <w:r w:rsidRPr="00357E6F">
        <w:rPr>
          <w:b/>
          <w:sz w:val="20"/>
          <w:szCs w:val="20"/>
        </w:rPr>
        <w:t xml:space="preserve">Гражданский кодекс Российской Федерации (часть </w:t>
      </w:r>
      <w:r w:rsidRPr="00357E6F">
        <w:rPr>
          <w:b/>
          <w:sz w:val="20"/>
          <w:szCs w:val="20"/>
          <w:lang w:val="en-US"/>
        </w:rPr>
        <w:t>II</w:t>
      </w:r>
      <w:r w:rsidRPr="00357E6F">
        <w:rPr>
          <w:b/>
          <w:sz w:val="20"/>
          <w:szCs w:val="20"/>
        </w:rPr>
        <w:t>)</w:t>
      </w:r>
      <w:r w:rsidRPr="00357E6F">
        <w:rPr>
          <w:sz w:val="20"/>
          <w:szCs w:val="20"/>
        </w:rPr>
        <w:t xml:space="preserve"> [Текст] : кодекс от 26 января 1996 г. № 14-ФЗ (ред. от 18.04.2018 г.) // СЗ РФ. – 1996. - № 5. – Ст. 410.</w:t>
      </w:r>
    </w:p>
    <w:p w:rsidR="008C5BB4" w:rsidRPr="00357E6F" w:rsidRDefault="008C5BB4" w:rsidP="008C5BB4">
      <w:pPr>
        <w:numPr>
          <w:ilvl w:val="0"/>
          <w:numId w:val="73"/>
        </w:numPr>
        <w:tabs>
          <w:tab w:val="clear" w:pos="1174"/>
          <w:tab w:val="left" w:pos="1080"/>
        </w:tabs>
        <w:spacing w:before="0" w:beforeAutospacing="0" w:after="0" w:afterAutospacing="0"/>
        <w:ind w:left="0" w:firstLine="720"/>
        <w:jc w:val="both"/>
        <w:rPr>
          <w:sz w:val="20"/>
          <w:szCs w:val="20"/>
        </w:rPr>
      </w:pPr>
      <w:r w:rsidRPr="00357E6F">
        <w:rPr>
          <w:b/>
          <w:sz w:val="20"/>
          <w:szCs w:val="20"/>
        </w:rPr>
        <w:t xml:space="preserve">Гражданский кодекс Российской Федерации (часть </w:t>
      </w:r>
      <w:r w:rsidRPr="00357E6F">
        <w:rPr>
          <w:b/>
          <w:sz w:val="20"/>
          <w:szCs w:val="20"/>
          <w:lang w:val="en-US"/>
        </w:rPr>
        <w:t>III</w:t>
      </w:r>
      <w:r w:rsidRPr="00357E6F">
        <w:rPr>
          <w:b/>
          <w:sz w:val="20"/>
          <w:szCs w:val="20"/>
        </w:rPr>
        <w:t xml:space="preserve">) </w:t>
      </w:r>
      <w:r w:rsidRPr="00357E6F">
        <w:rPr>
          <w:sz w:val="20"/>
          <w:szCs w:val="20"/>
        </w:rPr>
        <w:t>[Текст] : кодекс от 26 ноября 2001 г. № 146-ФЗ (ред. от 28.03.2017 г.) // СЗ РФ. – 2001. - № 49. – Ст. 4552.</w:t>
      </w:r>
    </w:p>
    <w:p w:rsidR="008C5BB4" w:rsidRPr="00357E6F" w:rsidRDefault="008C5BB4" w:rsidP="008C5BB4">
      <w:pPr>
        <w:numPr>
          <w:ilvl w:val="0"/>
          <w:numId w:val="73"/>
        </w:numPr>
        <w:tabs>
          <w:tab w:val="clear" w:pos="1174"/>
          <w:tab w:val="left" w:pos="1080"/>
        </w:tabs>
        <w:spacing w:before="0" w:beforeAutospacing="0" w:after="0" w:afterAutospacing="0"/>
        <w:ind w:left="0" w:firstLine="720"/>
        <w:jc w:val="both"/>
        <w:rPr>
          <w:sz w:val="20"/>
          <w:szCs w:val="20"/>
        </w:rPr>
      </w:pPr>
      <w:r w:rsidRPr="00357E6F">
        <w:rPr>
          <w:b/>
          <w:sz w:val="20"/>
          <w:szCs w:val="20"/>
        </w:rPr>
        <w:t xml:space="preserve">Гражданский кодекс Российской Федерации (часть </w:t>
      </w:r>
      <w:r w:rsidRPr="00357E6F">
        <w:rPr>
          <w:b/>
          <w:sz w:val="20"/>
          <w:szCs w:val="20"/>
          <w:lang w:val="en-US"/>
        </w:rPr>
        <w:t>IV</w:t>
      </w:r>
      <w:r w:rsidRPr="00357E6F">
        <w:rPr>
          <w:b/>
          <w:sz w:val="20"/>
          <w:szCs w:val="20"/>
        </w:rPr>
        <w:t>)</w:t>
      </w:r>
      <w:r w:rsidRPr="00357E6F">
        <w:rPr>
          <w:sz w:val="20"/>
          <w:szCs w:val="20"/>
        </w:rPr>
        <w:t xml:space="preserve"> [Текст] : кодекс от 18 декабря 2006 г. № 230-ФЗ (ред. от 05.12.2017 г.) // СЗ РФ. – 2006. - № 52 (часть </w:t>
      </w:r>
      <w:r w:rsidRPr="00357E6F">
        <w:rPr>
          <w:sz w:val="20"/>
          <w:szCs w:val="20"/>
          <w:lang w:val="en-US"/>
        </w:rPr>
        <w:t>I</w:t>
      </w:r>
      <w:r w:rsidRPr="00357E6F">
        <w:rPr>
          <w:sz w:val="20"/>
          <w:szCs w:val="20"/>
        </w:rPr>
        <w:t>). - Ст. 5496.</w:t>
      </w:r>
    </w:p>
    <w:p w:rsidR="008C5BB4" w:rsidRPr="00357E6F" w:rsidRDefault="008C5BB4" w:rsidP="008C5BB4">
      <w:pPr>
        <w:numPr>
          <w:ilvl w:val="0"/>
          <w:numId w:val="73"/>
        </w:numPr>
        <w:tabs>
          <w:tab w:val="clear" w:pos="1174"/>
          <w:tab w:val="left" w:pos="1080"/>
        </w:tabs>
        <w:spacing w:before="0" w:beforeAutospacing="0" w:after="0" w:afterAutospacing="0"/>
        <w:ind w:left="0" w:firstLine="720"/>
        <w:jc w:val="both"/>
        <w:rPr>
          <w:sz w:val="20"/>
          <w:szCs w:val="20"/>
        </w:rPr>
      </w:pPr>
      <w:r w:rsidRPr="00357E6F">
        <w:rPr>
          <w:b/>
          <w:sz w:val="20"/>
          <w:szCs w:val="20"/>
        </w:rPr>
        <w:t>Земельный кодекс Российской Федерации</w:t>
      </w:r>
      <w:r w:rsidRPr="00357E6F">
        <w:rPr>
          <w:sz w:val="20"/>
          <w:szCs w:val="20"/>
        </w:rPr>
        <w:t xml:space="preserve"> [Текст] : кодекс от 25 октября 2001 г. № 136-ФЗ (ред. от 31.12.2017 г.) // СЗ РФ. – 2001. - № 44. - Ст. 4147.</w:t>
      </w:r>
    </w:p>
    <w:p w:rsidR="008C5BB4" w:rsidRPr="00357E6F" w:rsidRDefault="008C5BB4" w:rsidP="008C5BB4">
      <w:pPr>
        <w:numPr>
          <w:ilvl w:val="0"/>
          <w:numId w:val="73"/>
        </w:numPr>
        <w:tabs>
          <w:tab w:val="clear" w:pos="1174"/>
          <w:tab w:val="left" w:pos="1080"/>
        </w:tabs>
        <w:spacing w:before="0" w:beforeAutospacing="0" w:after="0" w:afterAutospacing="0"/>
        <w:ind w:left="0" w:firstLine="720"/>
        <w:jc w:val="both"/>
        <w:rPr>
          <w:sz w:val="20"/>
          <w:szCs w:val="20"/>
        </w:rPr>
      </w:pPr>
      <w:r w:rsidRPr="00357E6F">
        <w:rPr>
          <w:b/>
          <w:sz w:val="20"/>
          <w:szCs w:val="20"/>
        </w:rPr>
        <w:t>Водный кодекс Российской Федерации</w:t>
      </w:r>
      <w:r w:rsidRPr="00357E6F">
        <w:rPr>
          <w:sz w:val="20"/>
          <w:szCs w:val="20"/>
        </w:rPr>
        <w:t xml:space="preserve"> [Текст] : кодекс от 3 июня 2006 г. № 74-ФЗ (ред. от 29.07.2017 г.) // СЗ РФ. – 2006. - № 23. - Ст. 2381.</w:t>
      </w:r>
    </w:p>
    <w:p w:rsidR="008C5BB4" w:rsidRPr="00357E6F" w:rsidRDefault="008C5BB4" w:rsidP="008C5BB4">
      <w:pPr>
        <w:numPr>
          <w:ilvl w:val="0"/>
          <w:numId w:val="73"/>
        </w:numPr>
        <w:tabs>
          <w:tab w:val="clear" w:pos="1174"/>
          <w:tab w:val="left" w:pos="1080"/>
        </w:tabs>
        <w:spacing w:before="0" w:beforeAutospacing="0" w:after="0" w:afterAutospacing="0"/>
        <w:ind w:left="0" w:firstLine="720"/>
        <w:jc w:val="both"/>
        <w:rPr>
          <w:sz w:val="20"/>
          <w:szCs w:val="20"/>
        </w:rPr>
      </w:pPr>
      <w:r w:rsidRPr="00357E6F">
        <w:rPr>
          <w:b/>
          <w:sz w:val="20"/>
          <w:szCs w:val="20"/>
        </w:rPr>
        <w:t>Лесной кодекс Российской Федерации</w:t>
      </w:r>
      <w:r w:rsidRPr="00357E6F">
        <w:rPr>
          <w:sz w:val="20"/>
          <w:szCs w:val="20"/>
        </w:rPr>
        <w:t xml:space="preserve"> [Текст] : кодекс от 4 декабря 2006 г.  № 200-ФЗ // СЗ РФ. (ред. от 29.12.2017 г.) – 2006. - № 50. - Ст. 5278.</w:t>
      </w:r>
    </w:p>
    <w:p w:rsidR="008C5BB4" w:rsidRPr="00357E6F" w:rsidRDefault="008C5BB4" w:rsidP="008C5BB4">
      <w:pPr>
        <w:numPr>
          <w:ilvl w:val="0"/>
          <w:numId w:val="73"/>
        </w:numPr>
        <w:tabs>
          <w:tab w:val="clear" w:pos="1174"/>
          <w:tab w:val="left" w:pos="1080"/>
        </w:tabs>
        <w:spacing w:before="0" w:beforeAutospacing="0" w:after="0" w:afterAutospacing="0"/>
        <w:ind w:left="0" w:firstLine="720"/>
        <w:jc w:val="both"/>
        <w:rPr>
          <w:sz w:val="20"/>
          <w:szCs w:val="20"/>
        </w:rPr>
      </w:pPr>
      <w:r w:rsidRPr="00357E6F">
        <w:rPr>
          <w:b/>
          <w:sz w:val="20"/>
          <w:szCs w:val="20"/>
        </w:rPr>
        <w:t>Градостроительный кодекс Российской Федерации</w:t>
      </w:r>
      <w:r w:rsidRPr="00357E6F">
        <w:rPr>
          <w:sz w:val="20"/>
          <w:szCs w:val="20"/>
        </w:rPr>
        <w:t xml:space="preserve"> [Текст] : кодекс от 29 декабря 2004 г. № 190-ФЗ (ред. от 23.04.2018 г.) // СЗ РФ. – 2005. - № 1 (часть </w:t>
      </w:r>
      <w:r w:rsidRPr="00357E6F">
        <w:rPr>
          <w:sz w:val="20"/>
          <w:szCs w:val="20"/>
          <w:lang w:val="en-US"/>
        </w:rPr>
        <w:t>I</w:t>
      </w:r>
      <w:r w:rsidRPr="00357E6F">
        <w:rPr>
          <w:sz w:val="20"/>
          <w:szCs w:val="20"/>
        </w:rPr>
        <w:t>). - Ст. 16.</w:t>
      </w:r>
    </w:p>
    <w:p w:rsidR="008C5BB4" w:rsidRPr="00357E6F" w:rsidRDefault="008C5BB4" w:rsidP="008C5BB4">
      <w:pPr>
        <w:numPr>
          <w:ilvl w:val="0"/>
          <w:numId w:val="73"/>
        </w:numPr>
        <w:tabs>
          <w:tab w:val="clear" w:pos="1174"/>
          <w:tab w:val="left" w:pos="1080"/>
        </w:tabs>
        <w:spacing w:before="0" w:beforeAutospacing="0" w:after="0" w:afterAutospacing="0"/>
        <w:ind w:left="0" w:firstLine="720"/>
        <w:jc w:val="both"/>
        <w:rPr>
          <w:sz w:val="20"/>
          <w:szCs w:val="20"/>
        </w:rPr>
      </w:pPr>
      <w:r w:rsidRPr="00357E6F">
        <w:rPr>
          <w:sz w:val="20"/>
          <w:szCs w:val="20"/>
        </w:rPr>
        <w:t>О животном мире [Текст] : Федеральный закон от 24 апреля 1995 г. № 52-ФЗ (ред. от 03.07. 2016 г.) // СЗ РФ. – 1995. - № 17. - Ст. 1462.</w:t>
      </w:r>
    </w:p>
    <w:p w:rsidR="008C5BB4" w:rsidRPr="00357E6F" w:rsidRDefault="008C5BB4" w:rsidP="008C5BB4">
      <w:pPr>
        <w:numPr>
          <w:ilvl w:val="0"/>
          <w:numId w:val="73"/>
        </w:numPr>
        <w:tabs>
          <w:tab w:val="clear" w:pos="1174"/>
          <w:tab w:val="left" w:pos="1080"/>
        </w:tabs>
        <w:spacing w:before="0" w:beforeAutospacing="0" w:after="0" w:afterAutospacing="0"/>
        <w:ind w:left="0" w:firstLine="720"/>
        <w:jc w:val="both"/>
        <w:rPr>
          <w:sz w:val="20"/>
          <w:szCs w:val="20"/>
        </w:rPr>
      </w:pPr>
      <w:r w:rsidRPr="00357E6F">
        <w:rPr>
          <w:sz w:val="20"/>
          <w:szCs w:val="20"/>
        </w:rPr>
        <w:t>О мелиорации земель [Текст] : Федеральный закон от 10 января 1996 г. № 4-ФЗ  (ред. от 05.04. 2016 г.) // СЗ РФ. – 1996. - № 3. - Ст.142.</w:t>
      </w:r>
    </w:p>
    <w:p w:rsidR="008C5BB4" w:rsidRPr="00357E6F" w:rsidRDefault="008C5BB4" w:rsidP="008C5BB4">
      <w:pPr>
        <w:numPr>
          <w:ilvl w:val="0"/>
          <w:numId w:val="73"/>
        </w:numPr>
        <w:tabs>
          <w:tab w:val="clear" w:pos="1174"/>
          <w:tab w:val="left" w:pos="1080"/>
        </w:tabs>
        <w:spacing w:before="0" w:beforeAutospacing="0" w:after="0" w:afterAutospacing="0"/>
        <w:ind w:left="0" w:firstLine="720"/>
        <w:jc w:val="both"/>
        <w:rPr>
          <w:sz w:val="20"/>
          <w:szCs w:val="20"/>
        </w:rPr>
      </w:pPr>
      <w:r w:rsidRPr="00357E6F">
        <w:rPr>
          <w:sz w:val="20"/>
          <w:szCs w:val="20"/>
        </w:rPr>
        <w:t>О карантине растений [Текст] : Федеральный закон от 21 июля 2014 г. № 206-ФЗ  (ред. от 23.04.2018 г.) // Собр. законодательства Рос. Федерации. – 2000. -  № 29. – Ст. 3008.</w:t>
      </w:r>
    </w:p>
    <w:p w:rsidR="008C5BB4" w:rsidRPr="00357E6F" w:rsidRDefault="008C5BB4" w:rsidP="008C5BB4">
      <w:pPr>
        <w:numPr>
          <w:ilvl w:val="0"/>
          <w:numId w:val="73"/>
        </w:numPr>
        <w:tabs>
          <w:tab w:val="clear" w:pos="1174"/>
          <w:tab w:val="left" w:pos="1080"/>
        </w:tabs>
        <w:spacing w:before="0" w:beforeAutospacing="0" w:after="0" w:afterAutospacing="0"/>
        <w:ind w:left="0" w:firstLine="720"/>
        <w:jc w:val="both"/>
        <w:rPr>
          <w:sz w:val="20"/>
          <w:szCs w:val="20"/>
        </w:rPr>
      </w:pPr>
      <w:r w:rsidRPr="00357E6F">
        <w:rPr>
          <w:sz w:val="20"/>
          <w:szCs w:val="20"/>
        </w:rPr>
        <w:t>О землеустройстве [Текст] : Федеральный закон от 18 июня 2001 г. № 78-ФЗ (ред. от 31.12.2017 г.) // СЗ РФ. – 2001. - № 26. – Ст. 2582.</w:t>
      </w:r>
    </w:p>
    <w:p w:rsidR="008C5BB4" w:rsidRPr="00357E6F" w:rsidRDefault="008C5BB4" w:rsidP="008C5BB4">
      <w:pPr>
        <w:pStyle w:val="1c"/>
        <w:numPr>
          <w:ilvl w:val="0"/>
          <w:numId w:val="73"/>
        </w:numPr>
        <w:tabs>
          <w:tab w:val="clear" w:pos="1174"/>
          <w:tab w:val="left" w:pos="1080"/>
        </w:tabs>
        <w:spacing w:before="0" w:beforeAutospacing="0" w:after="0" w:afterAutospacing="0"/>
        <w:ind w:left="0" w:firstLine="720"/>
        <w:jc w:val="both"/>
        <w:rPr>
          <w:bCs/>
          <w:kern w:val="32"/>
          <w:sz w:val="20"/>
        </w:rPr>
      </w:pPr>
      <w:r w:rsidRPr="00357E6F">
        <w:rPr>
          <w:bCs/>
          <w:kern w:val="32"/>
          <w:sz w:val="20"/>
        </w:rPr>
        <w:t>Об охране окружающей среды [Текст] : Федеральный закон от 10 января 2002 г.  № 7-ФЗ (ред. от 31.12.2017 г.) // СЗ РФ. – 2002. - № 2. – Ст. 133.</w:t>
      </w:r>
    </w:p>
    <w:p w:rsidR="008C5BB4" w:rsidRPr="00357E6F" w:rsidRDefault="008C5BB4" w:rsidP="008C5BB4">
      <w:pPr>
        <w:pStyle w:val="1c"/>
        <w:numPr>
          <w:ilvl w:val="0"/>
          <w:numId w:val="73"/>
        </w:numPr>
        <w:tabs>
          <w:tab w:val="clear" w:pos="1174"/>
          <w:tab w:val="left" w:pos="1080"/>
        </w:tabs>
        <w:spacing w:before="0" w:beforeAutospacing="0" w:after="0" w:afterAutospacing="0"/>
        <w:ind w:left="0" w:firstLine="720"/>
        <w:jc w:val="both"/>
        <w:rPr>
          <w:bCs/>
          <w:kern w:val="32"/>
          <w:sz w:val="20"/>
        </w:rPr>
      </w:pPr>
      <w:r w:rsidRPr="00357E6F">
        <w:rPr>
          <w:bCs/>
          <w:kern w:val="32"/>
          <w:sz w:val="20"/>
        </w:rPr>
        <w:t>О природных лечебных ресурсах, лечебно-оздоровительных местностях и курортах [Текст] : Федеральный закон от 23 февраля 1995 г. № 26-ФЗ (ред. от 28.12.2013 г.) // СЗ РФ. - 1995. - № 9. - Ст. 713.</w:t>
      </w:r>
    </w:p>
    <w:p w:rsidR="008C5BB4" w:rsidRPr="00357E6F" w:rsidRDefault="008C5BB4" w:rsidP="008C5BB4">
      <w:pPr>
        <w:pStyle w:val="1c"/>
        <w:numPr>
          <w:ilvl w:val="0"/>
          <w:numId w:val="73"/>
        </w:numPr>
        <w:tabs>
          <w:tab w:val="clear" w:pos="1174"/>
          <w:tab w:val="left" w:pos="1080"/>
        </w:tabs>
        <w:spacing w:before="0" w:beforeAutospacing="0" w:after="0" w:afterAutospacing="0"/>
        <w:ind w:left="0" w:firstLine="720"/>
        <w:jc w:val="both"/>
        <w:rPr>
          <w:bCs/>
          <w:kern w:val="32"/>
          <w:sz w:val="20"/>
        </w:rPr>
      </w:pPr>
      <w:r w:rsidRPr="00357E6F">
        <w:rPr>
          <w:bCs/>
          <w:kern w:val="32"/>
          <w:sz w:val="20"/>
        </w:rPr>
        <w:t>Об особо охраняемых природных территориях [Текст] : Федеральный закон от  14 марта 1995 г. № 33-ФЗ (ред. от 28.12.2016 г.) // СЗ РФ. - 1995. - № 12. - Ст. 1024.</w:t>
      </w:r>
    </w:p>
    <w:p w:rsidR="008C5BB4" w:rsidRPr="00357E6F" w:rsidRDefault="008C5BB4" w:rsidP="008C5BB4">
      <w:pPr>
        <w:pStyle w:val="1c"/>
        <w:numPr>
          <w:ilvl w:val="0"/>
          <w:numId w:val="73"/>
        </w:numPr>
        <w:tabs>
          <w:tab w:val="clear" w:pos="1174"/>
          <w:tab w:val="left" w:pos="1080"/>
        </w:tabs>
        <w:spacing w:before="0" w:beforeAutospacing="0" w:after="0" w:afterAutospacing="0"/>
        <w:ind w:left="0" w:firstLine="720"/>
        <w:jc w:val="both"/>
        <w:rPr>
          <w:bCs/>
          <w:kern w:val="32"/>
          <w:sz w:val="20"/>
        </w:rPr>
      </w:pPr>
      <w:r w:rsidRPr="00357E6F">
        <w:rPr>
          <w:bCs/>
          <w:kern w:val="32"/>
          <w:sz w:val="20"/>
        </w:rPr>
        <w:lastRenderedPageBreak/>
        <w:t>Об экологической экспертизе [Текст] : Федеральный закон от 23 ноября 1995 г.  № 174-ФЗ (ред. от 28.12.2017 г.) // СЗ РФ. - 1995. - № 48. - Ст. 4556.</w:t>
      </w:r>
    </w:p>
    <w:p w:rsidR="008C5BB4" w:rsidRPr="00357E6F" w:rsidRDefault="008C5BB4" w:rsidP="008C5BB4">
      <w:pPr>
        <w:pStyle w:val="1c"/>
        <w:numPr>
          <w:ilvl w:val="0"/>
          <w:numId w:val="73"/>
        </w:numPr>
        <w:tabs>
          <w:tab w:val="clear" w:pos="1174"/>
          <w:tab w:val="left" w:pos="1080"/>
        </w:tabs>
        <w:spacing w:before="0" w:beforeAutospacing="0" w:after="0" w:afterAutospacing="0"/>
        <w:ind w:left="0" w:firstLine="720"/>
        <w:jc w:val="both"/>
        <w:rPr>
          <w:bCs/>
          <w:kern w:val="32"/>
          <w:sz w:val="20"/>
        </w:rPr>
      </w:pPr>
      <w:r w:rsidRPr="00357E6F">
        <w:rPr>
          <w:bCs/>
          <w:kern w:val="32"/>
          <w:sz w:val="20"/>
        </w:rPr>
        <w:t>О радиационной безопасности населения [Текст] : Федеральный закон от 9 января 1996 г. № 3-ФЗ (ред. от 19.07.2011 г.) // СЗ РФ. - 1996. - № 3. - Ст. 141.</w:t>
      </w:r>
    </w:p>
    <w:p w:rsidR="008C5BB4" w:rsidRPr="00357E6F" w:rsidRDefault="008C5BB4" w:rsidP="008C5BB4">
      <w:pPr>
        <w:pStyle w:val="1c"/>
        <w:numPr>
          <w:ilvl w:val="0"/>
          <w:numId w:val="73"/>
        </w:numPr>
        <w:tabs>
          <w:tab w:val="clear" w:pos="1174"/>
          <w:tab w:val="left" w:pos="1080"/>
        </w:tabs>
        <w:spacing w:before="0" w:beforeAutospacing="0" w:after="0" w:afterAutospacing="0"/>
        <w:ind w:left="0" w:firstLine="720"/>
        <w:jc w:val="both"/>
        <w:rPr>
          <w:bCs/>
          <w:kern w:val="32"/>
          <w:sz w:val="20"/>
        </w:rPr>
      </w:pPr>
      <w:r w:rsidRPr="00357E6F">
        <w:rPr>
          <w:bCs/>
          <w:kern w:val="32"/>
          <w:sz w:val="20"/>
        </w:rPr>
        <w:t>О государственном регулировании в области генно-инженерной деятельности [Текст] : Федеральный закон от 5 июля 1996 г. № 86-ФЗ (ред. от 03.07.2016 г.)  // СЗ РФ. - 1996. - № 28. - Ст. 3348.</w:t>
      </w:r>
    </w:p>
    <w:p w:rsidR="008C5BB4" w:rsidRPr="00357E6F" w:rsidRDefault="008C5BB4" w:rsidP="008C5BB4">
      <w:pPr>
        <w:pStyle w:val="1c"/>
        <w:numPr>
          <w:ilvl w:val="0"/>
          <w:numId w:val="73"/>
        </w:numPr>
        <w:tabs>
          <w:tab w:val="clear" w:pos="1174"/>
          <w:tab w:val="left" w:pos="1080"/>
        </w:tabs>
        <w:spacing w:before="0" w:beforeAutospacing="0" w:after="0" w:afterAutospacing="0"/>
        <w:ind w:left="0" w:firstLine="720"/>
        <w:jc w:val="both"/>
        <w:rPr>
          <w:bCs/>
          <w:kern w:val="32"/>
          <w:sz w:val="20"/>
        </w:rPr>
      </w:pPr>
      <w:r w:rsidRPr="00357E6F">
        <w:rPr>
          <w:bCs/>
          <w:kern w:val="32"/>
          <w:sz w:val="20"/>
        </w:rPr>
        <w:t>О санитарно-эпидемиологическом благополучии населения [Текст] : Федеральный закон от 30 марта 1999 г. № 52-ФЗ (ред. от 18.04.2018 г.) // СЗ РФ. - 1999. - № 14. - Ст. 1650.</w:t>
      </w:r>
    </w:p>
    <w:p w:rsidR="008C5BB4" w:rsidRPr="00357E6F" w:rsidRDefault="008C5BB4" w:rsidP="008C5BB4">
      <w:pPr>
        <w:pStyle w:val="1c"/>
        <w:numPr>
          <w:ilvl w:val="0"/>
          <w:numId w:val="73"/>
        </w:numPr>
        <w:tabs>
          <w:tab w:val="clear" w:pos="1174"/>
          <w:tab w:val="left" w:pos="1080"/>
        </w:tabs>
        <w:spacing w:before="0" w:beforeAutospacing="0" w:after="0" w:afterAutospacing="0"/>
        <w:ind w:left="0" w:firstLine="720"/>
        <w:jc w:val="both"/>
        <w:rPr>
          <w:bCs/>
          <w:kern w:val="32"/>
          <w:sz w:val="20"/>
        </w:rPr>
      </w:pPr>
      <w:r w:rsidRPr="00357E6F">
        <w:rPr>
          <w:bCs/>
          <w:kern w:val="32"/>
          <w:sz w:val="20"/>
        </w:rPr>
        <w:t>Об охране атмосферного воздуха [Текст] : Федеральный закон от 4 мая 1999 г.  № 96-ФЗ (ред. от 13.07.2015 г.) // СЗ РФ. - 1999. - № 18. - Ст. 2222.</w:t>
      </w:r>
    </w:p>
    <w:p w:rsidR="008C5BB4" w:rsidRPr="00357E6F" w:rsidRDefault="008C5BB4" w:rsidP="008C5BB4">
      <w:pPr>
        <w:numPr>
          <w:ilvl w:val="0"/>
          <w:numId w:val="73"/>
        </w:numPr>
        <w:tabs>
          <w:tab w:val="clear" w:pos="1174"/>
          <w:tab w:val="left" w:pos="1080"/>
        </w:tabs>
        <w:spacing w:before="0" w:beforeAutospacing="0" w:after="0" w:afterAutospacing="0"/>
        <w:ind w:left="0" w:firstLine="720"/>
        <w:jc w:val="both"/>
        <w:rPr>
          <w:sz w:val="20"/>
          <w:szCs w:val="20"/>
        </w:rPr>
      </w:pPr>
      <w:r w:rsidRPr="00357E6F">
        <w:rPr>
          <w:sz w:val="20"/>
          <w:szCs w:val="20"/>
        </w:rPr>
        <w:t>О недрах [Текст] : Закон РФ от 21 февраля 1992 г. № 2395-</w:t>
      </w:r>
      <w:r w:rsidRPr="00357E6F">
        <w:rPr>
          <w:sz w:val="20"/>
          <w:szCs w:val="20"/>
          <w:lang w:val="en-US"/>
        </w:rPr>
        <w:t>I</w:t>
      </w:r>
      <w:r w:rsidRPr="00357E6F">
        <w:rPr>
          <w:sz w:val="20"/>
          <w:szCs w:val="20"/>
        </w:rPr>
        <w:t xml:space="preserve"> (ред. от  30.09.2017 г.) // СЗ РФ. – 1995. - № 10. - Ст. 823.</w:t>
      </w:r>
    </w:p>
    <w:p w:rsidR="008C5BB4" w:rsidRPr="00357E6F" w:rsidRDefault="008C5BB4" w:rsidP="008C5BB4">
      <w:pPr>
        <w:pStyle w:val="1c"/>
        <w:numPr>
          <w:ilvl w:val="0"/>
          <w:numId w:val="73"/>
        </w:numPr>
        <w:tabs>
          <w:tab w:val="clear" w:pos="1174"/>
          <w:tab w:val="left" w:pos="1080"/>
        </w:tabs>
        <w:spacing w:before="0" w:beforeAutospacing="0" w:after="0" w:afterAutospacing="0"/>
        <w:ind w:left="0" w:firstLine="720"/>
        <w:jc w:val="both"/>
        <w:rPr>
          <w:bCs/>
          <w:kern w:val="32"/>
          <w:sz w:val="20"/>
        </w:rPr>
      </w:pPr>
      <w:r w:rsidRPr="00357E6F">
        <w:rPr>
          <w:bCs/>
          <w:kern w:val="32"/>
          <w:sz w:val="20"/>
        </w:rPr>
        <w:t>О защите прав потребителей [Текст] : Закон РФ от 7 февраля 1992 г. № 2300-</w:t>
      </w:r>
      <w:r w:rsidRPr="00357E6F">
        <w:rPr>
          <w:bCs/>
          <w:kern w:val="32"/>
          <w:sz w:val="20"/>
          <w:lang w:val="en-US"/>
        </w:rPr>
        <w:t>I</w:t>
      </w:r>
      <w:r w:rsidRPr="00357E6F">
        <w:rPr>
          <w:bCs/>
          <w:kern w:val="32"/>
          <w:sz w:val="20"/>
        </w:rPr>
        <w:t xml:space="preserve">  (ред. от 18.04.2018 г.) // СЗ РФ. – 1996. - № 3. – Ст. 140.</w:t>
      </w:r>
    </w:p>
    <w:p w:rsidR="008C5BB4" w:rsidRPr="00357E6F" w:rsidRDefault="008C5BB4" w:rsidP="008C5BB4">
      <w:pPr>
        <w:pStyle w:val="1c"/>
        <w:numPr>
          <w:ilvl w:val="0"/>
          <w:numId w:val="73"/>
        </w:numPr>
        <w:tabs>
          <w:tab w:val="clear" w:pos="1174"/>
          <w:tab w:val="left" w:pos="1080"/>
        </w:tabs>
        <w:spacing w:before="0" w:beforeAutospacing="0" w:after="0" w:afterAutospacing="0"/>
        <w:ind w:left="0" w:firstLine="720"/>
        <w:jc w:val="both"/>
        <w:rPr>
          <w:bCs/>
          <w:kern w:val="32"/>
          <w:sz w:val="20"/>
        </w:rPr>
      </w:pPr>
      <w:r w:rsidRPr="00357E6F">
        <w:rPr>
          <w:bCs/>
          <w:kern w:val="32"/>
          <w:sz w:val="20"/>
        </w:rPr>
        <w:t>О системе и структуре федеральных органов исполнительной власти [Текст] : Указ Президента РФ от 9 марта 2004 г. № 314 (ред. от 28.09.2017 г.) // СЗ РФ. – 2004. - № 11. – Ст. 945.</w:t>
      </w:r>
    </w:p>
    <w:p w:rsidR="008C5BB4" w:rsidRPr="00357E6F" w:rsidRDefault="008C5BB4" w:rsidP="008C5BB4">
      <w:pPr>
        <w:pStyle w:val="1c"/>
        <w:numPr>
          <w:ilvl w:val="0"/>
          <w:numId w:val="73"/>
        </w:numPr>
        <w:tabs>
          <w:tab w:val="clear" w:pos="1174"/>
          <w:tab w:val="left" w:pos="1080"/>
        </w:tabs>
        <w:spacing w:before="0" w:beforeAutospacing="0" w:after="0" w:afterAutospacing="0"/>
        <w:ind w:left="0" w:firstLine="709"/>
        <w:jc w:val="both"/>
        <w:rPr>
          <w:bCs/>
          <w:kern w:val="32"/>
          <w:sz w:val="20"/>
        </w:rPr>
      </w:pPr>
      <w:r w:rsidRPr="00357E6F">
        <w:rPr>
          <w:bCs/>
          <w:kern w:val="32"/>
          <w:sz w:val="20"/>
        </w:rPr>
        <w:t>Вопросы структуры федеральных органов исполнительной власти [Текст] : Указ Президента РФ от 20 мая 2004 г. № 649 (ред. от 30.04.2016 г.) // СЗ РФ. – 2004. - № 21. – Ст. 2023.</w:t>
      </w:r>
    </w:p>
    <w:p w:rsidR="008C5BB4" w:rsidRPr="00357E6F" w:rsidRDefault="008C5BB4" w:rsidP="008C5BB4">
      <w:pPr>
        <w:pStyle w:val="1c"/>
        <w:numPr>
          <w:ilvl w:val="0"/>
          <w:numId w:val="73"/>
        </w:numPr>
        <w:tabs>
          <w:tab w:val="clear" w:pos="1174"/>
          <w:tab w:val="left" w:pos="1080"/>
        </w:tabs>
        <w:spacing w:before="0" w:beforeAutospacing="0" w:after="0" w:afterAutospacing="0"/>
        <w:ind w:left="0" w:firstLine="709"/>
        <w:jc w:val="both"/>
        <w:rPr>
          <w:bCs/>
          <w:kern w:val="32"/>
          <w:sz w:val="20"/>
        </w:rPr>
      </w:pPr>
      <w:r w:rsidRPr="00357E6F">
        <w:rPr>
          <w:bCs/>
          <w:kern w:val="32"/>
          <w:sz w:val="20"/>
        </w:rPr>
        <w:t>Об утверждении Положения о Федеральном агентстве водных ресурсов [Текст] : Постановление Правительства РФ от 16 июня 2004 г. № 282 (ред. от 07.07.2016 г.) // СЗ РФ. – 2004. - № 25. – Ст. 2564.</w:t>
      </w:r>
    </w:p>
    <w:p w:rsidR="008C5BB4" w:rsidRPr="00357E6F" w:rsidRDefault="008C5BB4" w:rsidP="008C5BB4">
      <w:pPr>
        <w:tabs>
          <w:tab w:val="left" w:pos="1080"/>
        </w:tabs>
        <w:suppressAutoHyphens/>
        <w:overflowPunct w:val="0"/>
        <w:autoSpaceDE w:val="0"/>
        <w:autoSpaceDN w:val="0"/>
        <w:adjustRightInd w:val="0"/>
        <w:spacing w:before="0" w:beforeAutospacing="0" w:after="0" w:afterAutospacing="0"/>
        <w:ind w:firstLine="709"/>
        <w:jc w:val="right"/>
        <w:rPr>
          <w:b/>
          <w:sz w:val="20"/>
          <w:szCs w:val="20"/>
        </w:rPr>
      </w:pPr>
    </w:p>
    <w:p w:rsidR="008C5BB4" w:rsidRPr="00357E6F" w:rsidRDefault="008C5BB4" w:rsidP="008C5BB4">
      <w:pPr>
        <w:tabs>
          <w:tab w:val="left" w:pos="1080"/>
        </w:tabs>
        <w:suppressAutoHyphens/>
        <w:spacing w:before="0" w:beforeAutospacing="0" w:after="0" w:afterAutospacing="0"/>
        <w:ind w:firstLine="709"/>
        <w:jc w:val="both"/>
        <w:rPr>
          <w:b/>
          <w:sz w:val="20"/>
          <w:szCs w:val="20"/>
        </w:rPr>
      </w:pPr>
      <w:r w:rsidRPr="00357E6F">
        <w:rPr>
          <w:b/>
          <w:sz w:val="20"/>
          <w:szCs w:val="20"/>
        </w:rPr>
        <w:t>Основная литература</w:t>
      </w:r>
    </w:p>
    <w:p w:rsidR="00212F72" w:rsidRPr="00212F72" w:rsidRDefault="00212F72" w:rsidP="00212F72">
      <w:pPr>
        <w:pStyle w:val="affffffffff0"/>
        <w:numPr>
          <w:ilvl w:val="0"/>
          <w:numId w:val="78"/>
        </w:numPr>
        <w:tabs>
          <w:tab w:val="left" w:pos="1080"/>
        </w:tabs>
        <w:suppressAutoHyphens/>
        <w:spacing w:before="0" w:beforeAutospacing="0" w:after="0" w:afterAutospacing="0"/>
        <w:ind w:left="1069"/>
        <w:jc w:val="both"/>
        <w:rPr>
          <w:rFonts w:ascii="Times New Roman" w:eastAsia="Times New Roman" w:hAnsi="Times New Roman" w:cs="Times New Roman"/>
          <w:sz w:val="20"/>
          <w:szCs w:val="20"/>
        </w:rPr>
      </w:pPr>
      <w:r w:rsidRPr="00212F72">
        <w:rPr>
          <w:rFonts w:ascii="Times New Roman" w:eastAsia="Times New Roman" w:hAnsi="Times New Roman" w:cs="Times New Roman"/>
          <w:sz w:val="20"/>
          <w:szCs w:val="20"/>
        </w:rPr>
        <w:t>Елизарова Н. В. Экологическое право: учебник / Н. В. Елизарова. — Москва: Ай Пи Ар Медиа, 2021. — 125 c. — ISBN 978-5-4497-1111-3. — Текст: электронный // Цифровой образовательный ресурс IPR SMART: [сайт]. — URL: https://www.iprbookshop.ru/109258.html</w:t>
      </w:r>
    </w:p>
    <w:p w:rsidR="00212F72" w:rsidRPr="00212F72" w:rsidRDefault="00212F72" w:rsidP="00212F72">
      <w:pPr>
        <w:pStyle w:val="affffffffff0"/>
        <w:numPr>
          <w:ilvl w:val="0"/>
          <w:numId w:val="78"/>
        </w:numPr>
        <w:tabs>
          <w:tab w:val="left" w:pos="1080"/>
        </w:tabs>
        <w:suppressAutoHyphens/>
        <w:spacing w:before="0" w:beforeAutospacing="0" w:after="0" w:afterAutospacing="0"/>
        <w:ind w:left="1069"/>
        <w:jc w:val="both"/>
        <w:rPr>
          <w:rFonts w:ascii="Times New Roman" w:eastAsia="Times New Roman" w:hAnsi="Times New Roman" w:cs="Times New Roman"/>
          <w:sz w:val="20"/>
          <w:szCs w:val="20"/>
        </w:rPr>
      </w:pPr>
      <w:r w:rsidRPr="00212F72">
        <w:rPr>
          <w:rFonts w:ascii="Times New Roman" w:eastAsia="Times New Roman" w:hAnsi="Times New Roman" w:cs="Times New Roman"/>
          <w:sz w:val="20"/>
          <w:szCs w:val="20"/>
        </w:rPr>
        <w:t xml:space="preserve">Костенко М. А. Экологическое право: учебное пособие / М. А. Костенко, О. В. Попова. — Ростов-на-Дону, Таганрог: Издательство Южного федерального университета, 2018. — 91 c. — </w:t>
      </w:r>
      <w:r>
        <w:rPr>
          <w:rFonts w:ascii="Times New Roman" w:eastAsia="Times New Roman" w:hAnsi="Times New Roman" w:cs="Times New Roman"/>
          <w:sz w:val="20"/>
          <w:szCs w:val="20"/>
        </w:rPr>
        <w:t>ISBN 978-5-9275-3117-2. — Текст</w:t>
      </w:r>
      <w:r w:rsidRPr="00212F72">
        <w:rPr>
          <w:rFonts w:ascii="Times New Roman" w:eastAsia="Times New Roman" w:hAnsi="Times New Roman" w:cs="Times New Roman"/>
          <w:sz w:val="20"/>
          <w:szCs w:val="20"/>
        </w:rPr>
        <w:t>: электронный // Электронно-библиотечная система IPR BOOKS: [сайт]. — URL: http://www.iprbookshop.ru/95831.html</w:t>
      </w:r>
    </w:p>
    <w:p w:rsidR="00212F72" w:rsidRPr="00212F72" w:rsidRDefault="00212F72" w:rsidP="00212F72">
      <w:pPr>
        <w:pStyle w:val="affffffffff0"/>
        <w:numPr>
          <w:ilvl w:val="0"/>
          <w:numId w:val="78"/>
        </w:numPr>
        <w:tabs>
          <w:tab w:val="left" w:pos="1080"/>
        </w:tabs>
        <w:suppressAutoHyphens/>
        <w:spacing w:before="0" w:beforeAutospacing="0" w:after="0" w:afterAutospacing="0"/>
        <w:ind w:left="1069"/>
        <w:jc w:val="both"/>
        <w:rPr>
          <w:rFonts w:ascii="Times New Roman" w:eastAsia="Times New Roman" w:hAnsi="Times New Roman" w:cs="Times New Roman"/>
          <w:sz w:val="20"/>
          <w:szCs w:val="20"/>
        </w:rPr>
      </w:pPr>
      <w:r w:rsidRPr="00212F72">
        <w:rPr>
          <w:rFonts w:ascii="Times New Roman" w:eastAsia="Times New Roman" w:hAnsi="Times New Roman" w:cs="Times New Roman"/>
          <w:sz w:val="20"/>
          <w:szCs w:val="20"/>
        </w:rPr>
        <w:t>Бажанов А.В. Экологическое право как отрасль Российского права. [Электронный ресурс]: рабочий учебник / Бажанов А.В. - 2022.   - http://library.roweb.online</w:t>
      </w:r>
    </w:p>
    <w:p w:rsidR="00212F72" w:rsidRPr="00212F72" w:rsidRDefault="00212F72" w:rsidP="00212F72">
      <w:pPr>
        <w:pStyle w:val="affffffffff0"/>
        <w:numPr>
          <w:ilvl w:val="0"/>
          <w:numId w:val="78"/>
        </w:numPr>
        <w:tabs>
          <w:tab w:val="left" w:pos="1080"/>
        </w:tabs>
        <w:suppressAutoHyphens/>
        <w:spacing w:before="0" w:beforeAutospacing="0" w:after="0" w:afterAutospacing="0"/>
        <w:ind w:left="1069"/>
        <w:jc w:val="both"/>
        <w:rPr>
          <w:rFonts w:ascii="Times New Roman" w:eastAsia="Times New Roman" w:hAnsi="Times New Roman" w:cs="Times New Roman"/>
          <w:sz w:val="20"/>
          <w:szCs w:val="20"/>
        </w:rPr>
      </w:pPr>
      <w:r w:rsidRPr="00212F72">
        <w:rPr>
          <w:rFonts w:ascii="Times New Roman" w:eastAsia="Times New Roman" w:hAnsi="Times New Roman" w:cs="Times New Roman"/>
          <w:sz w:val="20"/>
          <w:szCs w:val="20"/>
        </w:rPr>
        <w:t>Бажанов А.В. Особенности правового режима природных объектов. [Электронный ресурс]: рабочий учебник / Бажанов А.В. - 2022.   - http://library.roweb.online</w:t>
      </w:r>
    </w:p>
    <w:p w:rsidR="00212F72" w:rsidRPr="00212F72" w:rsidRDefault="00212F72" w:rsidP="00212F72">
      <w:pPr>
        <w:pStyle w:val="affffffffff0"/>
        <w:numPr>
          <w:ilvl w:val="0"/>
          <w:numId w:val="78"/>
        </w:numPr>
        <w:tabs>
          <w:tab w:val="left" w:pos="1080"/>
        </w:tabs>
        <w:suppressAutoHyphens/>
        <w:spacing w:before="0" w:beforeAutospacing="0" w:after="0" w:afterAutospacing="0"/>
        <w:ind w:left="1069"/>
        <w:jc w:val="both"/>
        <w:rPr>
          <w:rFonts w:ascii="Times New Roman" w:eastAsia="Times New Roman" w:hAnsi="Times New Roman" w:cs="Times New Roman"/>
          <w:sz w:val="20"/>
          <w:szCs w:val="20"/>
        </w:rPr>
      </w:pPr>
      <w:r w:rsidRPr="00212F72">
        <w:rPr>
          <w:rFonts w:ascii="Times New Roman" w:eastAsia="Times New Roman" w:hAnsi="Times New Roman" w:cs="Times New Roman"/>
          <w:sz w:val="20"/>
          <w:szCs w:val="20"/>
        </w:rPr>
        <w:t>Бажанов А.В. Экологические требования к хозяйственной и иной деятельности. [Электронный ресурс]: рабочий учебник / Бажанов А.В. - 2022.   - http://library.roweb.online</w:t>
      </w:r>
    </w:p>
    <w:p w:rsidR="008C5BB4" w:rsidRPr="00212F72" w:rsidRDefault="00212F72" w:rsidP="00212F72">
      <w:pPr>
        <w:pStyle w:val="affffffffff0"/>
        <w:numPr>
          <w:ilvl w:val="0"/>
          <w:numId w:val="78"/>
        </w:numPr>
        <w:tabs>
          <w:tab w:val="left" w:pos="1080"/>
        </w:tabs>
        <w:suppressAutoHyphens/>
        <w:spacing w:before="0" w:beforeAutospacing="0" w:after="0" w:afterAutospacing="0"/>
        <w:ind w:left="1069"/>
        <w:jc w:val="both"/>
        <w:rPr>
          <w:rFonts w:ascii="Times New Roman" w:eastAsia="Times New Roman" w:hAnsi="Times New Roman" w:cs="Times New Roman"/>
          <w:sz w:val="20"/>
          <w:szCs w:val="20"/>
        </w:rPr>
      </w:pPr>
      <w:r w:rsidRPr="00212F72">
        <w:rPr>
          <w:rFonts w:ascii="Times New Roman" w:eastAsia="Times New Roman" w:hAnsi="Times New Roman" w:cs="Times New Roman"/>
          <w:sz w:val="20"/>
          <w:szCs w:val="20"/>
        </w:rPr>
        <w:t xml:space="preserve">Бажанов А.В. Международно-правовая охрана окружающей природной среды. [Электронный ресурс]: рабочий учебник / Бажанов А.В. - 2022.   - </w:t>
      </w:r>
      <w:hyperlink r:id="rId6" w:history="1">
        <w:r w:rsidRPr="00212F72">
          <w:rPr>
            <w:rStyle w:val="af1"/>
            <w:rFonts w:ascii="Times New Roman" w:eastAsia="Times New Roman" w:hAnsi="Times New Roman" w:cs="Times New Roman"/>
            <w:sz w:val="20"/>
            <w:szCs w:val="20"/>
          </w:rPr>
          <w:t>http://library.roweb.online</w:t>
        </w:r>
      </w:hyperlink>
    </w:p>
    <w:p w:rsidR="00212F72" w:rsidRPr="00212F72" w:rsidRDefault="00212F72" w:rsidP="00212F72">
      <w:pPr>
        <w:tabs>
          <w:tab w:val="left" w:pos="1080"/>
        </w:tabs>
        <w:suppressAutoHyphens/>
        <w:spacing w:before="0" w:beforeAutospacing="0" w:after="0" w:afterAutospacing="0"/>
        <w:ind w:firstLine="709"/>
        <w:jc w:val="both"/>
        <w:rPr>
          <w:b/>
          <w:sz w:val="20"/>
          <w:szCs w:val="20"/>
        </w:rPr>
      </w:pPr>
    </w:p>
    <w:p w:rsidR="008C5BB4" w:rsidRPr="00357E6F" w:rsidRDefault="008C5BB4" w:rsidP="008C5BB4">
      <w:pPr>
        <w:tabs>
          <w:tab w:val="left" w:pos="1080"/>
        </w:tabs>
        <w:suppressAutoHyphens/>
        <w:spacing w:before="0" w:beforeAutospacing="0" w:after="0" w:afterAutospacing="0"/>
        <w:ind w:firstLine="709"/>
        <w:jc w:val="both"/>
        <w:rPr>
          <w:bCs/>
          <w:sz w:val="20"/>
          <w:szCs w:val="20"/>
        </w:rPr>
      </w:pPr>
      <w:r w:rsidRPr="00357E6F">
        <w:rPr>
          <w:b/>
          <w:sz w:val="20"/>
          <w:szCs w:val="20"/>
        </w:rPr>
        <w:t>Дополнительная литература</w:t>
      </w:r>
    </w:p>
    <w:p w:rsidR="008C5BB4" w:rsidRPr="00212F72" w:rsidRDefault="008C5BB4" w:rsidP="00212F72">
      <w:pPr>
        <w:pStyle w:val="affffffffff0"/>
        <w:numPr>
          <w:ilvl w:val="0"/>
          <w:numId w:val="79"/>
        </w:numPr>
        <w:tabs>
          <w:tab w:val="left" w:pos="1080"/>
        </w:tabs>
        <w:suppressAutoHyphens/>
        <w:spacing w:before="0" w:beforeAutospacing="0" w:after="0" w:afterAutospacing="0"/>
        <w:ind w:left="1069"/>
        <w:jc w:val="both"/>
        <w:rPr>
          <w:rFonts w:ascii="Times New Roman" w:eastAsia="Times New Roman" w:hAnsi="Times New Roman" w:cs="Times New Roman"/>
          <w:sz w:val="20"/>
          <w:szCs w:val="20"/>
        </w:rPr>
      </w:pPr>
      <w:r w:rsidRPr="00212F72">
        <w:rPr>
          <w:rFonts w:ascii="Times New Roman" w:eastAsia="Times New Roman" w:hAnsi="Times New Roman" w:cs="Times New Roman"/>
          <w:sz w:val="20"/>
          <w:szCs w:val="20"/>
        </w:rPr>
        <w:t xml:space="preserve">Демичев А. А. Экологическое право: учебник / А. А. Демичев, О. С. Грачева. — Москва: Прометей, 2017. — 348 c. — ISBN 978-5-906879-31-8. — Текст: электронный // Электронно-библиотечная система IPR BOOKS: [сайт]. — URL: http://www.iprbookshop.ru/94583.html </w:t>
      </w:r>
    </w:p>
    <w:p w:rsidR="008C5BB4" w:rsidRPr="00212F72" w:rsidRDefault="008C5BB4" w:rsidP="00212F72">
      <w:pPr>
        <w:pStyle w:val="affffffffff0"/>
        <w:numPr>
          <w:ilvl w:val="0"/>
          <w:numId w:val="79"/>
        </w:numPr>
        <w:tabs>
          <w:tab w:val="left" w:pos="1080"/>
        </w:tabs>
        <w:suppressAutoHyphens/>
        <w:spacing w:before="0" w:beforeAutospacing="0" w:after="0" w:afterAutospacing="0"/>
        <w:ind w:left="1069"/>
        <w:jc w:val="both"/>
        <w:rPr>
          <w:rFonts w:ascii="Times New Roman" w:hAnsi="Times New Roman" w:cs="Times New Roman"/>
          <w:b/>
          <w:sz w:val="20"/>
          <w:szCs w:val="20"/>
        </w:rPr>
      </w:pPr>
      <w:r w:rsidRPr="00212F72">
        <w:rPr>
          <w:rFonts w:ascii="Times New Roman" w:eastAsia="Times New Roman" w:hAnsi="Times New Roman" w:cs="Times New Roman"/>
          <w:sz w:val="20"/>
          <w:szCs w:val="20"/>
        </w:rPr>
        <w:t>Шубин Ю. П. Юридическая ответственность за экологические правонарушения: учебное пособие / Ю. П. Шубин. — Саратов: Ай Пи Эр Медиа, 2018. — 133 c. — ISBN 978-5-4486-0190-3. — Текст: электронный // Электронно-библиотечная система IPR BOOKS: [сайт]. — URL: http://www.iprbookshop.ru/71597.html</w:t>
      </w:r>
    </w:p>
    <w:p w:rsidR="008C5BB4" w:rsidRPr="00212F72" w:rsidRDefault="008C5BB4" w:rsidP="00212F72">
      <w:pPr>
        <w:tabs>
          <w:tab w:val="left" w:pos="1080"/>
        </w:tabs>
        <w:suppressAutoHyphens/>
        <w:spacing w:before="0" w:beforeAutospacing="0" w:after="0" w:afterAutospacing="0"/>
        <w:ind w:left="349"/>
        <w:jc w:val="both"/>
        <w:rPr>
          <w:b/>
          <w:sz w:val="20"/>
          <w:szCs w:val="20"/>
        </w:rPr>
      </w:pPr>
    </w:p>
    <w:p w:rsidR="008C5BB4" w:rsidRPr="00357E6F" w:rsidRDefault="00A06AF1" w:rsidP="008C5BB4">
      <w:pPr>
        <w:tabs>
          <w:tab w:val="left" w:pos="1080"/>
        </w:tabs>
        <w:suppressAutoHyphens/>
        <w:spacing w:before="0" w:beforeAutospacing="0" w:after="0" w:afterAutospacing="0"/>
        <w:ind w:firstLine="709"/>
        <w:jc w:val="both"/>
        <w:rPr>
          <w:b/>
          <w:sz w:val="20"/>
          <w:szCs w:val="20"/>
        </w:rPr>
      </w:pPr>
      <w:r>
        <w:rPr>
          <w:b/>
          <w:sz w:val="20"/>
          <w:szCs w:val="20"/>
        </w:rPr>
        <w:t>7</w:t>
      </w:r>
      <w:r w:rsidR="008C5BB4" w:rsidRPr="00357E6F">
        <w:rPr>
          <w:b/>
          <w:sz w:val="20"/>
          <w:szCs w:val="20"/>
        </w:rPr>
        <w:t>.2. Ресурсы информационно-телекоммуникационной сети «Интернет»</w:t>
      </w:r>
    </w:p>
    <w:p w:rsidR="008C5BB4" w:rsidRPr="00357E6F" w:rsidRDefault="008C5BB4" w:rsidP="008C5BB4">
      <w:pPr>
        <w:tabs>
          <w:tab w:val="left" w:pos="1080"/>
        </w:tabs>
        <w:suppressAutoHyphens/>
        <w:spacing w:before="0" w:beforeAutospacing="0" w:after="0" w:afterAutospacing="0"/>
        <w:ind w:firstLine="709"/>
        <w:jc w:val="both"/>
        <w:rPr>
          <w:sz w:val="20"/>
          <w:szCs w:val="20"/>
        </w:rPr>
      </w:pPr>
      <w:r w:rsidRPr="00357E6F">
        <w:rPr>
          <w:sz w:val="20"/>
          <w:szCs w:val="20"/>
        </w:rPr>
        <w:t>- http://www.garant.ru/ - СПС «Гарант».</w:t>
      </w:r>
    </w:p>
    <w:p w:rsidR="008C5BB4" w:rsidRPr="00357E6F" w:rsidRDefault="008C5BB4" w:rsidP="008C5BB4">
      <w:pPr>
        <w:tabs>
          <w:tab w:val="left" w:pos="1080"/>
        </w:tabs>
        <w:suppressAutoHyphens/>
        <w:spacing w:before="0" w:beforeAutospacing="0" w:after="0" w:afterAutospacing="0"/>
        <w:ind w:firstLine="720"/>
        <w:jc w:val="both"/>
        <w:rPr>
          <w:sz w:val="20"/>
          <w:szCs w:val="20"/>
        </w:rPr>
      </w:pPr>
      <w:r w:rsidRPr="00357E6F">
        <w:rPr>
          <w:sz w:val="20"/>
          <w:szCs w:val="20"/>
        </w:rPr>
        <w:t xml:space="preserve">- </w:t>
      </w:r>
      <w:r w:rsidRPr="00357E6F">
        <w:rPr>
          <w:sz w:val="20"/>
          <w:szCs w:val="20"/>
          <w:lang w:val="en-US"/>
        </w:rPr>
        <w:t>https</w:t>
      </w:r>
      <w:r w:rsidRPr="00357E6F">
        <w:rPr>
          <w:sz w:val="20"/>
          <w:szCs w:val="20"/>
        </w:rPr>
        <w:t>://</w:t>
      </w:r>
      <w:proofErr w:type="spellStart"/>
      <w:r w:rsidRPr="00357E6F">
        <w:rPr>
          <w:sz w:val="20"/>
          <w:szCs w:val="20"/>
          <w:lang w:val="en-US"/>
        </w:rPr>
        <w:t>rg</w:t>
      </w:r>
      <w:proofErr w:type="spellEnd"/>
      <w:r w:rsidRPr="00357E6F">
        <w:rPr>
          <w:sz w:val="20"/>
          <w:szCs w:val="20"/>
        </w:rPr>
        <w:t>.</w:t>
      </w:r>
      <w:proofErr w:type="spellStart"/>
      <w:r w:rsidRPr="00357E6F">
        <w:rPr>
          <w:sz w:val="20"/>
          <w:szCs w:val="20"/>
          <w:lang w:val="en-US"/>
        </w:rPr>
        <w:t>ru</w:t>
      </w:r>
      <w:proofErr w:type="spellEnd"/>
      <w:r w:rsidRPr="00357E6F">
        <w:rPr>
          <w:sz w:val="20"/>
          <w:szCs w:val="20"/>
        </w:rPr>
        <w:t xml:space="preserve">/  («Российская газета»).  </w:t>
      </w:r>
    </w:p>
    <w:p w:rsidR="008C5BB4" w:rsidRPr="00357E6F" w:rsidRDefault="008C5BB4" w:rsidP="008C5BB4">
      <w:pPr>
        <w:pStyle w:val="1c"/>
        <w:keepNext/>
        <w:tabs>
          <w:tab w:val="right" w:leader="dot" w:pos="9600"/>
        </w:tabs>
        <w:spacing w:before="0" w:beforeAutospacing="0" w:after="0" w:afterAutospacing="0"/>
        <w:ind w:left="0" w:firstLine="709"/>
        <w:rPr>
          <w:b/>
          <w:bCs/>
          <w:kern w:val="32"/>
          <w:sz w:val="20"/>
        </w:rPr>
      </w:pPr>
    </w:p>
    <w:p w:rsidR="009650A4" w:rsidRDefault="00A06AF1" w:rsidP="009650A4">
      <w:pPr>
        <w:spacing w:before="0" w:beforeAutospacing="0" w:after="0" w:afterAutospacing="0"/>
        <w:ind w:firstLine="709"/>
        <w:jc w:val="both"/>
        <w:rPr>
          <w:b/>
          <w:sz w:val="20"/>
        </w:rPr>
      </w:pPr>
      <w:r>
        <w:rPr>
          <w:b/>
          <w:sz w:val="20"/>
        </w:rPr>
        <w:t>8</w:t>
      </w:r>
      <w:r w:rsidR="009650A4">
        <w:rPr>
          <w:b/>
          <w:sz w:val="20"/>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9650A4" w:rsidRDefault="009650A4" w:rsidP="009650A4">
      <w:pPr>
        <w:spacing w:before="0" w:beforeAutospacing="0" w:after="0" w:afterAutospacing="0"/>
        <w:ind w:firstLine="709"/>
        <w:jc w:val="both"/>
        <w:rPr>
          <w:sz w:val="20"/>
        </w:rPr>
      </w:pPr>
      <w:r>
        <w:rPr>
          <w:sz w:val="20"/>
        </w:rPr>
        <w:t xml:space="preserve">Для проведения занятий по дисциплине имеется следующее материально-техническое обеспечение: </w:t>
      </w:r>
    </w:p>
    <w:p w:rsidR="009650A4" w:rsidRDefault="009650A4" w:rsidP="009650A4">
      <w:pPr>
        <w:spacing w:before="0" w:beforeAutospacing="0" w:after="0" w:afterAutospacing="0"/>
        <w:ind w:firstLine="709"/>
        <w:jc w:val="both"/>
        <w:rPr>
          <w:sz w:val="20"/>
        </w:rPr>
      </w:pPr>
      <w:r>
        <w:rPr>
          <w:sz w:val="20"/>
        </w:rPr>
        <w:t xml:space="preserve">- </w:t>
      </w:r>
      <w:r w:rsidR="00392E19" w:rsidRPr="00392E19">
        <w:rPr>
          <w:sz w:val="20"/>
        </w:rPr>
        <w:t>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w:t>
      </w:r>
    </w:p>
    <w:p w:rsidR="009650A4" w:rsidRDefault="009650A4" w:rsidP="009650A4">
      <w:pPr>
        <w:spacing w:before="0" w:beforeAutospacing="0" w:after="0" w:afterAutospacing="0"/>
        <w:ind w:firstLine="709"/>
        <w:jc w:val="both"/>
        <w:rPr>
          <w:sz w:val="20"/>
        </w:rPr>
      </w:pPr>
      <w:r>
        <w:rPr>
          <w:sz w:val="20"/>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8C5BB4" w:rsidRPr="000D5F98" w:rsidRDefault="009650A4" w:rsidP="009650A4">
      <w:pPr>
        <w:tabs>
          <w:tab w:val="left" w:pos="360"/>
          <w:tab w:val="left" w:pos="900"/>
          <w:tab w:val="left" w:pos="993"/>
          <w:tab w:val="left" w:pos="1134"/>
        </w:tabs>
        <w:suppressAutoHyphens/>
        <w:spacing w:before="0" w:beforeAutospacing="0" w:after="0" w:afterAutospacing="0"/>
        <w:ind w:firstLine="709"/>
        <w:jc w:val="both"/>
        <w:rPr>
          <w:sz w:val="20"/>
          <w:szCs w:val="20"/>
        </w:rPr>
      </w:pPr>
      <w:r>
        <w:rPr>
          <w:sz w:val="20"/>
        </w:rPr>
        <w:t>Программное обеспечение:</w:t>
      </w:r>
    </w:p>
    <w:p w:rsidR="008C5BB4" w:rsidRPr="000D5F98" w:rsidRDefault="008C5BB4" w:rsidP="008C5BB4">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0D5F98">
        <w:rPr>
          <w:i/>
          <w:sz w:val="20"/>
          <w:szCs w:val="20"/>
        </w:rPr>
        <w:t>Лицензионное программное обеспечение (в том числе, отечественного производства):</w:t>
      </w:r>
    </w:p>
    <w:p w:rsidR="008C5BB4" w:rsidRPr="000D5F98" w:rsidRDefault="008C5BB4" w:rsidP="008C5BB4">
      <w:pPr>
        <w:spacing w:before="0" w:beforeAutospacing="0" w:after="0" w:afterAutospacing="0"/>
        <w:ind w:firstLine="709"/>
        <w:rPr>
          <w:sz w:val="20"/>
          <w:szCs w:val="20"/>
        </w:rPr>
      </w:pPr>
      <w:r w:rsidRPr="000D5F98">
        <w:rPr>
          <w:sz w:val="20"/>
          <w:szCs w:val="20"/>
        </w:rPr>
        <w:t xml:space="preserve">Операционная система </w:t>
      </w:r>
      <w:r w:rsidRPr="000D5F98">
        <w:rPr>
          <w:sz w:val="20"/>
          <w:szCs w:val="20"/>
          <w:lang w:val="en-US"/>
        </w:rPr>
        <w:t>Windows</w:t>
      </w:r>
      <w:r w:rsidRPr="000D5F98">
        <w:rPr>
          <w:sz w:val="20"/>
          <w:szCs w:val="20"/>
        </w:rPr>
        <w:t xml:space="preserve"> </w:t>
      </w:r>
      <w:r w:rsidRPr="000D5F98">
        <w:rPr>
          <w:sz w:val="20"/>
          <w:szCs w:val="20"/>
          <w:lang w:val="en-US"/>
        </w:rPr>
        <w:t>Professional</w:t>
      </w:r>
      <w:r w:rsidRPr="000D5F98">
        <w:rPr>
          <w:sz w:val="20"/>
          <w:szCs w:val="20"/>
        </w:rPr>
        <w:t xml:space="preserve"> 10</w:t>
      </w:r>
    </w:p>
    <w:p w:rsidR="008C5BB4" w:rsidRPr="000D5F98" w:rsidRDefault="008C5BB4" w:rsidP="008C5BB4">
      <w:pPr>
        <w:spacing w:before="0" w:beforeAutospacing="0" w:after="0" w:afterAutospacing="0"/>
        <w:ind w:firstLine="709"/>
        <w:rPr>
          <w:sz w:val="20"/>
          <w:szCs w:val="20"/>
        </w:rPr>
      </w:pPr>
      <w:r w:rsidRPr="000D5F98">
        <w:rPr>
          <w:sz w:val="20"/>
          <w:szCs w:val="20"/>
        </w:rPr>
        <w:t>ПО браузер – приложение операционной системы, предназначенное для просмотра Web-страниц</w:t>
      </w:r>
    </w:p>
    <w:p w:rsidR="008C5BB4" w:rsidRPr="000D5F98" w:rsidRDefault="008C5BB4" w:rsidP="008C5BB4">
      <w:pPr>
        <w:spacing w:before="0" w:beforeAutospacing="0" w:after="0" w:afterAutospacing="0"/>
        <w:ind w:firstLine="709"/>
        <w:rPr>
          <w:sz w:val="20"/>
          <w:szCs w:val="20"/>
        </w:rPr>
      </w:pPr>
      <w:r w:rsidRPr="000D5F98">
        <w:rPr>
          <w:sz w:val="20"/>
          <w:szCs w:val="20"/>
        </w:rPr>
        <w:lastRenderedPageBreak/>
        <w:t>Платформа проведения аттестационных процедур с использованием каналов связи (отечественное ПО)</w:t>
      </w:r>
    </w:p>
    <w:p w:rsidR="008C5BB4" w:rsidRPr="000D5F98" w:rsidRDefault="008C5BB4" w:rsidP="008C5BB4">
      <w:pPr>
        <w:spacing w:before="0" w:beforeAutospacing="0" w:after="0" w:afterAutospacing="0"/>
        <w:ind w:firstLine="709"/>
        <w:rPr>
          <w:sz w:val="20"/>
          <w:szCs w:val="20"/>
        </w:rPr>
      </w:pPr>
      <w:r w:rsidRPr="000D5F98">
        <w:rPr>
          <w:sz w:val="20"/>
          <w:szCs w:val="20"/>
        </w:rPr>
        <w:t xml:space="preserve">Платформа проведения </w:t>
      </w:r>
      <w:proofErr w:type="spellStart"/>
      <w:r w:rsidRPr="000D5F98">
        <w:rPr>
          <w:sz w:val="20"/>
          <w:szCs w:val="20"/>
        </w:rPr>
        <w:t>вебинаров</w:t>
      </w:r>
      <w:proofErr w:type="spellEnd"/>
      <w:r w:rsidRPr="000D5F98">
        <w:rPr>
          <w:sz w:val="20"/>
          <w:szCs w:val="20"/>
        </w:rPr>
        <w:t xml:space="preserve"> (отечественное ПО)</w:t>
      </w:r>
    </w:p>
    <w:p w:rsidR="008C5BB4" w:rsidRPr="000D5F98" w:rsidRDefault="008C5BB4" w:rsidP="008C5BB4">
      <w:pPr>
        <w:spacing w:before="0" w:beforeAutospacing="0" w:after="0" w:afterAutospacing="0"/>
        <w:ind w:firstLine="709"/>
        <w:rPr>
          <w:sz w:val="20"/>
          <w:szCs w:val="20"/>
        </w:rPr>
      </w:pPr>
      <w:r w:rsidRPr="000D5F98">
        <w:rPr>
          <w:sz w:val="20"/>
          <w:szCs w:val="20"/>
        </w:rPr>
        <w:t xml:space="preserve">Информационная технология. Онлайн тестирование цифровой платформы </w:t>
      </w:r>
      <w:proofErr w:type="spellStart"/>
      <w:r w:rsidRPr="000D5F98">
        <w:rPr>
          <w:sz w:val="20"/>
          <w:szCs w:val="20"/>
        </w:rPr>
        <w:t>Ровеб</w:t>
      </w:r>
      <w:proofErr w:type="spellEnd"/>
      <w:r w:rsidRPr="000D5F98">
        <w:rPr>
          <w:sz w:val="20"/>
          <w:szCs w:val="20"/>
        </w:rPr>
        <w:t xml:space="preserve"> (отечественное ПО)</w:t>
      </w:r>
    </w:p>
    <w:p w:rsidR="008C5BB4" w:rsidRPr="000D5F98" w:rsidRDefault="008C5BB4" w:rsidP="008C5BB4">
      <w:pPr>
        <w:spacing w:before="0" w:beforeAutospacing="0" w:after="0" w:afterAutospacing="0"/>
        <w:ind w:firstLine="709"/>
        <w:rPr>
          <w:sz w:val="20"/>
          <w:szCs w:val="20"/>
        </w:rPr>
      </w:pPr>
      <w:r w:rsidRPr="000D5F98">
        <w:rPr>
          <w:sz w:val="20"/>
          <w:szCs w:val="20"/>
        </w:rPr>
        <w:t>Электронный информационный ресурс. Экспертный интеллектуальный информационный робот Аттестация асессоров (отечественное ПО)</w:t>
      </w:r>
    </w:p>
    <w:p w:rsidR="008C5BB4" w:rsidRPr="000D5F98" w:rsidRDefault="008C5BB4" w:rsidP="008C5BB4">
      <w:pPr>
        <w:spacing w:before="0" w:beforeAutospacing="0" w:after="0" w:afterAutospacing="0"/>
        <w:ind w:firstLine="709"/>
        <w:rPr>
          <w:sz w:val="20"/>
          <w:szCs w:val="20"/>
        </w:rPr>
      </w:pPr>
      <w:r w:rsidRPr="000D5F98">
        <w:rPr>
          <w:sz w:val="20"/>
          <w:szCs w:val="20"/>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8C5BB4" w:rsidRPr="000D5F98" w:rsidRDefault="008C5BB4" w:rsidP="008C5BB4">
      <w:pPr>
        <w:spacing w:before="0" w:beforeAutospacing="0" w:after="0" w:afterAutospacing="0"/>
        <w:ind w:firstLine="709"/>
        <w:rPr>
          <w:sz w:val="20"/>
          <w:szCs w:val="20"/>
        </w:rPr>
      </w:pPr>
      <w:r w:rsidRPr="000D5F98">
        <w:rPr>
          <w:sz w:val="20"/>
          <w:szCs w:val="20"/>
        </w:rPr>
        <w:t>Электронный информационный ресурс «Личная студия о</w:t>
      </w:r>
      <w:r>
        <w:rPr>
          <w:sz w:val="20"/>
          <w:szCs w:val="20"/>
        </w:rPr>
        <w:t>бучающегося» (отечественное ПО)</w:t>
      </w:r>
    </w:p>
    <w:p w:rsidR="008C5BB4" w:rsidRPr="000D5F98" w:rsidRDefault="008C5BB4" w:rsidP="008C5BB4">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0D5F98">
        <w:rPr>
          <w:i/>
          <w:sz w:val="20"/>
          <w:szCs w:val="20"/>
        </w:rPr>
        <w:t>Свободно распространяемое программное обеспечение (в том числе отечественного производства):</w:t>
      </w:r>
    </w:p>
    <w:p w:rsidR="008C5BB4" w:rsidRPr="000D5F98" w:rsidRDefault="008C5BB4" w:rsidP="008C5BB4">
      <w:pPr>
        <w:spacing w:before="0" w:beforeAutospacing="0" w:after="0" w:afterAutospacing="0"/>
        <w:ind w:firstLine="709"/>
        <w:rPr>
          <w:sz w:val="20"/>
          <w:szCs w:val="20"/>
        </w:rPr>
      </w:pPr>
      <w:r w:rsidRPr="000D5F98">
        <w:rPr>
          <w:sz w:val="20"/>
          <w:szCs w:val="20"/>
        </w:rPr>
        <w:t>Мой Офис Веб-редакторы https://edit.myoffice.ru (отечественное ПО)</w:t>
      </w:r>
    </w:p>
    <w:p w:rsidR="008C5BB4" w:rsidRPr="000D5F98" w:rsidRDefault="008C5BB4" w:rsidP="008C5BB4">
      <w:pPr>
        <w:spacing w:before="0" w:beforeAutospacing="0" w:after="0" w:afterAutospacing="0"/>
        <w:ind w:firstLine="709"/>
        <w:rPr>
          <w:sz w:val="20"/>
          <w:szCs w:val="20"/>
          <w:lang w:val="en-US"/>
        </w:rPr>
      </w:pPr>
      <w:r w:rsidRPr="000D5F98">
        <w:rPr>
          <w:sz w:val="20"/>
          <w:szCs w:val="20"/>
        </w:rPr>
        <w:t>ПО</w:t>
      </w:r>
      <w:r w:rsidRPr="000D5F98">
        <w:rPr>
          <w:sz w:val="20"/>
          <w:szCs w:val="20"/>
          <w:lang w:val="en-US"/>
        </w:rPr>
        <w:t xml:space="preserve"> OpenOffice.Org Calc. </w:t>
      </w:r>
    </w:p>
    <w:p w:rsidR="008C5BB4" w:rsidRPr="000D5F98" w:rsidRDefault="009F0032" w:rsidP="008C5BB4">
      <w:pPr>
        <w:spacing w:before="0" w:beforeAutospacing="0" w:after="0" w:afterAutospacing="0"/>
        <w:ind w:firstLine="709"/>
        <w:rPr>
          <w:sz w:val="20"/>
          <w:szCs w:val="20"/>
          <w:lang w:val="en-US"/>
        </w:rPr>
      </w:pPr>
      <w:hyperlink r:id="rId7" w:history="1">
        <w:r w:rsidR="008C5BB4" w:rsidRPr="000D5F98">
          <w:rPr>
            <w:sz w:val="20"/>
            <w:szCs w:val="20"/>
            <w:lang w:val="en-US"/>
          </w:rPr>
          <w:t>http://qsp.su/tools/onlinehelp/about_license_gpl_russian.html</w:t>
        </w:r>
      </w:hyperlink>
      <w:r w:rsidR="008C5BB4" w:rsidRPr="000D5F98">
        <w:rPr>
          <w:sz w:val="20"/>
          <w:szCs w:val="20"/>
          <w:lang w:val="en-US"/>
        </w:rPr>
        <w:t xml:space="preserve"> </w:t>
      </w:r>
    </w:p>
    <w:p w:rsidR="008C5BB4" w:rsidRPr="000D5F98" w:rsidRDefault="008C5BB4" w:rsidP="008C5BB4">
      <w:pPr>
        <w:spacing w:before="0" w:beforeAutospacing="0" w:after="0" w:afterAutospacing="0"/>
        <w:ind w:firstLine="709"/>
        <w:rPr>
          <w:sz w:val="20"/>
          <w:szCs w:val="20"/>
        </w:rPr>
      </w:pPr>
      <w:r w:rsidRPr="000D5F98">
        <w:rPr>
          <w:sz w:val="20"/>
          <w:szCs w:val="20"/>
        </w:rPr>
        <w:t xml:space="preserve">ПО </w:t>
      </w:r>
      <w:proofErr w:type="spellStart"/>
      <w:r w:rsidRPr="000D5F98">
        <w:rPr>
          <w:sz w:val="20"/>
          <w:szCs w:val="20"/>
        </w:rPr>
        <w:t>OpenOffice.Org.Base</w:t>
      </w:r>
      <w:proofErr w:type="spellEnd"/>
    </w:p>
    <w:p w:rsidR="008C5BB4" w:rsidRPr="000D5F98" w:rsidRDefault="009F0032" w:rsidP="008C5BB4">
      <w:pPr>
        <w:spacing w:before="0" w:beforeAutospacing="0" w:after="0" w:afterAutospacing="0"/>
        <w:ind w:firstLine="709"/>
        <w:rPr>
          <w:sz w:val="20"/>
          <w:szCs w:val="20"/>
        </w:rPr>
      </w:pPr>
      <w:hyperlink r:id="rId8" w:history="1">
        <w:r w:rsidR="008C5BB4" w:rsidRPr="000D5F98">
          <w:rPr>
            <w:sz w:val="20"/>
            <w:szCs w:val="20"/>
          </w:rPr>
          <w:t>http://qsp.su/tools/onlinehelp/about_license_gpl_russian.html</w:t>
        </w:r>
      </w:hyperlink>
    </w:p>
    <w:p w:rsidR="008C5BB4" w:rsidRPr="000D5F98" w:rsidRDefault="008C5BB4" w:rsidP="008C5BB4">
      <w:pPr>
        <w:spacing w:before="0" w:beforeAutospacing="0" w:after="0" w:afterAutospacing="0"/>
        <w:ind w:firstLine="709"/>
        <w:rPr>
          <w:sz w:val="20"/>
          <w:szCs w:val="20"/>
          <w:lang w:val="en-US"/>
        </w:rPr>
      </w:pPr>
      <w:r w:rsidRPr="000D5F98">
        <w:rPr>
          <w:sz w:val="20"/>
          <w:szCs w:val="20"/>
        </w:rPr>
        <w:t>ПО</w:t>
      </w:r>
      <w:r w:rsidRPr="000D5F98">
        <w:rPr>
          <w:sz w:val="20"/>
          <w:szCs w:val="20"/>
          <w:lang w:val="en-US"/>
        </w:rPr>
        <w:t xml:space="preserve"> </w:t>
      </w:r>
      <w:proofErr w:type="spellStart"/>
      <w:r w:rsidRPr="000D5F98">
        <w:rPr>
          <w:sz w:val="20"/>
          <w:szCs w:val="20"/>
          <w:lang w:val="en-US"/>
        </w:rPr>
        <w:t>OpenOffice.org.Impress</w:t>
      </w:r>
      <w:proofErr w:type="spellEnd"/>
      <w:r w:rsidRPr="000D5F98">
        <w:rPr>
          <w:sz w:val="20"/>
          <w:szCs w:val="20"/>
          <w:lang w:val="en-US"/>
        </w:rPr>
        <w:t xml:space="preserve"> </w:t>
      </w:r>
    </w:p>
    <w:p w:rsidR="008C5BB4" w:rsidRPr="000D5F98" w:rsidRDefault="009F0032" w:rsidP="008C5BB4">
      <w:pPr>
        <w:spacing w:before="0" w:beforeAutospacing="0" w:after="0" w:afterAutospacing="0"/>
        <w:ind w:firstLine="709"/>
        <w:rPr>
          <w:sz w:val="20"/>
          <w:szCs w:val="20"/>
          <w:lang w:val="en-US"/>
        </w:rPr>
      </w:pPr>
      <w:hyperlink r:id="rId9" w:history="1">
        <w:r w:rsidR="008C5BB4" w:rsidRPr="000D5F98">
          <w:rPr>
            <w:sz w:val="20"/>
            <w:szCs w:val="20"/>
            <w:lang w:val="en-US"/>
          </w:rPr>
          <w:t>http://qsp.su/tools/onlinehelp/about_license_gpl_russian.html</w:t>
        </w:r>
      </w:hyperlink>
      <w:r w:rsidR="008C5BB4" w:rsidRPr="000D5F98">
        <w:rPr>
          <w:sz w:val="20"/>
          <w:szCs w:val="20"/>
          <w:lang w:val="en-US"/>
        </w:rPr>
        <w:t xml:space="preserve"> </w:t>
      </w:r>
    </w:p>
    <w:p w:rsidR="008C5BB4" w:rsidRPr="000D5F98" w:rsidRDefault="008C5BB4" w:rsidP="008C5BB4">
      <w:pPr>
        <w:spacing w:before="0" w:beforeAutospacing="0" w:after="0" w:afterAutospacing="0"/>
        <w:ind w:firstLine="709"/>
        <w:rPr>
          <w:sz w:val="20"/>
          <w:szCs w:val="20"/>
          <w:lang w:val="en-US"/>
        </w:rPr>
      </w:pPr>
      <w:r w:rsidRPr="000D5F98">
        <w:rPr>
          <w:sz w:val="20"/>
          <w:szCs w:val="20"/>
        </w:rPr>
        <w:t>ПО</w:t>
      </w:r>
      <w:r w:rsidRPr="000D5F98">
        <w:rPr>
          <w:sz w:val="20"/>
          <w:szCs w:val="20"/>
          <w:lang w:val="en-US"/>
        </w:rPr>
        <w:t xml:space="preserve"> OpenOffice.Org Writer </w:t>
      </w:r>
    </w:p>
    <w:p w:rsidR="008C5BB4" w:rsidRPr="000D5F98" w:rsidRDefault="009F0032" w:rsidP="008C5BB4">
      <w:pPr>
        <w:spacing w:before="0" w:beforeAutospacing="0" w:after="0" w:afterAutospacing="0"/>
        <w:ind w:firstLine="709"/>
        <w:rPr>
          <w:sz w:val="20"/>
          <w:szCs w:val="20"/>
          <w:lang w:val="en-US"/>
        </w:rPr>
      </w:pPr>
      <w:hyperlink r:id="rId10" w:history="1">
        <w:r w:rsidR="008C5BB4" w:rsidRPr="000D5F98">
          <w:rPr>
            <w:sz w:val="20"/>
            <w:szCs w:val="20"/>
            <w:lang w:val="en-US"/>
          </w:rPr>
          <w:t>http://qsp.su/tools/onlinehelp/about_license_gpl_russian.html</w:t>
        </w:r>
      </w:hyperlink>
    </w:p>
    <w:p w:rsidR="008C5BB4" w:rsidRPr="000D5F98" w:rsidRDefault="008C5BB4" w:rsidP="008C5BB4">
      <w:pPr>
        <w:spacing w:before="0" w:beforeAutospacing="0" w:after="0" w:afterAutospacing="0"/>
        <w:ind w:firstLine="709"/>
        <w:rPr>
          <w:sz w:val="20"/>
          <w:szCs w:val="20"/>
          <w:lang w:val="en-US"/>
        </w:rPr>
      </w:pPr>
      <w:r w:rsidRPr="000D5F98">
        <w:rPr>
          <w:sz w:val="20"/>
          <w:szCs w:val="20"/>
        </w:rPr>
        <w:t>ПО</w:t>
      </w:r>
      <w:r w:rsidRPr="000D5F98">
        <w:rPr>
          <w:sz w:val="20"/>
          <w:szCs w:val="20"/>
          <w:lang w:val="en-US"/>
        </w:rPr>
        <w:t xml:space="preserve"> Open Office.org Draw</w:t>
      </w:r>
    </w:p>
    <w:p w:rsidR="008C5BB4" w:rsidRPr="000D5F98" w:rsidRDefault="009F0032" w:rsidP="008C5BB4">
      <w:pPr>
        <w:spacing w:before="0" w:beforeAutospacing="0" w:after="0" w:afterAutospacing="0"/>
        <w:ind w:firstLine="709"/>
        <w:rPr>
          <w:sz w:val="20"/>
          <w:szCs w:val="20"/>
          <w:lang w:val="en-US"/>
        </w:rPr>
      </w:pPr>
      <w:hyperlink r:id="rId11" w:history="1">
        <w:r w:rsidR="008C5BB4" w:rsidRPr="000D5F98">
          <w:rPr>
            <w:sz w:val="20"/>
            <w:szCs w:val="20"/>
            <w:lang w:val="en-US"/>
          </w:rPr>
          <w:t>http://qsp.su/tools/onlinehelp/about_license_gpl_russian.html</w:t>
        </w:r>
      </w:hyperlink>
    </w:p>
    <w:p w:rsidR="008C5BB4" w:rsidRPr="000D5F98" w:rsidRDefault="008C5BB4" w:rsidP="008C5BB4">
      <w:pPr>
        <w:spacing w:before="0" w:beforeAutospacing="0" w:after="0" w:afterAutospacing="0"/>
        <w:ind w:firstLine="709"/>
        <w:rPr>
          <w:sz w:val="20"/>
          <w:szCs w:val="20"/>
        </w:rPr>
      </w:pPr>
      <w:r w:rsidRPr="000D5F98">
        <w:rPr>
          <w:sz w:val="20"/>
          <w:szCs w:val="20"/>
        </w:rPr>
        <w:t xml:space="preserve">ПО «Блокнот» - стандартное приложение операционной системы (MS </w:t>
      </w:r>
      <w:proofErr w:type="spellStart"/>
      <w:r w:rsidRPr="000D5F98">
        <w:rPr>
          <w:sz w:val="20"/>
          <w:szCs w:val="20"/>
        </w:rPr>
        <w:t>Windows</w:t>
      </w:r>
      <w:proofErr w:type="spellEnd"/>
      <w:r w:rsidRPr="000D5F98">
        <w:rPr>
          <w:sz w:val="20"/>
          <w:szCs w:val="20"/>
        </w:rPr>
        <w:t xml:space="preserve">, </w:t>
      </w:r>
      <w:proofErr w:type="spellStart"/>
      <w:r w:rsidRPr="000D5F98">
        <w:rPr>
          <w:sz w:val="20"/>
          <w:szCs w:val="20"/>
        </w:rPr>
        <w:t>Android</w:t>
      </w:r>
      <w:proofErr w:type="spellEnd"/>
      <w:r w:rsidRPr="000D5F98">
        <w:rPr>
          <w:sz w:val="20"/>
          <w:szCs w:val="20"/>
        </w:rPr>
        <w:t xml:space="preserve"> и т.д.), </w:t>
      </w:r>
    </w:p>
    <w:p w:rsidR="008C5BB4" w:rsidRPr="000D5F98" w:rsidRDefault="008C5BB4" w:rsidP="008C5BB4">
      <w:pPr>
        <w:spacing w:before="0" w:beforeAutospacing="0" w:after="0" w:afterAutospacing="0"/>
        <w:ind w:firstLine="709"/>
        <w:rPr>
          <w:sz w:val="20"/>
          <w:szCs w:val="20"/>
        </w:rPr>
      </w:pPr>
      <w:r w:rsidRPr="000D5F98">
        <w:rPr>
          <w:sz w:val="20"/>
          <w:szCs w:val="20"/>
        </w:rPr>
        <w:t>предназна</w:t>
      </w:r>
      <w:r>
        <w:rPr>
          <w:sz w:val="20"/>
          <w:szCs w:val="20"/>
        </w:rPr>
        <w:t xml:space="preserve">ченное для работы с текстами;  </w:t>
      </w:r>
    </w:p>
    <w:p w:rsidR="008C5BB4" w:rsidRPr="000D5F98" w:rsidRDefault="008C5BB4" w:rsidP="008C5BB4">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0D5F98">
        <w:rPr>
          <w:i/>
          <w:sz w:val="20"/>
          <w:szCs w:val="20"/>
        </w:rPr>
        <w:t>Современные профессиональные базы данных:</w:t>
      </w:r>
    </w:p>
    <w:p w:rsidR="0096447E" w:rsidRPr="0096447E" w:rsidRDefault="0096447E" w:rsidP="0096447E">
      <w:pPr>
        <w:spacing w:before="0" w:beforeAutospacing="0" w:after="0" w:afterAutospacing="0"/>
        <w:ind w:firstLine="709"/>
        <w:rPr>
          <w:sz w:val="20"/>
          <w:szCs w:val="20"/>
        </w:rPr>
      </w:pPr>
      <w:r w:rsidRPr="0096447E">
        <w:rPr>
          <w:sz w:val="20"/>
          <w:szCs w:val="20"/>
        </w:rPr>
        <w:t xml:space="preserve">Реестр профессиональных стандартов https://profstandart.rosmintrud.ru/obshchiy-informatsionnyy-blok/natsionalnyy-reestr-professionalnykh-standartov/reestr-professionalnykh-standartov/ </w:t>
      </w:r>
    </w:p>
    <w:p w:rsidR="0096447E" w:rsidRPr="0096447E" w:rsidRDefault="0096447E" w:rsidP="0096447E">
      <w:pPr>
        <w:spacing w:before="0" w:beforeAutospacing="0" w:after="0" w:afterAutospacing="0"/>
        <w:ind w:firstLine="709"/>
        <w:rPr>
          <w:sz w:val="20"/>
          <w:szCs w:val="20"/>
        </w:rPr>
      </w:pPr>
      <w:r w:rsidRPr="0096447E">
        <w:rPr>
          <w:sz w:val="20"/>
          <w:szCs w:val="20"/>
        </w:rPr>
        <w:t xml:space="preserve">Реестр студентов/ординаторов/аспирантов/ассистентов-стажеров https://www.mos.ru/karta-moskvicha/services-proverka-grazhdanina-v-reestre-studentov/ </w:t>
      </w:r>
    </w:p>
    <w:p w:rsidR="0096447E" w:rsidRPr="0096447E" w:rsidRDefault="0096447E" w:rsidP="0096447E">
      <w:pPr>
        <w:spacing w:before="0" w:beforeAutospacing="0" w:after="0" w:afterAutospacing="0"/>
        <w:ind w:firstLine="709"/>
        <w:rPr>
          <w:sz w:val="20"/>
          <w:szCs w:val="20"/>
        </w:rPr>
      </w:pPr>
      <w:r w:rsidRPr="0096447E">
        <w:rPr>
          <w:sz w:val="20"/>
          <w:szCs w:val="20"/>
        </w:rPr>
        <w:t xml:space="preserve">Конституция РФ - http://www.constitution.ru/ </w:t>
      </w:r>
    </w:p>
    <w:p w:rsidR="0096447E" w:rsidRPr="0096447E" w:rsidRDefault="0096447E" w:rsidP="0096447E">
      <w:pPr>
        <w:spacing w:before="0" w:beforeAutospacing="0" w:after="0" w:afterAutospacing="0"/>
        <w:ind w:firstLine="709"/>
        <w:rPr>
          <w:sz w:val="20"/>
          <w:szCs w:val="20"/>
        </w:rPr>
      </w:pPr>
      <w:r w:rsidRPr="0096447E">
        <w:rPr>
          <w:sz w:val="20"/>
          <w:szCs w:val="20"/>
        </w:rPr>
        <w:t>Общероссийская общественная организация «Ассоциация Юристов России» - http://www.alrf.ru/</w:t>
      </w:r>
    </w:p>
    <w:p w:rsidR="0096447E" w:rsidRPr="0096447E" w:rsidRDefault="0096447E" w:rsidP="0096447E">
      <w:pPr>
        <w:spacing w:before="0" w:beforeAutospacing="0" w:after="0" w:afterAutospacing="0"/>
        <w:ind w:firstLine="709"/>
        <w:rPr>
          <w:sz w:val="20"/>
          <w:szCs w:val="20"/>
        </w:rPr>
      </w:pPr>
      <w:r w:rsidRPr="0096447E">
        <w:rPr>
          <w:sz w:val="20"/>
          <w:szCs w:val="20"/>
        </w:rPr>
        <w:t>Государственная Дума РФ- http://www.duma.gov.ru</w:t>
      </w:r>
    </w:p>
    <w:p w:rsidR="0096447E" w:rsidRPr="0096447E" w:rsidRDefault="0096447E" w:rsidP="0096447E">
      <w:pPr>
        <w:spacing w:before="0" w:beforeAutospacing="0" w:after="0" w:afterAutospacing="0"/>
        <w:ind w:firstLine="709"/>
        <w:rPr>
          <w:sz w:val="20"/>
          <w:szCs w:val="20"/>
        </w:rPr>
      </w:pPr>
      <w:r w:rsidRPr="0096447E">
        <w:rPr>
          <w:sz w:val="20"/>
          <w:szCs w:val="20"/>
        </w:rPr>
        <w:t xml:space="preserve">Федеральная палата адвокатов- http://fparf.ru </w:t>
      </w:r>
    </w:p>
    <w:p w:rsidR="0096447E" w:rsidRPr="0096447E" w:rsidRDefault="0096447E" w:rsidP="0096447E">
      <w:pPr>
        <w:spacing w:before="0" w:beforeAutospacing="0" w:after="0" w:afterAutospacing="0"/>
        <w:ind w:firstLine="709"/>
        <w:rPr>
          <w:sz w:val="20"/>
          <w:szCs w:val="20"/>
        </w:rPr>
      </w:pPr>
      <w:r w:rsidRPr="0096447E">
        <w:rPr>
          <w:sz w:val="20"/>
          <w:szCs w:val="20"/>
        </w:rPr>
        <w:t xml:space="preserve">Адвокатская палата города Москвы- http://www.advokatymoscow.ru </w:t>
      </w:r>
    </w:p>
    <w:p w:rsidR="0096447E" w:rsidRPr="0096447E" w:rsidRDefault="0096447E" w:rsidP="0096447E">
      <w:pPr>
        <w:spacing w:before="0" w:beforeAutospacing="0" w:after="0" w:afterAutospacing="0"/>
        <w:ind w:firstLine="709"/>
        <w:rPr>
          <w:sz w:val="20"/>
          <w:szCs w:val="20"/>
        </w:rPr>
      </w:pPr>
      <w:r w:rsidRPr="0096447E">
        <w:rPr>
          <w:sz w:val="20"/>
          <w:szCs w:val="20"/>
        </w:rPr>
        <w:t xml:space="preserve">Конституционный суд РФ - http://www.ksrf.ru </w:t>
      </w:r>
    </w:p>
    <w:p w:rsidR="0096447E" w:rsidRPr="0096447E" w:rsidRDefault="0096447E" w:rsidP="0096447E">
      <w:pPr>
        <w:spacing w:before="0" w:beforeAutospacing="0" w:after="0" w:afterAutospacing="0"/>
        <w:ind w:firstLine="709"/>
        <w:rPr>
          <w:sz w:val="20"/>
          <w:szCs w:val="20"/>
        </w:rPr>
      </w:pPr>
      <w:r w:rsidRPr="0096447E">
        <w:rPr>
          <w:sz w:val="20"/>
          <w:szCs w:val="20"/>
        </w:rPr>
        <w:t>Верховный Суд Российской Федерации - http://www.vsrf.ru</w:t>
      </w:r>
    </w:p>
    <w:p w:rsidR="0096447E" w:rsidRPr="0096447E" w:rsidRDefault="0096447E" w:rsidP="0096447E">
      <w:pPr>
        <w:spacing w:before="0" w:beforeAutospacing="0" w:after="0" w:afterAutospacing="0"/>
        <w:ind w:firstLine="709"/>
        <w:rPr>
          <w:sz w:val="20"/>
          <w:szCs w:val="20"/>
        </w:rPr>
      </w:pPr>
      <w:r w:rsidRPr="0096447E">
        <w:rPr>
          <w:sz w:val="20"/>
          <w:szCs w:val="20"/>
        </w:rPr>
        <w:t xml:space="preserve">Федеральные Арбитражные Суды Российской Федерации - http://www.arbitr.ru </w:t>
      </w:r>
    </w:p>
    <w:p w:rsidR="0096447E" w:rsidRPr="0096447E" w:rsidRDefault="0096447E" w:rsidP="0096447E">
      <w:pPr>
        <w:spacing w:before="0" w:beforeAutospacing="0" w:after="0" w:afterAutospacing="0"/>
        <w:ind w:firstLine="709"/>
        <w:rPr>
          <w:sz w:val="20"/>
          <w:szCs w:val="20"/>
        </w:rPr>
      </w:pPr>
      <w:r w:rsidRPr="0096447E">
        <w:rPr>
          <w:sz w:val="20"/>
          <w:szCs w:val="20"/>
        </w:rPr>
        <w:t>Федеральная служба по труду и занятости (</w:t>
      </w:r>
      <w:proofErr w:type="spellStart"/>
      <w:r w:rsidRPr="0096447E">
        <w:rPr>
          <w:sz w:val="20"/>
          <w:szCs w:val="20"/>
        </w:rPr>
        <w:t>Роструд</w:t>
      </w:r>
      <w:proofErr w:type="spellEnd"/>
      <w:r w:rsidRPr="0096447E">
        <w:rPr>
          <w:sz w:val="20"/>
          <w:szCs w:val="20"/>
        </w:rPr>
        <w:t xml:space="preserve">) - www.rostrud.ru </w:t>
      </w:r>
    </w:p>
    <w:p w:rsidR="0096447E" w:rsidRPr="0096447E" w:rsidRDefault="0096447E" w:rsidP="0096447E">
      <w:pPr>
        <w:spacing w:before="0" w:beforeAutospacing="0" w:after="0" w:afterAutospacing="0"/>
        <w:ind w:firstLine="709"/>
        <w:rPr>
          <w:sz w:val="20"/>
          <w:szCs w:val="20"/>
        </w:rPr>
      </w:pPr>
      <w:r w:rsidRPr="0096447E">
        <w:rPr>
          <w:sz w:val="20"/>
          <w:szCs w:val="20"/>
        </w:rPr>
        <w:t xml:space="preserve">Федерация независимых профсоюзов России - http://www.finpr.ru </w:t>
      </w:r>
    </w:p>
    <w:p w:rsidR="008C5BB4" w:rsidRPr="000D5F98" w:rsidRDefault="0096447E" w:rsidP="0096447E">
      <w:pPr>
        <w:spacing w:before="0" w:beforeAutospacing="0" w:after="0" w:afterAutospacing="0"/>
        <w:ind w:firstLine="709"/>
        <w:rPr>
          <w:sz w:val="20"/>
          <w:szCs w:val="20"/>
        </w:rPr>
      </w:pPr>
      <w:r w:rsidRPr="0096447E">
        <w:rPr>
          <w:sz w:val="20"/>
          <w:szCs w:val="20"/>
        </w:rPr>
        <w:t xml:space="preserve">Пенсионный фонд Российской Федерации - http://www.pfrf.ru </w:t>
      </w:r>
      <w:r w:rsidR="008C5BB4">
        <w:rPr>
          <w:sz w:val="20"/>
          <w:szCs w:val="20"/>
        </w:rPr>
        <w:t xml:space="preserve"> </w:t>
      </w:r>
    </w:p>
    <w:p w:rsidR="008C5BB4" w:rsidRPr="000D5F98" w:rsidRDefault="008C5BB4" w:rsidP="008C5BB4">
      <w:pPr>
        <w:spacing w:before="0" w:beforeAutospacing="0" w:after="0" w:afterAutospacing="0"/>
        <w:ind w:firstLine="709"/>
        <w:rPr>
          <w:sz w:val="20"/>
          <w:szCs w:val="20"/>
        </w:rPr>
      </w:pPr>
      <w:r w:rsidRPr="000D5F98">
        <w:rPr>
          <w:sz w:val="20"/>
          <w:szCs w:val="20"/>
        </w:rPr>
        <w:t xml:space="preserve">Научная электронная библиотека. </w:t>
      </w:r>
      <w:r w:rsidRPr="000D5F98">
        <w:rPr>
          <w:sz w:val="20"/>
          <w:szCs w:val="20"/>
          <w:lang w:val="en-US"/>
        </w:rPr>
        <w:t>http</w:t>
      </w:r>
      <w:r w:rsidRPr="000D5F98">
        <w:rPr>
          <w:sz w:val="20"/>
          <w:szCs w:val="20"/>
        </w:rPr>
        <w:t>://</w:t>
      </w:r>
      <w:proofErr w:type="spellStart"/>
      <w:r w:rsidRPr="000D5F98">
        <w:rPr>
          <w:sz w:val="20"/>
          <w:szCs w:val="20"/>
          <w:lang w:val="en-US"/>
        </w:rPr>
        <w:t>elibrary</w:t>
      </w:r>
      <w:proofErr w:type="spellEnd"/>
      <w:r w:rsidRPr="000D5F98">
        <w:rPr>
          <w:sz w:val="20"/>
          <w:szCs w:val="20"/>
        </w:rPr>
        <w:t>.</w:t>
      </w:r>
      <w:proofErr w:type="spellStart"/>
      <w:r w:rsidRPr="000D5F98">
        <w:rPr>
          <w:sz w:val="20"/>
          <w:szCs w:val="20"/>
          <w:lang w:val="en-US"/>
        </w:rPr>
        <w:t>ru</w:t>
      </w:r>
      <w:proofErr w:type="spellEnd"/>
    </w:p>
    <w:p w:rsidR="008C5BB4" w:rsidRPr="000D5F98" w:rsidRDefault="008C5BB4" w:rsidP="008C5BB4">
      <w:pPr>
        <w:spacing w:before="0" w:beforeAutospacing="0" w:after="0" w:afterAutospacing="0"/>
        <w:ind w:firstLine="709"/>
        <w:rPr>
          <w:sz w:val="20"/>
          <w:szCs w:val="20"/>
        </w:rPr>
      </w:pPr>
      <w:r w:rsidRPr="000D5F98">
        <w:rPr>
          <w:sz w:val="20"/>
          <w:szCs w:val="20"/>
        </w:rPr>
        <w:t xml:space="preserve">Электронно-библиотечная система </w:t>
      </w:r>
      <w:proofErr w:type="spellStart"/>
      <w:r w:rsidRPr="000D5F98">
        <w:rPr>
          <w:sz w:val="20"/>
          <w:szCs w:val="20"/>
          <w:lang w:val="en-US"/>
        </w:rPr>
        <w:t>IPRbooks</w:t>
      </w:r>
      <w:proofErr w:type="spellEnd"/>
      <w:r w:rsidRPr="000D5F98">
        <w:rPr>
          <w:sz w:val="20"/>
          <w:szCs w:val="20"/>
        </w:rPr>
        <w:t xml:space="preserve"> (ЭБС </w:t>
      </w:r>
      <w:proofErr w:type="spellStart"/>
      <w:r w:rsidRPr="000D5F98">
        <w:rPr>
          <w:sz w:val="20"/>
          <w:szCs w:val="20"/>
          <w:lang w:val="en-US"/>
        </w:rPr>
        <w:t>IPRbooks</w:t>
      </w:r>
      <w:proofErr w:type="spellEnd"/>
      <w:r>
        <w:rPr>
          <w:sz w:val="20"/>
          <w:szCs w:val="20"/>
        </w:rPr>
        <w:t xml:space="preserve">) – </w:t>
      </w:r>
      <w:r w:rsidRPr="000D5F98">
        <w:rPr>
          <w:sz w:val="20"/>
          <w:szCs w:val="20"/>
        </w:rPr>
        <w:t>электронная биб</w:t>
      </w:r>
      <w:r>
        <w:rPr>
          <w:sz w:val="20"/>
          <w:szCs w:val="20"/>
        </w:rPr>
        <w:t xml:space="preserve">лиотека по всем отраслям знаний </w:t>
      </w:r>
      <w:r w:rsidRPr="000D5F98">
        <w:rPr>
          <w:sz w:val="20"/>
          <w:szCs w:val="20"/>
          <w:lang w:val="en-US"/>
        </w:rPr>
        <w:t>http</w:t>
      </w:r>
      <w:r w:rsidRPr="000D5F98">
        <w:rPr>
          <w:sz w:val="20"/>
          <w:szCs w:val="20"/>
        </w:rPr>
        <w:t>://</w:t>
      </w:r>
      <w:r w:rsidRPr="000D5F98">
        <w:rPr>
          <w:sz w:val="20"/>
          <w:szCs w:val="20"/>
          <w:lang w:val="en-US"/>
        </w:rPr>
        <w:t>www</w:t>
      </w:r>
      <w:r w:rsidRPr="000D5F98">
        <w:rPr>
          <w:sz w:val="20"/>
          <w:szCs w:val="20"/>
        </w:rPr>
        <w:t>.</w:t>
      </w:r>
      <w:proofErr w:type="spellStart"/>
      <w:r w:rsidRPr="000D5F98">
        <w:rPr>
          <w:sz w:val="20"/>
          <w:szCs w:val="20"/>
          <w:lang w:val="en-US"/>
        </w:rPr>
        <w:t>iprbookshop</w:t>
      </w:r>
      <w:proofErr w:type="spellEnd"/>
      <w:r w:rsidRPr="000D5F98">
        <w:rPr>
          <w:sz w:val="20"/>
          <w:szCs w:val="20"/>
        </w:rPr>
        <w:t>.</w:t>
      </w:r>
      <w:proofErr w:type="spellStart"/>
      <w:r w:rsidRPr="000D5F98">
        <w:rPr>
          <w:sz w:val="20"/>
          <w:szCs w:val="20"/>
          <w:lang w:val="en-US"/>
        </w:rPr>
        <w:t>ru</w:t>
      </w:r>
      <w:proofErr w:type="spellEnd"/>
    </w:p>
    <w:p w:rsidR="000F1D59" w:rsidRPr="00D52134" w:rsidRDefault="000F1D59" w:rsidP="000F1D59">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D52134">
        <w:rPr>
          <w:i/>
          <w:sz w:val="20"/>
          <w:szCs w:val="20"/>
        </w:rPr>
        <w:t>Информационно-справочные системы:</w:t>
      </w:r>
    </w:p>
    <w:p w:rsidR="000F1D59" w:rsidRPr="0048691E" w:rsidRDefault="000F1D59" w:rsidP="000F1D59">
      <w:pPr>
        <w:pStyle w:val="affffffffff0"/>
        <w:numPr>
          <w:ilvl w:val="0"/>
          <w:numId w:val="56"/>
        </w:numPr>
        <w:tabs>
          <w:tab w:val="left" w:pos="360"/>
          <w:tab w:val="left" w:pos="900"/>
          <w:tab w:val="left" w:pos="993"/>
          <w:tab w:val="left" w:pos="1134"/>
        </w:tabs>
        <w:suppressAutoHyphens/>
        <w:spacing w:before="0" w:beforeAutospacing="0" w:after="0" w:afterAutospacing="0"/>
        <w:ind w:hanging="720"/>
        <w:jc w:val="both"/>
        <w:rPr>
          <w:rFonts w:ascii="Times New Roman" w:hAnsi="Times New Roman"/>
          <w:sz w:val="20"/>
          <w:szCs w:val="20"/>
        </w:rPr>
      </w:pPr>
      <w:r w:rsidRPr="0048691E">
        <w:rPr>
          <w:rFonts w:ascii="Times New Roman" w:hAnsi="Times New Roman"/>
          <w:sz w:val="20"/>
          <w:szCs w:val="20"/>
        </w:rPr>
        <w:t xml:space="preserve">Справочно-правовая система «Гарант»; </w:t>
      </w:r>
    </w:p>
    <w:p w:rsidR="000F1D59" w:rsidRPr="00D52134" w:rsidRDefault="000F1D59" w:rsidP="000F1D59">
      <w:pPr>
        <w:pStyle w:val="affffffffff0"/>
        <w:numPr>
          <w:ilvl w:val="0"/>
          <w:numId w:val="56"/>
        </w:numPr>
        <w:tabs>
          <w:tab w:val="left" w:pos="360"/>
          <w:tab w:val="left" w:pos="900"/>
          <w:tab w:val="left" w:pos="993"/>
          <w:tab w:val="left" w:pos="1134"/>
        </w:tabs>
        <w:suppressAutoHyphens/>
        <w:spacing w:before="0" w:beforeAutospacing="0" w:after="0" w:afterAutospacing="0"/>
        <w:ind w:hanging="720"/>
        <w:jc w:val="both"/>
        <w:rPr>
          <w:rFonts w:ascii="Times New Roman" w:hAnsi="Times New Roman"/>
          <w:sz w:val="20"/>
          <w:szCs w:val="20"/>
        </w:rPr>
      </w:pPr>
      <w:r w:rsidRPr="0048691E">
        <w:rPr>
          <w:rFonts w:ascii="Times New Roman" w:hAnsi="Times New Roman"/>
          <w:sz w:val="20"/>
          <w:szCs w:val="20"/>
        </w:rPr>
        <w:t>Справочно-правовая система «Консультант Плюс».</w:t>
      </w:r>
    </w:p>
    <w:p w:rsidR="00841522" w:rsidRPr="008C5BB4" w:rsidRDefault="00841522" w:rsidP="008C5BB4"/>
    <w:sectPr w:rsidR="00841522" w:rsidRPr="008C5BB4" w:rsidSect="00986055">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PragmaticaCTT">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MS Sans Serif">
    <w:altName w:val="Arial"/>
    <w:panose1 w:val="00000000000000000000"/>
    <w:charset w:val="00"/>
    <w:family w:val="swiss"/>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TimesET">
    <w:altName w:val="Times New Roman"/>
    <w:charset w:val="00"/>
    <w:family w:val="auto"/>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Garamond">
    <w:panose1 w:val="02020404030301010803"/>
    <w:charset w:val="CC"/>
    <w:family w:val="roman"/>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Palatino Linotype">
    <w:panose1 w:val="02040502050505030304"/>
    <w:charset w:val="CC"/>
    <w:family w:val="roman"/>
    <w:pitch w:val="variable"/>
    <w:sig w:usb0="E0000287" w:usb1="40000013" w:usb2="00000000" w:usb3="00000000" w:csb0="0000019F" w:csb1="00000000"/>
  </w:font>
  <w:font w:name="BodoniCTT">
    <w:altName w:val="Times New Roman"/>
    <w:panose1 w:val="00000000000000000000"/>
    <w:charset w:val="00"/>
    <w:family w:val="auto"/>
    <w:notTrueType/>
    <w:pitch w:val="variable"/>
    <w:sig w:usb0="00000003" w:usb1="00000000" w:usb2="00000000" w:usb3="00000000" w:csb0="0000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Antiqu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CC"/>
    <w:family w:val="script"/>
    <w:pitch w:val="variable"/>
    <w:sig w:usb0="00000287" w:usb1="00000013"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Segoe UI">
    <w:panose1 w:val="020B0502040204020203"/>
    <w:charset w:val="CC"/>
    <w:family w:val="swiss"/>
    <w:pitch w:val="variable"/>
    <w:sig w:usb0="E4002EFF" w:usb1="C000E47F" w:usb2="00000009" w:usb3="00000000" w:csb0="000001F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Candara">
    <w:panose1 w:val="020E0502030303020204"/>
    <w:charset w:val="CC"/>
    <w:family w:val="swiss"/>
    <w:pitch w:val="variable"/>
    <w:sig w:usb0="A00002EF" w:usb1="4000A44B"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Myriad Pro">
    <w:altName w:val="Arial Unicode MS"/>
    <w:panose1 w:val="00000000000000000000"/>
    <w:charset w:val="00"/>
    <w:family w:val="swiss"/>
    <w:notTrueType/>
    <w:pitch w:val="variable"/>
    <w:sig w:usb0="00000003" w:usb1="00000000" w:usb2="00000000" w:usb3="00000000" w:csb0="00000001" w:csb1="00000000"/>
  </w:font>
  <w:font w:name="MS Reference Sans Serif">
    <w:panose1 w:val="020B0604030504040204"/>
    <w:charset w:val="CC"/>
    <w:family w:val="swiss"/>
    <w:pitch w:val="variable"/>
    <w:sig w:usb0="20000287" w:usb1="00000000" w:usb2="00000000" w:usb3="00000000" w:csb0="0000019F" w:csb1="00000000"/>
  </w:font>
  <w:font w:name="MS PMincho">
    <w:charset w:val="80"/>
    <w:family w:val="roman"/>
    <w:pitch w:val="variable"/>
    <w:sig w:usb0="E00002FF" w:usb1="6AC7FDFB" w:usb2="00000012" w:usb3="00000000" w:csb0="0002009F"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FreeSans">
    <w:altName w:val="Arial"/>
    <w:panose1 w:val="00000000000000000000"/>
    <w:charset w:val="CC"/>
    <w:family w:val="swiss"/>
    <w:notTrueType/>
    <w:pitch w:val="default"/>
    <w:sig w:usb0="00000201" w:usb1="00000000" w:usb2="00000000" w:usb3="00000000" w:csb0="00000004" w:csb1="00000000"/>
  </w:font>
  <w:font w:name="Times">
    <w:panose1 w:val="02020603050405020304"/>
    <w:charset w:val="CC"/>
    <w:family w:val="roman"/>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OpenSymbol">
    <w:altName w:val="Courier New"/>
    <w:charset w:val="00"/>
    <w:family w:val="auto"/>
    <w:pitch w:val="variable"/>
    <w:sig w:usb0="800000AF" w:usb1="1001ECEA" w:usb2="00000000" w:usb3="00000000" w:csb0="00000001" w:csb1="00000000"/>
  </w:font>
  <w:font w:name="Helvetica Neue">
    <w:altName w:val="Times New Roman"/>
    <w:panose1 w:val="00000000000000000000"/>
    <w:charset w:val="00"/>
    <w:family w:val="roman"/>
    <w:notTrueType/>
    <w:pitch w:val="default"/>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FFFFF7C"/>
    <w:lvl w:ilvl="0">
      <w:start w:val="1"/>
      <w:numFmt w:val="decimal"/>
      <w:pStyle w:val="a"/>
      <w:lvlText w:val="%1."/>
      <w:lvlJc w:val="left"/>
      <w:pPr>
        <w:tabs>
          <w:tab w:val="num" w:pos="1492"/>
        </w:tabs>
        <w:ind w:left="1492" w:hanging="360"/>
      </w:pPr>
      <w:rPr>
        <w:rFonts w:cs="Times New Roman"/>
      </w:rPr>
    </w:lvl>
  </w:abstractNum>
  <w:abstractNum w:abstractNumId="1" w15:restartNumberingAfterBreak="0">
    <w:nsid w:val="FFFFFF7E"/>
    <w:multiLevelType w:val="singleLevel"/>
    <w:tmpl w:val="FFFFFF7E"/>
    <w:lvl w:ilvl="0">
      <w:start w:val="1"/>
      <w:numFmt w:val="decimal"/>
      <w:pStyle w:val="3"/>
      <w:lvlText w:val="%1."/>
      <w:lvlJc w:val="left"/>
      <w:pPr>
        <w:tabs>
          <w:tab w:val="num" w:pos="926"/>
        </w:tabs>
        <w:ind w:left="926" w:hanging="360"/>
      </w:pPr>
      <w:rPr>
        <w:rFonts w:cs="Times New Roman"/>
      </w:rPr>
    </w:lvl>
  </w:abstractNum>
  <w:abstractNum w:abstractNumId="2" w15:restartNumberingAfterBreak="0">
    <w:nsid w:val="FFFFFF7F"/>
    <w:multiLevelType w:val="singleLevel"/>
    <w:tmpl w:val="FFFFFF7F"/>
    <w:lvl w:ilvl="0">
      <w:start w:val="1"/>
      <w:numFmt w:val="decimal"/>
      <w:pStyle w:val="2"/>
      <w:lvlText w:val="%1."/>
      <w:lvlJc w:val="left"/>
      <w:pPr>
        <w:tabs>
          <w:tab w:val="num" w:pos="643"/>
        </w:tabs>
        <w:ind w:left="643" w:hanging="360"/>
      </w:pPr>
      <w:rPr>
        <w:rFonts w:cs="Times New Roman"/>
      </w:rPr>
    </w:lvl>
  </w:abstractNum>
  <w:abstractNum w:abstractNumId="3" w15:restartNumberingAfterBreak="0">
    <w:nsid w:val="FFFFFF83"/>
    <w:multiLevelType w:val="singleLevel"/>
    <w:tmpl w:val="FFFFFF83"/>
    <w:lvl w:ilvl="0">
      <w:start w:val="1"/>
      <w:numFmt w:val="bullet"/>
      <w:pStyle w:val="5"/>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FFFFFF88"/>
    <w:styleLink w:val="41"/>
    <w:lvl w:ilvl="0">
      <w:start w:val="1"/>
      <w:numFmt w:val="decimal"/>
      <w:pStyle w:val="131"/>
      <w:lvlText w:val="%1."/>
      <w:lvlJc w:val="left"/>
      <w:pPr>
        <w:tabs>
          <w:tab w:val="num" w:pos="360"/>
        </w:tabs>
        <w:ind w:left="360" w:hanging="360"/>
      </w:pPr>
      <w:rPr>
        <w:rFonts w:cs="Times New Roman"/>
      </w:rPr>
    </w:lvl>
  </w:abstractNum>
  <w:abstractNum w:abstractNumId="5" w15:restartNumberingAfterBreak="0">
    <w:nsid w:val="FFFFFF89"/>
    <w:multiLevelType w:val="singleLevel"/>
    <w:tmpl w:val="FFFFFF89"/>
    <w:lvl w:ilvl="0">
      <w:start w:val="1"/>
      <w:numFmt w:val="bullet"/>
      <w:pStyle w:val="4"/>
      <w:lvlText w:val=""/>
      <w:lvlJc w:val="left"/>
      <w:pPr>
        <w:tabs>
          <w:tab w:val="num" w:pos="360"/>
        </w:tabs>
        <w:ind w:left="360" w:hanging="360"/>
      </w:pPr>
      <w:rPr>
        <w:rFonts w:ascii="Symbol" w:hAnsi="Symbol" w:hint="default"/>
      </w:rPr>
    </w:lvl>
  </w:abstractNum>
  <w:abstractNum w:abstractNumId="6" w15:restartNumberingAfterBreak="0">
    <w:nsid w:val="FFFFFFFE"/>
    <w:multiLevelType w:val="singleLevel"/>
    <w:tmpl w:val="FFFFFFFE"/>
    <w:styleLink w:val="30"/>
    <w:lvl w:ilvl="0">
      <w:numFmt w:val="bullet"/>
      <w:lvlText w:val="*"/>
      <w:lvlJc w:val="left"/>
    </w:lvl>
  </w:abstractNum>
  <w:abstractNum w:abstractNumId="7" w15:restartNumberingAfterBreak="0">
    <w:nsid w:val="00000002"/>
    <w:multiLevelType w:val="singleLevel"/>
    <w:tmpl w:val="00000002"/>
    <w:name w:val="WW8Num1"/>
    <w:lvl w:ilvl="0">
      <w:start w:val="1"/>
      <w:numFmt w:val="decimal"/>
      <w:lvlText w:val="%1"/>
      <w:lvlJc w:val="left"/>
      <w:pPr>
        <w:tabs>
          <w:tab w:val="num" w:pos="720"/>
        </w:tabs>
        <w:ind w:left="0" w:firstLine="0"/>
      </w:pPr>
    </w:lvl>
  </w:abstractNum>
  <w:abstractNum w:abstractNumId="8" w15:restartNumberingAfterBreak="0">
    <w:nsid w:val="026B77DB"/>
    <w:multiLevelType w:val="hybridMultilevel"/>
    <w:tmpl w:val="9BFECF20"/>
    <w:styleLink w:val="19"/>
    <w:lvl w:ilvl="0" w:tplc="FFFFFFFF">
      <w:start w:val="1"/>
      <w:numFmt w:val="decimal"/>
      <w:lvlText w:val="%1."/>
      <w:lvlJc w:val="left"/>
      <w:pPr>
        <w:tabs>
          <w:tab w:val="left" w:pos="72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FFFFFFFF">
      <w:start w:val="1"/>
      <w:numFmt w:val="lowerLetter"/>
      <w:lvlText w:val="%2."/>
      <w:lvlJc w:val="left"/>
      <w:pPr>
        <w:tabs>
          <w:tab w:val="left" w:pos="720"/>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FFFFFFFF">
      <w:start w:val="1"/>
      <w:numFmt w:val="lowerRoman"/>
      <w:lvlText w:val="%3."/>
      <w:lvlJc w:val="left"/>
      <w:pPr>
        <w:tabs>
          <w:tab w:val="left" w:pos="720"/>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FFFFFFFF">
      <w:start w:val="1"/>
      <w:numFmt w:val="decimal"/>
      <w:lvlText w:val="%4."/>
      <w:lvlJc w:val="left"/>
      <w:pPr>
        <w:tabs>
          <w:tab w:val="left" w:pos="720"/>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FFFFFFFF">
      <w:start w:val="1"/>
      <w:numFmt w:val="lowerLetter"/>
      <w:lvlText w:val="%5."/>
      <w:lvlJc w:val="left"/>
      <w:pPr>
        <w:tabs>
          <w:tab w:val="left" w:pos="720"/>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FFFFFFFF">
      <w:start w:val="1"/>
      <w:numFmt w:val="lowerRoman"/>
      <w:lvlText w:val="%6."/>
      <w:lvlJc w:val="left"/>
      <w:pPr>
        <w:tabs>
          <w:tab w:val="left" w:pos="720"/>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FFFFFFFF">
      <w:start w:val="1"/>
      <w:numFmt w:val="decimal"/>
      <w:lvlText w:val="%7."/>
      <w:lvlJc w:val="left"/>
      <w:pPr>
        <w:tabs>
          <w:tab w:val="left" w:pos="720"/>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FFFFFFFF">
      <w:start w:val="1"/>
      <w:numFmt w:val="lowerLetter"/>
      <w:lvlText w:val="%8."/>
      <w:lvlJc w:val="left"/>
      <w:pPr>
        <w:tabs>
          <w:tab w:val="left" w:pos="720"/>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FFFFFFFF">
      <w:start w:val="1"/>
      <w:numFmt w:val="lowerRoman"/>
      <w:lvlText w:val="%9."/>
      <w:lvlJc w:val="left"/>
      <w:pPr>
        <w:tabs>
          <w:tab w:val="left" w:pos="720"/>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9" w15:restartNumberingAfterBreak="0">
    <w:nsid w:val="03DC2D9B"/>
    <w:multiLevelType w:val="multilevel"/>
    <w:tmpl w:val="7A00AE3E"/>
    <w:lvl w:ilvl="0">
      <w:start w:val="1"/>
      <w:numFmt w:val="decimal"/>
      <w:lvlText w:val="%1"/>
      <w:lvlJc w:val="left"/>
      <w:pPr>
        <w:tabs>
          <w:tab w:val="num" w:pos="900"/>
        </w:tabs>
        <w:ind w:left="180"/>
      </w:pPr>
      <w:rPr>
        <w:rFonts w:cs="Times New Roman"/>
        <w:b w:val="0"/>
      </w:rPr>
    </w:lvl>
    <w:lvl w:ilvl="1">
      <w:start w:val="1"/>
      <w:numFmt w:val="lowerLetter"/>
      <w:lvlText w:val="%2."/>
      <w:lvlJc w:val="left"/>
      <w:pPr>
        <w:tabs>
          <w:tab w:val="num" w:pos="1620"/>
        </w:tabs>
        <w:ind w:left="1620" w:hanging="360"/>
      </w:pPr>
      <w:rPr>
        <w:rFonts w:cs="Times New Roman"/>
      </w:rPr>
    </w:lvl>
    <w:lvl w:ilvl="2">
      <w:start w:val="1"/>
      <w:numFmt w:val="lowerRoman"/>
      <w:lvlText w:val="%3."/>
      <w:lvlJc w:val="right"/>
      <w:pPr>
        <w:tabs>
          <w:tab w:val="num" w:pos="2340"/>
        </w:tabs>
        <w:ind w:left="2340" w:hanging="180"/>
      </w:pPr>
      <w:rPr>
        <w:rFonts w:cs="Times New Roman"/>
      </w:rPr>
    </w:lvl>
    <w:lvl w:ilvl="3">
      <w:start w:val="1"/>
      <w:numFmt w:val="decimal"/>
      <w:lvlText w:val="%4."/>
      <w:lvlJc w:val="left"/>
      <w:pPr>
        <w:tabs>
          <w:tab w:val="num" w:pos="3060"/>
        </w:tabs>
        <w:ind w:left="3060" w:hanging="360"/>
      </w:pPr>
      <w:rPr>
        <w:rFonts w:cs="Times New Roman"/>
      </w:rPr>
    </w:lvl>
    <w:lvl w:ilvl="4">
      <w:start w:val="1"/>
      <w:numFmt w:val="lowerLetter"/>
      <w:lvlText w:val="%5."/>
      <w:lvlJc w:val="left"/>
      <w:pPr>
        <w:tabs>
          <w:tab w:val="num" w:pos="3780"/>
        </w:tabs>
        <w:ind w:left="3780" w:hanging="360"/>
      </w:pPr>
      <w:rPr>
        <w:rFonts w:cs="Times New Roman"/>
      </w:rPr>
    </w:lvl>
    <w:lvl w:ilvl="5">
      <w:start w:val="1"/>
      <w:numFmt w:val="lowerRoman"/>
      <w:lvlText w:val="%6."/>
      <w:lvlJc w:val="right"/>
      <w:pPr>
        <w:tabs>
          <w:tab w:val="num" w:pos="4500"/>
        </w:tabs>
        <w:ind w:left="4500" w:hanging="180"/>
      </w:pPr>
      <w:rPr>
        <w:rFonts w:cs="Times New Roman"/>
      </w:rPr>
    </w:lvl>
    <w:lvl w:ilvl="6">
      <w:start w:val="1"/>
      <w:numFmt w:val="decimal"/>
      <w:lvlText w:val="%7."/>
      <w:lvlJc w:val="left"/>
      <w:pPr>
        <w:tabs>
          <w:tab w:val="num" w:pos="5220"/>
        </w:tabs>
        <w:ind w:left="5220" w:hanging="360"/>
      </w:pPr>
      <w:rPr>
        <w:rFonts w:cs="Times New Roman"/>
      </w:rPr>
    </w:lvl>
    <w:lvl w:ilvl="7">
      <w:start w:val="1"/>
      <w:numFmt w:val="lowerLetter"/>
      <w:lvlText w:val="%8."/>
      <w:lvlJc w:val="left"/>
      <w:pPr>
        <w:tabs>
          <w:tab w:val="num" w:pos="5940"/>
        </w:tabs>
        <w:ind w:left="5940" w:hanging="360"/>
      </w:pPr>
      <w:rPr>
        <w:rFonts w:cs="Times New Roman"/>
      </w:rPr>
    </w:lvl>
    <w:lvl w:ilvl="8">
      <w:start w:val="1"/>
      <w:numFmt w:val="lowerRoman"/>
      <w:lvlText w:val="%9."/>
      <w:lvlJc w:val="right"/>
      <w:pPr>
        <w:tabs>
          <w:tab w:val="num" w:pos="6660"/>
        </w:tabs>
        <w:ind w:left="6660" w:hanging="180"/>
      </w:pPr>
      <w:rPr>
        <w:rFonts w:cs="Times New Roman"/>
      </w:rPr>
    </w:lvl>
  </w:abstractNum>
  <w:abstractNum w:abstractNumId="10" w15:restartNumberingAfterBreak="0">
    <w:nsid w:val="04CA56AC"/>
    <w:multiLevelType w:val="multilevel"/>
    <w:tmpl w:val="EFD206DC"/>
    <w:styleLink w:val="a0"/>
    <w:lvl w:ilvl="0">
      <w:start w:val="1"/>
      <w:numFmt w:val="decimal"/>
      <w:lvlText w:val="%1."/>
      <w:lvlJc w:val="left"/>
      <w:pPr>
        <w:tabs>
          <w:tab w:val="num" w:pos="851"/>
        </w:tabs>
        <w:ind w:left="851" w:hanging="284"/>
      </w:pPr>
      <w:rPr>
        <w:rFonts w:cs="Times New Roman"/>
        <w:bCs/>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1" w15:restartNumberingAfterBreak="0">
    <w:nsid w:val="055C4866"/>
    <w:multiLevelType w:val="hybridMultilevel"/>
    <w:tmpl w:val="7BD8940E"/>
    <w:name w:val="WW8Num29"/>
    <w:styleLink w:val="16"/>
    <w:lvl w:ilvl="0" w:tplc="A58EA5A6">
      <w:start w:val="1"/>
      <w:numFmt w:val="decimal"/>
      <w:lvlText w:val="%1."/>
      <w:lvlJc w:val="left"/>
      <w:pPr>
        <w:tabs>
          <w:tab w:val="left" w:pos="454"/>
          <w:tab w:val="left" w:pos="502"/>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6DF61A14">
      <w:start w:val="1"/>
      <w:numFmt w:val="decimal"/>
      <w:lvlText w:val="%2."/>
      <w:lvlJc w:val="left"/>
      <w:pPr>
        <w:tabs>
          <w:tab w:val="left" w:pos="454"/>
          <w:tab w:val="left" w:pos="502"/>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B17678A8">
      <w:start w:val="1"/>
      <w:numFmt w:val="lowerRoman"/>
      <w:lvlText w:val="%3."/>
      <w:lvlJc w:val="left"/>
      <w:pPr>
        <w:tabs>
          <w:tab w:val="left" w:pos="454"/>
          <w:tab w:val="left" w:pos="502"/>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4112E44C">
      <w:start w:val="1"/>
      <w:numFmt w:val="decimal"/>
      <w:lvlText w:val="%4."/>
      <w:lvlJc w:val="left"/>
      <w:pPr>
        <w:tabs>
          <w:tab w:val="left" w:pos="454"/>
          <w:tab w:val="left" w:pos="502"/>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BA4C9D4C">
      <w:start w:val="1"/>
      <w:numFmt w:val="lowerLetter"/>
      <w:lvlText w:val="%5."/>
      <w:lvlJc w:val="left"/>
      <w:pPr>
        <w:tabs>
          <w:tab w:val="left" w:pos="454"/>
          <w:tab w:val="left" w:pos="502"/>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15D4B164">
      <w:start w:val="1"/>
      <w:numFmt w:val="lowerRoman"/>
      <w:lvlText w:val="%6."/>
      <w:lvlJc w:val="left"/>
      <w:pPr>
        <w:tabs>
          <w:tab w:val="left" w:pos="454"/>
          <w:tab w:val="left" w:pos="502"/>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B688EE1E">
      <w:start w:val="1"/>
      <w:numFmt w:val="decimal"/>
      <w:lvlText w:val="%7."/>
      <w:lvlJc w:val="left"/>
      <w:pPr>
        <w:tabs>
          <w:tab w:val="left" w:pos="454"/>
          <w:tab w:val="left" w:pos="502"/>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B2BC58E8">
      <w:start w:val="1"/>
      <w:numFmt w:val="lowerLetter"/>
      <w:lvlText w:val="%8."/>
      <w:lvlJc w:val="left"/>
      <w:pPr>
        <w:tabs>
          <w:tab w:val="left" w:pos="454"/>
          <w:tab w:val="left" w:pos="502"/>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44D4DC12">
      <w:start w:val="1"/>
      <w:numFmt w:val="lowerRoman"/>
      <w:lvlText w:val="%9."/>
      <w:lvlJc w:val="left"/>
      <w:pPr>
        <w:tabs>
          <w:tab w:val="left" w:pos="454"/>
          <w:tab w:val="left" w:pos="502"/>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12" w15:restartNumberingAfterBreak="0">
    <w:nsid w:val="0AFE5C92"/>
    <w:multiLevelType w:val="hybridMultilevel"/>
    <w:tmpl w:val="300EF0C4"/>
    <w:styleLink w:val="121"/>
    <w:lvl w:ilvl="0" w:tplc="91D2A668">
      <w:start w:val="1"/>
      <w:numFmt w:val="decimal"/>
      <w:lvlText w:val="%1"/>
      <w:lvlJc w:val="left"/>
      <w:pPr>
        <w:tabs>
          <w:tab w:val="num" w:pos="360"/>
        </w:tabs>
        <w:ind w:left="36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3" w15:restartNumberingAfterBreak="0">
    <w:nsid w:val="0C69429E"/>
    <w:multiLevelType w:val="hybridMultilevel"/>
    <w:tmpl w:val="D0C24608"/>
    <w:styleLink w:val="11"/>
    <w:lvl w:ilvl="0" w:tplc="01D24484">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D0CA53E0">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41FE4148">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E8DA7210">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6F08E85A">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4F0E1C80">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C35C3BB0">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5ED68ECA">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43DA5B66">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14" w15:restartNumberingAfterBreak="0">
    <w:nsid w:val="11284F11"/>
    <w:multiLevelType w:val="hybridMultilevel"/>
    <w:tmpl w:val="195E6960"/>
    <w:styleLink w:val="18"/>
    <w:lvl w:ilvl="0" w:tplc="406841DC">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1" w:tplc="F08856C4">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2" w:tplc="FA8C950A">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3" w:tplc="1BF4AA7A">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4" w:tplc="7FEE51A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5" w:tplc="E93C2FCC">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6" w:tplc="240EA4B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7" w:tplc="739C9E1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8" w:tplc="5F688238">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abstractNum>
  <w:abstractNum w:abstractNumId="15" w15:restartNumberingAfterBreak="0">
    <w:nsid w:val="12A32B38"/>
    <w:multiLevelType w:val="multilevel"/>
    <w:tmpl w:val="9D066328"/>
    <w:styleLink w:val="a1"/>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6" w15:restartNumberingAfterBreak="0">
    <w:nsid w:val="13450138"/>
    <w:multiLevelType w:val="multilevel"/>
    <w:tmpl w:val="13450138"/>
    <w:lvl w:ilvl="0">
      <w:start w:val="1"/>
      <w:numFmt w:val="decimal"/>
      <w:pStyle w:val="a2"/>
      <w:lvlText w:val="%1."/>
      <w:lvlJc w:val="left"/>
      <w:pPr>
        <w:tabs>
          <w:tab w:val="num" w:pos="1440"/>
        </w:tabs>
        <w:ind w:left="1440" w:hanging="360"/>
      </w:pPr>
      <w:rPr>
        <w:rFonts w:cs="Times New Roman"/>
      </w:rPr>
    </w:lvl>
    <w:lvl w:ilvl="1">
      <w:start w:val="1"/>
      <w:numFmt w:val="lowerLetter"/>
      <w:lvlText w:val="%2."/>
      <w:lvlJc w:val="left"/>
      <w:pPr>
        <w:tabs>
          <w:tab w:val="num" w:pos="2160"/>
        </w:tabs>
        <w:ind w:left="2160" w:hanging="360"/>
      </w:pPr>
      <w:rPr>
        <w:rFonts w:cs="Times New Roman"/>
      </w:rPr>
    </w:lvl>
    <w:lvl w:ilvl="2">
      <w:start w:val="1"/>
      <w:numFmt w:val="lowerRoman"/>
      <w:lvlText w:val="%3."/>
      <w:lvlJc w:val="right"/>
      <w:pPr>
        <w:tabs>
          <w:tab w:val="num" w:pos="2880"/>
        </w:tabs>
        <w:ind w:left="2880" w:hanging="18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17" w15:restartNumberingAfterBreak="0">
    <w:nsid w:val="149D7949"/>
    <w:multiLevelType w:val="multilevel"/>
    <w:tmpl w:val="149D7949"/>
    <w:styleLink w:val="40"/>
    <w:lvl w:ilvl="0">
      <w:start w:val="1"/>
      <w:numFmt w:val="bullet"/>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18" w15:restartNumberingAfterBreak="0">
    <w:nsid w:val="14F70A44"/>
    <w:multiLevelType w:val="multilevel"/>
    <w:tmpl w:val="3ECA2242"/>
    <w:styleLink w:val="111"/>
    <w:lvl w:ilvl="0">
      <w:start w:val="1"/>
      <w:numFmt w:val="decimal"/>
      <w:lvlText w:val="%1."/>
      <w:lvlJc w:val="left"/>
      <w:pPr>
        <w:tabs>
          <w:tab w:val="num" w:pos="0"/>
        </w:tabs>
        <w:ind w:left="720" w:hanging="360"/>
      </w:pPr>
      <w:rPr>
        <w:rFonts w:cs="Times New Roman"/>
      </w:rPr>
    </w:lvl>
    <w:lvl w:ilvl="1">
      <w:start w:val="2"/>
      <w:numFmt w:val="decimal"/>
      <w:isLgl/>
      <w:lvlText w:val="%1.%2"/>
      <w:lvlJc w:val="left"/>
      <w:pPr>
        <w:tabs>
          <w:tab w:val="num" w:pos="720"/>
        </w:tabs>
        <w:ind w:left="720" w:hanging="360"/>
      </w:pPr>
      <w:rPr>
        <w:rFonts w:cs="Times New Roman"/>
      </w:rPr>
    </w:lvl>
    <w:lvl w:ilvl="2">
      <w:start w:val="1"/>
      <w:numFmt w:val="decimal"/>
      <w:isLgl/>
      <w:lvlText w:val="%1.%2.%3"/>
      <w:lvlJc w:val="left"/>
      <w:pPr>
        <w:tabs>
          <w:tab w:val="num" w:pos="1080"/>
        </w:tabs>
        <w:ind w:left="1080" w:hanging="720"/>
      </w:pPr>
      <w:rPr>
        <w:rFonts w:cs="Times New Roman"/>
      </w:rPr>
    </w:lvl>
    <w:lvl w:ilvl="3">
      <w:start w:val="1"/>
      <w:numFmt w:val="decimal"/>
      <w:isLgl/>
      <w:lvlText w:val="%1.%2.%3.%4"/>
      <w:lvlJc w:val="left"/>
      <w:pPr>
        <w:tabs>
          <w:tab w:val="num" w:pos="1080"/>
        </w:tabs>
        <w:ind w:left="1080" w:hanging="720"/>
      </w:pPr>
      <w:rPr>
        <w:rFonts w:cs="Times New Roman"/>
      </w:rPr>
    </w:lvl>
    <w:lvl w:ilvl="4">
      <w:start w:val="1"/>
      <w:numFmt w:val="decimal"/>
      <w:isLgl/>
      <w:lvlText w:val="%1.%2.%3.%4.%5"/>
      <w:lvlJc w:val="left"/>
      <w:pPr>
        <w:tabs>
          <w:tab w:val="num" w:pos="1440"/>
        </w:tabs>
        <w:ind w:left="1440" w:hanging="1080"/>
      </w:pPr>
      <w:rPr>
        <w:rFonts w:cs="Times New Roman"/>
      </w:rPr>
    </w:lvl>
    <w:lvl w:ilvl="5">
      <w:start w:val="1"/>
      <w:numFmt w:val="decimal"/>
      <w:isLgl/>
      <w:lvlText w:val="%1.%2.%3.%4.%5.%6"/>
      <w:lvlJc w:val="left"/>
      <w:pPr>
        <w:tabs>
          <w:tab w:val="num" w:pos="1440"/>
        </w:tabs>
        <w:ind w:left="1440" w:hanging="1080"/>
      </w:pPr>
      <w:rPr>
        <w:rFonts w:cs="Times New Roman"/>
      </w:rPr>
    </w:lvl>
    <w:lvl w:ilvl="6">
      <w:start w:val="1"/>
      <w:numFmt w:val="decimal"/>
      <w:isLgl/>
      <w:lvlText w:val="%1.%2.%3.%4.%5.%6.%7"/>
      <w:lvlJc w:val="left"/>
      <w:pPr>
        <w:tabs>
          <w:tab w:val="num" w:pos="1800"/>
        </w:tabs>
        <w:ind w:left="1800" w:hanging="1440"/>
      </w:pPr>
      <w:rPr>
        <w:rFonts w:cs="Times New Roman"/>
      </w:rPr>
    </w:lvl>
    <w:lvl w:ilvl="7">
      <w:start w:val="1"/>
      <w:numFmt w:val="decimal"/>
      <w:isLgl/>
      <w:lvlText w:val="%1.%2.%3.%4.%5.%6.%7.%8"/>
      <w:lvlJc w:val="left"/>
      <w:pPr>
        <w:tabs>
          <w:tab w:val="num" w:pos="1800"/>
        </w:tabs>
        <w:ind w:left="1800" w:hanging="1440"/>
      </w:pPr>
      <w:rPr>
        <w:rFonts w:cs="Times New Roman"/>
      </w:rPr>
    </w:lvl>
    <w:lvl w:ilvl="8">
      <w:start w:val="1"/>
      <w:numFmt w:val="decimal"/>
      <w:isLgl/>
      <w:lvlText w:val="%1.%2.%3.%4.%5.%6.%7.%8.%9"/>
      <w:lvlJc w:val="left"/>
      <w:pPr>
        <w:tabs>
          <w:tab w:val="num" w:pos="2160"/>
        </w:tabs>
        <w:ind w:left="2160" w:hanging="1800"/>
      </w:pPr>
      <w:rPr>
        <w:rFonts w:cs="Times New Roman"/>
      </w:rPr>
    </w:lvl>
  </w:abstractNum>
  <w:abstractNum w:abstractNumId="19" w15:restartNumberingAfterBreak="0">
    <w:nsid w:val="15935605"/>
    <w:multiLevelType w:val="multilevel"/>
    <w:tmpl w:val="15935605"/>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20" w15:restartNumberingAfterBreak="0">
    <w:nsid w:val="17AA16EB"/>
    <w:multiLevelType w:val="multilevel"/>
    <w:tmpl w:val="17AA16EB"/>
    <w:styleLink w:val="31"/>
    <w:lvl w:ilvl="0">
      <w:start w:val="1"/>
      <w:numFmt w:val="decimal"/>
      <w:pStyle w:val="a3"/>
      <w:lvlText w:val="%1."/>
      <w:lvlJc w:val="left"/>
      <w:pPr>
        <w:tabs>
          <w:tab w:val="num" w:pos="0"/>
        </w:tabs>
        <w:ind w:left="113" w:hanging="113"/>
      </w:pPr>
      <w:rPr>
        <w:rFonts w:ascii="Times New Roman" w:hAnsi="Times New Roman" w:cs="Times New Roman" w:hint="default"/>
        <w:b w:val="0"/>
        <w:i w:val="0"/>
        <w:caps w:val="0"/>
        <w:strike w:val="0"/>
        <w:dstrike w:val="0"/>
        <w:vanish w:val="0"/>
        <w:color w:val="00000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lvlText w:val="%2)"/>
      <w:lvlJc w:val="left"/>
      <w:pPr>
        <w:tabs>
          <w:tab w:val="num" w:pos="0"/>
        </w:tabs>
        <w:ind w:left="454" w:hanging="114"/>
      </w:pPr>
      <w:rPr>
        <w:rFonts w:ascii="Times New Roman" w:hAnsi="Times New Roman" w:cs="Times New Roman" w:hint="default"/>
        <w:b w:val="0"/>
        <w:i w:val="0"/>
        <w:caps w:val="0"/>
        <w:strike w:val="0"/>
        <w:dstrike w:val="0"/>
        <w:vanish w:val="0"/>
        <w:color w:val="00000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1" w15:restartNumberingAfterBreak="0">
    <w:nsid w:val="187154C1"/>
    <w:multiLevelType w:val="singleLevel"/>
    <w:tmpl w:val="187154C1"/>
    <w:styleLink w:val="1"/>
    <w:lvl w:ilvl="0">
      <w:start w:val="1"/>
      <w:numFmt w:val="upperLetter"/>
      <w:pStyle w:val="Tst-question"/>
      <w:lvlText w:val="%1."/>
      <w:lvlJc w:val="left"/>
      <w:pPr>
        <w:tabs>
          <w:tab w:val="num" w:pos="357"/>
        </w:tabs>
      </w:pPr>
      <w:rPr>
        <w:rFonts w:cs="Times New Roman"/>
        <w:caps w:val="0"/>
        <w:smallCaps w:val="0"/>
        <w:strike w:val="0"/>
        <w:dstrike w:val="0"/>
        <w:vanish w:val="0"/>
        <w:color w:val="auto"/>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2" w15:restartNumberingAfterBreak="0">
    <w:nsid w:val="1B7B6BDC"/>
    <w:multiLevelType w:val="hybridMultilevel"/>
    <w:tmpl w:val="571C23CE"/>
    <w:styleLink w:val="21"/>
    <w:lvl w:ilvl="0" w:tplc="6D5CEEB2">
      <w:start w:val="1"/>
      <w:numFmt w:val="decimal"/>
      <w:lvlText w:val="%1"/>
      <w:lvlJc w:val="left"/>
      <w:pPr>
        <w:tabs>
          <w:tab w:val="num" w:pos="360"/>
        </w:tabs>
        <w:ind w:left="360" w:hanging="360"/>
      </w:pPr>
      <w:rPr>
        <w:rFonts w:cs="Times New Roman"/>
      </w:rPr>
    </w:lvl>
    <w:lvl w:ilvl="1" w:tplc="4B9E4262">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3" w15:restartNumberingAfterBreak="0">
    <w:nsid w:val="1BC62CB5"/>
    <w:multiLevelType w:val="hybridMultilevel"/>
    <w:tmpl w:val="AAB43FF4"/>
    <w:name w:val="WW8Num22"/>
    <w:lvl w:ilvl="0" w:tplc="42B23964">
      <w:start w:val="1"/>
      <w:numFmt w:val="decimal"/>
      <w:lvlText w:val="%1"/>
      <w:lvlJc w:val="left"/>
      <w:pPr>
        <w:tabs>
          <w:tab w:val="num" w:pos="720"/>
        </w:tabs>
        <w:ind w:left="0" w:firstLine="0"/>
      </w:pPr>
      <w:rPr>
        <w:rFonts w:hint="default"/>
      </w:rPr>
    </w:lvl>
    <w:lvl w:ilvl="1" w:tplc="04190019" w:tentative="1">
      <w:start w:val="1"/>
      <w:numFmt w:val="lowerLetter"/>
      <w:lvlText w:val="%2."/>
      <w:lvlJc w:val="left"/>
      <w:pPr>
        <w:tabs>
          <w:tab w:val="num" w:pos="-349"/>
        </w:tabs>
        <w:ind w:left="-349" w:hanging="360"/>
      </w:pPr>
    </w:lvl>
    <w:lvl w:ilvl="2" w:tplc="0419001B" w:tentative="1">
      <w:start w:val="1"/>
      <w:numFmt w:val="lowerRoman"/>
      <w:lvlText w:val="%3."/>
      <w:lvlJc w:val="right"/>
      <w:pPr>
        <w:tabs>
          <w:tab w:val="num" w:pos="371"/>
        </w:tabs>
        <w:ind w:left="371" w:hanging="180"/>
      </w:pPr>
    </w:lvl>
    <w:lvl w:ilvl="3" w:tplc="0419000F" w:tentative="1">
      <w:start w:val="1"/>
      <w:numFmt w:val="decimal"/>
      <w:lvlText w:val="%4."/>
      <w:lvlJc w:val="left"/>
      <w:pPr>
        <w:tabs>
          <w:tab w:val="num" w:pos="1091"/>
        </w:tabs>
        <w:ind w:left="1091" w:hanging="360"/>
      </w:pPr>
    </w:lvl>
    <w:lvl w:ilvl="4" w:tplc="04190019" w:tentative="1">
      <w:start w:val="1"/>
      <w:numFmt w:val="lowerLetter"/>
      <w:lvlText w:val="%5."/>
      <w:lvlJc w:val="left"/>
      <w:pPr>
        <w:tabs>
          <w:tab w:val="num" w:pos="1811"/>
        </w:tabs>
        <w:ind w:left="1811" w:hanging="360"/>
      </w:pPr>
    </w:lvl>
    <w:lvl w:ilvl="5" w:tplc="0419001B" w:tentative="1">
      <w:start w:val="1"/>
      <w:numFmt w:val="lowerRoman"/>
      <w:lvlText w:val="%6."/>
      <w:lvlJc w:val="right"/>
      <w:pPr>
        <w:tabs>
          <w:tab w:val="num" w:pos="2531"/>
        </w:tabs>
        <w:ind w:left="2531" w:hanging="180"/>
      </w:pPr>
    </w:lvl>
    <w:lvl w:ilvl="6" w:tplc="0419000F" w:tentative="1">
      <w:start w:val="1"/>
      <w:numFmt w:val="decimal"/>
      <w:lvlText w:val="%7."/>
      <w:lvlJc w:val="left"/>
      <w:pPr>
        <w:tabs>
          <w:tab w:val="num" w:pos="3251"/>
        </w:tabs>
        <w:ind w:left="3251" w:hanging="360"/>
      </w:pPr>
    </w:lvl>
    <w:lvl w:ilvl="7" w:tplc="04190019" w:tentative="1">
      <w:start w:val="1"/>
      <w:numFmt w:val="lowerLetter"/>
      <w:lvlText w:val="%8."/>
      <w:lvlJc w:val="left"/>
      <w:pPr>
        <w:tabs>
          <w:tab w:val="num" w:pos="3971"/>
        </w:tabs>
        <w:ind w:left="3971" w:hanging="360"/>
      </w:pPr>
    </w:lvl>
    <w:lvl w:ilvl="8" w:tplc="0419001B" w:tentative="1">
      <w:start w:val="1"/>
      <w:numFmt w:val="lowerRoman"/>
      <w:lvlText w:val="%9."/>
      <w:lvlJc w:val="right"/>
      <w:pPr>
        <w:tabs>
          <w:tab w:val="num" w:pos="4691"/>
        </w:tabs>
        <w:ind w:left="4691" w:hanging="180"/>
      </w:pPr>
    </w:lvl>
  </w:abstractNum>
  <w:abstractNum w:abstractNumId="24" w15:restartNumberingAfterBreak="0">
    <w:nsid w:val="1D034241"/>
    <w:multiLevelType w:val="multilevel"/>
    <w:tmpl w:val="767AC068"/>
    <w:styleLink w:val="a4"/>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5" w15:restartNumberingAfterBreak="0">
    <w:nsid w:val="1D3C347F"/>
    <w:multiLevelType w:val="hybridMultilevel"/>
    <w:tmpl w:val="4A4004D6"/>
    <w:styleLink w:val="12"/>
    <w:lvl w:ilvl="0" w:tplc="04190001">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392" w:hanging="28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1112"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1832"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2552"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3272"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3992"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4712"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5432" w:hanging="204"/>
      </w:pPr>
      <w:rPr>
        <w:rFonts w:hAnsi="Arial Unicode MS" w:cs="Times New Roman"/>
        <w:caps w:val="0"/>
        <w:smallCaps w:val="0"/>
        <w:strike w:val="0"/>
        <w:dstrike w:val="0"/>
        <w:color w:val="000000"/>
        <w:spacing w:val="0"/>
        <w:w w:val="100"/>
        <w:kern w:val="0"/>
        <w:position w:val="0"/>
        <w:vertAlign w:val="baseline"/>
      </w:rPr>
    </w:lvl>
  </w:abstractNum>
  <w:abstractNum w:abstractNumId="26"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24EA5986"/>
    <w:multiLevelType w:val="multilevel"/>
    <w:tmpl w:val="24EA5986"/>
    <w:styleLink w:val="13"/>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8" w15:restartNumberingAfterBreak="0">
    <w:nsid w:val="24F62E7F"/>
    <w:multiLevelType w:val="hybridMultilevel"/>
    <w:tmpl w:val="E4F29C0A"/>
    <w:styleLink w:val="22"/>
    <w:lvl w:ilvl="0" w:tplc="FFFFFFFF">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FFFFFFFF">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FFFFFFFF">
      <w:start w:val="1"/>
      <w:numFmt w:val="lowerRoman"/>
      <w:lvlText w:val="%3."/>
      <w:lvlJc w:val="left"/>
      <w:pPr>
        <w:ind w:left="2160" w:hanging="280"/>
      </w:pPr>
      <w:rPr>
        <w:rFonts w:hAnsi="Arial Unicode MS" w:cs="Times New Roman"/>
        <w:caps w:val="0"/>
        <w:smallCaps w:val="0"/>
        <w:strike w:val="0"/>
        <w:dstrike w:val="0"/>
        <w:color w:val="000000"/>
        <w:spacing w:val="0"/>
        <w:w w:val="100"/>
        <w:kern w:val="0"/>
        <w:position w:val="0"/>
        <w:vertAlign w:val="baseline"/>
      </w:rPr>
    </w:lvl>
    <w:lvl w:ilvl="3" w:tplc="FFFFFFFF">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FFFFFFFF">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FFFFFFFF">
      <w:start w:val="1"/>
      <w:numFmt w:val="lowerRoman"/>
      <w:lvlText w:val="%6."/>
      <w:lvlJc w:val="left"/>
      <w:pPr>
        <w:ind w:left="4320" w:hanging="280"/>
      </w:pPr>
      <w:rPr>
        <w:rFonts w:hAnsi="Arial Unicode MS" w:cs="Times New Roman"/>
        <w:caps w:val="0"/>
        <w:smallCaps w:val="0"/>
        <w:strike w:val="0"/>
        <w:dstrike w:val="0"/>
        <w:color w:val="000000"/>
        <w:spacing w:val="0"/>
        <w:w w:val="100"/>
        <w:kern w:val="0"/>
        <w:position w:val="0"/>
        <w:vertAlign w:val="baseline"/>
      </w:rPr>
    </w:lvl>
    <w:lvl w:ilvl="6" w:tplc="FFFFFFFF">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FFFFFFFF">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FFFFFFFF">
      <w:start w:val="1"/>
      <w:numFmt w:val="lowerRoman"/>
      <w:lvlText w:val="%9."/>
      <w:lvlJc w:val="left"/>
      <w:pPr>
        <w:ind w:left="6480" w:hanging="280"/>
      </w:pPr>
      <w:rPr>
        <w:rFonts w:hAnsi="Arial Unicode MS" w:cs="Times New Roman"/>
        <w:caps w:val="0"/>
        <w:smallCaps w:val="0"/>
        <w:strike w:val="0"/>
        <w:dstrike w:val="0"/>
        <w:color w:val="000000"/>
        <w:spacing w:val="0"/>
        <w:w w:val="100"/>
        <w:kern w:val="0"/>
        <w:position w:val="0"/>
        <w:vertAlign w:val="baseline"/>
      </w:rPr>
    </w:lvl>
  </w:abstractNum>
  <w:abstractNum w:abstractNumId="29" w15:restartNumberingAfterBreak="0">
    <w:nsid w:val="26BE0F0A"/>
    <w:multiLevelType w:val="multilevel"/>
    <w:tmpl w:val="26BE0F0A"/>
    <w:lvl w:ilvl="0">
      <w:start w:val="1"/>
      <w:numFmt w:val="decimal"/>
      <w:lvlText w:val="%1."/>
      <w:lvlJc w:val="left"/>
      <w:pPr>
        <w:tabs>
          <w:tab w:val="num" w:pos="720"/>
        </w:tabs>
        <w:ind w:left="720" w:hanging="360"/>
      </w:pPr>
      <w:rPr>
        <w:rFonts w:cs="Times New Roman"/>
        <w:sz w:val="20"/>
        <w:szCs w:val="20"/>
      </w:rPr>
    </w:lvl>
    <w:lvl w:ilvl="1">
      <w:start w:val="6"/>
      <w:numFmt w:val="decimal"/>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0" w15:restartNumberingAfterBreak="0">
    <w:nsid w:val="29376BC3"/>
    <w:multiLevelType w:val="hybridMultilevel"/>
    <w:tmpl w:val="DB025E6E"/>
    <w:styleLink w:val="23"/>
    <w:lvl w:ilvl="0" w:tplc="FC700014">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2160" w:hanging="280"/>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320" w:hanging="28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480" w:hanging="280"/>
      </w:pPr>
      <w:rPr>
        <w:rFonts w:hAnsi="Arial Unicode MS" w:cs="Times New Roman"/>
        <w:caps w:val="0"/>
        <w:smallCaps w:val="0"/>
        <w:strike w:val="0"/>
        <w:dstrike w:val="0"/>
        <w:color w:val="000000"/>
        <w:spacing w:val="0"/>
        <w:w w:val="100"/>
        <w:kern w:val="0"/>
        <w:position w:val="0"/>
        <w:vertAlign w:val="baseline"/>
      </w:rPr>
    </w:lvl>
  </w:abstractNum>
  <w:abstractNum w:abstractNumId="31" w15:restartNumberingAfterBreak="0">
    <w:nsid w:val="2FAB6496"/>
    <w:multiLevelType w:val="multilevel"/>
    <w:tmpl w:val="2FAB6496"/>
    <w:lvl w:ilvl="0">
      <w:start w:val="1"/>
      <w:numFmt w:val="decimal"/>
      <w:lvlText w:val="%1"/>
      <w:lvlJc w:val="left"/>
      <w:pPr>
        <w:tabs>
          <w:tab w:val="num" w:pos="0"/>
        </w:tabs>
      </w:pPr>
      <w:rPr>
        <w:rFonts w:ascii="Times New Roman" w:hAnsi="Times New Roman" w:cs="Times New Roman" w:hint="default"/>
        <w:b w:val="0"/>
        <w:i w:val="0"/>
        <w:sz w:val="20"/>
        <w:szCs w:val="2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2" w15:restartNumberingAfterBreak="0">
    <w:nsid w:val="306E2009"/>
    <w:multiLevelType w:val="hybridMultilevel"/>
    <w:tmpl w:val="515EFA1E"/>
    <w:styleLink w:val="32"/>
    <w:lvl w:ilvl="0" w:tplc="0419000F">
      <w:start w:val="1"/>
      <w:numFmt w:val="decimal"/>
      <w:lvlText w:val="%1."/>
      <w:lvlJc w:val="left"/>
      <w:pPr>
        <w:tabs>
          <w:tab w:val="num" w:pos="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3" w15:restartNumberingAfterBreak="0">
    <w:nsid w:val="30CC39A9"/>
    <w:multiLevelType w:val="multilevel"/>
    <w:tmpl w:val="30CC39A9"/>
    <w:lvl w:ilvl="0">
      <w:start w:val="1"/>
      <w:numFmt w:val="decimal"/>
      <w:lvlText w:val="%1."/>
      <w:lvlJc w:val="left"/>
      <w:pPr>
        <w:ind w:left="1429" w:hanging="360"/>
      </w:pPr>
      <w:rPr>
        <w:b w:val="0"/>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34" w15:restartNumberingAfterBreak="0">
    <w:nsid w:val="311F27E2"/>
    <w:multiLevelType w:val="hybridMultilevel"/>
    <w:tmpl w:val="979250D8"/>
    <w:styleLink w:val="8"/>
    <w:lvl w:ilvl="0" w:tplc="FFFFFFFF">
      <w:start w:val="1"/>
      <w:numFmt w:val="bullet"/>
      <w:lvlText w:val="·"/>
      <w:lvlJc w:val="left"/>
      <w:pPr>
        <w:tabs>
          <w:tab w:val="left" w:pos="720"/>
          <w:tab w:val="left" w:pos="900"/>
          <w:tab w:val="num" w:pos="1319"/>
        </w:tabs>
        <w:ind w:left="610" w:firstLine="459"/>
      </w:pPr>
      <w:rPr>
        <w:rFonts w:ascii="Symbol" w:eastAsia="Times New Roman" w:hAnsi="Symbol"/>
        <w:b w:val="0"/>
        <w:i w:val="0"/>
        <w:caps w:val="0"/>
        <w:smallCaps w:val="0"/>
        <w:strike w:val="0"/>
        <w:dstrike w:val="0"/>
        <w:color w:val="000000"/>
        <w:spacing w:val="0"/>
        <w:w w:val="100"/>
        <w:kern w:val="0"/>
        <w:position w:val="0"/>
        <w:vertAlign w:val="baseline"/>
      </w:rPr>
    </w:lvl>
    <w:lvl w:ilvl="1"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2" w:tplc="FFFFFFFF">
      <w:start w:val="1"/>
      <w:numFmt w:val="bullet"/>
      <w:lvlText w:val="▪"/>
      <w:lvlJc w:val="left"/>
      <w:pPr>
        <w:tabs>
          <w:tab w:val="left" w:pos="720"/>
          <w:tab w:val="num" w:pos="1440"/>
        </w:tabs>
        <w:ind w:left="731"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FFFFFFFF">
      <w:start w:val="1"/>
      <w:numFmt w:val="bullet"/>
      <w:lvlText w:val="·"/>
      <w:lvlJc w:val="left"/>
      <w:pPr>
        <w:tabs>
          <w:tab w:val="left" w:pos="720"/>
          <w:tab w:val="left" w:pos="900"/>
          <w:tab w:val="num" w:pos="2149"/>
        </w:tabs>
        <w:ind w:left="1440" w:hanging="22"/>
      </w:pPr>
      <w:rPr>
        <w:rFonts w:ascii="Symbol" w:eastAsia="Times New Roman" w:hAnsi="Symbol"/>
        <w:b w:val="0"/>
        <w:i w:val="0"/>
        <w:caps w:val="0"/>
        <w:smallCaps w:val="0"/>
        <w:strike w:val="0"/>
        <w:dstrike w:val="0"/>
        <w:color w:val="000000"/>
        <w:spacing w:val="0"/>
        <w:w w:val="100"/>
        <w:kern w:val="0"/>
        <w:position w:val="0"/>
        <w:vertAlign w:val="baseline"/>
      </w:rPr>
    </w:lvl>
    <w:lvl w:ilvl="4" w:tplc="FFFFFFFF">
      <w:start w:val="1"/>
      <w:numFmt w:val="bullet"/>
      <w:lvlText w:val="o"/>
      <w:lvlJc w:val="left"/>
      <w:pPr>
        <w:tabs>
          <w:tab w:val="left" w:pos="720"/>
          <w:tab w:val="left" w:pos="900"/>
          <w:tab w:val="num" w:pos="2869"/>
        </w:tabs>
        <w:ind w:left="216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FFFFFFFF">
      <w:start w:val="1"/>
      <w:numFmt w:val="bullet"/>
      <w:lvlText w:val="▪"/>
      <w:lvlJc w:val="left"/>
      <w:pPr>
        <w:tabs>
          <w:tab w:val="left" w:pos="720"/>
          <w:tab w:val="left" w:pos="900"/>
          <w:tab w:val="num" w:pos="3589"/>
        </w:tabs>
        <w:ind w:left="288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FFFFFFFF">
      <w:start w:val="1"/>
      <w:numFmt w:val="bullet"/>
      <w:lvlText w:val="·"/>
      <w:lvlJc w:val="left"/>
      <w:pPr>
        <w:tabs>
          <w:tab w:val="left" w:pos="720"/>
          <w:tab w:val="left" w:pos="900"/>
          <w:tab w:val="num" w:pos="4309"/>
        </w:tabs>
        <w:ind w:left="3600" w:hanging="22"/>
      </w:pPr>
      <w:rPr>
        <w:rFonts w:ascii="Symbol" w:eastAsia="Times New Roman" w:hAnsi="Symbol"/>
        <w:b w:val="0"/>
        <w:i w:val="0"/>
        <w:caps w:val="0"/>
        <w:smallCaps w:val="0"/>
        <w:strike w:val="0"/>
        <w:dstrike w:val="0"/>
        <w:color w:val="000000"/>
        <w:spacing w:val="0"/>
        <w:w w:val="100"/>
        <w:kern w:val="0"/>
        <w:position w:val="0"/>
        <w:vertAlign w:val="baseline"/>
      </w:rPr>
    </w:lvl>
    <w:lvl w:ilvl="7" w:tplc="FFFFFFFF">
      <w:start w:val="1"/>
      <w:numFmt w:val="bullet"/>
      <w:lvlText w:val="o"/>
      <w:lvlJc w:val="left"/>
      <w:pPr>
        <w:tabs>
          <w:tab w:val="left" w:pos="720"/>
          <w:tab w:val="left" w:pos="900"/>
          <w:tab w:val="num" w:pos="5029"/>
        </w:tabs>
        <w:ind w:left="432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FFFFFFFF">
      <w:start w:val="1"/>
      <w:numFmt w:val="bullet"/>
      <w:lvlText w:val="▪"/>
      <w:lvlJc w:val="left"/>
      <w:pPr>
        <w:tabs>
          <w:tab w:val="left" w:pos="720"/>
          <w:tab w:val="left" w:pos="900"/>
          <w:tab w:val="num" w:pos="5749"/>
        </w:tabs>
        <w:ind w:left="504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35" w15:restartNumberingAfterBreak="0">
    <w:nsid w:val="362E5380"/>
    <w:multiLevelType w:val="multilevel"/>
    <w:tmpl w:val="362E5380"/>
    <w:lvl w:ilvl="0">
      <w:start w:val="1"/>
      <w:numFmt w:val="bullet"/>
      <w:lvlText w:val=""/>
      <w:lvlJc w:val="left"/>
      <w:pPr>
        <w:ind w:left="1338" w:hanging="360"/>
      </w:pPr>
      <w:rPr>
        <w:rFonts w:ascii="Symbol" w:hAnsi="Symbol" w:hint="default"/>
      </w:rPr>
    </w:lvl>
    <w:lvl w:ilvl="1">
      <w:start w:val="1"/>
      <w:numFmt w:val="bullet"/>
      <w:lvlText w:val="o"/>
      <w:lvlJc w:val="left"/>
      <w:pPr>
        <w:ind w:left="2058" w:hanging="360"/>
      </w:pPr>
      <w:rPr>
        <w:rFonts w:ascii="Courier New" w:hAnsi="Courier New" w:cs="Courier New" w:hint="default"/>
      </w:rPr>
    </w:lvl>
    <w:lvl w:ilvl="2">
      <w:start w:val="1"/>
      <w:numFmt w:val="bullet"/>
      <w:lvlText w:val=""/>
      <w:lvlJc w:val="left"/>
      <w:pPr>
        <w:ind w:left="2778" w:hanging="360"/>
      </w:pPr>
      <w:rPr>
        <w:rFonts w:ascii="Wingdings" w:hAnsi="Wingdings" w:hint="default"/>
      </w:rPr>
    </w:lvl>
    <w:lvl w:ilvl="3">
      <w:start w:val="1"/>
      <w:numFmt w:val="bullet"/>
      <w:lvlText w:val=""/>
      <w:lvlJc w:val="left"/>
      <w:pPr>
        <w:ind w:left="3498" w:hanging="360"/>
      </w:pPr>
      <w:rPr>
        <w:rFonts w:ascii="Symbol" w:hAnsi="Symbol" w:hint="default"/>
      </w:rPr>
    </w:lvl>
    <w:lvl w:ilvl="4">
      <w:start w:val="1"/>
      <w:numFmt w:val="bullet"/>
      <w:lvlText w:val="o"/>
      <w:lvlJc w:val="left"/>
      <w:pPr>
        <w:ind w:left="4218" w:hanging="360"/>
      </w:pPr>
      <w:rPr>
        <w:rFonts w:ascii="Courier New" w:hAnsi="Courier New" w:cs="Courier New" w:hint="default"/>
      </w:rPr>
    </w:lvl>
    <w:lvl w:ilvl="5">
      <w:start w:val="1"/>
      <w:numFmt w:val="bullet"/>
      <w:lvlText w:val=""/>
      <w:lvlJc w:val="left"/>
      <w:pPr>
        <w:ind w:left="4938" w:hanging="360"/>
      </w:pPr>
      <w:rPr>
        <w:rFonts w:ascii="Wingdings" w:hAnsi="Wingdings" w:hint="default"/>
      </w:rPr>
    </w:lvl>
    <w:lvl w:ilvl="6">
      <w:start w:val="1"/>
      <w:numFmt w:val="bullet"/>
      <w:lvlText w:val=""/>
      <w:lvlJc w:val="left"/>
      <w:pPr>
        <w:ind w:left="5658" w:hanging="360"/>
      </w:pPr>
      <w:rPr>
        <w:rFonts w:ascii="Symbol" w:hAnsi="Symbol" w:hint="default"/>
      </w:rPr>
    </w:lvl>
    <w:lvl w:ilvl="7">
      <w:start w:val="1"/>
      <w:numFmt w:val="bullet"/>
      <w:lvlText w:val="o"/>
      <w:lvlJc w:val="left"/>
      <w:pPr>
        <w:ind w:left="6378" w:hanging="360"/>
      </w:pPr>
      <w:rPr>
        <w:rFonts w:ascii="Courier New" w:hAnsi="Courier New" w:cs="Courier New" w:hint="default"/>
      </w:rPr>
    </w:lvl>
    <w:lvl w:ilvl="8">
      <w:start w:val="1"/>
      <w:numFmt w:val="bullet"/>
      <w:lvlText w:val=""/>
      <w:lvlJc w:val="left"/>
      <w:pPr>
        <w:ind w:left="7098" w:hanging="360"/>
      </w:pPr>
      <w:rPr>
        <w:rFonts w:ascii="Wingdings" w:hAnsi="Wingdings" w:hint="default"/>
      </w:rPr>
    </w:lvl>
  </w:abstractNum>
  <w:abstractNum w:abstractNumId="36" w15:restartNumberingAfterBreak="0">
    <w:nsid w:val="367D2546"/>
    <w:multiLevelType w:val="multilevel"/>
    <w:tmpl w:val="367D2546"/>
    <w:styleLink w:val="20"/>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37" w15:restartNumberingAfterBreak="0">
    <w:nsid w:val="36AB0F16"/>
    <w:multiLevelType w:val="hybridMultilevel"/>
    <w:tmpl w:val="EA9864E8"/>
    <w:styleLink w:val="a5"/>
    <w:lvl w:ilvl="0" w:tplc="A3D6BF30">
      <w:start w:val="1"/>
      <w:numFmt w:val="decimal"/>
      <w:lvlText w:val="%1."/>
      <w:lvlJc w:val="left"/>
      <w:pPr>
        <w:ind w:left="253" w:hanging="253"/>
      </w:pPr>
      <w:rPr>
        <w:rFonts w:hAnsi="Arial Unicode MS" w:cs="Times New Roman"/>
        <w:caps w:val="0"/>
        <w:smallCaps w:val="0"/>
        <w:strike w:val="0"/>
        <w:dstrike w:val="0"/>
        <w:color w:val="000000"/>
        <w:spacing w:val="0"/>
        <w:w w:val="100"/>
        <w:kern w:val="0"/>
        <w:position w:val="0"/>
        <w:vertAlign w:val="baseline"/>
      </w:rPr>
    </w:lvl>
    <w:lvl w:ilvl="1" w:tplc="04190019">
      <w:start w:val="1"/>
      <w:numFmt w:val="decimal"/>
      <w:lvlText w:val="%2."/>
      <w:lvlJc w:val="left"/>
      <w:pPr>
        <w:ind w:left="1053" w:hanging="253"/>
      </w:pPr>
      <w:rPr>
        <w:rFonts w:hAnsi="Arial Unicode MS" w:cs="Times New Roman"/>
        <w:caps w:val="0"/>
        <w:smallCaps w:val="0"/>
        <w:strike w:val="0"/>
        <w:dstrike w:val="0"/>
        <w:color w:val="000000"/>
        <w:spacing w:val="0"/>
        <w:w w:val="100"/>
        <w:kern w:val="0"/>
        <w:position w:val="0"/>
        <w:vertAlign w:val="baseline"/>
      </w:rPr>
    </w:lvl>
    <w:lvl w:ilvl="2" w:tplc="0419001B">
      <w:start w:val="1"/>
      <w:numFmt w:val="decimal"/>
      <w:lvlText w:val="%3."/>
      <w:lvlJc w:val="left"/>
      <w:pPr>
        <w:ind w:left="1853" w:hanging="253"/>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2653" w:hanging="253"/>
      </w:pPr>
      <w:rPr>
        <w:rFonts w:hAnsi="Arial Unicode MS" w:cs="Times New Roman"/>
        <w:caps w:val="0"/>
        <w:smallCaps w:val="0"/>
        <w:strike w:val="0"/>
        <w:dstrike w:val="0"/>
        <w:color w:val="000000"/>
        <w:spacing w:val="0"/>
        <w:w w:val="100"/>
        <w:kern w:val="0"/>
        <w:position w:val="0"/>
        <w:vertAlign w:val="baseline"/>
      </w:rPr>
    </w:lvl>
    <w:lvl w:ilvl="4" w:tplc="04190019">
      <w:start w:val="1"/>
      <w:numFmt w:val="decimal"/>
      <w:lvlText w:val="%5."/>
      <w:lvlJc w:val="left"/>
      <w:pPr>
        <w:ind w:left="3453" w:hanging="253"/>
      </w:pPr>
      <w:rPr>
        <w:rFonts w:hAnsi="Arial Unicode MS" w:cs="Times New Roman"/>
        <w:caps w:val="0"/>
        <w:smallCaps w:val="0"/>
        <w:strike w:val="0"/>
        <w:dstrike w:val="0"/>
        <w:color w:val="000000"/>
        <w:spacing w:val="0"/>
        <w:w w:val="100"/>
        <w:kern w:val="0"/>
        <w:position w:val="0"/>
        <w:vertAlign w:val="baseline"/>
      </w:rPr>
    </w:lvl>
    <w:lvl w:ilvl="5" w:tplc="0419001B">
      <w:start w:val="1"/>
      <w:numFmt w:val="decimal"/>
      <w:lvlText w:val="%6."/>
      <w:lvlJc w:val="left"/>
      <w:pPr>
        <w:ind w:left="4253" w:hanging="253"/>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053" w:hanging="253"/>
      </w:pPr>
      <w:rPr>
        <w:rFonts w:hAnsi="Arial Unicode MS" w:cs="Times New Roman"/>
        <w:caps w:val="0"/>
        <w:smallCaps w:val="0"/>
        <w:strike w:val="0"/>
        <w:dstrike w:val="0"/>
        <w:color w:val="000000"/>
        <w:spacing w:val="0"/>
        <w:w w:val="100"/>
        <w:kern w:val="0"/>
        <w:position w:val="0"/>
        <w:vertAlign w:val="baseline"/>
      </w:rPr>
    </w:lvl>
    <w:lvl w:ilvl="7" w:tplc="04190019">
      <w:start w:val="1"/>
      <w:numFmt w:val="decimal"/>
      <w:lvlText w:val="%8."/>
      <w:lvlJc w:val="left"/>
      <w:pPr>
        <w:ind w:left="5853" w:hanging="253"/>
      </w:pPr>
      <w:rPr>
        <w:rFonts w:hAnsi="Arial Unicode MS" w:cs="Times New Roman"/>
        <w:caps w:val="0"/>
        <w:smallCaps w:val="0"/>
        <w:strike w:val="0"/>
        <w:dstrike w:val="0"/>
        <w:color w:val="000000"/>
        <w:spacing w:val="0"/>
        <w:w w:val="100"/>
        <w:kern w:val="0"/>
        <w:position w:val="0"/>
        <w:vertAlign w:val="baseline"/>
      </w:rPr>
    </w:lvl>
    <w:lvl w:ilvl="8" w:tplc="0419001B">
      <w:start w:val="1"/>
      <w:numFmt w:val="decimal"/>
      <w:lvlText w:val="%9."/>
      <w:lvlJc w:val="left"/>
      <w:pPr>
        <w:ind w:left="6653" w:hanging="253"/>
      </w:pPr>
      <w:rPr>
        <w:rFonts w:hAnsi="Arial Unicode MS" w:cs="Times New Roman"/>
        <w:caps w:val="0"/>
        <w:smallCaps w:val="0"/>
        <w:strike w:val="0"/>
        <w:dstrike w:val="0"/>
        <w:color w:val="000000"/>
        <w:spacing w:val="0"/>
        <w:w w:val="100"/>
        <w:kern w:val="0"/>
        <w:position w:val="0"/>
        <w:vertAlign w:val="baseline"/>
      </w:rPr>
    </w:lvl>
  </w:abstractNum>
  <w:abstractNum w:abstractNumId="38" w15:restartNumberingAfterBreak="0">
    <w:nsid w:val="376F6A0A"/>
    <w:multiLevelType w:val="hybridMultilevel"/>
    <w:tmpl w:val="556C7AF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9" w15:restartNumberingAfterBreak="0">
    <w:nsid w:val="38BB2F2B"/>
    <w:multiLevelType w:val="hybridMultilevel"/>
    <w:tmpl w:val="8D902F50"/>
    <w:styleLink w:val="210"/>
    <w:lvl w:ilvl="0" w:tplc="A090205E">
      <w:start w:val="1"/>
      <w:numFmt w:val="decimal"/>
      <w:lvlText w:val="%1."/>
      <w:lvlJc w:val="left"/>
      <w:pPr>
        <w:tabs>
          <w:tab w:val="left" w:pos="72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720"/>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720"/>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720"/>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720"/>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720"/>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720"/>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720"/>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720"/>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40" w15:restartNumberingAfterBreak="0">
    <w:nsid w:val="39D26D8E"/>
    <w:multiLevelType w:val="hybridMultilevel"/>
    <w:tmpl w:val="804E944C"/>
    <w:styleLink w:val="10"/>
    <w:lvl w:ilvl="0" w:tplc="72F22376">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01">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04190019">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41" w15:restartNumberingAfterBreak="0">
    <w:nsid w:val="3ABD2666"/>
    <w:multiLevelType w:val="hybridMultilevel"/>
    <w:tmpl w:val="8200B7D4"/>
    <w:styleLink w:val="14"/>
    <w:lvl w:ilvl="0" w:tplc="FFFFFFFF">
      <w:start w:val="1"/>
      <w:numFmt w:val="decimal"/>
      <w:lvlText w:val="%1."/>
      <w:lvlJc w:val="left"/>
      <w:pPr>
        <w:tabs>
          <w:tab w:val="num" w:pos="0"/>
        </w:tabs>
        <w:ind w:left="720" w:hanging="360"/>
      </w:pPr>
      <w:rPr>
        <w:rFonts w:cs="Times New Roman"/>
      </w:rPr>
    </w:lvl>
    <w:lvl w:ilvl="1" w:tplc="9DECF5C2">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42" w15:restartNumberingAfterBreak="0">
    <w:nsid w:val="3B3A6947"/>
    <w:multiLevelType w:val="multilevel"/>
    <w:tmpl w:val="3B3A6947"/>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3BC710B7"/>
    <w:multiLevelType w:val="hybridMultilevel"/>
    <w:tmpl w:val="04487FE2"/>
    <w:styleLink w:val="110"/>
    <w:lvl w:ilvl="0" w:tplc="4C42EB20">
      <w:start w:val="1"/>
      <w:numFmt w:val="decimal"/>
      <w:lvlText w:val="%1."/>
      <w:lvlJc w:val="left"/>
      <w:pPr>
        <w:tabs>
          <w:tab w:val="num" w:pos="1174"/>
        </w:tabs>
        <w:ind w:left="1174" w:hanging="360"/>
      </w:pPr>
      <w:rPr>
        <w:rFonts w:cs="Times New Roman"/>
      </w:rPr>
    </w:lvl>
    <w:lvl w:ilvl="1" w:tplc="ED487E58">
      <w:start w:val="1"/>
      <w:numFmt w:val="decimal"/>
      <w:lvlText w:val="%2."/>
      <w:lvlJc w:val="left"/>
      <w:pPr>
        <w:tabs>
          <w:tab w:val="num" w:pos="1440"/>
        </w:tabs>
        <w:ind w:left="1440" w:hanging="360"/>
      </w:pPr>
      <w:rPr>
        <w:rFonts w:cs="Times New Roman"/>
      </w:rPr>
    </w:lvl>
    <w:lvl w:ilvl="2" w:tplc="9BDE3896">
      <w:start w:val="1"/>
      <w:numFmt w:val="decimal"/>
      <w:lvlText w:val="%3."/>
      <w:lvlJc w:val="left"/>
      <w:pPr>
        <w:tabs>
          <w:tab w:val="num" w:pos="2160"/>
        </w:tabs>
        <w:ind w:left="2160" w:hanging="360"/>
      </w:pPr>
      <w:rPr>
        <w:rFonts w:cs="Times New Roman"/>
      </w:rPr>
    </w:lvl>
    <w:lvl w:ilvl="3" w:tplc="38A804DC">
      <w:start w:val="1"/>
      <w:numFmt w:val="decimal"/>
      <w:lvlText w:val="%4."/>
      <w:lvlJc w:val="left"/>
      <w:pPr>
        <w:tabs>
          <w:tab w:val="num" w:pos="2880"/>
        </w:tabs>
        <w:ind w:left="2880" w:hanging="360"/>
      </w:pPr>
      <w:rPr>
        <w:rFonts w:cs="Times New Roman"/>
      </w:rPr>
    </w:lvl>
    <w:lvl w:ilvl="4" w:tplc="E59C4DFE">
      <w:start w:val="1"/>
      <w:numFmt w:val="decimal"/>
      <w:lvlText w:val="%5."/>
      <w:lvlJc w:val="left"/>
      <w:pPr>
        <w:tabs>
          <w:tab w:val="num" w:pos="3600"/>
        </w:tabs>
        <w:ind w:left="3600" w:hanging="360"/>
      </w:pPr>
      <w:rPr>
        <w:rFonts w:cs="Times New Roman"/>
      </w:rPr>
    </w:lvl>
    <w:lvl w:ilvl="5" w:tplc="8CB4575A">
      <w:start w:val="1"/>
      <w:numFmt w:val="decimal"/>
      <w:lvlText w:val="%6."/>
      <w:lvlJc w:val="left"/>
      <w:pPr>
        <w:tabs>
          <w:tab w:val="num" w:pos="4320"/>
        </w:tabs>
        <w:ind w:left="4320" w:hanging="360"/>
      </w:pPr>
      <w:rPr>
        <w:rFonts w:cs="Times New Roman"/>
      </w:rPr>
    </w:lvl>
    <w:lvl w:ilvl="6" w:tplc="AE0C7E20">
      <w:start w:val="1"/>
      <w:numFmt w:val="decimal"/>
      <w:lvlText w:val="%7."/>
      <w:lvlJc w:val="left"/>
      <w:pPr>
        <w:tabs>
          <w:tab w:val="num" w:pos="5040"/>
        </w:tabs>
        <w:ind w:left="5040" w:hanging="360"/>
      </w:pPr>
      <w:rPr>
        <w:rFonts w:cs="Times New Roman"/>
      </w:rPr>
    </w:lvl>
    <w:lvl w:ilvl="7" w:tplc="03D4205A">
      <w:start w:val="1"/>
      <w:numFmt w:val="decimal"/>
      <w:lvlText w:val="%8."/>
      <w:lvlJc w:val="left"/>
      <w:pPr>
        <w:tabs>
          <w:tab w:val="num" w:pos="5760"/>
        </w:tabs>
        <w:ind w:left="5760" w:hanging="360"/>
      </w:pPr>
      <w:rPr>
        <w:rFonts w:cs="Times New Roman"/>
      </w:rPr>
    </w:lvl>
    <w:lvl w:ilvl="8" w:tplc="9C7CEF54">
      <w:start w:val="1"/>
      <w:numFmt w:val="decimal"/>
      <w:lvlText w:val="%9."/>
      <w:lvlJc w:val="left"/>
      <w:pPr>
        <w:tabs>
          <w:tab w:val="num" w:pos="6480"/>
        </w:tabs>
        <w:ind w:left="6480" w:hanging="360"/>
      </w:pPr>
      <w:rPr>
        <w:rFonts w:cs="Times New Roman"/>
      </w:rPr>
    </w:lvl>
  </w:abstractNum>
  <w:abstractNum w:abstractNumId="44" w15:restartNumberingAfterBreak="0">
    <w:nsid w:val="3FD57FD7"/>
    <w:multiLevelType w:val="hybridMultilevel"/>
    <w:tmpl w:val="81C4C5F8"/>
    <w:styleLink w:val="50"/>
    <w:lvl w:ilvl="0" w:tplc="FFFFFFFF">
      <w:start w:val="1"/>
      <w:numFmt w:val="bullet"/>
      <w:lvlText w:val="•"/>
      <w:lvlJc w:val="left"/>
      <w:pPr>
        <w:tabs>
          <w:tab w:val="left" w:pos="720"/>
          <w:tab w:val="num" w:pos="1103"/>
        </w:tabs>
        <w:ind w:left="394" w:firstLine="316"/>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1"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2"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3"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4"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5"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6"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7"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8"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abstractNum>
  <w:abstractNum w:abstractNumId="45" w15:restartNumberingAfterBreak="0">
    <w:nsid w:val="40257F46"/>
    <w:multiLevelType w:val="hybridMultilevel"/>
    <w:tmpl w:val="FA02D748"/>
    <w:styleLink w:val="9"/>
    <w:lvl w:ilvl="0" w:tplc="C68A19F6">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46" w15:restartNumberingAfterBreak="0">
    <w:nsid w:val="424876C6"/>
    <w:multiLevelType w:val="hybridMultilevel"/>
    <w:tmpl w:val="C4E63B38"/>
    <w:styleLink w:val="140"/>
    <w:lvl w:ilvl="0" w:tplc="FF4E1FDA">
      <w:start w:val="1"/>
      <w:numFmt w:val="decimal"/>
      <w:lvlText w:val="%1."/>
      <w:lvlJc w:val="left"/>
      <w:pPr>
        <w:tabs>
          <w:tab w:val="left" w:pos="360"/>
          <w:tab w:val="left" w:pos="502"/>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360"/>
          <w:tab w:val="left" w:pos="502"/>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360"/>
          <w:tab w:val="left" w:pos="502"/>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360"/>
          <w:tab w:val="left" w:pos="502"/>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360"/>
          <w:tab w:val="left" w:pos="502"/>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360"/>
          <w:tab w:val="left" w:pos="502"/>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360"/>
          <w:tab w:val="left" w:pos="502"/>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360"/>
          <w:tab w:val="left" w:pos="502"/>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360"/>
          <w:tab w:val="left" w:pos="502"/>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47" w15:restartNumberingAfterBreak="0">
    <w:nsid w:val="42947A46"/>
    <w:multiLevelType w:val="multilevel"/>
    <w:tmpl w:val="9D066328"/>
    <w:styleLink w:val="a6"/>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48" w15:restartNumberingAfterBreak="0">
    <w:nsid w:val="44123114"/>
    <w:multiLevelType w:val="multilevel"/>
    <w:tmpl w:val="52D425C2"/>
    <w:styleLink w:val="120"/>
    <w:lvl w:ilvl="0">
      <w:start w:val="1"/>
      <w:numFmt w:val="decimal"/>
      <w:lvlText w:val="%1"/>
      <w:lvlJc w:val="left"/>
      <w:pPr>
        <w:tabs>
          <w:tab w:val="num" w:pos="720"/>
        </w:tabs>
      </w:pPr>
      <w:rPr>
        <w:rFonts w:cs="Times New Roman"/>
        <w:sz w:val="24"/>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49" w15:restartNumberingAfterBreak="0">
    <w:nsid w:val="44C56FD1"/>
    <w:multiLevelType w:val="hybridMultilevel"/>
    <w:tmpl w:val="047A2462"/>
    <w:styleLink w:val="17"/>
    <w:lvl w:ilvl="0" w:tplc="7644AA8A">
      <w:start w:val="1"/>
      <w:numFmt w:val="decimal"/>
      <w:lvlText w:val="%1."/>
      <w:lvlJc w:val="left"/>
      <w:pPr>
        <w:tabs>
          <w:tab w:val="left" w:pos="900"/>
          <w:tab w:val="num" w:pos="1080"/>
          <w:tab w:val="left" w:pos="1260"/>
        </w:tabs>
        <w:ind w:left="1260" w:hanging="360"/>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900"/>
          <w:tab w:val="left" w:pos="1080"/>
          <w:tab w:val="num" w:pos="1440"/>
        </w:tabs>
        <w:ind w:left="1620" w:hanging="540"/>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900"/>
          <w:tab w:val="left" w:pos="1080"/>
          <w:tab w:val="left" w:pos="1260"/>
          <w:tab w:val="num" w:pos="2160"/>
        </w:tabs>
        <w:ind w:left="2340" w:hanging="460"/>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900"/>
          <w:tab w:val="left" w:pos="1080"/>
          <w:tab w:val="left" w:pos="1260"/>
          <w:tab w:val="num" w:pos="2880"/>
        </w:tabs>
        <w:ind w:left="3060" w:hanging="540"/>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900"/>
          <w:tab w:val="left" w:pos="1080"/>
          <w:tab w:val="left" w:pos="1260"/>
          <w:tab w:val="num" w:pos="3600"/>
        </w:tabs>
        <w:ind w:left="3780" w:hanging="54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900"/>
          <w:tab w:val="left" w:pos="1080"/>
          <w:tab w:val="left" w:pos="1260"/>
          <w:tab w:val="num" w:pos="4320"/>
        </w:tabs>
        <w:ind w:left="4500" w:hanging="46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900"/>
          <w:tab w:val="left" w:pos="1080"/>
          <w:tab w:val="left" w:pos="1260"/>
          <w:tab w:val="num" w:pos="5040"/>
        </w:tabs>
        <w:ind w:left="5220" w:hanging="540"/>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900"/>
          <w:tab w:val="left" w:pos="1080"/>
          <w:tab w:val="left" w:pos="1260"/>
          <w:tab w:val="num" w:pos="5760"/>
        </w:tabs>
        <w:ind w:left="5940" w:hanging="540"/>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900"/>
          <w:tab w:val="left" w:pos="1080"/>
          <w:tab w:val="left" w:pos="1260"/>
          <w:tab w:val="num" w:pos="6480"/>
        </w:tabs>
        <w:ind w:left="6660" w:hanging="460"/>
      </w:pPr>
      <w:rPr>
        <w:rFonts w:hAnsi="Arial Unicode MS" w:cs="Times New Roman"/>
        <w:caps w:val="0"/>
        <w:smallCaps w:val="0"/>
        <w:strike w:val="0"/>
        <w:dstrike w:val="0"/>
        <w:color w:val="000000"/>
        <w:spacing w:val="0"/>
        <w:w w:val="100"/>
        <w:kern w:val="0"/>
        <w:position w:val="0"/>
        <w:vertAlign w:val="baseline"/>
      </w:rPr>
    </w:lvl>
  </w:abstractNum>
  <w:abstractNum w:abstractNumId="50"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1" w15:restartNumberingAfterBreak="0">
    <w:nsid w:val="45A105E8"/>
    <w:multiLevelType w:val="multilevel"/>
    <w:tmpl w:val="45A105E8"/>
    <w:styleLink w:val="141"/>
    <w:lvl w:ilvl="0">
      <w:start w:val="1"/>
      <w:numFmt w:val="decimal"/>
      <w:lvlText w:val="%1."/>
      <w:lvlJc w:val="left"/>
      <w:pPr>
        <w:tabs>
          <w:tab w:val="num" w:pos="717"/>
        </w:tabs>
        <w:ind w:left="717" w:hanging="360"/>
      </w:pPr>
      <w:rPr>
        <w:rFonts w:cs="Times New Roman"/>
        <w:b w:val="0"/>
        <w:color w:val="auto"/>
      </w:rPr>
    </w:lvl>
    <w:lvl w:ilvl="1">
      <w:start w:val="1"/>
      <w:numFmt w:val="decimal"/>
      <w:lvlText w:val="%2."/>
      <w:lvlJc w:val="left"/>
      <w:pPr>
        <w:tabs>
          <w:tab w:val="num" w:pos="1437"/>
        </w:tabs>
        <w:ind w:left="1437" w:hanging="360"/>
      </w:pPr>
      <w:rPr>
        <w:rFonts w:cs="Times New Roman"/>
        <w:b w:val="0"/>
        <w:color w:val="auto"/>
      </w:rPr>
    </w:lvl>
    <w:lvl w:ilvl="2">
      <w:start w:val="1"/>
      <w:numFmt w:val="decimal"/>
      <w:lvlText w:val="%3."/>
      <w:lvlJc w:val="left"/>
      <w:pPr>
        <w:tabs>
          <w:tab w:val="num" w:pos="1069"/>
        </w:tabs>
        <w:ind w:left="1069"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52" w15:restartNumberingAfterBreak="0">
    <w:nsid w:val="48E1365D"/>
    <w:multiLevelType w:val="multilevel"/>
    <w:tmpl w:val="48E1365D"/>
    <w:lvl w:ilvl="0">
      <w:start w:val="1"/>
      <w:numFmt w:val="decimal"/>
      <w:lvlText w:val="%1."/>
      <w:lvlJc w:val="left"/>
      <w:pPr>
        <w:tabs>
          <w:tab w:val="num" w:pos="717"/>
        </w:tabs>
        <w:ind w:left="717" w:hanging="360"/>
      </w:pPr>
      <w:rPr>
        <w:rFonts w:cs="Times New Roman" w:hint="default"/>
        <w:b w:val="0"/>
        <w:color w:val="auto"/>
      </w:rPr>
    </w:lvl>
    <w:lvl w:ilvl="1">
      <w:start w:val="1"/>
      <w:numFmt w:val="lowerLetter"/>
      <w:lvlText w:val="%2."/>
      <w:lvlJc w:val="left"/>
      <w:pPr>
        <w:tabs>
          <w:tab w:val="num" w:pos="1440"/>
        </w:tabs>
        <w:ind w:left="1440" w:hanging="360"/>
      </w:pPr>
      <w:rPr>
        <w:rFonts w:cs="Times New Roman" w:hint="default"/>
        <w:b w:val="0"/>
        <w:color w:val="auto"/>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3" w15:restartNumberingAfterBreak="0">
    <w:nsid w:val="4BB51533"/>
    <w:multiLevelType w:val="multilevel"/>
    <w:tmpl w:val="4BB51533"/>
    <w:lvl w:ilvl="0">
      <w:start w:val="1"/>
      <w:numFmt w:val="bullet"/>
      <w:pStyle w:val="15"/>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54" w15:restartNumberingAfterBreak="0">
    <w:nsid w:val="4CC90614"/>
    <w:multiLevelType w:val="hybridMultilevel"/>
    <w:tmpl w:val="CB8AEA9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5" w15:restartNumberingAfterBreak="0">
    <w:nsid w:val="4E22334D"/>
    <w:multiLevelType w:val="multilevel"/>
    <w:tmpl w:val="4E22334D"/>
    <w:lvl w:ilvl="0">
      <w:start w:val="1"/>
      <w:numFmt w:val="decimal"/>
      <w:lvlText w:val="%1."/>
      <w:lvlJc w:val="left"/>
      <w:pPr>
        <w:tabs>
          <w:tab w:val="num" w:pos="720"/>
        </w:tabs>
        <w:ind w:left="720" w:hanging="360"/>
      </w:pPr>
      <w:rPr>
        <w:rFonts w:cs="Times New Roman" w:hint="default"/>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6" w15:restartNumberingAfterBreak="0">
    <w:nsid w:val="554344F6"/>
    <w:multiLevelType w:val="hybridMultilevel"/>
    <w:tmpl w:val="8F46D806"/>
    <w:styleLink w:val="130"/>
    <w:lvl w:ilvl="0" w:tplc="E3525C4E">
      <w:start w:val="1"/>
      <w:numFmt w:val="decimal"/>
      <w:lvlText w:val="%1."/>
      <w:lvlJc w:val="left"/>
      <w:pPr>
        <w:tabs>
          <w:tab w:val="left" w:pos="36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360"/>
          <w:tab w:val="left" w:pos="1080"/>
          <w:tab w:val="num" w:pos="1647"/>
        </w:tabs>
        <w:ind w:left="938" w:firstLine="232"/>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360"/>
          <w:tab w:val="left" w:pos="1080"/>
          <w:tab w:val="num" w:pos="2367"/>
        </w:tabs>
        <w:ind w:left="1658" w:firstLine="32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360"/>
          <w:tab w:val="left" w:pos="1080"/>
          <w:tab w:val="num" w:pos="3087"/>
        </w:tabs>
        <w:ind w:left="2378" w:firstLine="256"/>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360"/>
          <w:tab w:val="left" w:pos="1080"/>
          <w:tab w:val="num" w:pos="3807"/>
        </w:tabs>
        <w:ind w:left="3098" w:firstLine="268"/>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360"/>
          <w:tab w:val="left" w:pos="1080"/>
          <w:tab w:val="num" w:pos="4527"/>
        </w:tabs>
        <w:ind w:left="3818" w:firstLine="36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360"/>
          <w:tab w:val="left" w:pos="1080"/>
          <w:tab w:val="num" w:pos="5247"/>
        </w:tabs>
        <w:ind w:left="4538" w:firstLine="292"/>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360"/>
          <w:tab w:val="left" w:pos="1080"/>
          <w:tab w:val="num" w:pos="5967"/>
        </w:tabs>
        <w:ind w:left="5258" w:firstLine="30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360"/>
          <w:tab w:val="left" w:pos="1080"/>
          <w:tab w:val="num" w:pos="6687"/>
        </w:tabs>
        <w:ind w:left="5978" w:firstLine="396"/>
      </w:pPr>
      <w:rPr>
        <w:rFonts w:hAnsi="Arial Unicode MS" w:cs="Times New Roman"/>
        <w:caps w:val="0"/>
        <w:smallCaps w:val="0"/>
        <w:strike w:val="0"/>
        <w:dstrike w:val="0"/>
        <w:color w:val="000000"/>
        <w:spacing w:val="0"/>
        <w:w w:val="100"/>
        <w:kern w:val="0"/>
        <w:position w:val="0"/>
        <w:vertAlign w:val="baseline"/>
      </w:rPr>
    </w:lvl>
  </w:abstractNum>
  <w:abstractNum w:abstractNumId="57" w15:restartNumberingAfterBreak="0">
    <w:nsid w:val="56F66C88"/>
    <w:multiLevelType w:val="multilevel"/>
    <w:tmpl w:val="FFFFFFFF"/>
    <w:styleLink w:val="1a"/>
    <w:lvl w:ilvl="0">
      <w:start w:val="1"/>
      <w:numFmt w:val="decimal"/>
      <w:lvlText w:val="%1"/>
      <w:lvlJc w:val="left"/>
      <w:pPr>
        <w:tabs>
          <w:tab w:val="num" w:pos="720"/>
        </w:tabs>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8" w15:restartNumberingAfterBreak="0">
    <w:nsid w:val="588D7511"/>
    <w:multiLevelType w:val="multilevel"/>
    <w:tmpl w:val="588D7511"/>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59" w15:restartNumberingAfterBreak="0">
    <w:nsid w:val="59F133BE"/>
    <w:multiLevelType w:val="multilevel"/>
    <w:tmpl w:val="59F133BE"/>
    <w:lvl w:ilvl="0">
      <w:start w:val="1"/>
      <w:numFmt w:val="decimal"/>
      <w:lvlText w:val="%1."/>
      <w:lvlJc w:val="left"/>
      <w:pPr>
        <w:tabs>
          <w:tab w:val="num" w:pos="1174"/>
        </w:tabs>
        <w:ind w:left="1174" w:hanging="360"/>
      </w:pPr>
      <w:rPr>
        <w:rFonts w:cs="Times New Roman" w:hint="default"/>
      </w:rPr>
    </w:lvl>
    <w:lvl w:ilvl="1">
      <w:start w:val="1"/>
      <w:numFmt w:val="decimal"/>
      <w:lvlText w:val="%2."/>
      <w:lvlJc w:val="left"/>
      <w:pPr>
        <w:tabs>
          <w:tab w:val="num" w:pos="1894"/>
        </w:tabs>
        <w:ind w:left="1894" w:hanging="360"/>
      </w:pPr>
      <w:rPr>
        <w:rFonts w:cs="Times New Roman" w:hint="default"/>
      </w:rPr>
    </w:lvl>
    <w:lvl w:ilvl="2">
      <w:start w:val="1"/>
      <w:numFmt w:val="lowerRoman"/>
      <w:lvlText w:val="%3."/>
      <w:lvlJc w:val="right"/>
      <w:pPr>
        <w:tabs>
          <w:tab w:val="num" w:pos="2614"/>
        </w:tabs>
        <w:ind w:left="2614" w:hanging="180"/>
      </w:pPr>
      <w:rPr>
        <w:rFonts w:cs="Times New Roman"/>
      </w:rPr>
    </w:lvl>
    <w:lvl w:ilvl="3">
      <w:start w:val="1"/>
      <w:numFmt w:val="decimal"/>
      <w:lvlText w:val="%4."/>
      <w:lvlJc w:val="left"/>
      <w:pPr>
        <w:tabs>
          <w:tab w:val="num" w:pos="3334"/>
        </w:tabs>
        <w:ind w:left="3334" w:hanging="360"/>
      </w:pPr>
      <w:rPr>
        <w:rFonts w:cs="Times New Roman"/>
      </w:rPr>
    </w:lvl>
    <w:lvl w:ilvl="4">
      <w:start w:val="1"/>
      <w:numFmt w:val="lowerLetter"/>
      <w:lvlText w:val="%5."/>
      <w:lvlJc w:val="left"/>
      <w:pPr>
        <w:tabs>
          <w:tab w:val="num" w:pos="4054"/>
        </w:tabs>
        <w:ind w:left="4054" w:hanging="360"/>
      </w:pPr>
      <w:rPr>
        <w:rFonts w:cs="Times New Roman"/>
      </w:rPr>
    </w:lvl>
    <w:lvl w:ilvl="5">
      <w:start w:val="1"/>
      <w:numFmt w:val="lowerRoman"/>
      <w:lvlText w:val="%6."/>
      <w:lvlJc w:val="right"/>
      <w:pPr>
        <w:tabs>
          <w:tab w:val="num" w:pos="4774"/>
        </w:tabs>
        <w:ind w:left="4774" w:hanging="180"/>
      </w:pPr>
      <w:rPr>
        <w:rFonts w:cs="Times New Roman"/>
      </w:rPr>
    </w:lvl>
    <w:lvl w:ilvl="6">
      <w:start w:val="1"/>
      <w:numFmt w:val="decimal"/>
      <w:lvlText w:val="%7."/>
      <w:lvlJc w:val="left"/>
      <w:pPr>
        <w:tabs>
          <w:tab w:val="num" w:pos="5494"/>
        </w:tabs>
        <w:ind w:left="5494" w:hanging="360"/>
      </w:pPr>
      <w:rPr>
        <w:rFonts w:cs="Times New Roman"/>
      </w:rPr>
    </w:lvl>
    <w:lvl w:ilvl="7">
      <w:start w:val="1"/>
      <w:numFmt w:val="lowerLetter"/>
      <w:lvlText w:val="%8."/>
      <w:lvlJc w:val="left"/>
      <w:pPr>
        <w:tabs>
          <w:tab w:val="num" w:pos="6214"/>
        </w:tabs>
        <w:ind w:left="6214" w:hanging="360"/>
      </w:pPr>
      <w:rPr>
        <w:rFonts w:cs="Times New Roman"/>
      </w:rPr>
    </w:lvl>
    <w:lvl w:ilvl="8">
      <w:start w:val="1"/>
      <w:numFmt w:val="lowerRoman"/>
      <w:lvlText w:val="%9."/>
      <w:lvlJc w:val="right"/>
      <w:pPr>
        <w:tabs>
          <w:tab w:val="num" w:pos="6934"/>
        </w:tabs>
        <w:ind w:left="6934" w:hanging="180"/>
      </w:pPr>
      <w:rPr>
        <w:rFonts w:cs="Times New Roman"/>
      </w:rPr>
    </w:lvl>
  </w:abstractNum>
  <w:abstractNum w:abstractNumId="60" w15:restartNumberingAfterBreak="0">
    <w:nsid w:val="5BF33367"/>
    <w:multiLevelType w:val="hybridMultilevel"/>
    <w:tmpl w:val="81CA838C"/>
    <w:styleLink w:val="24"/>
    <w:lvl w:ilvl="0" w:tplc="86CA7D68">
      <w:start w:val="1"/>
      <w:numFmt w:val="decimal"/>
      <w:lvlText w:val="%1."/>
      <w:lvlJc w:val="left"/>
      <w:pPr>
        <w:tabs>
          <w:tab w:val="num" w:pos="360"/>
        </w:tabs>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61" w15:restartNumberingAfterBreak="0">
    <w:nsid w:val="5D1D6645"/>
    <w:multiLevelType w:val="multilevel"/>
    <w:tmpl w:val="5D1D6645"/>
    <w:styleLink w:val="42"/>
    <w:lvl w:ilvl="0">
      <w:start w:val="1"/>
      <w:numFmt w:val="decimal"/>
      <w:lvlText w:val="%1."/>
      <w:lvlJc w:val="left"/>
      <w:pPr>
        <w:ind w:left="1080" w:hanging="360"/>
      </w:pPr>
      <w:rPr>
        <w:rFonts w:cs="Times New Roman"/>
        <w:sz w:val="20"/>
      </w:rPr>
    </w:lvl>
    <w:lvl w:ilvl="1">
      <w:start w:val="1"/>
      <w:numFmt w:val="lowerLetter"/>
      <w:lvlText w:val="%2."/>
      <w:lvlJc w:val="left"/>
      <w:pPr>
        <w:ind w:left="1800" w:hanging="360"/>
      </w:pPr>
      <w:rPr>
        <w:rFonts w:cs="Times New Roman"/>
      </w:rPr>
    </w:lvl>
    <w:lvl w:ilvl="2">
      <w:start w:val="1"/>
      <w:numFmt w:val="lowerRoman"/>
      <w:lvlText w:val="%3."/>
      <w:lvlJc w:val="right"/>
      <w:pPr>
        <w:ind w:left="2520" w:hanging="180"/>
      </w:pPr>
      <w:rPr>
        <w:rFonts w:cs="Times New Roman"/>
      </w:rPr>
    </w:lvl>
    <w:lvl w:ilvl="3">
      <w:start w:val="1"/>
      <w:numFmt w:val="decimal"/>
      <w:lvlText w:val="%4."/>
      <w:lvlJc w:val="left"/>
      <w:pPr>
        <w:ind w:left="3240" w:hanging="360"/>
      </w:pPr>
      <w:rPr>
        <w:rFonts w:cs="Times New Roman"/>
      </w:rPr>
    </w:lvl>
    <w:lvl w:ilvl="4">
      <w:start w:val="1"/>
      <w:numFmt w:val="lowerLetter"/>
      <w:lvlText w:val="%5."/>
      <w:lvlJc w:val="left"/>
      <w:pPr>
        <w:ind w:left="3960" w:hanging="360"/>
      </w:pPr>
      <w:rPr>
        <w:rFonts w:cs="Times New Roman"/>
      </w:rPr>
    </w:lvl>
    <w:lvl w:ilvl="5">
      <w:start w:val="1"/>
      <w:numFmt w:val="lowerRoman"/>
      <w:lvlText w:val="%6."/>
      <w:lvlJc w:val="right"/>
      <w:pPr>
        <w:ind w:left="4680" w:hanging="180"/>
      </w:pPr>
      <w:rPr>
        <w:rFonts w:cs="Times New Roman"/>
      </w:rPr>
    </w:lvl>
    <w:lvl w:ilvl="6">
      <w:start w:val="1"/>
      <w:numFmt w:val="decimal"/>
      <w:lvlText w:val="%7."/>
      <w:lvlJc w:val="left"/>
      <w:pPr>
        <w:ind w:left="5400" w:hanging="360"/>
      </w:pPr>
      <w:rPr>
        <w:rFonts w:cs="Times New Roman"/>
      </w:rPr>
    </w:lvl>
    <w:lvl w:ilvl="7">
      <w:start w:val="1"/>
      <w:numFmt w:val="lowerLetter"/>
      <w:lvlText w:val="%8."/>
      <w:lvlJc w:val="left"/>
      <w:pPr>
        <w:ind w:left="6120" w:hanging="360"/>
      </w:pPr>
      <w:rPr>
        <w:rFonts w:cs="Times New Roman"/>
      </w:rPr>
    </w:lvl>
    <w:lvl w:ilvl="8">
      <w:start w:val="1"/>
      <w:numFmt w:val="lowerRoman"/>
      <w:lvlText w:val="%9."/>
      <w:lvlJc w:val="right"/>
      <w:pPr>
        <w:ind w:left="6840" w:hanging="180"/>
      </w:pPr>
      <w:rPr>
        <w:rFonts w:cs="Times New Roman"/>
      </w:rPr>
    </w:lvl>
  </w:abstractNum>
  <w:abstractNum w:abstractNumId="62" w15:restartNumberingAfterBreak="0">
    <w:nsid w:val="61E2699C"/>
    <w:multiLevelType w:val="hybridMultilevel"/>
    <w:tmpl w:val="C23045A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3" w15:restartNumberingAfterBreak="0">
    <w:nsid w:val="63CA796F"/>
    <w:multiLevelType w:val="multilevel"/>
    <w:tmpl w:val="63CA796F"/>
    <w:styleLink w:val="112"/>
    <w:lvl w:ilvl="0">
      <w:start w:val="1"/>
      <w:numFmt w:val="bullet"/>
      <w:lvlText w:val=""/>
      <w:lvlJc w:val="left"/>
      <w:pPr>
        <w:tabs>
          <w:tab w:val="num" w:pos="1080"/>
        </w:tabs>
        <w:ind w:left="1080" w:hanging="360"/>
      </w:pPr>
      <w:rPr>
        <w:rFonts w:ascii="Symbol" w:hAnsi="Symbol" w:hint="default"/>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64" w15:restartNumberingAfterBreak="0">
    <w:nsid w:val="644E3F1A"/>
    <w:multiLevelType w:val="multilevel"/>
    <w:tmpl w:val="644E3F1A"/>
    <w:styleLink w:val="142"/>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65" w15:restartNumberingAfterBreak="0">
    <w:nsid w:val="6887430B"/>
    <w:multiLevelType w:val="hybridMultilevel"/>
    <w:tmpl w:val="44A4AD44"/>
    <w:styleLink w:val="2100"/>
    <w:lvl w:ilvl="0" w:tplc="04190001">
      <w:start w:val="1"/>
      <w:numFmt w:val="decimal"/>
      <w:lvlText w:val="%1."/>
      <w:lvlJc w:val="left"/>
      <w:pPr>
        <w:tabs>
          <w:tab w:val="num" w:pos="1429"/>
        </w:tabs>
        <w:ind w:left="1429" w:hanging="360"/>
      </w:pPr>
      <w:rPr>
        <w:i w:val="0"/>
      </w:rPr>
    </w:lvl>
    <w:lvl w:ilvl="1" w:tplc="04190019">
      <w:start w:val="1"/>
      <w:numFmt w:val="decimal"/>
      <w:lvlText w:val="%2."/>
      <w:lvlJc w:val="left"/>
      <w:pPr>
        <w:tabs>
          <w:tab w:val="num" w:pos="2149"/>
        </w:tabs>
        <w:ind w:left="2149" w:hanging="360"/>
      </w:pPr>
      <w:rPr>
        <w:i w:val="0"/>
      </w:r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66" w15:restartNumberingAfterBreak="0">
    <w:nsid w:val="6A993F38"/>
    <w:multiLevelType w:val="multilevel"/>
    <w:tmpl w:val="6A993F38"/>
    <w:lvl w:ilvl="0">
      <w:start w:val="1"/>
      <w:numFmt w:val="decimal"/>
      <w:lvlText w:val="%1"/>
      <w:lvlJc w:val="left"/>
      <w:pPr>
        <w:tabs>
          <w:tab w:val="num" w:pos="57"/>
        </w:tabs>
        <w:ind w:left="57"/>
      </w:pPr>
      <w:rPr>
        <w:rFonts w:cs="Times New Roman" w:hint="default"/>
      </w:rPr>
    </w:lvl>
    <w:lvl w:ilvl="1">
      <w:start w:val="1"/>
      <w:numFmt w:val="decimal"/>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7" w15:restartNumberingAfterBreak="0">
    <w:nsid w:val="6CB81905"/>
    <w:multiLevelType w:val="multilevel"/>
    <w:tmpl w:val="6CB81905"/>
    <w:lvl w:ilvl="0">
      <w:start w:val="1"/>
      <w:numFmt w:val="decimal"/>
      <w:pStyle w:val="a7"/>
      <w:lvlText w:val="%1."/>
      <w:lvlJc w:val="left"/>
      <w:pPr>
        <w:tabs>
          <w:tab w:val="num" w:pos="720"/>
        </w:tabs>
        <w:ind w:left="720" w:hanging="360"/>
      </w:pPr>
      <w:rPr>
        <w:rFonts w:cs="Times New Roman"/>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8" w15:restartNumberingAfterBreak="0">
    <w:nsid w:val="6E551144"/>
    <w:multiLevelType w:val="hybridMultilevel"/>
    <w:tmpl w:val="2410CC72"/>
    <w:styleLink w:val="122"/>
    <w:lvl w:ilvl="0" w:tplc="4C28F2A8">
      <w:start w:val="1"/>
      <w:numFmt w:val="decimal"/>
      <w:lvlText w:val="%1."/>
      <w:lvlJc w:val="left"/>
      <w:pPr>
        <w:ind w:left="1429" w:hanging="360"/>
      </w:pPr>
      <w:rPr>
        <w:rFonts w:ascii="Times New Roman" w:hAnsi="Times New Roman" w:cs="Times New Roman" w:hint="default"/>
        <w:b w:val="0"/>
        <w:sz w:val="20"/>
        <w:szCs w:val="20"/>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69" w15:restartNumberingAfterBreak="0">
    <w:nsid w:val="702E73BF"/>
    <w:multiLevelType w:val="multilevel"/>
    <w:tmpl w:val="702E73BF"/>
    <w:lvl w:ilvl="0">
      <w:start w:val="1"/>
      <w:numFmt w:val="bullet"/>
      <w:lvlText w:val=""/>
      <w:lvlJc w:val="left"/>
      <w:pPr>
        <w:tabs>
          <w:tab w:val="num" w:pos="1789"/>
        </w:tabs>
        <w:ind w:left="1789" w:hanging="360"/>
      </w:pPr>
      <w:rPr>
        <w:rFonts w:ascii="Symbol" w:hAnsi="Symbol"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70" w15:restartNumberingAfterBreak="0">
    <w:nsid w:val="70914D78"/>
    <w:multiLevelType w:val="multilevel"/>
    <w:tmpl w:val="70914D78"/>
    <w:styleLink w:val="1b"/>
    <w:lvl w:ilvl="0">
      <w:start w:val="1"/>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1" w15:restartNumberingAfterBreak="0">
    <w:nsid w:val="714D5789"/>
    <w:multiLevelType w:val="hybridMultilevel"/>
    <w:tmpl w:val="E256ABC6"/>
    <w:styleLink w:val="51"/>
    <w:lvl w:ilvl="0" w:tplc="7E7A7D26">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72" w15:restartNumberingAfterBreak="0">
    <w:nsid w:val="74D71FF8"/>
    <w:multiLevelType w:val="multilevel"/>
    <w:tmpl w:val="74D71FF8"/>
    <w:styleLink w:val="33"/>
    <w:lvl w:ilvl="0">
      <w:start w:val="1"/>
      <w:numFmt w:val="bullet"/>
      <w:lvlText w:val=""/>
      <w:lvlJc w:val="left"/>
      <w:pPr>
        <w:tabs>
          <w:tab w:val="num" w:pos="1789"/>
        </w:tabs>
        <w:ind w:left="1789" w:hanging="360"/>
      </w:pPr>
      <w:rPr>
        <w:rFonts w:ascii="Symbol" w:hAnsi="Symbol"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73" w15:restartNumberingAfterBreak="0">
    <w:nsid w:val="7A15499B"/>
    <w:multiLevelType w:val="multilevel"/>
    <w:tmpl w:val="C210736C"/>
    <w:lvl w:ilvl="0">
      <w:start w:val="1"/>
      <w:numFmt w:val="decimal"/>
      <w:lvlText w:val="%1"/>
      <w:lvlJc w:val="left"/>
      <w:pPr>
        <w:tabs>
          <w:tab w:val="num" w:pos="720"/>
        </w:tabs>
        <w:ind w:left="0"/>
      </w:pPr>
      <w:rPr>
        <w:rFonts w:cs="Times New Roman"/>
        <w:b w:val="0"/>
      </w:rPr>
    </w:lvl>
    <w:lvl w:ilvl="1">
      <w:start w:val="1"/>
      <w:numFmt w:val="lowerLetter"/>
      <w:lvlText w:val="%2."/>
      <w:lvlJc w:val="left"/>
      <w:pPr>
        <w:tabs>
          <w:tab w:val="num" w:pos="1620"/>
        </w:tabs>
        <w:ind w:left="1620" w:hanging="360"/>
      </w:pPr>
      <w:rPr>
        <w:rFonts w:cs="Times New Roman"/>
      </w:rPr>
    </w:lvl>
    <w:lvl w:ilvl="2">
      <w:start w:val="1"/>
      <w:numFmt w:val="lowerRoman"/>
      <w:lvlText w:val="%3."/>
      <w:lvlJc w:val="right"/>
      <w:pPr>
        <w:tabs>
          <w:tab w:val="num" w:pos="2340"/>
        </w:tabs>
        <w:ind w:left="2340" w:hanging="180"/>
      </w:pPr>
      <w:rPr>
        <w:rFonts w:cs="Times New Roman"/>
      </w:rPr>
    </w:lvl>
    <w:lvl w:ilvl="3">
      <w:start w:val="1"/>
      <w:numFmt w:val="decimal"/>
      <w:lvlText w:val="%4."/>
      <w:lvlJc w:val="left"/>
      <w:pPr>
        <w:tabs>
          <w:tab w:val="num" w:pos="3060"/>
        </w:tabs>
        <w:ind w:left="3060" w:hanging="360"/>
      </w:pPr>
      <w:rPr>
        <w:rFonts w:cs="Times New Roman"/>
      </w:rPr>
    </w:lvl>
    <w:lvl w:ilvl="4">
      <w:start w:val="1"/>
      <w:numFmt w:val="lowerLetter"/>
      <w:lvlText w:val="%5."/>
      <w:lvlJc w:val="left"/>
      <w:pPr>
        <w:tabs>
          <w:tab w:val="num" w:pos="3780"/>
        </w:tabs>
        <w:ind w:left="3780" w:hanging="360"/>
      </w:pPr>
      <w:rPr>
        <w:rFonts w:cs="Times New Roman"/>
      </w:rPr>
    </w:lvl>
    <w:lvl w:ilvl="5">
      <w:start w:val="1"/>
      <w:numFmt w:val="lowerRoman"/>
      <w:lvlText w:val="%6."/>
      <w:lvlJc w:val="right"/>
      <w:pPr>
        <w:tabs>
          <w:tab w:val="num" w:pos="4500"/>
        </w:tabs>
        <w:ind w:left="4500" w:hanging="180"/>
      </w:pPr>
      <w:rPr>
        <w:rFonts w:cs="Times New Roman"/>
      </w:rPr>
    </w:lvl>
    <w:lvl w:ilvl="6">
      <w:start w:val="1"/>
      <w:numFmt w:val="decimal"/>
      <w:lvlText w:val="%7."/>
      <w:lvlJc w:val="left"/>
      <w:pPr>
        <w:tabs>
          <w:tab w:val="num" w:pos="5220"/>
        </w:tabs>
        <w:ind w:left="5220" w:hanging="360"/>
      </w:pPr>
      <w:rPr>
        <w:rFonts w:cs="Times New Roman"/>
      </w:rPr>
    </w:lvl>
    <w:lvl w:ilvl="7">
      <w:start w:val="1"/>
      <w:numFmt w:val="lowerLetter"/>
      <w:lvlText w:val="%8."/>
      <w:lvlJc w:val="left"/>
      <w:pPr>
        <w:tabs>
          <w:tab w:val="num" w:pos="5940"/>
        </w:tabs>
        <w:ind w:left="5940" w:hanging="360"/>
      </w:pPr>
      <w:rPr>
        <w:rFonts w:cs="Times New Roman"/>
      </w:rPr>
    </w:lvl>
    <w:lvl w:ilvl="8">
      <w:start w:val="1"/>
      <w:numFmt w:val="lowerRoman"/>
      <w:lvlText w:val="%9."/>
      <w:lvlJc w:val="right"/>
      <w:pPr>
        <w:tabs>
          <w:tab w:val="num" w:pos="6660"/>
        </w:tabs>
        <w:ind w:left="6660" w:hanging="180"/>
      </w:pPr>
      <w:rPr>
        <w:rFonts w:cs="Times New Roman"/>
      </w:rPr>
    </w:lvl>
  </w:abstractNum>
  <w:abstractNum w:abstractNumId="74" w15:restartNumberingAfterBreak="0">
    <w:nsid w:val="7B9264DA"/>
    <w:multiLevelType w:val="multilevel"/>
    <w:tmpl w:val="7B9264DA"/>
    <w:lvl w:ilvl="0">
      <w:start w:val="1"/>
      <w:numFmt w:val="decimal"/>
      <w:lvlText w:val="%1."/>
      <w:lvlJc w:val="left"/>
      <w:pPr>
        <w:tabs>
          <w:tab w:val="num" w:pos="1260"/>
        </w:tabs>
        <w:ind w:left="12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5" w15:restartNumberingAfterBreak="0">
    <w:nsid w:val="7C86031B"/>
    <w:multiLevelType w:val="multilevel"/>
    <w:tmpl w:val="7C86031B"/>
    <w:styleLink w:val="211"/>
    <w:lvl w:ilvl="0">
      <w:start w:val="1"/>
      <w:numFmt w:val="bullet"/>
      <w:lvlText w:val=""/>
      <w:lvlJc w:val="left"/>
      <w:pPr>
        <w:tabs>
          <w:tab w:val="num" w:pos="900"/>
        </w:tabs>
        <w:ind w:left="900" w:hanging="360"/>
      </w:pPr>
      <w:rPr>
        <w:rFonts w:ascii="Symbol" w:hAnsi="Symbol" w:hint="default"/>
      </w:rPr>
    </w:lvl>
    <w:lvl w:ilvl="1">
      <w:start w:val="1"/>
      <w:numFmt w:val="bullet"/>
      <w:lvlText w:val="o"/>
      <w:lvlJc w:val="left"/>
      <w:pPr>
        <w:tabs>
          <w:tab w:val="num" w:pos="1260"/>
        </w:tabs>
        <w:ind w:left="1260" w:hanging="360"/>
      </w:pPr>
      <w:rPr>
        <w:rFonts w:ascii="Courier New" w:hAnsi="Courier New" w:hint="default"/>
      </w:rPr>
    </w:lvl>
    <w:lvl w:ilvl="2">
      <w:start w:val="1"/>
      <w:numFmt w:val="bullet"/>
      <w:lvlText w:val=""/>
      <w:lvlJc w:val="left"/>
      <w:pPr>
        <w:tabs>
          <w:tab w:val="num" w:pos="1980"/>
        </w:tabs>
        <w:ind w:left="1980" w:hanging="360"/>
      </w:pPr>
      <w:rPr>
        <w:rFonts w:ascii="Wingdings" w:hAnsi="Wingdings" w:hint="default"/>
      </w:rPr>
    </w:lvl>
    <w:lvl w:ilvl="3">
      <w:start w:val="1"/>
      <w:numFmt w:val="bullet"/>
      <w:lvlText w:val=""/>
      <w:lvlJc w:val="left"/>
      <w:pPr>
        <w:tabs>
          <w:tab w:val="num" w:pos="2700"/>
        </w:tabs>
        <w:ind w:left="2700" w:hanging="360"/>
      </w:pPr>
      <w:rPr>
        <w:rFonts w:ascii="Symbol" w:hAnsi="Symbol" w:hint="default"/>
      </w:rPr>
    </w:lvl>
    <w:lvl w:ilvl="4">
      <w:start w:val="1"/>
      <w:numFmt w:val="bullet"/>
      <w:lvlText w:val="o"/>
      <w:lvlJc w:val="left"/>
      <w:pPr>
        <w:tabs>
          <w:tab w:val="num" w:pos="3420"/>
        </w:tabs>
        <w:ind w:left="3420" w:hanging="360"/>
      </w:pPr>
      <w:rPr>
        <w:rFonts w:ascii="Courier New" w:hAnsi="Courier New" w:hint="default"/>
      </w:rPr>
    </w:lvl>
    <w:lvl w:ilvl="5">
      <w:start w:val="1"/>
      <w:numFmt w:val="bullet"/>
      <w:lvlText w:val=""/>
      <w:lvlJc w:val="left"/>
      <w:pPr>
        <w:tabs>
          <w:tab w:val="num" w:pos="4140"/>
        </w:tabs>
        <w:ind w:left="4140" w:hanging="360"/>
      </w:pPr>
      <w:rPr>
        <w:rFonts w:ascii="Wingdings" w:hAnsi="Wingdings" w:hint="default"/>
      </w:rPr>
    </w:lvl>
    <w:lvl w:ilvl="6">
      <w:start w:val="1"/>
      <w:numFmt w:val="bullet"/>
      <w:lvlText w:val=""/>
      <w:lvlJc w:val="left"/>
      <w:pPr>
        <w:tabs>
          <w:tab w:val="num" w:pos="4860"/>
        </w:tabs>
        <w:ind w:left="4860" w:hanging="360"/>
      </w:pPr>
      <w:rPr>
        <w:rFonts w:ascii="Symbol" w:hAnsi="Symbol" w:hint="default"/>
      </w:rPr>
    </w:lvl>
    <w:lvl w:ilvl="7">
      <w:start w:val="1"/>
      <w:numFmt w:val="bullet"/>
      <w:lvlText w:val="o"/>
      <w:lvlJc w:val="left"/>
      <w:pPr>
        <w:tabs>
          <w:tab w:val="num" w:pos="5580"/>
        </w:tabs>
        <w:ind w:left="5580" w:hanging="360"/>
      </w:pPr>
      <w:rPr>
        <w:rFonts w:ascii="Courier New" w:hAnsi="Courier New" w:hint="default"/>
      </w:rPr>
    </w:lvl>
    <w:lvl w:ilvl="8">
      <w:start w:val="1"/>
      <w:numFmt w:val="bullet"/>
      <w:lvlText w:val=""/>
      <w:lvlJc w:val="left"/>
      <w:pPr>
        <w:tabs>
          <w:tab w:val="num" w:pos="6300"/>
        </w:tabs>
        <w:ind w:left="6300" w:hanging="360"/>
      </w:pPr>
      <w:rPr>
        <w:rFonts w:ascii="Wingdings" w:hAnsi="Wingdings" w:hint="default"/>
      </w:rPr>
    </w:lvl>
  </w:abstractNum>
  <w:abstractNum w:abstractNumId="76" w15:restartNumberingAfterBreak="0">
    <w:nsid w:val="7EC6586C"/>
    <w:multiLevelType w:val="hybridMultilevel"/>
    <w:tmpl w:val="C06A24DE"/>
    <w:styleLink w:val="43"/>
    <w:lvl w:ilvl="0" w:tplc="69A2CF8C">
      <w:start w:val="1"/>
      <w:numFmt w:val="decimal"/>
      <w:lvlText w:val="%1."/>
      <w:lvlJc w:val="left"/>
      <w:pPr>
        <w:tabs>
          <w:tab w:val="num" w:pos="1174"/>
        </w:tabs>
        <w:ind w:left="1174" w:hanging="360"/>
      </w:pPr>
      <w:rPr>
        <w:rFonts w:cs="Times New Roman"/>
      </w:rPr>
    </w:lvl>
    <w:lvl w:ilvl="1" w:tplc="04190019">
      <w:start w:val="1"/>
      <w:numFmt w:val="bullet"/>
      <w:lvlText w:val="o"/>
      <w:lvlJc w:val="left"/>
      <w:pPr>
        <w:tabs>
          <w:tab w:val="num" w:pos="1894"/>
        </w:tabs>
        <w:ind w:left="1894" w:hanging="360"/>
      </w:pPr>
      <w:rPr>
        <w:rFonts w:ascii="Courier New" w:hAnsi="Courier New" w:hint="default"/>
      </w:rPr>
    </w:lvl>
    <w:lvl w:ilvl="2" w:tplc="0419001B">
      <w:start w:val="1"/>
      <w:numFmt w:val="bullet"/>
      <w:lvlText w:val=""/>
      <w:lvlJc w:val="left"/>
      <w:pPr>
        <w:tabs>
          <w:tab w:val="num" w:pos="2614"/>
        </w:tabs>
        <w:ind w:left="2614" w:hanging="360"/>
      </w:pPr>
      <w:rPr>
        <w:rFonts w:ascii="Wingdings" w:hAnsi="Wingdings" w:hint="default"/>
      </w:rPr>
    </w:lvl>
    <w:lvl w:ilvl="3" w:tplc="0419000F">
      <w:start w:val="1"/>
      <w:numFmt w:val="bullet"/>
      <w:lvlText w:val=""/>
      <w:lvlJc w:val="left"/>
      <w:pPr>
        <w:tabs>
          <w:tab w:val="num" w:pos="3334"/>
        </w:tabs>
        <w:ind w:left="3334" w:hanging="360"/>
      </w:pPr>
      <w:rPr>
        <w:rFonts w:ascii="Symbol" w:hAnsi="Symbol" w:hint="default"/>
      </w:rPr>
    </w:lvl>
    <w:lvl w:ilvl="4" w:tplc="04190019">
      <w:start w:val="1"/>
      <w:numFmt w:val="bullet"/>
      <w:lvlText w:val="o"/>
      <w:lvlJc w:val="left"/>
      <w:pPr>
        <w:tabs>
          <w:tab w:val="num" w:pos="4054"/>
        </w:tabs>
        <w:ind w:left="4054" w:hanging="360"/>
      </w:pPr>
      <w:rPr>
        <w:rFonts w:ascii="Courier New" w:hAnsi="Courier New" w:hint="default"/>
      </w:rPr>
    </w:lvl>
    <w:lvl w:ilvl="5" w:tplc="0419001B">
      <w:start w:val="1"/>
      <w:numFmt w:val="bullet"/>
      <w:lvlText w:val=""/>
      <w:lvlJc w:val="left"/>
      <w:pPr>
        <w:tabs>
          <w:tab w:val="num" w:pos="4774"/>
        </w:tabs>
        <w:ind w:left="4774" w:hanging="360"/>
      </w:pPr>
      <w:rPr>
        <w:rFonts w:ascii="Wingdings" w:hAnsi="Wingdings" w:hint="default"/>
      </w:rPr>
    </w:lvl>
    <w:lvl w:ilvl="6" w:tplc="0419000F">
      <w:start w:val="1"/>
      <w:numFmt w:val="bullet"/>
      <w:lvlText w:val=""/>
      <w:lvlJc w:val="left"/>
      <w:pPr>
        <w:tabs>
          <w:tab w:val="num" w:pos="5494"/>
        </w:tabs>
        <w:ind w:left="5494" w:hanging="360"/>
      </w:pPr>
      <w:rPr>
        <w:rFonts w:ascii="Symbol" w:hAnsi="Symbol" w:hint="default"/>
      </w:rPr>
    </w:lvl>
    <w:lvl w:ilvl="7" w:tplc="04190019">
      <w:start w:val="1"/>
      <w:numFmt w:val="bullet"/>
      <w:lvlText w:val="o"/>
      <w:lvlJc w:val="left"/>
      <w:pPr>
        <w:tabs>
          <w:tab w:val="num" w:pos="6214"/>
        </w:tabs>
        <w:ind w:left="6214" w:hanging="360"/>
      </w:pPr>
      <w:rPr>
        <w:rFonts w:ascii="Courier New" w:hAnsi="Courier New" w:hint="default"/>
      </w:rPr>
    </w:lvl>
    <w:lvl w:ilvl="8" w:tplc="0419001B">
      <w:start w:val="1"/>
      <w:numFmt w:val="bullet"/>
      <w:lvlText w:val=""/>
      <w:lvlJc w:val="left"/>
      <w:pPr>
        <w:tabs>
          <w:tab w:val="num" w:pos="6934"/>
        </w:tabs>
        <w:ind w:left="6934" w:hanging="360"/>
      </w:pPr>
      <w:rPr>
        <w:rFonts w:ascii="Wingdings" w:hAnsi="Wingdings" w:hint="default"/>
      </w:rPr>
    </w:lvl>
  </w:abstractNum>
  <w:abstractNum w:abstractNumId="77" w15:restartNumberingAfterBreak="0">
    <w:nsid w:val="7F523164"/>
    <w:multiLevelType w:val="hybridMultilevel"/>
    <w:tmpl w:val="0324B32A"/>
    <w:styleLink w:val="25"/>
    <w:lvl w:ilvl="0" w:tplc="C68A19F6">
      <w:start w:val="1"/>
      <w:numFmt w:val="decimal"/>
      <w:lvlText w:val="%1."/>
      <w:lvlJc w:val="left"/>
      <w:pPr>
        <w:tabs>
          <w:tab w:val="num" w:pos="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num w:numId="1">
    <w:abstractNumId w:val="3"/>
  </w:num>
  <w:num w:numId="2">
    <w:abstractNumId w:val="1"/>
  </w:num>
  <w:num w:numId="3">
    <w:abstractNumId w:val="5"/>
  </w:num>
  <w:num w:numId="4">
    <w:abstractNumId w:val="0"/>
  </w:num>
  <w:num w:numId="5">
    <w:abstractNumId w:val="2"/>
  </w:num>
  <w:num w:numId="6">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3"/>
  </w:num>
  <w:num w:numId="9">
    <w:abstractNumId w:val="21"/>
    <w:lvlOverride w:ilvl="0">
      <w:startOverride w:val="1"/>
    </w:lvlOverride>
  </w:num>
  <w:num w:numId="1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72"/>
  </w:num>
  <w:num w:numId="13">
    <w:abstractNumId w:val="6"/>
    <w:lvlOverride w:ilvl="0">
      <w:lvl w:ilvl="0">
        <w:numFmt w:val="bullet"/>
        <w:lvlText w:val="-"/>
        <w:legacy w:legacy="1" w:legacySpace="0" w:legacyIndent="130"/>
        <w:lvlJc w:val="left"/>
        <w:rPr>
          <w:rFonts w:ascii="Times New Roman" w:hAnsi="Times New Roman" w:hint="default"/>
        </w:rPr>
      </w:lvl>
    </w:lvlOverride>
  </w:num>
  <w:num w:numId="14">
    <w:abstractNumId w:val="69"/>
  </w:num>
  <w:num w:numId="15">
    <w:abstractNumId w:val="27"/>
  </w:num>
  <w:num w:numId="16">
    <w:abstractNumId w:val="61"/>
  </w:num>
  <w:num w:numId="17">
    <w:abstractNumId w:val="36"/>
  </w:num>
  <w:num w:numId="18">
    <w:abstractNumId w:val="64"/>
  </w:num>
  <w:num w:numId="19">
    <w:abstractNumId w:val="70"/>
  </w:num>
  <w:num w:numId="20">
    <w:abstractNumId w:val="65"/>
  </w:num>
  <w:num w:numId="21">
    <w:abstractNumId w:val="10"/>
  </w:num>
  <w:num w:numId="22">
    <w:abstractNumId w:val="12"/>
  </w:num>
  <w:num w:numId="23">
    <w:abstractNumId w:val="15"/>
  </w:num>
  <w:num w:numId="24">
    <w:abstractNumId w:val="18"/>
  </w:num>
  <w:num w:numId="25">
    <w:abstractNumId w:val="22"/>
  </w:num>
  <w:num w:numId="26">
    <w:abstractNumId w:val="24"/>
  </w:num>
  <w:num w:numId="27">
    <w:abstractNumId w:val="32"/>
  </w:num>
  <w:num w:numId="28">
    <w:abstractNumId w:val="41"/>
  </w:num>
  <w:num w:numId="29">
    <w:abstractNumId w:val="43"/>
  </w:num>
  <w:num w:numId="30">
    <w:abstractNumId w:val="47"/>
  </w:num>
  <w:num w:numId="31">
    <w:abstractNumId w:val="48"/>
  </w:num>
  <w:num w:numId="32">
    <w:abstractNumId w:val="57"/>
  </w:num>
  <w:num w:numId="33">
    <w:abstractNumId w:val="60"/>
  </w:num>
  <w:num w:numId="34">
    <w:abstractNumId w:val="68"/>
  </w:num>
  <w:num w:numId="35">
    <w:abstractNumId w:val="71"/>
  </w:num>
  <w:num w:numId="36">
    <w:abstractNumId w:val="76"/>
  </w:num>
  <w:num w:numId="37">
    <w:abstractNumId w:val="77"/>
  </w:num>
  <w:num w:numId="38">
    <w:abstractNumId w:val="56"/>
  </w:num>
  <w:num w:numId="39">
    <w:abstractNumId w:val="46"/>
  </w:num>
  <w:num w:numId="40">
    <w:abstractNumId w:val="11"/>
  </w:num>
  <w:num w:numId="41">
    <w:abstractNumId w:val="8"/>
  </w:num>
  <w:num w:numId="42">
    <w:abstractNumId w:val="44"/>
  </w:num>
  <w:num w:numId="43">
    <w:abstractNumId w:val="34"/>
  </w:num>
  <w:num w:numId="44">
    <w:abstractNumId w:val="45"/>
  </w:num>
  <w:num w:numId="45">
    <w:abstractNumId w:val="40"/>
  </w:num>
  <w:num w:numId="46">
    <w:abstractNumId w:val="13"/>
  </w:num>
  <w:num w:numId="47">
    <w:abstractNumId w:val="25"/>
  </w:num>
  <w:num w:numId="48">
    <w:abstractNumId w:val="49"/>
  </w:num>
  <w:num w:numId="49">
    <w:abstractNumId w:val="14"/>
  </w:num>
  <w:num w:numId="50">
    <w:abstractNumId w:val="39"/>
  </w:num>
  <w:num w:numId="51">
    <w:abstractNumId w:val="37"/>
  </w:num>
  <w:num w:numId="52">
    <w:abstractNumId w:val="28"/>
  </w:num>
  <w:num w:numId="53">
    <w:abstractNumId w:val="30"/>
  </w:num>
  <w:num w:numId="54">
    <w:abstractNumId w:val="26"/>
  </w:num>
  <w:num w:numId="55">
    <w:abstractNumId w:val="50"/>
  </w:num>
  <w:num w:numId="56">
    <w:abstractNumId w:val="38"/>
  </w:num>
  <w:num w:numId="57">
    <w:abstractNumId w:val="6"/>
  </w:num>
  <w:num w:numId="58">
    <w:abstractNumId w:val="17"/>
  </w:num>
  <w:num w:numId="59">
    <w:abstractNumId w:val="20"/>
  </w:num>
  <w:num w:numId="60">
    <w:abstractNumId w:val="21"/>
  </w:num>
  <w:num w:numId="61">
    <w:abstractNumId w:val="51"/>
  </w:num>
  <w:num w:numId="62">
    <w:abstractNumId w:val="63"/>
  </w:num>
  <w:num w:numId="63">
    <w:abstractNumId w:val="75"/>
  </w:num>
  <w:num w:numId="64">
    <w:abstractNumId w:val="42"/>
  </w:num>
  <w:num w:numId="65">
    <w:abstractNumId w:val="35"/>
  </w:num>
  <w:num w:numId="66">
    <w:abstractNumId w:val="55"/>
  </w:num>
  <w:num w:numId="67">
    <w:abstractNumId w:val="52"/>
  </w:num>
  <w:num w:numId="68">
    <w:abstractNumId w:val="29"/>
  </w:num>
  <w:num w:numId="69">
    <w:abstractNumId w:val="74"/>
  </w:num>
  <w:num w:numId="70">
    <w:abstractNumId w:val="19"/>
  </w:num>
  <w:num w:numId="71">
    <w:abstractNumId w:val="31"/>
  </w:num>
  <w:num w:numId="72">
    <w:abstractNumId w:val="66"/>
  </w:num>
  <w:num w:numId="73">
    <w:abstractNumId w:val="59"/>
  </w:num>
  <w:num w:numId="74">
    <w:abstractNumId w:val="58"/>
  </w:num>
  <w:num w:numId="75">
    <w:abstractNumId w:val="33"/>
  </w:num>
  <w:num w:numId="76">
    <w:abstractNumId w:val="9"/>
  </w:num>
  <w:num w:numId="77">
    <w:abstractNumId w:val="73"/>
  </w:num>
  <w:num w:numId="78">
    <w:abstractNumId w:val="54"/>
  </w:num>
  <w:num w:numId="79">
    <w:abstractNumId w:val="62"/>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5998"/>
    <w:rsid w:val="000000B1"/>
    <w:rsid w:val="00077FC3"/>
    <w:rsid w:val="00082B31"/>
    <w:rsid w:val="000D7173"/>
    <w:rsid w:val="000F1D59"/>
    <w:rsid w:val="001E775D"/>
    <w:rsid w:val="001F5317"/>
    <w:rsid w:val="001F5835"/>
    <w:rsid w:val="00212F72"/>
    <w:rsid w:val="002466FE"/>
    <w:rsid w:val="002908BA"/>
    <w:rsid w:val="002C7F87"/>
    <w:rsid w:val="00392E19"/>
    <w:rsid w:val="003D4AC5"/>
    <w:rsid w:val="0043448A"/>
    <w:rsid w:val="00435998"/>
    <w:rsid w:val="004C5D7C"/>
    <w:rsid w:val="005101C0"/>
    <w:rsid w:val="00552D2A"/>
    <w:rsid w:val="00702859"/>
    <w:rsid w:val="007F1255"/>
    <w:rsid w:val="00841522"/>
    <w:rsid w:val="00851BE6"/>
    <w:rsid w:val="008737CA"/>
    <w:rsid w:val="008C5BB4"/>
    <w:rsid w:val="00951B9B"/>
    <w:rsid w:val="009642C4"/>
    <w:rsid w:val="0096447E"/>
    <w:rsid w:val="009650A4"/>
    <w:rsid w:val="00970959"/>
    <w:rsid w:val="00986055"/>
    <w:rsid w:val="009F0032"/>
    <w:rsid w:val="00A06AF1"/>
    <w:rsid w:val="00A22902"/>
    <w:rsid w:val="00A37989"/>
    <w:rsid w:val="00A60E06"/>
    <w:rsid w:val="00A76440"/>
    <w:rsid w:val="00A87A19"/>
    <w:rsid w:val="00CA6F83"/>
    <w:rsid w:val="00CB6A3E"/>
    <w:rsid w:val="00E70D4B"/>
    <w:rsid w:val="00E771D6"/>
    <w:rsid w:val="00F231D8"/>
    <w:rsid w:val="00F82DEE"/>
    <w:rsid w:val="00F869A8"/>
    <w:rsid w:val="00F94793"/>
    <w:rsid w:val="00FC4534"/>
    <w:rsid w:val="00FD131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C928DB"/>
  <w15:docId w15:val="{5C1A1729-BBDC-4346-972C-409721B98E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iPriority="99" w:unhideWhenUsed="1"/>
    <w:lsdException w:name="macro" w:semiHidden="1" w:unhideWhenUsed="1" w:qFormat="1"/>
    <w:lsdException w:name="toa heading" w:semiHidden="1" w:uiPriority="99"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iPriority="99" w:unhideWhenUsed="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nhideWhenUsed="1" w:qFormat="1"/>
    <w:lsdException w:name="List Number 3" w:semiHidden="1" w:unhideWhenUsed="1" w:qFormat="1"/>
    <w:lsdException w:name="List Number 4" w:semiHidden="1" w:uiPriority="99" w:unhideWhenUsed="1"/>
    <w:lsdException w:name="List Number 5" w:semiHidden="1" w:unhideWhenUsed="1" w:qFormat="1"/>
    <w:lsdException w:name="Title" w:uiPriority="99"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iPriority="99" w:unhideWhenUsed="1"/>
    <w:lsdException w:name="List Continue 2" w:semiHidden="1" w:unhideWhenUsed="1" w:qFormat="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qFormat="1"/>
    <w:lsdException w:name="Note Heading" w:semiHidden="1" w:uiPriority="99" w:unhideWhenUsed="1"/>
    <w:lsdException w:name="Body Text 2" w:semiHidden="1" w:unhideWhenUsed="1" w:qFormat="1"/>
    <w:lsdException w:name="Body Text 3" w:semiHidden="1" w:uiPriority="99" w:unhideWhenUsed="1" w:qFormat="1"/>
    <w:lsdException w:name="Body Text Indent 2" w:semiHidden="1" w:unhideWhenUsed="1" w:qFormat="1"/>
    <w:lsdException w:name="Body Text Indent 3" w:semiHidden="1" w:uiPriority="99" w:unhideWhenUsed="1" w:qFormat="1"/>
    <w:lsdException w:name="Block Text" w:semiHidden="1" w:unhideWhenUsed="1" w:qFormat="1"/>
    <w:lsdException w:name="Hyperlink" w:semiHidden="1" w:uiPriority="99" w:unhideWhenUsed="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iPriority="99" w:unhideWhenUsed="1"/>
    <w:lsdException w:name="HTML Top of Form" w:semiHidden="1" w:unhideWhenUsed="1" w:qFormat="1"/>
    <w:lsdException w:name="HTML Bottom of Form" w:semiHidden="1" w:unhideWhenUsed="1" w:qFormat="1"/>
    <w:lsdException w:name="Normal (Web)" w:semiHidden="1" w:unhideWhenUsed="1" w:qFormat="1"/>
    <w:lsdException w:name="HTML Acronym" w:semiHidden="1"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qFormat="1"/>
    <w:lsdException w:name="HTML Keyboard" w:semiHidden="1" w:uiPriority="99"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qFormat="1"/>
    <w:lsdException w:name="Normal Table" w:semiHidden="1" w:uiPriority="99" w:unhideWhenUsed="1"/>
    <w:lsdException w:name="annotation subject" w:semiHidden="1" w:unhideWhenUsed="1" w:qFormat="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qFormat="1"/>
    <w:lsdException w:name="Table Grid" w:uiPriority="39"/>
    <w:lsdException w:name="Table Theme" w:semiHidden="1" w:uiPriority="99" w:unhideWhenUsed="1"/>
    <w:lsdException w:name="Placeholder Text" w:semiHidden="1"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8">
    <w:name w:val="Normal"/>
    <w:qFormat/>
    <w:rsid w:val="00986055"/>
    <w:pPr>
      <w:spacing w:before="100" w:beforeAutospacing="1" w:after="100" w:afterAutospacing="1" w:line="240" w:lineRule="auto"/>
    </w:pPr>
    <w:rPr>
      <w:rFonts w:ascii="Times New Roman" w:eastAsia="Calibri" w:hAnsi="Times New Roman" w:cs="Times New Roman"/>
      <w:sz w:val="24"/>
      <w:szCs w:val="24"/>
      <w:lang w:eastAsia="ru-RU"/>
    </w:rPr>
  </w:style>
  <w:style w:type="paragraph" w:styleId="1c">
    <w:name w:val="heading 1"/>
    <w:aliases w:val="Основной текст с отступом1,Заголовок 1 Знак Знак,Знак Заголовок 1,Знак,Знак6,Знак7 Знак Знак Знак,Знак7 Знак1 Знак,Знак7 Знак,текст,Основной текст 1,Основной текст с отступом Знак1 Знак,Основной текст с отступом Знак Знак Знак,Знак4, Знак,З"/>
    <w:basedOn w:val="a8"/>
    <w:link w:val="1d"/>
    <w:qFormat/>
    <w:rsid w:val="00986055"/>
    <w:pPr>
      <w:spacing w:after="120"/>
      <w:ind w:left="283"/>
      <w:outlineLvl w:val="0"/>
    </w:pPr>
    <w:rPr>
      <w:szCs w:val="20"/>
    </w:rPr>
  </w:style>
  <w:style w:type="paragraph" w:styleId="26">
    <w:name w:val="heading 2"/>
    <w:aliases w:val="Знак3 Знак, Знак3 Знак"/>
    <w:basedOn w:val="1c"/>
    <w:next w:val="a8"/>
    <w:link w:val="27"/>
    <w:qFormat/>
    <w:rsid w:val="00986055"/>
    <w:pPr>
      <w:keepNext/>
      <w:spacing w:before="240" w:beforeAutospacing="0" w:after="60" w:afterAutospacing="0"/>
      <w:ind w:left="0"/>
      <w:outlineLvl w:val="1"/>
    </w:pPr>
    <w:rPr>
      <w:rFonts w:ascii="Arial" w:hAnsi="Arial"/>
      <w:b/>
      <w:kern w:val="32"/>
      <w:sz w:val="32"/>
    </w:rPr>
  </w:style>
  <w:style w:type="paragraph" w:styleId="34">
    <w:name w:val="heading 3"/>
    <w:aliases w:val=" Знак2"/>
    <w:basedOn w:val="a8"/>
    <w:next w:val="a8"/>
    <w:link w:val="320"/>
    <w:qFormat/>
    <w:rsid w:val="00986055"/>
    <w:pPr>
      <w:keepNext/>
      <w:tabs>
        <w:tab w:val="left" w:pos="720"/>
        <w:tab w:val="num" w:pos="926"/>
      </w:tabs>
      <w:spacing w:before="240" w:beforeAutospacing="0" w:after="60" w:afterAutospacing="0"/>
      <w:ind w:left="504" w:hanging="504"/>
      <w:outlineLvl w:val="2"/>
    </w:pPr>
    <w:rPr>
      <w:rFonts w:ascii="Arial" w:hAnsi="Arial"/>
      <w:b/>
      <w:sz w:val="26"/>
      <w:szCs w:val="20"/>
    </w:rPr>
  </w:style>
  <w:style w:type="paragraph" w:styleId="44">
    <w:name w:val="heading 4"/>
    <w:basedOn w:val="a8"/>
    <w:next w:val="a8"/>
    <w:link w:val="45"/>
    <w:qFormat/>
    <w:rsid w:val="00986055"/>
    <w:pPr>
      <w:keepNext/>
      <w:spacing w:before="240" w:beforeAutospacing="0" w:after="60" w:afterAutospacing="0"/>
      <w:outlineLvl w:val="3"/>
    </w:pPr>
    <w:rPr>
      <w:b/>
      <w:sz w:val="28"/>
      <w:szCs w:val="20"/>
    </w:rPr>
  </w:style>
  <w:style w:type="paragraph" w:styleId="52">
    <w:name w:val="heading 5"/>
    <w:basedOn w:val="a8"/>
    <w:next w:val="a8"/>
    <w:link w:val="53"/>
    <w:qFormat/>
    <w:rsid w:val="00986055"/>
    <w:pPr>
      <w:spacing w:before="240" w:beforeAutospacing="0" w:after="60" w:afterAutospacing="0"/>
      <w:outlineLvl w:val="4"/>
    </w:pPr>
    <w:rPr>
      <w:b/>
      <w:i/>
      <w:sz w:val="26"/>
      <w:szCs w:val="20"/>
    </w:rPr>
  </w:style>
  <w:style w:type="paragraph" w:styleId="6">
    <w:name w:val="heading 6"/>
    <w:basedOn w:val="a8"/>
    <w:next w:val="a8"/>
    <w:link w:val="60"/>
    <w:qFormat/>
    <w:rsid w:val="00986055"/>
    <w:pPr>
      <w:spacing w:before="240" w:beforeAutospacing="0" w:after="60" w:afterAutospacing="0"/>
      <w:outlineLvl w:val="5"/>
    </w:pPr>
    <w:rPr>
      <w:b/>
      <w:sz w:val="20"/>
      <w:szCs w:val="20"/>
    </w:rPr>
  </w:style>
  <w:style w:type="paragraph" w:styleId="7">
    <w:name w:val="heading 7"/>
    <w:basedOn w:val="a8"/>
    <w:next w:val="a8"/>
    <w:link w:val="70"/>
    <w:qFormat/>
    <w:rsid w:val="00986055"/>
    <w:pPr>
      <w:keepNext/>
      <w:keepLines/>
      <w:spacing w:before="40" w:after="0"/>
      <w:outlineLvl w:val="6"/>
    </w:pPr>
    <w:rPr>
      <w:rFonts w:ascii="Calibri Light" w:hAnsi="Calibri Light"/>
      <w:i/>
      <w:color w:val="1F4D78"/>
      <w:szCs w:val="20"/>
    </w:rPr>
  </w:style>
  <w:style w:type="paragraph" w:styleId="80">
    <w:name w:val="heading 8"/>
    <w:basedOn w:val="a8"/>
    <w:next w:val="a8"/>
    <w:link w:val="81"/>
    <w:qFormat/>
    <w:rsid w:val="00986055"/>
    <w:pPr>
      <w:keepNext/>
      <w:keepLines/>
      <w:spacing w:before="40" w:after="0"/>
      <w:outlineLvl w:val="7"/>
    </w:pPr>
    <w:rPr>
      <w:rFonts w:ascii="Calibri Light" w:hAnsi="Calibri Light"/>
      <w:color w:val="272727"/>
      <w:sz w:val="21"/>
      <w:szCs w:val="20"/>
    </w:rPr>
  </w:style>
  <w:style w:type="paragraph" w:styleId="90">
    <w:name w:val="heading 9"/>
    <w:basedOn w:val="a8"/>
    <w:next w:val="a8"/>
    <w:link w:val="91"/>
    <w:qFormat/>
    <w:rsid w:val="00986055"/>
    <w:pPr>
      <w:keepNext/>
      <w:keepLines/>
      <w:spacing w:before="40" w:after="0"/>
      <w:outlineLvl w:val="8"/>
    </w:pPr>
    <w:rPr>
      <w:rFonts w:ascii="Calibri Light" w:hAnsi="Calibri Light"/>
      <w:i/>
      <w:color w:val="272727"/>
      <w:sz w:val="21"/>
      <w:szCs w:val="20"/>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character" w:customStyle="1" w:styleId="1d">
    <w:name w:val="Заголовок 1 Знак"/>
    <w:aliases w:val="Основной текст с отступом1 Знак,Заголовок 1 Знак Знак Знак,Знак Заголовок 1 Знак,Знак Знак4,Знак6 Знак2,Знак7 Знак Знак Знак Знак2,Знак7 Знак1 Знак Знак2,Знак7 Знак Знак1,текст Знак2,Основной текст 1 Знак2,Знак4 Знак1, Знак Знак,З Знак"/>
    <w:basedOn w:val="a9"/>
    <w:link w:val="1c"/>
    <w:qFormat/>
    <w:rsid w:val="00986055"/>
    <w:rPr>
      <w:rFonts w:ascii="Times New Roman" w:eastAsia="Calibri" w:hAnsi="Times New Roman" w:cs="Times New Roman"/>
      <w:sz w:val="24"/>
      <w:szCs w:val="20"/>
      <w:lang w:eastAsia="ru-RU"/>
    </w:rPr>
  </w:style>
  <w:style w:type="character" w:customStyle="1" w:styleId="27">
    <w:name w:val="Заголовок 2 Знак"/>
    <w:aliases w:val="Знак3 Знак Знак7, Знак3 Знак Знак1"/>
    <w:basedOn w:val="a9"/>
    <w:link w:val="26"/>
    <w:qFormat/>
    <w:rsid w:val="00986055"/>
    <w:rPr>
      <w:rFonts w:ascii="Arial" w:eastAsia="Calibri" w:hAnsi="Arial" w:cs="Times New Roman"/>
      <w:b/>
      <w:kern w:val="32"/>
      <w:sz w:val="32"/>
      <w:szCs w:val="20"/>
    </w:rPr>
  </w:style>
  <w:style w:type="character" w:customStyle="1" w:styleId="35">
    <w:name w:val="Заголовок 3 Знак"/>
    <w:aliases w:val="Знак2 Знак1, Знак2 Знак1"/>
    <w:basedOn w:val="a9"/>
    <w:qFormat/>
    <w:rsid w:val="00986055"/>
    <w:rPr>
      <w:rFonts w:asciiTheme="majorHAnsi" w:eastAsiaTheme="majorEastAsia" w:hAnsiTheme="majorHAnsi" w:cstheme="majorBidi"/>
      <w:color w:val="1F4D78" w:themeColor="accent1" w:themeShade="7F"/>
      <w:sz w:val="24"/>
      <w:szCs w:val="24"/>
      <w:lang w:eastAsia="ru-RU"/>
    </w:rPr>
  </w:style>
  <w:style w:type="character" w:customStyle="1" w:styleId="45">
    <w:name w:val="Заголовок 4 Знак"/>
    <w:basedOn w:val="a9"/>
    <w:link w:val="44"/>
    <w:qFormat/>
    <w:rsid w:val="00986055"/>
    <w:rPr>
      <w:rFonts w:ascii="Times New Roman" w:eastAsia="Calibri" w:hAnsi="Times New Roman" w:cs="Times New Roman"/>
      <w:b/>
      <w:sz w:val="28"/>
      <w:szCs w:val="20"/>
    </w:rPr>
  </w:style>
  <w:style w:type="character" w:customStyle="1" w:styleId="53">
    <w:name w:val="Заголовок 5 Знак"/>
    <w:basedOn w:val="a9"/>
    <w:link w:val="52"/>
    <w:qFormat/>
    <w:rsid w:val="00986055"/>
    <w:rPr>
      <w:rFonts w:ascii="Times New Roman" w:eastAsia="Calibri" w:hAnsi="Times New Roman" w:cs="Times New Roman"/>
      <w:b/>
      <w:i/>
      <w:sz w:val="26"/>
      <w:szCs w:val="20"/>
    </w:rPr>
  </w:style>
  <w:style w:type="character" w:customStyle="1" w:styleId="60">
    <w:name w:val="Заголовок 6 Знак"/>
    <w:basedOn w:val="a9"/>
    <w:link w:val="6"/>
    <w:qFormat/>
    <w:rsid w:val="00986055"/>
    <w:rPr>
      <w:rFonts w:ascii="Times New Roman" w:eastAsia="Calibri" w:hAnsi="Times New Roman" w:cs="Times New Roman"/>
      <w:b/>
      <w:sz w:val="20"/>
      <w:szCs w:val="20"/>
      <w:lang w:eastAsia="ru-RU"/>
    </w:rPr>
  </w:style>
  <w:style w:type="character" w:customStyle="1" w:styleId="70">
    <w:name w:val="Заголовок 7 Знак"/>
    <w:basedOn w:val="a9"/>
    <w:link w:val="7"/>
    <w:qFormat/>
    <w:rsid w:val="00986055"/>
    <w:rPr>
      <w:rFonts w:ascii="Calibri Light" w:eastAsia="Calibri" w:hAnsi="Calibri Light" w:cs="Times New Roman"/>
      <w:i/>
      <w:color w:val="1F4D78"/>
      <w:sz w:val="24"/>
      <w:szCs w:val="20"/>
      <w:lang w:eastAsia="ru-RU"/>
    </w:rPr>
  </w:style>
  <w:style w:type="character" w:customStyle="1" w:styleId="81">
    <w:name w:val="Заголовок 8 Знак"/>
    <w:basedOn w:val="a9"/>
    <w:link w:val="80"/>
    <w:qFormat/>
    <w:rsid w:val="00986055"/>
    <w:rPr>
      <w:rFonts w:ascii="Calibri Light" w:eastAsia="Calibri" w:hAnsi="Calibri Light" w:cs="Times New Roman"/>
      <w:color w:val="272727"/>
      <w:sz w:val="21"/>
      <w:szCs w:val="20"/>
      <w:lang w:eastAsia="ru-RU"/>
    </w:rPr>
  </w:style>
  <w:style w:type="character" w:customStyle="1" w:styleId="91">
    <w:name w:val="Заголовок 9 Знак"/>
    <w:basedOn w:val="a9"/>
    <w:link w:val="90"/>
    <w:qFormat/>
    <w:rsid w:val="00986055"/>
    <w:rPr>
      <w:rFonts w:ascii="Calibri Light" w:eastAsia="Calibri" w:hAnsi="Calibri Light" w:cs="Times New Roman"/>
      <w:i/>
      <w:color w:val="272727"/>
      <w:sz w:val="21"/>
      <w:szCs w:val="20"/>
      <w:lang w:eastAsia="ru-RU"/>
    </w:rPr>
  </w:style>
  <w:style w:type="character" w:customStyle="1" w:styleId="320">
    <w:name w:val="Заголовок 3 Знак2"/>
    <w:aliases w:val=" Знак2 Знак"/>
    <w:link w:val="34"/>
    <w:qFormat/>
    <w:locked/>
    <w:rsid w:val="00986055"/>
    <w:rPr>
      <w:rFonts w:ascii="Arial" w:eastAsia="Calibri" w:hAnsi="Arial" w:cs="Times New Roman"/>
      <w:b/>
      <w:sz w:val="26"/>
      <w:szCs w:val="20"/>
    </w:rPr>
  </w:style>
  <w:style w:type="character" w:styleId="HTML">
    <w:name w:val="HTML Sample"/>
    <w:qFormat/>
    <w:rsid w:val="00986055"/>
    <w:rPr>
      <w:rFonts w:ascii="Courier New" w:hAnsi="Courier New"/>
    </w:rPr>
  </w:style>
  <w:style w:type="character" w:styleId="ac">
    <w:name w:val="FollowedHyperlink"/>
    <w:qFormat/>
    <w:rsid w:val="00986055"/>
    <w:rPr>
      <w:color w:val="800080"/>
      <w:u w:val="single"/>
    </w:rPr>
  </w:style>
  <w:style w:type="character" w:styleId="ad">
    <w:name w:val="footnote reference"/>
    <w:aliases w:val="Знак сноски-FN,Ciae niinee-FN,Знак сноски 1,ftref"/>
    <w:qFormat/>
    <w:rsid w:val="00986055"/>
    <w:rPr>
      <w:vertAlign w:val="superscript"/>
    </w:rPr>
  </w:style>
  <w:style w:type="character" w:styleId="ae">
    <w:name w:val="annotation reference"/>
    <w:qFormat/>
    <w:rsid w:val="00986055"/>
    <w:rPr>
      <w:sz w:val="16"/>
    </w:rPr>
  </w:style>
  <w:style w:type="character" w:styleId="af">
    <w:name w:val="endnote reference"/>
    <w:qFormat/>
    <w:rsid w:val="00986055"/>
    <w:rPr>
      <w:rFonts w:cs="Times New Roman"/>
      <w:vertAlign w:val="superscript"/>
    </w:rPr>
  </w:style>
  <w:style w:type="character" w:styleId="HTML0">
    <w:name w:val="HTML Acronym"/>
    <w:qFormat/>
    <w:rsid w:val="00986055"/>
  </w:style>
  <w:style w:type="character" w:styleId="af0">
    <w:name w:val="Emphasis"/>
    <w:uiPriority w:val="20"/>
    <w:qFormat/>
    <w:rsid w:val="00986055"/>
    <w:rPr>
      <w:rFonts w:ascii="Times New Roman" w:hAnsi="Times New Roman"/>
      <w:i/>
    </w:rPr>
  </w:style>
  <w:style w:type="character" w:styleId="af1">
    <w:name w:val="Hyperlink"/>
    <w:uiPriority w:val="99"/>
    <w:rsid w:val="00986055"/>
    <w:rPr>
      <w:color w:val="000000"/>
      <w:u w:val="single"/>
    </w:rPr>
  </w:style>
  <w:style w:type="character" w:styleId="HTML1">
    <w:name w:val="HTML Code"/>
    <w:qFormat/>
    <w:rsid w:val="00986055"/>
    <w:rPr>
      <w:rFonts w:ascii="Courier New" w:hAnsi="Courier New"/>
      <w:sz w:val="20"/>
    </w:rPr>
  </w:style>
  <w:style w:type="character" w:styleId="af2">
    <w:name w:val="page number"/>
    <w:qFormat/>
    <w:rsid w:val="00986055"/>
  </w:style>
  <w:style w:type="character" w:styleId="af3">
    <w:name w:val="line number"/>
    <w:qFormat/>
    <w:rsid w:val="00986055"/>
  </w:style>
  <w:style w:type="character" w:styleId="HTML2">
    <w:name w:val="HTML Definition"/>
    <w:qFormat/>
    <w:rsid w:val="00986055"/>
    <w:rPr>
      <w:i/>
    </w:rPr>
  </w:style>
  <w:style w:type="character" w:styleId="HTML3">
    <w:name w:val="HTML Variable"/>
    <w:qFormat/>
    <w:rsid w:val="00986055"/>
    <w:rPr>
      <w:i/>
    </w:rPr>
  </w:style>
  <w:style w:type="character" w:styleId="HTML4">
    <w:name w:val="HTML Typewriter"/>
    <w:qFormat/>
    <w:rsid w:val="00986055"/>
    <w:rPr>
      <w:rFonts w:ascii="Courier New" w:hAnsi="Courier New"/>
      <w:sz w:val="20"/>
    </w:rPr>
  </w:style>
  <w:style w:type="character" w:styleId="af4">
    <w:name w:val="Strong"/>
    <w:uiPriority w:val="22"/>
    <w:qFormat/>
    <w:rsid w:val="00986055"/>
    <w:rPr>
      <w:b/>
    </w:rPr>
  </w:style>
  <w:style w:type="character" w:styleId="HTML5">
    <w:name w:val="HTML Cite"/>
    <w:qFormat/>
    <w:rsid w:val="00986055"/>
    <w:rPr>
      <w:i/>
    </w:rPr>
  </w:style>
  <w:style w:type="paragraph" w:styleId="af5">
    <w:name w:val="Balloon Text"/>
    <w:basedOn w:val="a8"/>
    <w:link w:val="af6"/>
    <w:qFormat/>
    <w:rsid w:val="00986055"/>
    <w:pPr>
      <w:spacing w:before="0" w:after="0"/>
    </w:pPr>
    <w:rPr>
      <w:rFonts w:ascii="Tahoma" w:hAnsi="Tahoma"/>
      <w:sz w:val="16"/>
      <w:szCs w:val="20"/>
    </w:rPr>
  </w:style>
  <w:style w:type="character" w:customStyle="1" w:styleId="af6">
    <w:name w:val="Текст выноски Знак"/>
    <w:basedOn w:val="a9"/>
    <w:link w:val="af5"/>
    <w:qFormat/>
    <w:rsid w:val="00986055"/>
    <w:rPr>
      <w:rFonts w:ascii="Tahoma" w:eastAsia="Calibri" w:hAnsi="Tahoma" w:cs="Times New Roman"/>
      <w:sz w:val="16"/>
      <w:szCs w:val="20"/>
    </w:rPr>
  </w:style>
  <w:style w:type="paragraph" w:styleId="28">
    <w:name w:val="Body Text 2"/>
    <w:basedOn w:val="a8"/>
    <w:link w:val="29"/>
    <w:qFormat/>
    <w:rsid w:val="00986055"/>
    <w:pPr>
      <w:spacing w:after="120" w:line="480" w:lineRule="auto"/>
    </w:pPr>
    <w:rPr>
      <w:sz w:val="20"/>
      <w:szCs w:val="20"/>
    </w:rPr>
  </w:style>
  <w:style w:type="character" w:customStyle="1" w:styleId="29">
    <w:name w:val="Основной текст 2 Знак"/>
    <w:basedOn w:val="a9"/>
    <w:link w:val="28"/>
    <w:qFormat/>
    <w:rsid w:val="00986055"/>
    <w:rPr>
      <w:rFonts w:ascii="Times New Roman" w:eastAsia="Calibri" w:hAnsi="Times New Roman" w:cs="Times New Roman"/>
      <w:sz w:val="20"/>
      <w:szCs w:val="20"/>
    </w:rPr>
  </w:style>
  <w:style w:type="paragraph" w:styleId="5">
    <w:name w:val="List Number 5"/>
    <w:basedOn w:val="a8"/>
    <w:qFormat/>
    <w:rsid w:val="00986055"/>
    <w:pPr>
      <w:numPr>
        <w:numId w:val="1"/>
      </w:numPr>
      <w:tabs>
        <w:tab w:val="clear" w:pos="643"/>
        <w:tab w:val="left" w:pos="1492"/>
      </w:tabs>
      <w:ind w:left="1492"/>
      <w:contextualSpacing/>
    </w:pPr>
  </w:style>
  <w:style w:type="paragraph" w:styleId="af7">
    <w:name w:val="Normal Indent"/>
    <w:basedOn w:val="a8"/>
    <w:qFormat/>
    <w:rsid w:val="00986055"/>
    <w:pPr>
      <w:spacing w:before="0" w:beforeAutospacing="0" w:after="0" w:afterAutospacing="0"/>
      <w:ind w:firstLine="720"/>
      <w:jc w:val="both"/>
    </w:pPr>
    <w:rPr>
      <w:sz w:val="28"/>
      <w:szCs w:val="20"/>
    </w:rPr>
  </w:style>
  <w:style w:type="paragraph" w:styleId="af8">
    <w:name w:val="Plain Text"/>
    <w:aliases w:val="Heading 12,Знак8"/>
    <w:basedOn w:val="a8"/>
    <w:link w:val="af9"/>
    <w:qFormat/>
    <w:rsid w:val="00986055"/>
    <w:pPr>
      <w:autoSpaceDE w:val="0"/>
      <w:autoSpaceDN w:val="0"/>
      <w:adjustRightInd w:val="0"/>
      <w:spacing w:before="0" w:beforeAutospacing="0" w:after="0" w:afterAutospacing="0"/>
    </w:pPr>
    <w:rPr>
      <w:rFonts w:ascii="Courier New" w:hAnsi="Courier New"/>
      <w:sz w:val="20"/>
      <w:szCs w:val="20"/>
    </w:rPr>
  </w:style>
  <w:style w:type="character" w:customStyle="1" w:styleId="af9">
    <w:name w:val="Текст Знак"/>
    <w:aliases w:val="Heading 12 Знак,Знак8 Знак"/>
    <w:basedOn w:val="a9"/>
    <w:link w:val="af8"/>
    <w:qFormat/>
    <w:rsid w:val="00986055"/>
    <w:rPr>
      <w:rFonts w:ascii="Courier New" w:eastAsia="Calibri" w:hAnsi="Courier New" w:cs="Times New Roman"/>
      <w:sz w:val="20"/>
      <w:szCs w:val="20"/>
      <w:lang w:eastAsia="ru-RU"/>
    </w:rPr>
  </w:style>
  <w:style w:type="paragraph" w:styleId="36">
    <w:name w:val="Body Text Indent 3"/>
    <w:basedOn w:val="a8"/>
    <w:link w:val="330"/>
    <w:uiPriority w:val="99"/>
    <w:qFormat/>
    <w:rsid w:val="00986055"/>
    <w:pPr>
      <w:spacing w:after="120"/>
      <w:ind w:left="283"/>
    </w:pPr>
    <w:rPr>
      <w:sz w:val="16"/>
      <w:szCs w:val="20"/>
    </w:rPr>
  </w:style>
  <w:style w:type="character" w:customStyle="1" w:styleId="37">
    <w:name w:val="Основной текст с отступом 3 Знак"/>
    <w:basedOn w:val="a9"/>
    <w:qFormat/>
    <w:rsid w:val="00986055"/>
    <w:rPr>
      <w:rFonts w:ascii="Times New Roman" w:eastAsia="Calibri" w:hAnsi="Times New Roman" w:cs="Times New Roman"/>
      <w:sz w:val="16"/>
      <w:szCs w:val="16"/>
      <w:lang w:eastAsia="ru-RU"/>
    </w:rPr>
  </w:style>
  <w:style w:type="character" w:customStyle="1" w:styleId="330">
    <w:name w:val="Основной текст с отступом 3 Знак3"/>
    <w:link w:val="36"/>
    <w:uiPriority w:val="99"/>
    <w:qFormat/>
    <w:locked/>
    <w:rsid w:val="00986055"/>
    <w:rPr>
      <w:rFonts w:ascii="Times New Roman" w:eastAsia="Calibri" w:hAnsi="Times New Roman" w:cs="Times New Roman"/>
      <w:sz w:val="16"/>
      <w:szCs w:val="20"/>
    </w:rPr>
  </w:style>
  <w:style w:type="paragraph" w:styleId="afa">
    <w:name w:val="endnote text"/>
    <w:basedOn w:val="a8"/>
    <w:link w:val="afb"/>
    <w:qFormat/>
    <w:rsid w:val="00986055"/>
    <w:pPr>
      <w:spacing w:before="0" w:after="0"/>
    </w:pPr>
    <w:rPr>
      <w:color w:val="000000"/>
      <w:szCs w:val="20"/>
    </w:rPr>
  </w:style>
  <w:style w:type="character" w:customStyle="1" w:styleId="afb">
    <w:name w:val="Текст концевой сноски Знак"/>
    <w:basedOn w:val="a9"/>
    <w:link w:val="afa"/>
    <w:qFormat/>
    <w:rsid w:val="00986055"/>
    <w:rPr>
      <w:rFonts w:ascii="Times New Roman" w:eastAsia="Calibri" w:hAnsi="Times New Roman" w:cs="Times New Roman"/>
      <w:color w:val="000000"/>
      <w:sz w:val="24"/>
      <w:szCs w:val="20"/>
    </w:rPr>
  </w:style>
  <w:style w:type="paragraph" w:styleId="afc">
    <w:name w:val="caption"/>
    <w:basedOn w:val="a8"/>
    <w:next w:val="a8"/>
    <w:qFormat/>
    <w:rsid w:val="00986055"/>
    <w:pPr>
      <w:spacing w:before="120" w:beforeAutospacing="0" w:after="120" w:afterAutospacing="0" w:line="360" w:lineRule="auto"/>
      <w:jc w:val="both"/>
    </w:pPr>
    <w:rPr>
      <w:b/>
      <w:bCs/>
      <w:sz w:val="20"/>
      <w:szCs w:val="20"/>
      <w:lang w:val="en-US" w:eastAsia="en-US"/>
    </w:rPr>
  </w:style>
  <w:style w:type="paragraph" w:styleId="afd">
    <w:name w:val="annotation text"/>
    <w:basedOn w:val="a8"/>
    <w:link w:val="afe"/>
    <w:qFormat/>
    <w:rsid w:val="00986055"/>
    <w:rPr>
      <w:sz w:val="20"/>
      <w:szCs w:val="20"/>
    </w:rPr>
  </w:style>
  <w:style w:type="character" w:customStyle="1" w:styleId="afe">
    <w:name w:val="Текст примечания Знак"/>
    <w:basedOn w:val="a9"/>
    <w:link w:val="afd"/>
    <w:qFormat/>
    <w:rsid w:val="00986055"/>
    <w:rPr>
      <w:rFonts w:ascii="Times New Roman" w:eastAsia="Calibri" w:hAnsi="Times New Roman" w:cs="Times New Roman"/>
      <w:sz w:val="20"/>
      <w:szCs w:val="20"/>
      <w:lang w:eastAsia="ru-RU"/>
    </w:rPr>
  </w:style>
  <w:style w:type="paragraph" w:styleId="1e">
    <w:name w:val="index 1"/>
    <w:basedOn w:val="a8"/>
    <w:next w:val="a8"/>
    <w:qFormat/>
    <w:rsid w:val="00986055"/>
    <w:pPr>
      <w:suppressAutoHyphens/>
      <w:spacing w:before="0" w:beforeAutospacing="0" w:after="0" w:afterAutospacing="0"/>
      <w:ind w:left="240" w:hanging="240"/>
    </w:pPr>
    <w:rPr>
      <w:lang w:eastAsia="ar-SA"/>
    </w:rPr>
  </w:style>
  <w:style w:type="paragraph" w:styleId="aff">
    <w:name w:val="annotation subject"/>
    <w:basedOn w:val="afd"/>
    <w:next w:val="afd"/>
    <w:link w:val="aff0"/>
    <w:qFormat/>
    <w:rsid w:val="00986055"/>
    <w:rPr>
      <w:b/>
    </w:rPr>
  </w:style>
  <w:style w:type="character" w:customStyle="1" w:styleId="aff0">
    <w:name w:val="Тема примечания Знак"/>
    <w:basedOn w:val="afe"/>
    <w:link w:val="aff"/>
    <w:qFormat/>
    <w:rsid w:val="00986055"/>
    <w:rPr>
      <w:rFonts w:ascii="Times New Roman" w:eastAsia="Calibri" w:hAnsi="Times New Roman" w:cs="Times New Roman"/>
      <w:b/>
      <w:sz w:val="20"/>
      <w:szCs w:val="20"/>
      <w:lang w:eastAsia="ru-RU"/>
    </w:rPr>
  </w:style>
  <w:style w:type="paragraph" w:styleId="aff1">
    <w:name w:val="Document Map"/>
    <w:basedOn w:val="a8"/>
    <w:link w:val="aff2"/>
    <w:qFormat/>
    <w:rsid w:val="00986055"/>
    <w:pPr>
      <w:spacing w:before="0" w:after="0"/>
    </w:pPr>
    <w:rPr>
      <w:rFonts w:ascii="Tahoma" w:hAnsi="Tahoma"/>
      <w:sz w:val="20"/>
      <w:szCs w:val="20"/>
    </w:rPr>
  </w:style>
  <w:style w:type="character" w:customStyle="1" w:styleId="aff2">
    <w:name w:val="Схема документа Знак"/>
    <w:basedOn w:val="a9"/>
    <w:link w:val="aff1"/>
    <w:qFormat/>
    <w:rsid w:val="00986055"/>
    <w:rPr>
      <w:rFonts w:ascii="Tahoma" w:eastAsia="Calibri" w:hAnsi="Tahoma" w:cs="Times New Roman"/>
      <w:sz w:val="20"/>
      <w:szCs w:val="20"/>
    </w:rPr>
  </w:style>
  <w:style w:type="paragraph" w:styleId="aff3">
    <w:name w:val="footnote text"/>
    <w:aliases w:val="Знак3 Знак Знак5,Текст сноски1,footnote tex,Текст сноски-FN Знак,Footnote Text Char Знак Знак Знак,Footnote Text Char Знак Знак1,Table_Footnote_last Знак,Oaeno niinee-FN Знак,Oaeno niinee Ciae Знак,Текст сноски-FN,Footnote Text Char Знак Зн"/>
    <w:basedOn w:val="a8"/>
    <w:link w:val="aff4"/>
    <w:qFormat/>
    <w:rsid w:val="00986055"/>
    <w:pPr>
      <w:spacing w:before="0" w:beforeAutospacing="0" w:after="0" w:afterAutospacing="0" w:line="360" w:lineRule="auto"/>
      <w:ind w:firstLine="709"/>
      <w:jc w:val="both"/>
    </w:pPr>
    <w:rPr>
      <w:rFonts w:ascii="Courier New" w:hAnsi="Courier New"/>
      <w:color w:val="000000"/>
      <w:szCs w:val="20"/>
    </w:rPr>
  </w:style>
  <w:style w:type="character" w:customStyle="1" w:styleId="aff4">
    <w:name w:val="Текст сноски Знак"/>
    <w:aliases w:val="Знак3 Знак Знак5 Знак1,Текст сноски1 Знак1,footnote tex Знак1,Текст сноски-FN Знак Знак1,Footnote Text Char Знак Знак Знак Знак1,Footnote Text Char Знак Знак1 Знак1,Table_Footnote_last Знак Знак1,Oaeno niinee-FN Знак Знак1"/>
    <w:basedOn w:val="a9"/>
    <w:link w:val="aff3"/>
    <w:qFormat/>
    <w:rsid w:val="00986055"/>
    <w:rPr>
      <w:rFonts w:ascii="Courier New" w:eastAsia="Calibri" w:hAnsi="Courier New" w:cs="Times New Roman"/>
      <w:color w:val="000000"/>
      <w:sz w:val="24"/>
      <w:szCs w:val="20"/>
    </w:rPr>
  </w:style>
  <w:style w:type="paragraph" w:styleId="82">
    <w:name w:val="toc 8"/>
    <w:basedOn w:val="a8"/>
    <w:next w:val="a8"/>
    <w:rsid w:val="00986055"/>
    <w:pPr>
      <w:spacing w:before="0" w:beforeAutospacing="0" w:afterAutospacing="0" w:line="276" w:lineRule="auto"/>
      <w:ind w:left="1540"/>
    </w:pPr>
    <w:rPr>
      <w:rFonts w:ascii="Calibri" w:eastAsia="Times New Roman" w:hAnsi="Calibri"/>
      <w:sz w:val="22"/>
      <w:szCs w:val="22"/>
    </w:rPr>
  </w:style>
  <w:style w:type="paragraph" w:styleId="3">
    <w:name w:val="List Number 3"/>
    <w:basedOn w:val="a8"/>
    <w:qFormat/>
    <w:rsid w:val="00986055"/>
    <w:pPr>
      <w:numPr>
        <w:numId w:val="2"/>
      </w:numPr>
      <w:tabs>
        <w:tab w:val="left" w:pos="926"/>
      </w:tabs>
      <w:contextualSpacing/>
    </w:pPr>
  </w:style>
  <w:style w:type="paragraph" w:styleId="HTML6">
    <w:name w:val="HTML Address"/>
    <w:basedOn w:val="a8"/>
    <w:link w:val="HTML7"/>
    <w:qFormat/>
    <w:rsid w:val="00986055"/>
    <w:pPr>
      <w:spacing w:before="0" w:beforeAutospacing="0" w:after="0" w:afterAutospacing="0"/>
    </w:pPr>
    <w:rPr>
      <w:i/>
      <w:szCs w:val="20"/>
    </w:rPr>
  </w:style>
  <w:style w:type="character" w:customStyle="1" w:styleId="HTML7">
    <w:name w:val="Адрес HTML Знак"/>
    <w:basedOn w:val="a9"/>
    <w:link w:val="HTML6"/>
    <w:qFormat/>
    <w:rsid w:val="00986055"/>
    <w:rPr>
      <w:rFonts w:ascii="Times New Roman" w:eastAsia="Calibri" w:hAnsi="Times New Roman" w:cs="Times New Roman"/>
      <w:i/>
      <w:sz w:val="24"/>
      <w:szCs w:val="20"/>
      <w:lang w:eastAsia="ru-RU"/>
    </w:rPr>
  </w:style>
  <w:style w:type="paragraph" w:styleId="aff5">
    <w:name w:val="header"/>
    <w:basedOn w:val="a8"/>
    <w:link w:val="aff6"/>
    <w:rsid w:val="00986055"/>
    <w:pPr>
      <w:tabs>
        <w:tab w:val="center" w:pos="4677"/>
        <w:tab w:val="right" w:pos="9355"/>
      </w:tabs>
      <w:spacing w:before="0" w:after="0"/>
    </w:pPr>
    <w:rPr>
      <w:szCs w:val="20"/>
    </w:rPr>
  </w:style>
  <w:style w:type="character" w:customStyle="1" w:styleId="aff6">
    <w:name w:val="Верхний колонтитул Знак"/>
    <w:basedOn w:val="a9"/>
    <w:link w:val="aff5"/>
    <w:qFormat/>
    <w:rsid w:val="00986055"/>
    <w:rPr>
      <w:rFonts w:ascii="Times New Roman" w:eastAsia="Calibri" w:hAnsi="Times New Roman" w:cs="Times New Roman"/>
      <w:sz w:val="24"/>
      <w:szCs w:val="20"/>
    </w:rPr>
  </w:style>
  <w:style w:type="paragraph" w:styleId="92">
    <w:name w:val="toc 9"/>
    <w:basedOn w:val="a8"/>
    <w:next w:val="a8"/>
    <w:rsid w:val="00986055"/>
    <w:pPr>
      <w:spacing w:before="0" w:beforeAutospacing="0" w:afterAutospacing="0" w:line="276" w:lineRule="auto"/>
      <w:ind w:left="1760"/>
    </w:pPr>
    <w:rPr>
      <w:rFonts w:ascii="Calibri" w:eastAsia="Times New Roman" w:hAnsi="Calibri"/>
      <w:sz w:val="22"/>
      <w:szCs w:val="22"/>
    </w:rPr>
  </w:style>
  <w:style w:type="paragraph" w:styleId="71">
    <w:name w:val="toc 7"/>
    <w:basedOn w:val="a8"/>
    <w:next w:val="a8"/>
    <w:rsid w:val="00986055"/>
    <w:pPr>
      <w:spacing w:before="0" w:beforeAutospacing="0" w:afterAutospacing="0" w:line="276" w:lineRule="auto"/>
      <w:ind w:left="1320"/>
    </w:pPr>
    <w:rPr>
      <w:rFonts w:ascii="Calibri" w:eastAsia="Times New Roman" w:hAnsi="Calibri"/>
      <w:sz w:val="22"/>
      <w:szCs w:val="22"/>
    </w:rPr>
  </w:style>
  <w:style w:type="paragraph" w:styleId="aff7">
    <w:name w:val="Body Text"/>
    <w:aliases w:val="Знак1, Знак1"/>
    <w:basedOn w:val="a8"/>
    <w:link w:val="46"/>
    <w:qFormat/>
    <w:rsid w:val="00986055"/>
    <w:pPr>
      <w:spacing w:before="0" w:beforeAutospacing="0" w:after="120" w:afterAutospacing="0"/>
    </w:pPr>
    <w:rPr>
      <w:szCs w:val="20"/>
    </w:rPr>
  </w:style>
  <w:style w:type="character" w:customStyle="1" w:styleId="aff8">
    <w:name w:val="Основной текст Знак"/>
    <w:aliases w:val="Знак1 Знак2"/>
    <w:basedOn w:val="a9"/>
    <w:qFormat/>
    <w:rsid w:val="00986055"/>
    <w:rPr>
      <w:rFonts w:ascii="Times New Roman" w:eastAsia="Calibri" w:hAnsi="Times New Roman" w:cs="Times New Roman"/>
      <w:sz w:val="24"/>
      <w:szCs w:val="24"/>
      <w:lang w:eastAsia="ru-RU"/>
    </w:rPr>
  </w:style>
  <w:style w:type="character" w:customStyle="1" w:styleId="46">
    <w:name w:val="Основной текст Знак4"/>
    <w:aliases w:val="Знак1 Знак4, Знак1 Знак2"/>
    <w:link w:val="aff7"/>
    <w:qFormat/>
    <w:locked/>
    <w:rsid w:val="00986055"/>
    <w:rPr>
      <w:rFonts w:ascii="Times New Roman" w:eastAsia="Calibri" w:hAnsi="Times New Roman" w:cs="Times New Roman"/>
      <w:sz w:val="24"/>
      <w:szCs w:val="20"/>
    </w:rPr>
  </w:style>
  <w:style w:type="paragraph" w:styleId="aff9">
    <w:name w:val="index heading"/>
    <w:basedOn w:val="a8"/>
    <w:qFormat/>
    <w:rsid w:val="00986055"/>
    <w:pPr>
      <w:suppressLineNumbers/>
      <w:suppressAutoHyphens/>
      <w:spacing w:before="0" w:beforeAutospacing="0" w:after="0" w:afterAutospacing="0"/>
    </w:pPr>
    <w:rPr>
      <w:rFonts w:cs="Tahoma"/>
      <w:lang w:eastAsia="ar-SA"/>
    </w:rPr>
  </w:style>
  <w:style w:type="paragraph" w:styleId="1f">
    <w:name w:val="toc 1"/>
    <w:basedOn w:val="a8"/>
    <w:next w:val="a8"/>
    <w:link w:val="1f0"/>
    <w:rsid w:val="00986055"/>
    <w:pPr>
      <w:tabs>
        <w:tab w:val="left" w:pos="1080"/>
      </w:tabs>
      <w:spacing w:before="0" w:beforeAutospacing="0" w:after="0" w:afterAutospacing="0"/>
      <w:ind w:firstLine="720"/>
    </w:pPr>
    <w:rPr>
      <w:b/>
      <w:sz w:val="20"/>
      <w:szCs w:val="20"/>
    </w:rPr>
  </w:style>
  <w:style w:type="character" w:customStyle="1" w:styleId="1f0">
    <w:name w:val="Оглавление 1 Знак"/>
    <w:link w:val="1f"/>
    <w:qFormat/>
    <w:locked/>
    <w:rsid w:val="00986055"/>
    <w:rPr>
      <w:rFonts w:ascii="Times New Roman" w:eastAsia="Calibri" w:hAnsi="Times New Roman" w:cs="Times New Roman"/>
      <w:b/>
      <w:sz w:val="20"/>
      <w:szCs w:val="20"/>
    </w:rPr>
  </w:style>
  <w:style w:type="paragraph" w:styleId="affa">
    <w:name w:val="macro"/>
    <w:link w:val="affb"/>
    <w:qFormat/>
    <w:rsid w:val="00986055"/>
    <w:pPr>
      <w:tabs>
        <w:tab w:val="left" w:pos="480"/>
        <w:tab w:val="left" w:pos="960"/>
        <w:tab w:val="left" w:pos="1440"/>
        <w:tab w:val="left" w:pos="1920"/>
        <w:tab w:val="left" w:pos="2400"/>
        <w:tab w:val="left" w:pos="2880"/>
        <w:tab w:val="left" w:pos="3360"/>
        <w:tab w:val="left" w:pos="3840"/>
        <w:tab w:val="left" w:pos="4320"/>
      </w:tabs>
      <w:spacing w:before="100" w:beforeAutospacing="1" w:after="0" w:afterAutospacing="1" w:line="240" w:lineRule="auto"/>
    </w:pPr>
    <w:rPr>
      <w:rFonts w:ascii="Courier New" w:eastAsia="Calibri" w:hAnsi="Courier New" w:cs="Times New Roman"/>
      <w:szCs w:val="20"/>
      <w:lang w:val="en-US"/>
    </w:rPr>
  </w:style>
  <w:style w:type="character" w:customStyle="1" w:styleId="affb">
    <w:name w:val="Текст макроса Знак"/>
    <w:basedOn w:val="a9"/>
    <w:link w:val="affa"/>
    <w:qFormat/>
    <w:rsid w:val="00986055"/>
    <w:rPr>
      <w:rFonts w:ascii="Courier New" w:eastAsia="Calibri" w:hAnsi="Courier New" w:cs="Times New Roman"/>
      <w:szCs w:val="20"/>
      <w:lang w:val="en-US"/>
    </w:rPr>
  </w:style>
  <w:style w:type="paragraph" w:styleId="61">
    <w:name w:val="toc 6"/>
    <w:basedOn w:val="a8"/>
    <w:next w:val="a8"/>
    <w:rsid w:val="00986055"/>
    <w:pPr>
      <w:spacing w:before="0" w:beforeAutospacing="0" w:afterAutospacing="0" w:line="276" w:lineRule="auto"/>
      <w:ind w:left="1100"/>
    </w:pPr>
    <w:rPr>
      <w:rFonts w:ascii="Calibri" w:eastAsia="Times New Roman" w:hAnsi="Calibri"/>
      <w:sz w:val="22"/>
      <w:szCs w:val="22"/>
    </w:rPr>
  </w:style>
  <w:style w:type="paragraph" w:styleId="38">
    <w:name w:val="toc 3"/>
    <w:basedOn w:val="a8"/>
    <w:next w:val="a8"/>
    <w:rsid w:val="00986055"/>
    <w:pPr>
      <w:spacing w:before="0" w:beforeAutospacing="0" w:after="0" w:afterAutospacing="0"/>
      <w:ind w:left="480"/>
    </w:pPr>
  </w:style>
  <w:style w:type="paragraph" w:styleId="2a">
    <w:name w:val="toc 2"/>
    <w:basedOn w:val="a8"/>
    <w:next w:val="a8"/>
    <w:rsid w:val="00986055"/>
    <w:pPr>
      <w:spacing w:before="0" w:beforeAutospacing="0" w:after="0" w:afterAutospacing="0"/>
      <w:ind w:left="240"/>
    </w:pPr>
  </w:style>
  <w:style w:type="paragraph" w:styleId="4">
    <w:name w:val="toc 4"/>
    <w:basedOn w:val="a8"/>
    <w:next w:val="a8"/>
    <w:rsid w:val="00986055"/>
    <w:pPr>
      <w:widowControl w:val="0"/>
      <w:numPr>
        <w:numId w:val="3"/>
      </w:numPr>
      <w:tabs>
        <w:tab w:val="clear" w:pos="360"/>
        <w:tab w:val="left" w:pos="502"/>
        <w:tab w:val="left" w:pos="926"/>
      </w:tabs>
      <w:autoSpaceDE w:val="0"/>
      <w:autoSpaceDN w:val="0"/>
      <w:adjustRightInd w:val="0"/>
      <w:spacing w:before="0" w:beforeAutospacing="0" w:after="0" w:afterAutospacing="0"/>
      <w:ind w:left="502"/>
    </w:pPr>
  </w:style>
  <w:style w:type="paragraph" w:styleId="54">
    <w:name w:val="toc 5"/>
    <w:basedOn w:val="a8"/>
    <w:next w:val="a8"/>
    <w:rsid w:val="00986055"/>
    <w:pPr>
      <w:spacing w:before="0" w:beforeAutospacing="0" w:afterAutospacing="0" w:line="276" w:lineRule="auto"/>
      <w:ind w:left="880"/>
    </w:pPr>
    <w:rPr>
      <w:rFonts w:ascii="Calibri" w:eastAsia="Times New Roman" w:hAnsi="Calibri"/>
      <w:sz w:val="22"/>
      <w:szCs w:val="22"/>
    </w:rPr>
  </w:style>
  <w:style w:type="paragraph" w:styleId="55">
    <w:name w:val="List Bullet 5"/>
    <w:basedOn w:val="a8"/>
    <w:uiPriority w:val="99"/>
    <w:qFormat/>
    <w:rsid w:val="00986055"/>
    <w:pPr>
      <w:spacing w:before="0" w:beforeAutospacing="0" w:after="0" w:afterAutospacing="0"/>
      <w:ind w:left="1132" w:hanging="283"/>
    </w:pPr>
    <w:rPr>
      <w:rFonts w:eastAsia="Times New Roman"/>
      <w:color w:val="00000A"/>
    </w:rPr>
  </w:style>
  <w:style w:type="paragraph" w:styleId="affc">
    <w:name w:val="Body Text First Indent"/>
    <w:basedOn w:val="aff7"/>
    <w:link w:val="affd"/>
    <w:rsid w:val="00986055"/>
    <w:pPr>
      <w:spacing w:before="100" w:beforeAutospacing="1" w:after="100" w:afterAutospacing="1"/>
      <w:ind w:firstLine="360"/>
    </w:pPr>
    <w:rPr>
      <w:rFonts w:ascii="PragmaticaCTT" w:hAnsi="PragmaticaCTT"/>
    </w:rPr>
  </w:style>
  <w:style w:type="character" w:customStyle="1" w:styleId="affd">
    <w:name w:val="Красная строка Знак"/>
    <w:basedOn w:val="aff8"/>
    <w:link w:val="affc"/>
    <w:qFormat/>
    <w:rsid w:val="00986055"/>
    <w:rPr>
      <w:rFonts w:ascii="PragmaticaCTT" w:eastAsia="Calibri" w:hAnsi="PragmaticaCTT" w:cs="Times New Roman"/>
      <w:sz w:val="24"/>
      <w:szCs w:val="20"/>
      <w:lang w:eastAsia="ru-RU"/>
    </w:rPr>
  </w:style>
  <w:style w:type="paragraph" w:styleId="affe">
    <w:name w:val="Body Text Indent"/>
    <w:aliases w:val="Знак61,Знак7 Знак Знак Знак1,Знак7 Знак1 Знак1,Знак7 Знак Знак11,Знак7 Знак1,Зн,Знак62,Знак63"/>
    <w:basedOn w:val="a8"/>
    <w:link w:val="afff"/>
    <w:unhideWhenUsed/>
    <w:qFormat/>
    <w:rsid w:val="00986055"/>
    <w:pPr>
      <w:spacing w:after="120"/>
      <w:ind w:left="283"/>
    </w:pPr>
  </w:style>
  <w:style w:type="character" w:customStyle="1" w:styleId="afff">
    <w:name w:val="Основной текст с отступом Знак"/>
    <w:aliases w:val="Знак61 Знак1,Знак7 Знак Знак Знак1 Знак1,Знак7 Знак1 Знак1 Знак1,Знак7 Знак Знак11 Знак1,Знак7 Знак1 Знак3,Зн Знак1,Знак62 Знак,Знак63 Знак1"/>
    <w:basedOn w:val="a9"/>
    <w:link w:val="affe"/>
    <w:qFormat/>
    <w:rsid w:val="00986055"/>
    <w:rPr>
      <w:rFonts w:ascii="Times New Roman" w:eastAsia="Calibri" w:hAnsi="Times New Roman" w:cs="Times New Roman"/>
      <w:sz w:val="24"/>
      <w:szCs w:val="24"/>
      <w:lang w:eastAsia="ru-RU"/>
    </w:rPr>
  </w:style>
  <w:style w:type="paragraph" w:styleId="2b">
    <w:name w:val="Body Text First Indent 2"/>
    <w:basedOn w:val="1c"/>
    <w:link w:val="2c"/>
    <w:qFormat/>
    <w:rsid w:val="00986055"/>
    <w:pPr>
      <w:spacing w:after="100"/>
      <w:ind w:left="360" w:firstLine="360"/>
      <w:outlineLvl w:val="9"/>
    </w:pPr>
  </w:style>
  <w:style w:type="character" w:customStyle="1" w:styleId="2c">
    <w:name w:val="Красная строка 2 Знак"/>
    <w:basedOn w:val="afff"/>
    <w:link w:val="2b"/>
    <w:qFormat/>
    <w:rsid w:val="00986055"/>
    <w:rPr>
      <w:rFonts w:ascii="Times New Roman" w:eastAsia="Calibri" w:hAnsi="Times New Roman" w:cs="Times New Roman"/>
      <w:sz w:val="24"/>
      <w:szCs w:val="20"/>
      <w:lang w:eastAsia="ru-RU"/>
    </w:rPr>
  </w:style>
  <w:style w:type="paragraph" w:styleId="47">
    <w:name w:val="List Bullet 4"/>
    <w:basedOn w:val="a8"/>
    <w:uiPriority w:val="99"/>
    <w:qFormat/>
    <w:rsid w:val="00986055"/>
    <w:pPr>
      <w:spacing w:before="0" w:beforeAutospacing="0" w:after="0" w:afterAutospacing="0"/>
      <w:ind w:left="849" w:hanging="283"/>
    </w:pPr>
    <w:rPr>
      <w:rFonts w:eastAsia="Times New Roman"/>
      <w:color w:val="00000A"/>
    </w:rPr>
  </w:style>
  <w:style w:type="character" w:customStyle="1" w:styleId="2d">
    <w:name w:val="Основной текст с отступом Знак2"/>
    <w:aliases w:val="Знак61 Знак,Знак7 Знак Знак Знак1 Знак,Знак7 Знак1 Знак1 Знак,Знак7 Знак Знак11 Знак,Знак7 Знак1 Знак2,Зн Знак,Знак62 Знак1,Знак63 Знак"/>
    <w:locked/>
    <w:rsid w:val="00986055"/>
    <w:rPr>
      <w:rFonts w:ascii="Times New Roman" w:hAnsi="Times New Roman"/>
      <w:sz w:val="24"/>
    </w:rPr>
  </w:style>
  <w:style w:type="paragraph" w:styleId="afff0">
    <w:name w:val="List Bullet"/>
    <w:basedOn w:val="a8"/>
    <w:qFormat/>
    <w:rsid w:val="00986055"/>
    <w:pPr>
      <w:tabs>
        <w:tab w:val="left" w:pos="360"/>
      </w:tabs>
      <w:spacing w:before="0" w:beforeAutospacing="0" w:after="0" w:afterAutospacing="0"/>
      <w:ind w:left="360" w:hanging="360"/>
    </w:pPr>
    <w:rPr>
      <w:sz w:val="20"/>
      <w:szCs w:val="20"/>
      <w:lang w:val="en-US"/>
    </w:rPr>
  </w:style>
  <w:style w:type="paragraph" w:styleId="2e">
    <w:name w:val="List Bullet 2"/>
    <w:basedOn w:val="a8"/>
    <w:qFormat/>
    <w:rsid w:val="00986055"/>
    <w:pPr>
      <w:tabs>
        <w:tab w:val="left" w:pos="643"/>
      </w:tabs>
      <w:spacing w:before="0" w:beforeAutospacing="0" w:after="0" w:afterAutospacing="0"/>
      <w:ind w:left="643" w:hanging="360"/>
    </w:pPr>
  </w:style>
  <w:style w:type="paragraph" w:styleId="39">
    <w:name w:val="List Bullet 3"/>
    <w:basedOn w:val="a8"/>
    <w:qFormat/>
    <w:rsid w:val="00986055"/>
    <w:pPr>
      <w:tabs>
        <w:tab w:val="left" w:pos="926"/>
      </w:tabs>
      <w:spacing w:before="0" w:beforeAutospacing="0" w:after="0" w:afterAutospacing="0"/>
      <w:ind w:left="926" w:hanging="360"/>
    </w:pPr>
  </w:style>
  <w:style w:type="paragraph" w:styleId="afff1">
    <w:name w:val="Title"/>
    <w:basedOn w:val="a8"/>
    <w:next w:val="a8"/>
    <w:link w:val="56"/>
    <w:uiPriority w:val="99"/>
    <w:qFormat/>
    <w:rsid w:val="00986055"/>
    <w:pPr>
      <w:spacing w:before="0" w:after="0"/>
      <w:contextualSpacing/>
    </w:pPr>
    <w:rPr>
      <w:szCs w:val="20"/>
      <w:lang w:val="en-US"/>
    </w:rPr>
  </w:style>
  <w:style w:type="character" w:customStyle="1" w:styleId="afff2">
    <w:name w:val="Заголовок Знак"/>
    <w:aliases w:val="Название Знак5"/>
    <w:basedOn w:val="a9"/>
    <w:link w:val="113"/>
    <w:qFormat/>
    <w:rsid w:val="00986055"/>
    <w:rPr>
      <w:rFonts w:asciiTheme="majorHAnsi" w:eastAsiaTheme="majorEastAsia" w:hAnsiTheme="majorHAnsi" w:cstheme="majorBidi"/>
      <w:spacing w:val="-10"/>
      <w:kern w:val="28"/>
      <w:sz w:val="56"/>
      <w:szCs w:val="56"/>
      <w:lang w:eastAsia="ru-RU"/>
    </w:rPr>
  </w:style>
  <w:style w:type="character" w:customStyle="1" w:styleId="56">
    <w:name w:val="Заголовок Знак5"/>
    <w:link w:val="afff1"/>
    <w:uiPriority w:val="99"/>
    <w:qFormat/>
    <w:locked/>
    <w:rsid w:val="00986055"/>
    <w:rPr>
      <w:rFonts w:ascii="Times New Roman" w:eastAsia="Calibri" w:hAnsi="Times New Roman" w:cs="Times New Roman"/>
      <w:sz w:val="24"/>
      <w:szCs w:val="20"/>
      <w:lang w:val="en-US"/>
    </w:rPr>
  </w:style>
  <w:style w:type="paragraph" w:styleId="afff3">
    <w:name w:val="footer"/>
    <w:basedOn w:val="a8"/>
    <w:link w:val="afff4"/>
    <w:rsid w:val="00986055"/>
    <w:pPr>
      <w:tabs>
        <w:tab w:val="center" w:pos="4677"/>
        <w:tab w:val="right" w:pos="9355"/>
      </w:tabs>
      <w:spacing w:before="0" w:after="0"/>
    </w:pPr>
    <w:rPr>
      <w:szCs w:val="20"/>
    </w:rPr>
  </w:style>
  <w:style w:type="character" w:customStyle="1" w:styleId="afff4">
    <w:name w:val="Нижний колонтитул Знак"/>
    <w:basedOn w:val="a9"/>
    <w:link w:val="afff3"/>
    <w:qFormat/>
    <w:rsid w:val="00986055"/>
    <w:rPr>
      <w:rFonts w:ascii="Times New Roman" w:eastAsia="Calibri" w:hAnsi="Times New Roman" w:cs="Times New Roman"/>
      <w:sz w:val="24"/>
      <w:szCs w:val="20"/>
    </w:rPr>
  </w:style>
  <w:style w:type="paragraph" w:styleId="a">
    <w:name w:val="List Number"/>
    <w:basedOn w:val="a8"/>
    <w:qFormat/>
    <w:rsid w:val="00986055"/>
    <w:pPr>
      <w:numPr>
        <w:numId w:val="4"/>
      </w:numPr>
      <w:tabs>
        <w:tab w:val="clear" w:pos="1492"/>
        <w:tab w:val="left" w:pos="360"/>
      </w:tabs>
      <w:ind w:left="360"/>
      <w:contextualSpacing/>
    </w:pPr>
  </w:style>
  <w:style w:type="paragraph" w:styleId="2">
    <w:name w:val="List Number 2"/>
    <w:basedOn w:val="a8"/>
    <w:qFormat/>
    <w:rsid w:val="00986055"/>
    <w:pPr>
      <w:numPr>
        <w:numId w:val="5"/>
      </w:numPr>
      <w:tabs>
        <w:tab w:val="left" w:pos="643"/>
      </w:tabs>
      <w:contextualSpacing/>
    </w:pPr>
  </w:style>
  <w:style w:type="paragraph" w:styleId="afff5">
    <w:name w:val="List"/>
    <w:basedOn w:val="a8"/>
    <w:rsid w:val="00986055"/>
    <w:pPr>
      <w:spacing w:before="0" w:beforeAutospacing="0" w:after="0" w:afterAutospacing="0"/>
      <w:ind w:left="283" w:hanging="283"/>
    </w:pPr>
    <w:rPr>
      <w:sz w:val="20"/>
      <w:szCs w:val="20"/>
    </w:rPr>
  </w:style>
  <w:style w:type="paragraph" w:styleId="afff6">
    <w:name w:val="Normal (Web)"/>
    <w:aliases w:val="Обычный (Web),Знак Знак24,Знак Знак23,Знак Знак3,Знак Знак26,Текст Знак2,Знак3 Знак1, Знак Знак24, Знак Знак23"/>
    <w:basedOn w:val="1c"/>
    <w:next w:val="a8"/>
    <w:link w:val="afff7"/>
    <w:qFormat/>
    <w:rsid w:val="00986055"/>
    <w:pPr>
      <w:keepNext/>
      <w:keepLines/>
      <w:spacing w:before="0" w:beforeAutospacing="0" w:after="0" w:afterAutospacing="0"/>
      <w:ind w:left="0"/>
      <w:outlineLvl w:val="9"/>
    </w:pPr>
    <w:rPr>
      <w:rFonts w:eastAsia="Times New Roman"/>
      <w:sz w:val="18"/>
      <w:szCs w:val="18"/>
    </w:rPr>
  </w:style>
  <w:style w:type="character" w:customStyle="1" w:styleId="afff7">
    <w:name w:val="Обычный (веб) Знак"/>
    <w:aliases w:val="Обычный (Web) Знак2,Знак Знак24 Знак2,Знак Знак23 Знак9,Знак Знак3 Знак3,Знак Знак26 Знак2,Текст Знак2 Знак2,Знак3 Знак1 Знак1, Знак Знак24 Знак1, Знак Знак23 Знак"/>
    <w:link w:val="afff6"/>
    <w:qFormat/>
    <w:locked/>
    <w:rsid w:val="00986055"/>
    <w:rPr>
      <w:rFonts w:ascii="Times New Roman" w:eastAsia="Times New Roman" w:hAnsi="Times New Roman" w:cs="Times New Roman"/>
      <w:sz w:val="18"/>
      <w:szCs w:val="18"/>
    </w:rPr>
  </w:style>
  <w:style w:type="paragraph" w:styleId="3a">
    <w:name w:val="Body Text 3"/>
    <w:aliases w:val="Знак5, Знак5"/>
    <w:basedOn w:val="a8"/>
    <w:link w:val="310"/>
    <w:uiPriority w:val="99"/>
    <w:qFormat/>
    <w:rsid w:val="00986055"/>
    <w:pPr>
      <w:spacing w:before="0" w:beforeAutospacing="0" w:after="120" w:afterAutospacing="0"/>
    </w:pPr>
    <w:rPr>
      <w:sz w:val="16"/>
      <w:szCs w:val="20"/>
    </w:rPr>
  </w:style>
  <w:style w:type="character" w:customStyle="1" w:styleId="3b">
    <w:name w:val="Основной текст 3 Знак"/>
    <w:aliases w:val="Знак5 Знак1,Знак5 Знак,Знак5 Знак10, Знак5 Знак,Знак5 Знак4,Знак5 Знак5,Знак5 Знак6,Знак5 Знак7,Знак5 Знак8,Знак5 Знак9,Знак5 Знак22,Знак5 Знак23,Знак5 Знак24,Знак5 Знак26,Знак5 Знак27"/>
    <w:basedOn w:val="a9"/>
    <w:uiPriority w:val="99"/>
    <w:qFormat/>
    <w:rsid w:val="00986055"/>
    <w:rPr>
      <w:rFonts w:ascii="Times New Roman" w:eastAsia="Calibri" w:hAnsi="Times New Roman" w:cs="Times New Roman"/>
      <w:sz w:val="16"/>
      <w:szCs w:val="16"/>
      <w:lang w:eastAsia="ru-RU"/>
    </w:rPr>
  </w:style>
  <w:style w:type="character" w:customStyle="1" w:styleId="310">
    <w:name w:val="Основной текст 3 Знак1"/>
    <w:aliases w:val="Знак5 Знак3, Знак5 Знак2"/>
    <w:link w:val="3a"/>
    <w:uiPriority w:val="99"/>
    <w:qFormat/>
    <w:locked/>
    <w:rsid w:val="00986055"/>
    <w:rPr>
      <w:rFonts w:ascii="Times New Roman" w:eastAsia="Calibri" w:hAnsi="Times New Roman" w:cs="Times New Roman"/>
      <w:sz w:val="16"/>
      <w:szCs w:val="20"/>
    </w:rPr>
  </w:style>
  <w:style w:type="paragraph" w:styleId="2f">
    <w:name w:val="Body Text Indent 2"/>
    <w:basedOn w:val="a8"/>
    <w:link w:val="220"/>
    <w:qFormat/>
    <w:rsid w:val="00986055"/>
    <w:pPr>
      <w:spacing w:after="120" w:line="480" w:lineRule="auto"/>
      <w:ind w:left="283"/>
    </w:pPr>
    <w:rPr>
      <w:szCs w:val="20"/>
    </w:rPr>
  </w:style>
  <w:style w:type="character" w:customStyle="1" w:styleId="2f0">
    <w:name w:val="Основной текст с отступом 2 Знак"/>
    <w:basedOn w:val="a9"/>
    <w:qFormat/>
    <w:rsid w:val="00986055"/>
    <w:rPr>
      <w:rFonts w:ascii="Times New Roman" w:eastAsia="Calibri" w:hAnsi="Times New Roman" w:cs="Times New Roman"/>
      <w:sz w:val="24"/>
      <w:szCs w:val="24"/>
      <w:lang w:eastAsia="ru-RU"/>
    </w:rPr>
  </w:style>
  <w:style w:type="character" w:customStyle="1" w:styleId="220">
    <w:name w:val="Основной текст с отступом 2 Знак2"/>
    <w:link w:val="2f"/>
    <w:qFormat/>
    <w:locked/>
    <w:rsid w:val="00986055"/>
    <w:rPr>
      <w:rFonts w:ascii="Times New Roman" w:eastAsia="Calibri" w:hAnsi="Times New Roman" w:cs="Times New Roman"/>
      <w:sz w:val="24"/>
      <w:szCs w:val="20"/>
    </w:rPr>
  </w:style>
  <w:style w:type="paragraph" w:styleId="afff8">
    <w:name w:val="Subtitle"/>
    <w:aliases w:val="Подзаголовок Знак1 Знак,Подзаголовок Знак Знак Знак,Знак1 Знак Знак Знак,Знак1 Знак1 Знак,Подзаголовок Знак Знак,Основной текст Знак3 Знак"/>
    <w:basedOn w:val="a8"/>
    <w:next w:val="a8"/>
    <w:link w:val="afff9"/>
    <w:qFormat/>
    <w:rsid w:val="00986055"/>
    <w:pPr>
      <w:numPr>
        <w:ilvl w:val="1"/>
      </w:numPr>
      <w:spacing w:after="160"/>
    </w:pPr>
    <w:rPr>
      <w:rFonts w:ascii="Cambria" w:hAnsi="Cambria"/>
      <w:i/>
      <w:color w:val="4F81BD"/>
      <w:spacing w:val="15"/>
      <w:szCs w:val="20"/>
    </w:rPr>
  </w:style>
  <w:style w:type="character" w:customStyle="1" w:styleId="afff9">
    <w:name w:val="Подзаголовок Знак"/>
    <w:aliases w:val="Подзаголовок Знак1 Знак Знак,Подзаголовок Знак Знак Знак Знак,Знак1 Знак Знак Знак Знак,Знак1 Знак1 Знак Знак,Подзаголовок Знак Знак Знак1,Основной текст Знак3 Знак Знак"/>
    <w:basedOn w:val="a9"/>
    <w:link w:val="afff8"/>
    <w:qFormat/>
    <w:rsid w:val="00986055"/>
    <w:rPr>
      <w:rFonts w:ascii="Cambria" w:eastAsia="Calibri" w:hAnsi="Cambria" w:cs="Times New Roman"/>
      <w:i/>
      <w:color w:val="4F81BD"/>
      <w:spacing w:val="15"/>
      <w:sz w:val="24"/>
      <w:szCs w:val="20"/>
    </w:rPr>
  </w:style>
  <w:style w:type="paragraph" w:styleId="2f1">
    <w:name w:val="List Continue 2"/>
    <w:basedOn w:val="a8"/>
    <w:qFormat/>
    <w:rsid w:val="00986055"/>
    <w:pPr>
      <w:spacing w:before="0" w:beforeAutospacing="0" w:after="120" w:afterAutospacing="0"/>
      <w:ind w:left="566"/>
    </w:pPr>
    <w:rPr>
      <w:sz w:val="20"/>
      <w:szCs w:val="20"/>
    </w:rPr>
  </w:style>
  <w:style w:type="paragraph" w:styleId="2f2">
    <w:name w:val="List 2"/>
    <w:basedOn w:val="a8"/>
    <w:rsid w:val="00986055"/>
    <w:pPr>
      <w:spacing w:before="0" w:beforeAutospacing="0" w:after="0" w:afterAutospacing="0"/>
      <w:ind w:left="566" w:hanging="283"/>
    </w:pPr>
    <w:rPr>
      <w:sz w:val="20"/>
      <w:szCs w:val="20"/>
    </w:rPr>
  </w:style>
  <w:style w:type="paragraph" w:styleId="3c">
    <w:name w:val="List 3"/>
    <w:basedOn w:val="a8"/>
    <w:rsid w:val="00986055"/>
    <w:pPr>
      <w:spacing w:before="0" w:beforeAutospacing="0" w:after="0" w:afterAutospacing="0"/>
      <w:ind w:left="849" w:hanging="283"/>
    </w:pPr>
  </w:style>
  <w:style w:type="paragraph" w:styleId="48">
    <w:name w:val="List 4"/>
    <w:basedOn w:val="a8"/>
    <w:rsid w:val="00986055"/>
    <w:pPr>
      <w:spacing w:before="0" w:beforeAutospacing="0" w:after="0" w:afterAutospacing="0"/>
      <w:ind w:left="1132" w:hanging="283"/>
    </w:pPr>
  </w:style>
  <w:style w:type="paragraph" w:styleId="HTML8">
    <w:name w:val="HTML Preformatted"/>
    <w:basedOn w:val="a8"/>
    <w:link w:val="HTML30"/>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Pr>
      <w:rFonts w:ascii="Courier New" w:hAnsi="Courier New"/>
      <w:sz w:val="20"/>
      <w:szCs w:val="20"/>
    </w:rPr>
  </w:style>
  <w:style w:type="character" w:customStyle="1" w:styleId="HTML9">
    <w:name w:val="Стандартный HTML Знак"/>
    <w:basedOn w:val="a9"/>
    <w:qFormat/>
    <w:rsid w:val="00986055"/>
    <w:rPr>
      <w:rFonts w:ascii="Consolas" w:eastAsia="Calibri" w:hAnsi="Consolas" w:cs="Times New Roman"/>
      <w:sz w:val="20"/>
      <w:szCs w:val="20"/>
      <w:lang w:eastAsia="ru-RU"/>
    </w:rPr>
  </w:style>
  <w:style w:type="character" w:customStyle="1" w:styleId="HTML30">
    <w:name w:val="Стандартный HTML Знак3"/>
    <w:link w:val="HTML8"/>
    <w:qFormat/>
    <w:locked/>
    <w:rsid w:val="00986055"/>
    <w:rPr>
      <w:rFonts w:ascii="Courier New" w:eastAsia="Calibri" w:hAnsi="Courier New" w:cs="Times New Roman"/>
      <w:sz w:val="20"/>
      <w:szCs w:val="20"/>
      <w:lang w:eastAsia="ru-RU"/>
    </w:rPr>
  </w:style>
  <w:style w:type="paragraph" w:styleId="afffa">
    <w:name w:val="Block Text"/>
    <w:basedOn w:val="a8"/>
    <w:qFormat/>
    <w:rsid w:val="00986055"/>
    <w:pPr>
      <w:spacing w:before="0" w:beforeAutospacing="0" w:after="0" w:afterAutospacing="0"/>
      <w:ind w:left="-709" w:right="-625"/>
    </w:pPr>
    <w:rPr>
      <w:sz w:val="28"/>
      <w:szCs w:val="20"/>
    </w:rPr>
  </w:style>
  <w:style w:type="table" w:styleId="1f1">
    <w:name w:val="Table Simple 1"/>
    <w:basedOn w:val="aa"/>
    <w:uiPriority w:val="99"/>
    <w:rsid w:val="00986055"/>
    <w:pPr>
      <w:spacing w:after="0" w:line="240" w:lineRule="auto"/>
    </w:pPr>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rPr>
        <w:rFonts w:ascii="Arial" w:hAnsi="Arial" w:cs="Arial"/>
      </w:rPr>
      <w:tblPr/>
      <w:tcPr>
        <w:tcBorders>
          <w:top w:val="none" w:sz="0" w:space="0" w:color="auto"/>
          <w:left w:val="none" w:sz="0" w:space="0" w:color="auto"/>
          <w:bottom w:val="single" w:sz="6" w:space="0" w:color="008000"/>
          <w:right w:val="none" w:sz="0" w:space="0" w:color="auto"/>
          <w:insideH w:val="none" w:sz="0" w:space="0" w:color="auto"/>
          <w:insideV w:val="none" w:sz="0" w:space="0" w:color="auto"/>
          <w:tl2br w:val="nil"/>
          <w:tr2bl w:val="nil"/>
        </w:tcBorders>
      </w:tcPr>
    </w:tblStylePr>
    <w:tblStylePr w:type="lastRow">
      <w:rPr>
        <w:rFonts w:ascii="Arial" w:hAnsi="Arial" w:cs="Arial"/>
      </w:rPr>
      <w:tblPr/>
      <w:tcPr>
        <w:tcBorders>
          <w:top w:val="single" w:sz="6" w:space="0" w:color="008000"/>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f2">
    <w:name w:val="Table Grid 1"/>
    <w:basedOn w:val="aa"/>
    <w:rsid w:val="00986055"/>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Arial"/>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rFonts w:cs="Arial"/>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afffb">
    <w:name w:val="Table Grid"/>
    <w:basedOn w:val="aa"/>
    <w:uiPriority w:val="39"/>
    <w:rsid w:val="00986055"/>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c">
    <w:name w:val="Table Professional"/>
    <w:basedOn w:val="aa"/>
    <w:rsid w:val="00986055"/>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Arial"/>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character" w:customStyle="1" w:styleId="Heading1Char">
    <w:name w:val="Heading 1 Char"/>
    <w:aliases w:val="Основной текст с отступом1 Char,Заголовок 1 Знак Знак Char,Знак Заголовок 1 Char,Знак Char,Знак6 Char,Знак7 Знак Знак Знак Char,Знак7 Знак1 Знак Char,Знак7 Знак Char,текст Char,Основной текст 1 Char,Знак4 Char,Body Text Indent Char,Зн Cha"/>
    <w:qFormat/>
    <w:locked/>
    <w:rsid w:val="00986055"/>
    <w:rPr>
      <w:rFonts w:ascii="Cambria" w:hAnsi="Cambria"/>
      <w:b/>
      <w:kern w:val="32"/>
      <w:sz w:val="32"/>
    </w:rPr>
  </w:style>
  <w:style w:type="character" w:customStyle="1" w:styleId="Heading2Char">
    <w:name w:val="Heading 2 Char"/>
    <w:aliases w:val="Знак3 Знак Char"/>
    <w:qFormat/>
    <w:locked/>
    <w:rsid w:val="00986055"/>
    <w:rPr>
      <w:rFonts w:ascii="Cambria" w:hAnsi="Cambria"/>
      <w:b/>
      <w:i/>
      <w:sz w:val="28"/>
    </w:rPr>
  </w:style>
  <w:style w:type="character" w:customStyle="1" w:styleId="Heading3Char">
    <w:name w:val="Heading 3 Char"/>
    <w:aliases w:val="Знак2 Char"/>
    <w:qFormat/>
    <w:locked/>
    <w:rsid w:val="00986055"/>
    <w:rPr>
      <w:rFonts w:ascii="Arial" w:hAnsi="Arial"/>
      <w:b/>
      <w:sz w:val="26"/>
      <w:lang w:val="ru-RU" w:eastAsia="ru-RU"/>
    </w:rPr>
  </w:style>
  <w:style w:type="character" w:customStyle="1" w:styleId="Heading4Char">
    <w:name w:val="Heading 4 Char"/>
    <w:qFormat/>
    <w:locked/>
    <w:rsid w:val="00986055"/>
    <w:rPr>
      <w:rFonts w:ascii="Cambria" w:hAnsi="Cambria"/>
      <w:b/>
      <w:i/>
      <w:color w:val="4F81BD"/>
      <w:sz w:val="22"/>
      <w:lang w:val="ru-RU" w:eastAsia="ru-RU"/>
    </w:rPr>
  </w:style>
  <w:style w:type="character" w:customStyle="1" w:styleId="Heading5Char">
    <w:name w:val="Heading 5 Char"/>
    <w:qFormat/>
    <w:locked/>
    <w:rsid w:val="00986055"/>
    <w:rPr>
      <w:sz w:val="22"/>
      <w:lang w:val="ru-RU" w:eastAsia="en-US"/>
    </w:rPr>
  </w:style>
  <w:style w:type="character" w:customStyle="1" w:styleId="Heading6Char">
    <w:name w:val="Heading 6 Char"/>
    <w:qFormat/>
    <w:locked/>
    <w:rsid w:val="00986055"/>
    <w:rPr>
      <w:i/>
      <w:sz w:val="22"/>
      <w:lang w:val="ru-RU" w:eastAsia="en-US"/>
    </w:rPr>
  </w:style>
  <w:style w:type="character" w:customStyle="1" w:styleId="Heading7Char">
    <w:name w:val="Heading 7 Char"/>
    <w:qFormat/>
    <w:locked/>
    <w:rsid w:val="00986055"/>
    <w:rPr>
      <w:rFonts w:ascii="Times New Roman" w:hAnsi="Times New Roman"/>
      <w:sz w:val="24"/>
      <w:lang w:eastAsia="ru-RU"/>
    </w:rPr>
  </w:style>
  <w:style w:type="character" w:customStyle="1" w:styleId="Heading8Char">
    <w:name w:val="Heading 8 Char"/>
    <w:qFormat/>
    <w:locked/>
    <w:rsid w:val="00986055"/>
    <w:rPr>
      <w:i/>
      <w:lang w:val="ru-RU" w:eastAsia="en-US"/>
    </w:rPr>
  </w:style>
  <w:style w:type="character" w:customStyle="1" w:styleId="Heading9Char">
    <w:name w:val="Heading 9 Char"/>
    <w:qFormat/>
    <w:locked/>
    <w:rsid w:val="00986055"/>
    <w:rPr>
      <w:rFonts w:ascii="Arial" w:hAnsi="Arial"/>
      <w:lang w:eastAsia="ru-RU"/>
    </w:rPr>
  </w:style>
  <w:style w:type="character" w:customStyle="1" w:styleId="Heading1Char2">
    <w:name w:val="Heading 1 Char2"/>
    <w:aliases w:val="Body Text Indent Char3,Заголовок 1 Знак Знак Char1,Знак Заголовок 1 Char1,Знак Char2,Знак6 Char2,Знак7 Знак Знак Знак Char2,Знак7 Знак1 Знак Char2,Знак7 Знак Char2,текст Char2,Основной текст 1 Char2,Знак7 Знак Знак1 Char2,Знак61 Char1"/>
    <w:uiPriority w:val="99"/>
    <w:locked/>
    <w:rsid w:val="00986055"/>
    <w:rPr>
      <w:rFonts w:ascii="Arial" w:hAnsi="Arial"/>
      <w:b/>
      <w:kern w:val="32"/>
      <w:sz w:val="32"/>
      <w:lang w:eastAsia="ru-RU"/>
    </w:rPr>
  </w:style>
  <w:style w:type="character" w:customStyle="1" w:styleId="HTMLAddressChar">
    <w:name w:val="HTML Address Char"/>
    <w:qFormat/>
    <w:locked/>
    <w:rsid w:val="00986055"/>
    <w:rPr>
      <w:i/>
      <w:sz w:val="24"/>
      <w:lang w:val="ru-RU" w:eastAsia="ru-RU"/>
    </w:rPr>
  </w:style>
  <w:style w:type="character" w:customStyle="1" w:styleId="123">
    <w:name w:val="Заголовок 1 Знак2"/>
    <w:aliases w:val="Заголовок 1 Знак Знак Знак2,Знак Заголовок 1 Знак2,Знак Знак1,Знак Знак2,Знак6 Знак,Знак7 Знак Знак Знак Знак,Знак7 Знак1 Знак Знак,Знак7 Знак Знак,Знак Знак74,Знак4 Знак,Заголовок 1 Знак1,Основной текст с отступом1 Знак1,Знак Знак87"/>
    <w:uiPriority w:val="99"/>
    <w:qFormat/>
    <w:locked/>
    <w:rsid w:val="00986055"/>
    <w:rPr>
      <w:rFonts w:ascii="Arial" w:hAnsi="Arial"/>
      <w:b/>
      <w:i/>
      <w:sz w:val="28"/>
      <w:lang w:val="ru-RU" w:eastAsia="en-US"/>
    </w:rPr>
  </w:style>
  <w:style w:type="character" w:customStyle="1" w:styleId="230">
    <w:name w:val="Заголовок 2 Знак3"/>
    <w:aliases w:val="Знак3 Знак Знак2,Знак3 Знак Знак1,Знак3 Знак Знак Знак1,Знак3 Знак Знак6, Знак3 Знак Знак, Знак3 Знак Знак Знак1"/>
    <w:qFormat/>
    <w:locked/>
    <w:rsid w:val="00986055"/>
    <w:rPr>
      <w:rFonts w:ascii="Arial" w:hAnsi="Arial"/>
      <w:b/>
      <w:i/>
      <w:sz w:val="28"/>
      <w:lang w:val="ru-RU" w:eastAsia="en-US"/>
    </w:rPr>
  </w:style>
  <w:style w:type="character" w:customStyle="1" w:styleId="HTMLPreformattedChar">
    <w:name w:val="HTML Preformatted Char"/>
    <w:qFormat/>
    <w:locked/>
    <w:rsid w:val="00986055"/>
    <w:rPr>
      <w:rFonts w:ascii="Courier New" w:hAnsi="Courier New"/>
      <w:lang w:eastAsia="ru-RU"/>
    </w:rPr>
  </w:style>
  <w:style w:type="paragraph" w:customStyle="1" w:styleId="FootnoteText1">
    <w:name w:val="Footnote Text1"/>
    <w:aliases w:val="Текст сноски Знак1,Текст сноски Знак Знак,Текст сноски Знак Знак Знак Знак,Текст сноски Знак Знак Знак Знак Знак Знак,Текст сноски Знак Знак Знак Знак Знак Знак Знак Знак Знак,сноска,Знак3 Знак Знак"/>
    <w:basedOn w:val="a8"/>
    <w:rsid w:val="00986055"/>
    <w:pPr>
      <w:spacing w:before="0" w:beforeAutospacing="0" w:after="0" w:afterAutospacing="0" w:line="360" w:lineRule="auto"/>
      <w:ind w:firstLine="709"/>
      <w:jc w:val="both"/>
    </w:pPr>
    <w:rPr>
      <w:rFonts w:ascii="Courier New" w:eastAsia="Times New Roman" w:hAnsi="Courier New"/>
      <w:color w:val="000000"/>
      <w:sz w:val="28"/>
    </w:rPr>
  </w:style>
  <w:style w:type="character" w:customStyle="1" w:styleId="CommentTextChar2">
    <w:name w:val="Comment Text Char2"/>
    <w:uiPriority w:val="99"/>
    <w:locked/>
    <w:rsid w:val="00986055"/>
  </w:style>
  <w:style w:type="character" w:customStyle="1" w:styleId="HeaderChar2">
    <w:name w:val="Header Char2"/>
    <w:uiPriority w:val="99"/>
    <w:locked/>
    <w:rsid w:val="00986055"/>
    <w:rPr>
      <w:sz w:val="24"/>
    </w:rPr>
  </w:style>
  <w:style w:type="character" w:customStyle="1" w:styleId="FooterChar2">
    <w:name w:val="Footer Char2"/>
    <w:uiPriority w:val="99"/>
    <w:locked/>
    <w:rsid w:val="00986055"/>
    <w:rPr>
      <w:sz w:val="24"/>
    </w:rPr>
  </w:style>
  <w:style w:type="character" w:customStyle="1" w:styleId="EndnoteTextChar2">
    <w:name w:val="Endnote Text Char2"/>
    <w:uiPriority w:val="99"/>
    <w:locked/>
    <w:rsid w:val="00986055"/>
    <w:rPr>
      <w:color w:val="000000"/>
      <w:sz w:val="24"/>
    </w:rPr>
  </w:style>
  <w:style w:type="character" w:customStyle="1" w:styleId="MacroTextChar1">
    <w:name w:val="Macro Text Char1"/>
    <w:uiPriority w:val="99"/>
    <w:locked/>
    <w:rsid w:val="00986055"/>
    <w:rPr>
      <w:rFonts w:ascii="Courier New" w:hAnsi="Courier New"/>
      <w:sz w:val="22"/>
      <w:lang w:val="en-US" w:eastAsia="en-US"/>
    </w:rPr>
  </w:style>
  <w:style w:type="character" w:customStyle="1" w:styleId="TitleChar2">
    <w:name w:val="Title Char2"/>
    <w:uiPriority w:val="99"/>
    <w:locked/>
    <w:rsid w:val="00986055"/>
    <w:rPr>
      <w:sz w:val="24"/>
      <w:lang w:val="en-US"/>
    </w:rPr>
  </w:style>
  <w:style w:type="character" w:customStyle="1" w:styleId="BodyTextChar2">
    <w:name w:val="Body Text Char2"/>
    <w:aliases w:val="Знак1 Char,Body Text Char,Знак1 Char2,Body Text Char21,Основной текст Знак Знак Char,Знак1 Char21,Body Text Char211,Знак1 Char211,Основной текст Знак Знак Char2,Body Text Char4"/>
    <w:uiPriority w:val="99"/>
    <w:qFormat/>
    <w:locked/>
    <w:rsid w:val="00986055"/>
    <w:rPr>
      <w:sz w:val="24"/>
    </w:rPr>
  </w:style>
  <w:style w:type="character" w:customStyle="1" w:styleId="SubtitleChar2">
    <w:name w:val="Subtitle Char2"/>
    <w:uiPriority w:val="99"/>
    <w:locked/>
    <w:rsid w:val="00986055"/>
    <w:rPr>
      <w:rFonts w:ascii="PragmaticaCTT" w:hAnsi="PragmaticaCTT"/>
      <w:b/>
      <w:sz w:val="24"/>
    </w:rPr>
  </w:style>
  <w:style w:type="character" w:customStyle="1" w:styleId="BodyTextFirstIndentChar2">
    <w:name w:val="Body Text First Indent Char2"/>
    <w:uiPriority w:val="99"/>
    <w:locked/>
    <w:rsid w:val="00986055"/>
    <w:rPr>
      <w:rFonts w:ascii="Times New Roman" w:hAnsi="Times New Roman"/>
      <w:sz w:val="24"/>
      <w:lang w:eastAsia="ru-RU"/>
    </w:rPr>
  </w:style>
  <w:style w:type="character" w:customStyle="1" w:styleId="BodyText2Char2">
    <w:name w:val="Body Text 2 Char2"/>
    <w:uiPriority w:val="99"/>
    <w:locked/>
    <w:rsid w:val="00986055"/>
    <w:rPr>
      <w:sz w:val="24"/>
    </w:rPr>
  </w:style>
  <w:style w:type="character" w:customStyle="1" w:styleId="BodyText3Char">
    <w:name w:val="Body Text 3 Char"/>
    <w:aliases w:val="Знак5 Char"/>
    <w:qFormat/>
    <w:locked/>
    <w:rsid w:val="00986055"/>
    <w:rPr>
      <w:rFonts w:ascii="Times New Roman" w:hAnsi="Times New Roman"/>
      <w:sz w:val="16"/>
    </w:rPr>
  </w:style>
  <w:style w:type="character" w:customStyle="1" w:styleId="BodyTextIndent2Char2">
    <w:name w:val="Body Text Indent 2 Char2"/>
    <w:uiPriority w:val="99"/>
    <w:locked/>
    <w:rsid w:val="00986055"/>
    <w:rPr>
      <w:sz w:val="24"/>
    </w:rPr>
  </w:style>
  <w:style w:type="character" w:customStyle="1" w:styleId="BodyTextIndent3Char2">
    <w:name w:val="Body Text Indent 3 Char2"/>
    <w:uiPriority w:val="99"/>
    <w:locked/>
    <w:rsid w:val="00986055"/>
    <w:rPr>
      <w:sz w:val="16"/>
    </w:rPr>
  </w:style>
  <w:style w:type="character" w:customStyle="1" w:styleId="DocumentMapChar2">
    <w:name w:val="Document Map Char2"/>
    <w:uiPriority w:val="99"/>
    <w:locked/>
    <w:rsid w:val="00986055"/>
    <w:rPr>
      <w:rFonts w:ascii="Tahoma" w:hAnsi="Tahoma"/>
    </w:rPr>
  </w:style>
  <w:style w:type="character" w:customStyle="1" w:styleId="PlainTextChar2">
    <w:name w:val="Plain Text Char2"/>
    <w:aliases w:val="Heading 12 Char,Plain Text Char,Heading 12 Char1,Знак8 Char,Plain Text Char21,Heading 12 Char12,Знак3 Char"/>
    <w:uiPriority w:val="99"/>
    <w:qFormat/>
    <w:locked/>
    <w:rsid w:val="00986055"/>
    <w:rPr>
      <w:rFonts w:ascii="Courier New" w:hAnsi="Courier New"/>
    </w:rPr>
  </w:style>
  <w:style w:type="character" w:customStyle="1" w:styleId="1f3">
    <w:name w:val="Текст Знак1"/>
    <w:aliases w:val="Heading 12 Знак1,Знак Заголовок 1 Знак Знак1,Знак3 Знак2"/>
    <w:qFormat/>
    <w:rsid w:val="00986055"/>
    <w:rPr>
      <w:rFonts w:ascii="Consolas" w:hAnsi="Consolas"/>
      <w:sz w:val="21"/>
      <w:lang w:eastAsia="ru-RU"/>
    </w:rPr>
  </w:style>
  <w:style w:type="character" w:customStyle="1" w:styleId="1f4">
    <w:name w:val="Текст примечания Знак1"/>
    <w:qFormat/>
    <w:rsid w:val="00986055"/>
    <w:rPr>
      <w:rFonts w:ascii="Times New Roman" w:hAnsi="Times New Roman"/>
      <w:sz w:val="20"/>
      <w:lang w:eastAsia="ru-RU"/>
    </w:rPr>
  </w:style>
  <w:style w:type="character" w:customStyle="1" w:styleId="CommentSubjectChar2">
    <w:name w:val="Comment Subject Char2"/>
    <w:uiPriority w:val="99"/>
    <w:qFormat/>
    <w:locked/>
    <w:rsid w:val="00986055"/>
    <w:rPr>
      <w:sz w:val="16"/>
    </w:rPr>
  </w:style>
  <w:style w:type="character" w:customStyle="1" w:styleId="BalloonTextChar2">
    <w:name w:val="Balloon Text Char2"/>
    <w:uiPriority w:val="99"/>
    <w:locked/>
    <w:rsid w:val="00986055"/>
    <w:rPr>
      <w:rFonts w:ascii="Tahoma" w:hAnsi="Tahoma"/>
      <w:sz w:val="16"/>
    </w:rPr>
  </w:style>
  <w:style w:type="character" w:customStyle="1" w:styleId="NoSpacingChar2">
    <w:name w:val="No Spacing Char2"/>
    <w:link w:val="1f5"/>
    <w:locked/>
    <w:rsid w:val="00986055"/>
    <w:rPr>
      <w:rFonts w:eastAsia="Times New Roman"/>
      <w:lang w:val="en-US"/>
    </w:rPr>
  </w:style>
  <w:style w:type="paragraph" w:customStyle="1" w:styleId="1f5">
    <w:name w:val="Без интервала1"/>
    <w:link w:val="NoSpacingChar2"/>
    <w:qFormat/>
    <w:rsid w:val="00986055"/>
    <w:pPr>
      <w:spacing w:beforeAutospacing="1" w:after="0" w:afterAutospacing="1" w:line="240" w:lineRule="auto"/>
    </w:pPr>
    <w:rPr>
      <w:rFonts w:eastAsia="Times New Roman"/>
      <w:lang w:val="en-US"/>
    </w:rPr>
  </w:style>
  <w:style w:type="character" w:customStyle="1" w:styleId="ListParagraphChar3">
    <w:name w:val="List Paragraph Char3"/>
    <w:link w:val="1f6"/>
    <w:locked/>
    <w:rsid w:val="00986055"/>
    <w:rPr>
      <w:rFonts w:ascii="Calibri" w:hAnsi="Calibri"/>
      <w:sz w:val="24"/>
    </w:rPr>
  </w:style>
  <w:style w:type="paragraph" w:customStyle="1" w:styleId="1f6">
    <w:name w:val="Абзац списка1"/>
    <w:basedOn w:val="a8"/>
    <w:link w:val="ListParagraphChar3"/>
    <w:qFormat/>
    <w:rsid w:val="00986055"/>
    <w:pPr>
      <w:ind w:left="720"/>
      <w:contextualSpacing/>
    </w:pPr>
    <w:rPr>
      <w:rFonts w:ascii="Calibri" w:eastAsiaTheme="minorHAnsi" w:hAnsi="Calibri" w:cstheme="minorBidi"/>
      <w:szCs w:val="22"/>
      <w:lang w:eastAsia="en-US"/>
    </w:rPr>
  </w:style>
  <w:style w:type="character" w:customStyle="1" w:styleId="QuoteChar3">
    <w:name w:val="Quote Char3"/>
    <w:link w:val="240"/>
    <w:qFormat/>
    <w:locked/>
    <w:rsid w:val="00986055"/>
    <w:rPr>
      <w:i/>
      <w:color w:val="000000"/>
      <w:sz w:val="24"/>
    </w:rPr>
  </w:style>
  <w:style w:type="paragraph" w:customStyle="1" w:styleId="240">
    <w:name w:val="Цитата 24"/>
    <w:basedOn w:val="a8"/>
    <w:next w:val="a8"/>
    <w:link w:val="QuoteChar3"/>
    <w:qFormat/>
    <w:rsid w:val="00986055"/>
    <w:pPr>
      <w:spacing w:before="0" w:beforeAutospacing="0" w:after="0" w:afterAutospacing="0"/>
    </w:pPr>
    <w:rPr>
      <w:rFonts w:asciiTheme="minorHAnsi" w:eastAsiaTheme="minorHAnsi" w:hAnsiTheme="minorHAnsi" w:cstheme="minorBidi"/>
      <w:i/>
      <w:color w:val="000000"/>
      <w:szCs w:val="22"/>
      <w:lang w:eastAsia="en-US"/>
    </w:rPr>
  </w:style>
  <w:style w:type="character" w:customStyle="1" w:styleId="IntenseQuoteChar3">
    <w:name w:val="Intense Quote Char3"/>
    <w:link w:val="49"/>
    <w:qFormat/>
    <w:locked/>
    <w:rsid w:val="00986055"/>
    <w:rPr>
      <w:b/>
      <w:i/>
      <w:color w:val="4F81BD"/>
      <w:sz w:val="24"/>
    </w:rPr>
  </w:style>
  <w:style w:type="paragraph" w:customStyle="1" w:styleId="49">
    <w:name w:val="Выделенная цитата4"/>
    <w:basedOn w:val="a8"/>
    <w:next w:val="a8"/>
    <w:link w:val="IntenseQuoteChar3"/>
    <w:qFormat/>
    <w:rsid w:val="00986055"/>
    <w:pPr>
      <w:pBdr>
        <w:bottom w:val="single" w:sz="4" w:space="4" w:color="4F81BD"/>
      </w:pBdr>
      <w:spacing w:before="200" w:beforeAutospacing="0" w:after="280" w:afterAutospacing="0"/>
      <w:ind w:left="936" w:right="936"/>
    </w:pPr>
    <w:rPr>
      <w:rFonts w:asciiTheme="minorHAnsi" w:eastAsiaTheme="minorHAnsi" w:hAnsiTheme="minorHAnsi" w:cstheme="minorBidi"/>
      <w:b/>
      <w:i/>
      <w:color w:val="4F81BD"/>
      <w:szCs w:val="22"/>
      <w:lang w:eastAsia="en-US"/>
    </w:rPr>
  </w:style>
  <w:style w:type="character" w:customStyle="1" w:styleId="3d">
    <w:name w:val="Стиль3 Знак"/>
    <w:link w:val="3e"/>
    <w:qFormat/>
    <w:locked/>
    <w:rsid w:val="00986055"/>
    <w:rPr>
      <w:rFonts w:ascii="Arial" w:hAnsi="Arial"/>
      <w:color w:val="622423"/>
      <w:sz w:val="32"/>
      <w:shd w:val="clear" w:color="auto" w:fill="F2DBDB"/>
    </w:rPr>
  </w:style>
  <w:style w:type="paragraph" w:customStyle="1" w:styleId="3e">
    <w:name w:val="Стиль3"/>
    <w:basedOn w:val="1c"/>
    <w:next w:val="a8"/>
    <w:link w:val="3d"/>
    <w:qFormat/>
    <w:rsid w:val="00986055"/>
    <w:pPr>
      <w:pBdr>
        <w:top w:val="single" w:sz="8" w:space="0" w:color="C0504D"/>
        <w:left w:val="single" w:sz="8" w:space="0" w:color="C0504D"/>
        <w:bottom w:val="single" w:sz="8" w:space="0" w:color="C0504D"/>
        <w:right w:val="single" w:sz="8" w:space="0" w:color="C0504D"/>
      </w:pBdr>
      <w:shd w:val="clear" w:color="auto" w:fill="F2DBDB"/>
      <w:spacing w:before="240" w:beforeAutospacing="0" w:after="60" w:afterAutospacing="0" w:line="268" w:lineRule="auto"/>
      <w:ind w:left="0"/>
      <w:contextualSpacing/>
    </w:pPr>
    <w:rPr>
      <w:rFonts w:ascii="Arial" w:eastAsiaTheme="minorHAnsi" w:hAnsi="Arial" w:cstheme="minorBidi"/>
      <w:color w:val="622423"/>
      <w:sz w:val="32"/>
      <w:szCs w:val="22"/>
      <w:lang w:eastAsia="en-US"/>
    </w:rPr>
  </w:style>
  <w:style w:type="paragraph" w:customStyle="1" w:styleId="afffd">
    <w:name w:val="Для таблиц"/>
    <w:basedOn w:val="a8"/>
    <w:qFormat/>
    <w:rsid w:val="00986055"/>
    <w:pPr>
      <w:spacing w:before="0" w:beforeAutospacing="0" w:after="0" w:afterAutospacing="0"/>
    </w:pPr>
  </w:style>
  <w:style w:type="paragraph" w:customStyle="1" w:styleId="afffe">
    <w:name w:val="список с точками"/>
    <w:basedOn w:val="a8"/>
    <w:uiPriority w:val="99"/>
    <w:qFormat/>
    <w:rsid w:val="00986055"/>
    <w:pPr>
      <w:tabs>
        <w:tab w:val="left" w:pos="3330"/>
      </w:tabs>
      <w:spacing w:before="0" w:beforeAutospacing="0" w:after="0" w:afterAutospacing="0" w:line="312" w:lineRule="auto"/>
      <w:ind w:left="3330" w:hanging="720"/>
      <w:jc w:val="both"/>
    </w:pPr>
  </w:style>
  <w:style w:type="paragraph" w:customStyle="1" w:styleId="Default">
    <w:name w:val="Default"/>
    <w:qFormat/>
    <w:rsid w:val="00986055"/>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f">
    <w:name w:val="Знак Знак Знак Знак Знак Знак"/>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Style2">
    <w:name w:val="Style2"/>
    <w:basedOn w:val="a8"/>
    <w:qFormat/>
    <w:rsid w:val="00986055"/>
    <w:pPr>
      <w:widowControl w:val="0"/>
      <w:autoSpaceDE w:val="0"/>
      <w:autoSpaceDN w:val="0"/>
      <w:adjustRightInd w:val="0"/>
      <w:spacing w:before="0" w:beforeAutospacing="0" w:after="0" w:afterAutospacing="0"/>
    </w:pPr>
  </w:style>
  <w:style w:type="paragraph" w:customStyle="1" w:styleId="Style1">
    <w:name w:val="Style1"/>
    <w:basedOn w:val="a8"/>
    <w:qFormat/>
    <w:rsid w:val="00986055"/>
    <w:pPr>
      <w:widowControl w:val="0"/>
      <w:autoSpaceDE w:val="0"/>
      <w:autoSpaceDN w:val="0"/>
      <w:adjustRightInd w:val="0"/>
      <w:spacing w:before="0" w:beforeAutospacing="0" w:after="0" w:afterAutospacing="0" w:line="309" w:lineRule="exact"/>
      <w:ind w:firstLine="686"/>
      <w:jc w:val="both"/>
    </w:pPr>
  </w:style>
  <w:style w:type="paragraph" w:customStyle="1" w:styleId="ConsPlusNonformat">
    <w:name w:val="ConsPlusNonformat"/>
    <w:uiPriority w:val="99"/>
    <w:qFormat/>
    <w:rsid w:val="00986055"/>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paragraph" w:customStyle="1" w:styleId="Normal1">
    <w:name w:val="Normal1"/>
    <w:qFormat/>
    <w:rsid w:val="00986055"/>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affff0">
    <w:name w:val="......."/>
    <w:basedOn w:val="a8"/>
    <w:next w:val="a8"/>
    <w:qFormat/>
    <w:rsid w:val="00986055"/>
    <w:pPr>
      <w:autoSpaceDE w:val="0"/>
      <w:autoSpaceDN w:val="0"/>
      <w:adjustRightInd w:val="0"/>
      <w:spacing w:before="0" w:beforeAutospacing="0" w:after="0" w:afterAutospacing="0"/>
    </w:pPr>
  </w:style>
  <w:style w:type="paragraph" w:customStyle="1" w:styleId="2f3">
    <w:name w:val="Стиль2"/>
    <w:basedOn w:val="a8"/>
    <w:next w:val="a"/>
    <w:qFormat/>
    <w:rsid w:val="00986055"/>
    <w:pPr>
      <w:spacing w:before="0" w:beforeAutospacing="0" w:after="0" w:afterAutospacing="0"/>
    </w:pPr>
    <w:rPr>
      <w:b/>
      <w:sz w:val="20"/>
    </w:rPr>
  </w:style>
  <w:style w:type="paragraph" w:customStyle="1" w:styleId="Style23">
    <w:name w:val="Style23"/>
    <w:basedOn w:val="a8"/>
    <w:uiPriority w:val="99"/>
    <w:qFormat/>
    <w:rsid w:val="00986055"/>
    <w:pPr>
      <w:widowControl w:val="0"/>
      <w:autoSpaceDE w:val="0"/>
      <w:autoSpaceDN w:val="0"/>
      <w:adjustRightInd w:val="0"/>
      <w:spacing w:before="0" w:beforeAutospacing="0" w:after="0" w:afterAutospacing="0" w:line="482" w:lineRule="exact"/>
      <w:ind w:firstLine="720"/>
      <w:jc w:val="both"/>
    </w:pPr>
  </w:style>
  <w:style w:type="paragraph" w:customStyle="1" w:styleId="Style5">
    <w:name w:val="Style5"/>
    <w:basedOn w:val="a8"/>
    <w:qFormat/>
    <w:rsid w:val="00986055"/>
    <w:pPr>
      <w:widowControl w:val="0"/>
      <w:autoSpaceDE w:val="0"/>
      <w:autoSpaceDN w:val="0"/>
      <w:adjustRightInd w:val="0"/>
      <w:spacing w:before="0" w:beforeAutospacing="0" w:after="0" w:afterAutospacing="0" w:line="490" w:lineRule="exact"/>
      <w:jc w:val="center"/>
    </w:pPr>
  </w:style>
  <w:style w:type="paragraph" w:customStyle="1" w:styleId="FR3">
    <w:name w:val="FR3"/>
    <w:qFormat/>
    <w:rsid w:val="00986055"/>
    <w:pPr>
      <w:widowControl w:val="0"/>
      <w:snapToGrid w:val="0"/>
      <w:spacing w:after="0" w:line="278" w:lineRule="auto"/>
      <w:jc w:val="both"/>
    </w:pPr>
    <w:rPr>
      <w:rFonts w:ascii="Times New Roman" w:eastAsia="Calibri" w:hAnsi="Times New Roman" w:cs="Times New Roman"/>
      <w:sz w:val="20"/>
      <w:szCs w:val="20"/>
      <w:lang w:eastAsia="ru-RU"/>
    </w:rPr>
  </w:style>
  <w:style w:type="paragraph" w:customStyle="1" w:styleId="1f7">
    <w:name w:val="Обычный (веб)1"/>
    <w:basedOn w:val="a8"/>
    <w:qFormat/>
    <w:rsid w:val="00986055"/>
    <w:pPr>
      <w:spacing w:before="75" w:beforeAutospacing="0"/>
      <w:jc w:val="both"/>
    </w:pPr>
    <w:rPr>
      <w:rFonts w:ascii="Arial" w:hAnsi="Arial" w:cs="Arial"/>
      <w:color w:val="000000"/>
      <w:sz w:val="20"/>
      <w:szCs w:val="20"/>
    </w:rPr>
  </w:style>
  <w:style w:type="paragraph" w:customStyle="1" w:styleId="Style16">
    <w:name w:val="Style16"/>
    <w:basedOn w:val="a8"/>
    <w:qFormat/>
    <w:rsid w:val="00986055"/>
    <w:pPr>
      <w:widowControl w:val="0"/>
      <w:autoSpaceDE w:val="0"/>
      <w:autoSpaceDN w:val="0"/>
      <w:adjustRightInd w:val="0"/>
      <w:spacing w:before="0" w:beforeAutospacing="0" w:after="0" w:afterAutospacing="0" w:line="478" w:lineRule="exact"/>
      <w:ind w:firstLine="706"/>
      <w:jc w:val="both"/>
    </w:pPr>
  </w:style>
  <w:style w:type="character" w:customStyle="1" w:styleId="ListParagraphChar1">
    <w:name w:val="List Paragraph Char1"/>
    <w:link w:val="ListParagraph1"/>
    <w:qFormat/>
    <w:locked/>
    <w:rsid w:val="00986055"/>
    <w:rPr>
      <w:rFonts w:ascii="Calibri" w:hAnsi="Calibri"/>
    </w:rPr>
  </w:style>
  <w:style w:type="paragraph" w:customStyle="1" w:styleId="ListParagraph1">
    <w:name w:val="List Paragraph1"/>
    <w:basedOn w:val="a8"/>
    <w:link w:val="ListParagraphChar1"/>
    <w:qFormat/>
    <w:rsid w:val="00986055"/>
    <w:pPr>
      <w:spacing w:before="0" w:beforeAutospacing="0" w:after="200" w:afterAutospacing="0" w:line="276" w:lineRule="auto"/>
      <w:ind w:left="720"/>
    </w:pPr>
    <w:rPr>
      <w:rFonts w:ascii="Calibri" w:eastAsiaTheme="minorHAnsi" w:hAnsi="Calibri" w:cstheme="minorBidi"/>
      <w:sz w:val="22"/>
      <w:szCs w:val="22"/>
      <w:lang w:eastAsia="en-US"/>
    </w:rPr>
  </w:style>
  <w:style w:type="paragraph" w:customStyle="1" w:styleId="affff1">
    <w:name w:val="Îáû÷íûé"/>
    <w:qFormat/>
    <w:rsid w:val="00986055"/>
    <w:pPr>
      <w:spacing w:after="0" w:line="240" w:lineRule="auto"/>
    </w:pPr>
    <w:rPr>
      <w:rFonts w:ascii="Times New Roman" w:eastAsia="Calibri" w:hAnsi="Times New Roman" w:cs="Times New Roman"/>
      <w:sz w:val="20"/>
      <w:szCs w:val="20"/>
      <w:lang w:val="en-US" w:eastAsia="ru-RU"/>
    </w:rPr>
  </w:style>
  <w:style w:type="paragraph" w:customStyle="1" w:styleId="affff2">
    <w:name w:val="Об"/>
    <w:qFormat/>
    <w:rsid w:val="00986055"/>
    <w:pPr>
      <w:widowControl w:val="0"/>
      <w:spacing w:after="0" w:line="240" w:lineRule="auto"/>
    </w:pPr>
    <w:rPr>
      <w:rFonts w:ascii="Times New Roman" w:eastAsia="Calibri" w:hAnsi="Times New Roman" w:cs="Times New Roman"/>
      <w:color w:val="000000"/>
      <w:sz w:val="28"/>
      <w:szCs w:val="20"/>
      <w:lang w:eastAsia="ru-RU"/>
    </w:rPr>
  </w:style>
  <w:style w:type="character" w:customStyle="1" w:styleId="ConsPlusNormal">
    <w:name w:val="ConsPlusNormal Знак"/>
    <w:link w:val="ConsPlusNormal0"/>
    <w:qFormat/>
    <w:locked/>
    <w:rsid w:val="00986055"/>
    <w:rPr>
      <w:rFonts w:ascii="Arial" w:eastAsia="Times New Roman" w:hAnsi="Arial" w:cs="Arial"/>
    </w:rPr>
  </w:style>
  <w:style w:type="paragraph" w:customStyle="1" w:styleId="ConsPlusNormal0">
    <w:name w:val="ConsPlusNormal"/>
    <w:link w:val="ConsPlusNormal"/>
    <w:qFormat/>
    <w:rsid w:val="00986055"/>
    <w:pPr>
      <w:autoSpaceDE w:val="0"/>
      <w:autoSpaceDN w:val="0"/>
      <w:adjustRightInd w:val="0"/>
      <w:spacing w:after="0" w:line="240" w:lineRule="auto"/>
      <w:ind w:firstLine="720"/>
    </w:pPr>
    <w:rPr>
      <w:rFonts w:ascii="Arial" w:eastAsia="Times New Roman" w:hAnsi="Arial" w:cs="Arial"/>
    </w:rPr>
  </w:style>
  <w:style w:type="character" w:customStyle="1" w:styleId="ListParagraphChar">
    <w:name w:val="List Paragraph Char"/>
    <w:link w:val="1f8"/>
    <w:qFormat/>
    <w:locked/>
    <w:rsid w:val="00986055"/>
    <w:rPr>
      <w:rFonts w:ascii="Calibri" w:hAnsi="Calibri"/>
      <w:sz w:val="24"/>
    </w:rPr>
  </w:style>
  <w:style w:type="paragraph" w:customStyle="1" w:styleId="1f8">
    <w:name w:val="Абзац списка1"/>
    <w:basedOn w:val="a8"/>
    <w:link w:val="ListParagraphChar"/>
    <w:qFormat/>
    <w:rsid w:val="00986055"/>
    <w:pPr>
      <w:spacing w:before="0" w:beforeAutospacing="0" w:after="0" w:afterAutospacing="0"/>
      <w:ind w:left="720"/>
      <w:contextualSpacing/>
    </w:pPr>
    <w:rPr>
      <w:rFonts w:ascii="Calibri" w:eastAsiaTheme="minorHAnsi" w:hAnsi="Calibri" w:cstheme="minorBidi"/>
      <w:szCs w:val="22"/>
      <w:lang w:eastAsia="en-US"/>
    </w:rPr>
  </w:style>
  <w:style w:type="paragraph" w:customStyle="1" w:styleId="Style9">
    <w:name w:val="Style9"/>
    <w:basedOn w:val="a8"/>
    <w:qFormat/>
    <w:rsid w:val="00986055"/>
    <w:pPr>
      <w:widowControl w:val="0"/>
      <w:autoSpaceDE w:val="0"/>
      <w:autoSpaceDN w:val="0"/>
      <w:adjustRightInd w:val="0"/>
      <w:spacing w:before="0" w:beforeAutospacing="0" w:after="0" w:afterAutospacing="0"/>
    </w:pPr>
  </w:style>
  <w:style w:type="character" w:customStyle="1" w:styleId="affff3">
    <w:name w:val="Темы Знак"/>
    <w:link w:val="affff4"/>
    <w:qFormat/>
    <w:locked/>
    <w:rsid w:val="00986055"/>
    <w:rPr>
      <w:b/>
      <w:sz w:val="24"/>
    </w:rPr>
  </w:style>
  <w:style w:type="paragraph" w:customStyle="1" w:styleId="affff4">
    <w:name w:val="Темы"/>
    <w:basedOn w:val="a8"/>
    <w:link w:val="affff3"/>
    <w:qFormat/>
    <w:rsid w:val="00986055"/>
    <w:pPr>
      <w:keepNext/>
      <w:spacing w:before="0" w:beforeAutospacing="0" w:after="0" w:afterAutospacing="0"/>
      <w:jc w:val="both"/>
    </w:pPr>
    <w:rPr>
      <w:rFonts w:asciiTheme="minorHAnsi" w:eastAsiaTheme="minorHAnsi" w:hAnsiTheme="minorHAnsi" w:cstheme="minorBidi"/>
      <w:b/>
      <w:szCs w:val="22"/>
      <w:lang w:eastAsia="en-US"/>
    </w:rPr>
  </w:style>
  <w:style w:type="paragraph" w:customStyle="1" w:styleId="Style19">
    <w:name w:val="Style19"/>
    <w:basedOn w:val="a8"/>
    <w:qFormat/>
    <w:rsid w:val="00986055"/>
    <w:pPr>
      <w:widowControl w:val="0"/>
      <w:autoSpaceDE w:val="0"/>
      <w:autoSpaceDN w:val="0"/>
      <w:adjustRightInd w:val="0"/>
      <w:spacing w:before="0" w:beforeAutospacing="0" w:after="0" w:afterAutospacing="0" w:line="516" w:lineRule="exact"/>
      <w:ind w:firstLine="701"/>
      <w:jc w:val="both"/>
    </w:pPr>
  </w:style>
  <w:style w:type="paragraph" w:customStyle="1" w:styleId="stepanov">
    <w:name w:val="stepanov"/>
    <w:basedOn w:val="af8"/>
    <w:qFormat/>
    <w:rsid w:val="00986055"/>
    <w:pPr>
      <w:autoSpaceDE/>
      <w:autoSpaceDN/>
      <w:adjustRightInd/>
      <w:spacing w:line="360" w:lineRule="auto"/>
      <w:jc w:val="both"/>
    </w:pPr>
    <w:rPr>
      <w:rFonts w:ascii="Times New Roman" w:hAnsi="Times New Roman"/>
      <w:sz w:val="24"/>
    </w:rPr>
  </w:style>
  <w:style w:type="character" w:customStyle="1" w:styleId="1f9">
    <w:name w:val="Стиль1 Знак"/>
    <w:link w:val="1fa"/>
    <w:qFormat/>
    <w:locked/>
    <w:rsid w:val="00986055"/>
  </w:style>
  <w:style w:type="paragraph" w:customStyle="1" w:styleId="1fa">
    <w:name w:val="Стиль1"/>
    <w:basedOn w:val="stepanov"/>
    <w:link w:val="1f9"/>
    <w:qFormat/>
    <w:rsid w:val="00986055"/>
    <w:pPr>
      <w:suppressAutoHyphens/>
      <w:spacing w:line="240" w:lineRule="auto"/>
    </w:pPr>
    <w:rPr>
      <w:rFonts w:asciiTheme="minorHAnsi" w:eastAsiaTheme="minorHAnsi" w:hAnsiTheme="minorHAnsi" w:cstheme="minorBidi"/>
      <w:sz w:val="22"/>
      <w:szCs w:val="22"/>
      <w:lang w:eastAsia="en-US"/>
    </w:rPr>
  </w:style>
  <w:style w:type="paragraph" w:customStyle="1" w:styleId="075">
    <w:name w:val="Стиль Нумерованный список + сверху: (одинарная Авто  075 пт лини..."/>
    <w:basedOn w:val="a"/>
    <w:qFormat/>
    <w:rsid w:val="00986055"/>
    <w:pPr>
      <w:numPr>
        <w:numId w:val="0"/>
      </w:numPr>
      <w:spacing w:before="0" w:beforeAutospacing="0" w:after="0" w:afterAutospacing="0"/>
      <w:ind w:left="360" w:hanging="360"/>
    </w:pPr>
    <w:rPr>
      <w:szCs w:val="20"/>
    </w:rPr>
  </w:style>
  <w:style w:type="paragraph" w:customStyle="1" w:styleId="0751">
    <w:name w:val="Стиль Нумерованный список + сверху: (одинарная Авто  075 пт лини...1"/>
    <w:basedOn w:val="a"/>
    <w:qFormat/>
    <w:rsid w:val="00986055"/>
    <w:pPr>
      <w:numPr>
        <w:numId w:val="0"/>
      </w:numPr>
      <w:spacing w:before="0" w:beforeAutospacing="0" w:after="0" w:afterAutospacing="0"/>
      <w:ind w:left="360" w:hanging="360"/>
    </w:pPr>
    <w:rPr>
      <w:szCs w:val="20"/>
    </w:rPr>
  </w:style>
  <w:style w:type="paragraph" w:customStyle="1" w:styleId="0756">
    <w:name w:val="Стиль Нумерованный список + сверху: (одинарная Авто  075 пт лини...6"/>
    <w:basedOn w:val="a"/>
    <w:qFormat/>
    <w:rsid w:val="00986055"/>
    <w:pPr>
      <w:numPr>
        <w:numId w:val="0"/>
      </w:numPr>
      <w:spacing w:before="0" w:beforeAutospacing="0" w:after="0" w:afterAutospacing="0"/>
      <w:ind w:left="360" w:hanging="360"/>
    </w:pPr>
    <w:rPr>
      <w:szCs w:val="20"/>
    </w:rPr>
  </w:style>
  <w:style w:type="paragraph" w:customStyle="1" w:styleId="0757">
    <w:name w:val="Стиль Нумерованный список + сверху: (одинарная Авто  075 пт лини...7"/>
    <w:basedOn w:val="a"/>
    <w:qFormat/>
    <w:rsid w:val="00986055"/>
    <w:pPr>
      <w:numPr>
        <w:numId w:val="0"/>
      </w:numPr>
      <w:spacing w:before="0" w:beforeAutospacing="0" w:after="0" w:afterAutospacing="0"/>
      <w:ind w:left="360" w:hanging="360"/>
    </w:pPr>
    <w:rPr>
      <w:szCs w:val="20"/>
    </w:rPr>
  </w:style>
  <w:style w:type="paragraph" w:customStyle="1" w:styleId="2TimesNewRoman12">
    <w:name w:val="Стиль Заголовок 2 + Times New Roman 12 пт не курсив"/>
    <w:basedOn w:val="26"/>
    <w:qFormat/>
    <w:rsid w:val="00986055"/>
    <w:rPr>
      <w:kern w:val="0"/>
      <w:sz w:val="24"/>
      <w:szCs w:val="28"/>
    </w:rPr>
  </w:style>
  <w:style w:type="paragraph" w:customStyle="1" w:styleId="2TimesNewRoman120">
    <w:name w:val="Стиль Стиль Заголовок 2 + Times New Roman 12 пт не курсив + курсив"/>
    <w:basedOn w:val="2TimesNewRoman12"/>
    <w:qFormat/>
    <w:rsid w:val="00986055"/>
    <w:rPr>
      <w:iCs/>
    </w:rPr>
  </w:style>
  <w:style w:type="paragraph" w:customStyle="1" w:styleId="2TimesNewRoman121">
    <w:name w:val="Стиль Заголовок 2 + Times New Roman 12 пт"/>
    <w:basedOn w:val="26"/>
    <w:qFormat/>
    <w:rsid w:val="00986055"/>
    <w:rPr>
      <w:iCs/>
      <w:kern w:val="0"/>
      <w:sz w:val="24"/>
      <w:szCs w:val="28"/>
    </w:rPr>
  </w:style>
  <w:style w:type="paragraph" w:customStyle="1" w:styleId="style10">
    <w:name w:val="style1"/>
    <w:basedOn w:val="a8"/>
    <w:qFormat/>
    <w:rsid w:val="00986055"/>
  </w:style>
  <w:style w:type="paragraph" w:customStyle="1" w:styleId="212">
    <w:name w:val="Основной текст 21"/>
    <w:basedOn w:val="a8"/>
    <w:qFormat/>
    <w:rsid w:val="00986055"/>
    <w:pPr>
      <w:shd w:val="clear" w:color="auto" w:fill="FFFFFF"/>
      <w:spacing w:before="233" w:beforeAutospacing="0" w:after="0" w:afterAutospacing="0" w:line="360" w:lineRule="auto"/>
      <w:ind w:left="1701" w:hanging="567"/>
    </w:pPr>
    <w:rPr>
      <w:b/>
      <w:color w:val="000000"/>
      <w:spacing w:val="-5"/>
      <w:sz w:val="28"/>
      <w:szCs w:val="20"/>
    </w:rPr>
  </w:style>
  <w:style w:type="paragraph" w:customStyle="1" w:styleId="1fb">
    <w:name w:val="Обычный1"/>
    <w:qFormat/>
    <w:rsid w:val="00986055"/>
    <w:pPr>
      <w:widowControl w:val="0"/>
      <w:snapToGrid w:val="0"/>
      <w:spacing w:after="0"/>
      <w:ind w:firstLine="460"/>
      <w:jc w:val="both"/>
    </w:pPr>
    <w:rPr>
      <w:rFonts w:ascii="Times New Roman" w:eastAsia="Calibri" w:hAnsi="Times New Roman" w:cs="Times New Roman"/>
      <w:sz w:val="18"/>
      <w:szCs w:val="20"/>
      <w:lang w:eastAsia="ru-RU"/>
    </w:rPr>
  </w:style>
  <w:style w:type="paragraph" w:customStyle="1" w:styleId="1fc">
    <w:name w:val="1"/>
    <w:basedOn w:val="a8"/>
    <w:qFormat/>
    <w:rsid w:val="00986055"/>
    <w:pPr>
      <w:spacing w:before="0" w:beforeAutospacing="0" w:after="160" w:afterAutospacing="0" w:line="240" w:lineRule="exact"/>
    </w:pPr>
    <w:rPr>
      <w:rFonts w:ascii="Verdana" w:hAnsi="Verdana"/>
      <w:lang w:val="en-US" w:eastAsia="en-US"/>
    </w:rPr>
  </w:style>
  <w:style w:type="paragraph" w:customStyle="1" w:styleId="1fd">
    <w:name w:val="Загол. 1 ур."/>
    <w:basedOn w:val="a8"/>
    <w:qFormat/>
    <w:rsid w:val="00986055"/>
    <w:pPr>
      <w:keepNext/>
      <w:keepLines/>
      <w:widowControl w:val="0"/>
      <w:autoSpaceDE w:val="0"/>
      <w:autoSpaceDN w:val="0"/>
      <w:adjustRightInd w:val="0"/>
      <w:spacing w:before="57" w:beforeAutospacing="0" w:after="57" w:afterAutospacing="0" w:line="220" w:lineRule="atLeast"/>
      <w:jc w:val="center"/>
    </w:pPr>
    <w:rPr>
      <w:rFonts w:ascii="PragmaticaCTT" w:hAnsi="PragmaticaCTT" w:cs="PragmaticaCTT"/>
      <w:b/>
      <w:bCs/>
      <w:caps/>
      <w:sz w:val="22"/>
      <w:szCs w:val="22"/>
    </w:rPr>
  </w:style>
  <w:style w:type="paragraph" w:customStyle="1" w:styleId="4a">
    <w:name w:val="заголовок 4"/>
    <w:basedOn w:val="a8"/>
    <w:qFormat/>
    <w:rsid w:val="00986055"/>
    <w:pPr>
      <w:keepNext/>
      <w:tabs>
        <w:tab w:val="left" w:pos="720"/>
      </w:tabs>
      <w:spacing w:before="240" w:beforeAutospacing="0" w:after="60" w:afterAutospacing="0"/>
      <w:ind w:left="720" w:hanging="360"/>
      <w:outlineLvl w:val="3"/>
    </w:pPr>
    <w:rPr>
      <w:bCs/>
      <w:i/>
      <w:sz w:val="28"/>
      <w:szCs w:val="28"/>
    </w:rPr>
  </w:style>
  <w:style w:type="paragraph" w:customStyle="1" w:styleId="affff5">
    <w:name w:val="a"/>
    <w:basedOn w:val="a8"/>
    <w:qFormat/>
    <w:rsid w:val="00986055"/>
  </w:style>
  <w:style w:type="paragraph" w:customStyle="1" w:styleId="acxspmiddle">
    <w:name w:val="acxspmiddle"/>
    <w:basedOn w:val="a8"/>
    <w:qFormat/>
    <w:rsid w:val="00986055"/>
  </w:style>
  <w:style w:type="paragraph" w:customStyle="1" w:styleId="ConsPlusTitle">
    <w:name w:val="ConsPlusTitle"/>
    <w:qFormat/>
    <w:rsid w:val="00986055"/>
    <w:pPr>
      <w:widowControl w:val="0"/>
      <w:autoSpaceDE w:val="0"/>
      <w:autoSpaceDN w:val="0"/>
      <w:adjustRightInd w:val="0"/>
      <w:spacing w:after="0" w:line="240" w:lineRule="auto"/>
    </w:pPr>
    <w:rPr>
      <w:rFonts w:ascii="Times New Roman" w:eastAsia="Calibri" w:hAnsi="Times New Roman" w:cs="Times New Roman"/>
      <w:b/>
      <w:bCs/>
      <w:sz w:val="28"/>
      <w:szCs w:val="28"/>
      <w:lang w:eastAsia="ru-RU"/>
    </w:rPr>
  </w:style>
  <w:style w:type="paragraph" w:customStyle="1" w:styleId="08">
    <w:name w:val="Стиль По ширине Первая строка:  08 см"/>
    <w:basedOn w:val="a8"/>
    <w:qFormat/>
    <w:rsid w:val="00986055"/>
    <w:pPr>
      <w:spacing w:before="0" w:beforeAutospacing="0" w:after="0" w:afterAutospacing="0"/>
      <w:ind w:firstLine="454"/>
      <w:jc w:val="both"/>
    </w:pPr>
  </w:style>
  <w:style w:type="paragraph" w:customStyle="1" w:styleId="1KGK9">
    <w:name w:val="1KG=K9"/>
    <w:qFormat/>
    <w:rsid w:val="00986055"/>
    <w:pPr>
      <w:overflowPunct w:val="0"/>
      <w:autoSpaceDE w:val="0"/>
      <w:autoSpaceDN w:val="0"/>
      <w:adjustRightInd w:val="0"/>
      <w:spacing w:after="0" w:line="240" w:lineRule="auto"/>
    </w:pPr>
    <w:rPr>
      <w:rFonts w:ascii="MS Sans Serif" w:eastAsia="Calibri" w:hAnsi="MS Sans Serif" w:cs="Times New Roman"/>
      <w:sz w:val="24"/>
      <w:szCs w:val="20"/>
      <w:lang w:eastAsia="ru-RU"/>
    </w:rPr>
  </w:style>
  <w:style w:type="character" w:customStyle="1" w:styleId="132">
    <w:name w:val="табл_заголовок_13 Знак"/>
    <w:link w:val="133"/>
    <w:qFormat/>
    <w:locked/>
    <w:rsid w:val="00986055"/>
    <w:rPr>
      <w:b/>
      <w:sz w:val="26"/>
    </w:rPr>
  </w:style>
  <w:style w:type="paragraph" w:customStyle="1" w:styleId="133">
    <w:name w:val="табл_заголовок_13"/>
    <w:basedOn w:val="a8"/>
    <w:link w:val="132"/>
    <w:qFormat/>
    <w:rsid w:val="00986055"/>
    <w:pPr>
      <w:spacing w:before="0" w:beforeAutospacing="0" w:after="240" w:afterAutospacing="0" w:line="288" w:lineRule="auto"/>
      <w:jc w:val="center"/>
    </w:pPr>
    <w:rPr>
      <w:rFonts w:asciiTheme="minorHAnsi" w:eastAsiaTheme="minorHAnsi" w:hAnsiTheme="minorHAnsi" w:cstheme="minorBidi"/>
      <w:b/>
      <w:sz w:val="26"/>
      <w:szCs w:val="22"/>
      <w:lang w:eastAsia="en-US"/>
    </w:rPr>
  </w:style>
  <w:style w:type="paragraph" w:customStyle="1" w:styleId="134">
    <w:name w:val="табл_текст_центр_ 13"/>
    <w:basedOn w:val="a8"/>
    <w:qFormat/>
    <w:rsid w:val="00986055"/>
    <w:pPr>
      <w:suppressAutoHyphens/>
      <w:spacing w:before="0" w:beforeAutospacing="0" w:after="0" w:afterAutospacing="0"/>
      <w:jc w:val="center"/>
    </w:pPr>
    <w:rPr>
      <w:sz w:val="26"/>
      <w:lang w:eastAsia="ar-SA"/>
    </w:rPr>
  </w:style>
  <w:style w:type="paragraph" w:customStyle="1" w:styleId="2f4">
    <w:name w:val="Заголовок_2"/>
    <w:basedOn w:val="a8"/>
    <w:qFormat/>
    <w:rsid w:val="00986055"/>
    <w:pPr>
      <w:spacing w:before="0" w:beforeAutospacing="0" w:after="0" w:afterAutospacing="0" w:line="360" w:lineRule="auto"/>
      <w:jc w:val="both"/>
    </w:pPr>
    <w:rPr>
      <w:rFonts w:ascii="Arial" w:hAnsi="Arial"/>
      <w:b/>
      <w:i/>
      <w:sz w:val="28"/>
      <w:szCs w:val="20"/>
    </w:rPr>
  </w:style>
  <w:style w:type="paragraph" w:customStyle="1" w:styleId="affff6">
    <w:name w:val="Абзац_СУБД"/>
    <w:basedOn w:val="a8"/>
    <w:qFormat/>
    <w:rsid w:val="00986055"/>
    <w:pPr>
      <w:spacing w:before="0" w:beforeAutospacing="0" w:after="0" w:afterAutospacing="0" w:line="360" w:lineRule="auto"/>
      <w:ind w:firstLine="720"/>
      <w:jc w:val="both"/>
    </w:pPr>
    <w:rPr>
      <w:rFonts w:ascii="Arial" w:hAnsi="Arial"/>
      <w:sz w:val="28"/>
      <w:szCs w:val="20"/>
    </w:rPr>
  </w:style>
  <w:style w:type="character" w:customStyle="1" w:styleId="FR2">
    <w:name w:val="FR2 Знак"/>
    <w:link w:val="FR20"/>
    <w:qFormat/>
    <w:locked/>
    <w:rsid w:val="00986055"/>
    <w:rPr>
      <w:rFonts w:ascii="Arial" w:eastAsia="Times New Roman" w:hAnsi="Arial" w:cs="Arial"/>
    </w:rPr>
  </w:style>
  <w:style w:type="paragraph" w:customStyle="1" w:styleId="FR20">
    <w:name w:val="FR2"/>
    <w:link w:val="FR2"/>
    <w:qFormat/>
    <w:rsid w:val="00986055"/>
    <w:pPr>
      <w:widowControl w:val="0"/>
      <w:snapToGrid w:val="0"/>
      <w:spacing w:before="300" w:after="0" w:line="240" w:lineRule="auto"/>
      <w:jc w:val="both"/>
    </w:pPr>
    <w:rPr>
      <w:rFonts w:ascii="Arial" w:eastAsia="Times New Roman" w:hAnsi="Arial" w:cs="Arial"/>
    </w:rPr>
  </w:style>
  <w:style w:type="paragraph" w:customStyle="1" w:styleId="FR1">
    <w:name w:val="FR1"/>
    <w:qFormat/>
    <w:rsid w:val="00986055"/>
    <w:pPr>
      <w:widowControl w:val="0"/>
      <w:snapToGrid w:val="0"/>
      <w:spacing w:after="0" w:line="240" w:lineRule="auto"/>
    </w:pPr>
    <w:rPr>
      <w:rFonts w:ascii="Times New Roman" w:eastAsia="Calibri" w:hAnsi="Times New Roman" w:cs="Times New Roman"/>
      <w:szCs w:val="20"/>
      <w:lang w:eastAsia="ru-RU"/>
    </w:rPr>
  </w:style>
  <w:style w:type="character" w:customStyle="1" w:styleId="affff7">
    <w:name w:val="Основной тект Знак"/>
    <w:link w:val="affff8"/>
    <w:qFormat/>
    <w:locked/>
    <w:rsid w:val="00986055"/>
    <w:rPr>
      <w:sz w:val="24"/>
    </w:rPr>
  </w:style>
  <w:style w:type="paragraph" w:customStyle="1" w:styleId="affff8">
    <w:name w:val="Основной тект"/>
    <w:basedOn w:val="a8"/>
    <w:link w:val="affff7"/>
    <w:qFormat/>
    <w:rsid w:val="00986055"/>
    <w:pPr>
      <w:spacing w:before="0" w:beforeAutospacing="0" w:after="0" w:afterAutospacing="0"/>
      <w:ind w:firstLine="454"/>
      <w:jc w:val="both"/>
    </w:pPr>
    <w:rPr>
      <w:rFonts w:asciiTheme="minorHAnsi" w:eastAsiaTheme="minorHAnsi" w:hAnsiTheme="minorHAnsi" w:cstheme="minorBidi"/>
      <w:szCs w:val="22"/>
      <w:lang w:eastAsia="en-US"/>
    </w:rPr>
  </w:style>
  <w:style w:type="paragraph" w:customStyle="1" w:styleId="a7">
    <w:name w:val="Модуль"/>
    <w:basedOn w:val="a8"/>
    <w:qFormat/>
    <w:rsid w:val="00986055"/>
    <w:pPr>
      <w:keepNext/>
      <w:numPr>
        <w:numId w:val="6"/>
      </w:numPr>
      <w:tabs>
        <w:tab w:val="left" w:pos="720"/>
      </w:tabs>
      <w:spacing w:before="0" w:beforeAutospacing="0" w:after="0" w:afterAutospacing="0"/>
      <w:jc w:val="both"/>
    </w:pPr>
    <w:rPr>
      <w:sz w:val="20"/>
      <w:szCs w:val="20"/>
    </w:rPr>
  </w:style>
  <w:style w:type="paragraph" w:customStyle="1" w:styleId="Style11">
    <w:name w:val="Style11"/>
    <w:basedOn w:val="a8"/>
    <w:qFormat/>
    <w:rsid w:val="00986055"/>
    <w:pPr>
      <w:widowControl w:val="0"/>
      <w:autoSpaceDE w:val="0"/>
      <w:autoSpaceDN w:val="0"/>
      <w:adjustRightInd w:val="0"/>
      <w:spacing w:before="0" w:beforeAutospacing="0" w:after="0" w:afterAutospacing="0" w:line="494" w:lineRule="exact"/>
      <w:ind w:firstLine="902"/>
    </w:pPr>
  </w:style>
  <w:style w:type="paragraph" w:customStyle="1" w:styleId="affff9">
    <w:name w:val="Нормальный"/>
    <w:qFormat/>
    <w:rsid w:val="00986055"/>
    <w:pPr>
      <w:snapToGrid w:val="0"/>
      <w:spacing w:after="0" w:line="240" w:lineRule="auto"/>
      <w:ind w:firstLine="567"/>
      <w:jc w:val="both"/>
    </w:pPr>
    <w:rPr>
      <w:rFonts w:ascii="Times New Roman" w:eastAsia="Calibri" w:hAnsi="Times New Roman" w:cs="Times New Roman"/>
      <w:sz w:val="28"/>
      <w:szCs w:val="20"/>
      <w:lang w:eastAsia="ru-RU"/>
    </w:rPr>
  </w:style>
  <w:style w:type="paragraph" w:customStyle="1" w:styleId="1fe">
    <w:name w:val="Текст1"/>
    <w:basedOn w:val="a8"/>
    <w:qFormat/>
    <w:rsid w:val="00986055"/>
    <w:pPr>
      <w:spacing w:before="0" w:beforeAutospacing="0" w:after="0" w:afterAutospacing="0"/>
    </w:pPr>
    <w:rPr>
      <w:rFonts w:ascii="Courier New" w:hAnsi="Courier New"/>
      <w:sz w:val="20"/>
      <w:szCs w:val="20"/>
    </w:rPr>
  </w:style>
  <w:style w:type="paragraph" w:customStyle="1" w:styleId="affffa">
    <w:name w:val="Примечание"/>
    <w:basedOn w:val="a8"/>
    <w:qFormat/>
    <w:rsid w:val="00986055"/>
    <w:pPr>
      <w:spacing w:before="0" w:beforeAutospacing="0" w:after="0" w:afterAutospacing="0"/>
      <w:ind w:firstLine="454"/>
      <w:jc w:val="both"/>
    </w:pPr>
    <w:rPr>
      <w:i/>
    </w:rPr>
  </w:style>
  <w:style w:type="paragraph" w:customStyle="1" w:styleId="Style6">
    <w:name w:val="Style6"/>
    <w:basedOn w:val="a8"/>
    <w:qFormat/>
    <w:rsid w:val="00986055"/>
    <w:pPr>
      <w:widowControl w:val="0"/>
      <w:autoSpaceDE w:val="0"/>
      <w:autoSpaceDN w:val="0"/>
      <w:adjustRightInd w:val="0"/>
      <w:spacing w:before="0" w:beforeAutospacing="0" w:after="0" w:afterAutospacing="0"/>
      <w:jc w:val="both"/>
    </w:pPr>
  </w:style>
  <w:style w:type="paragraph" w:customStyle="1" w:styleId="Style33">
    <w:name w:val="Style33"/>
    <w:basedOn w:val="a8"/>
    <w:qFormat/>
    <w:rsid w:val="00986055"/>
    <w:pPr>
      <w:widowControl w:val="0"/>
      <w:autoSpaceDE w:val="0"/>
      <w:autoSpaceDN w:val="0"/>
      <w:adjustRightInd w:val="0"/>
      <w:spacing w:before="0" w:beforeAutospacing="0" w:after="0" w:afterAutospacing="0"/>
    </w:pPr>
  </w:style>
  <w:style w:type="paragraph" w:customStyle="1" w:styleId="affffb">
    <w:name w:val="Таблицы (моноширинный)"/>
    <w:basedOn w:val="a8"/>
    <w:next w:val="a8"/>
    <w:qFormat/>
    <w:rsid w:val="00986055"/>
    <w:pPr>
      <w:widowControl w:val="0"/>
      <w:autoSpaceDE w:val="0"/>
      <w:autoSpaceDN w:val="0"/>
      <w:adjustRightInd w:val="0"/>
      <w:spacing w:before="0" w:beforeAutospacing="0" w:after="0" w:afterAutospacing="0"/>
      <w:jc w:val="both"/>
    </w:pPr>
    <w:rPr>
      <w:rFonts w:ascii="Courier New" w:hAnsi="Courier New" w:cs="Courier New"/>
      <w:sz w:val="20"/>
      <w:szCs w:val="20"/>
    </w:rPr>
  </w:style>
  <w:style w:type="paragraph" w:customStyle="1" w:styleId="f">
    <w:name w:val="f"/>
    <w:basedOn w:val="a8"/>
    <w:qFormat/>
    <w:rsid w:val="00986055"/>
  </w:style>
  <w:style w:type="paragraph" w:customStyle="1" w:styleId="affffc">
    <w:name w:val="Прижатый влево"/>
    <w:basedOn w:val="a8"/>
    <w:next w:val="a8"/>
    <w:qFormat/>
    <w:rsid w:val="00986055"/>
    <w:pPr>
      <w:autoSpaceDE w:val="0"/>
      <w:autoSpaceDN w:val="0"/>
      <w:adjustRightInd w:val="0"/>
      <w:spacing w:before="0" w:beforeAutospacing="0" w:after="0" w:afterAutospacing="0"/>
    </w:pPr>
    <w:rPr>
      <w:rFonts w:ascii="Arial" w:hAnsi="Arial"/>
      <w:sz w:val="20"/>
      <w:szCs w:val="20"/>
    </w:rPr>
  </w:style>
  <w:style w:type="paragraph" w:customStyle="1" w:styleId="114">
    <w:name w:val="Обычный11"/>
    <w:qFormat/>
    <w:rsid w:val="00986055"/>
    <w:pPr>
      <w:widowControl w:val="0"/>
      <w:spacing w:after="0"/>
      <w:ind w:firstLine="460"/>
      <w:jc w:val="both"/>
    </w:pPr>
    <w:rPr>
      <w:rFonts w:ascii="Times New Roman" w:eastAsia="Calibri" w:hAnsi="Times New Roman" w:cs="Times New Roman"/>
      <w:sz w:val="18"/>
      <w:szCs w:val="20"/>
      <w:lang w:eastAsia="ru-RU"/>
    </w:rPr>
  </w:style>
  <w:style w:type="paragraph" w:customStyle="1" w:styleId="1ff">
    <w:name w:val="Цитата1"/>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350">
    <w:name w:val="35"/>
    <w:basedOn w:val="a8"/>
    <w:qFormat/>
    <w:rsid w:val="00986055"/>
  </w:style>
  <w:style w:type="paragraph" w:customStyle="1" w:styleId="affffd">
    <w:name w:val="Нормальный (таблица)"/>
    <w:basedOn w:val="a8"/>
    <w:next w:val="a8"/>
    <w:qFormat/>
    <w:rsid w:val="00986055"/>
    <w:pPr>
      <w:widowControl w:val="0"/>
      <w:autoSpaceDE w:val="0"/>
      <w:autoSpaceDN w:val="0"/>
      <w:adjustRightInd w:val="0"/>
      <w:spacing w:before="0" w:beforeAutospacing="0" w:after="0" w:afterAutospacing="0"/>
      <w:jc w:val="both"/>
    </w:pPr>
    <w:rPr>
      <w:rFonts w:ascii="Arial" w:hAnsi="Arial" w:cs="Arial"/>
    </w:rPr>
  </w:style>
  <w:style w:type="paragraph" w:customStyle="1" w:styleId="311">
    <w:name w:val="Основной текст с отступом 31"/>
    <w:basedOn w:val="a8"/>
    <w:qFormat/>
    <w:rsid w:val="00986055"/>
    <w:pPr>
      <w:suppressAutoHyphens/>
      <w:spacing w:before="0" w:beforeAutospacing="0" w:after="120" w:afterAutospacing="0"/>
      <w:ind w:left="283"/>
    </w:pPr>
    <w:rPr>
      <w:sz w:val="16"/>
      <w:szCs w:val="16"/>
      <w:lang w:eastAsia="ar-SA"/>
    </w:rPr>
  </w:style>
  <w:style w:type="paragraph" w:customStyle="1" w:styleId="affffe">
    <w:name w:val="Стиль"/>
    <w:qFormat/>
    <w:rsid w:val="00986055"/>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caaieiaie3">
    <w:name w:val="caaieiaie 3"/>
    <w:qFormat/>
    <w:rsid w:val="00986055"/>
    <w:pPr>
      <w:keepNext/>
      <w:snapToGrid w:val="0"/>
      <w:spacing w:after="0" w:line="190" w:lineRule="atLeast"/>
      <w:jc w:val="center"/>
    </w:pPr>
    <w:rPr>
      <w:rFonts w:ascii="PragmaticaCTT" w:eastAsia="Calibri" w:hAnsi="PragmaticaCTT" w:cs="Times New Roman"/>
      <w:sz w:val="24"/>
      <w:szCs w:val="20"/>
      <w:lang w:eastAsia="ru-RU"/>
    </w:rPr>
  </w:style>
  <w:style w:type="paragraph" w:customStyle="1" w:styleId="afffff">
    <w:name w:val="Литература"/>
    <w:basedOn w:val="a8"/>
    <w:qFormat/>
    <w:rsid w:val="00986055"/>
    <w:pPr>
      <w:keepNext/>
      <w:spacing w:before="0" w:beforeAutospacing="0" w:after="0" w:afterAutospacing="0"/>
      <w:jc w:val="center"/>
    </w:pPr>
    <w:rPr>
      <w:b/>
    </w:rPr>
  </w:style>
  <w:style w:type="paragraph" w:customStyle="1" w:styleId="2f5">
    <w:name w:val="Знак Знак2 Знак Знак Знак Знак Знак Знак Знак Знак Знак Знак"/>
    <w:basedOn w:val="a8"/>
    <w:qFormat/>
    <w:rsid w:val="00986055"/>
    <w:rPr>
      <w:rFonts w:ascii="Tahoma" w:hAnsi="Tahoma" w:cs="Tahoma"/>
      <w:sz w:val="20"/>
      <w:szCs w:val="20"/>
      <w:lang w:val="en-US" w:eastAsia="en-US"/>
    </w:rPr>
  </w:style>
  <w:style w:type="paragraph" w:customStyle="1" w:styleId="western">
    <w:name w:val="western"/>
    <w:basedOn w:val="a8"/>
    <w:qFormat/>
    <w:rsid w:val="00986055"/>
    <w:pPr>
      <w:spacing w:after="115" w:afterAutospacing="0"/>
    </w:pPr>
    <w:rPr>
      <w:color w:val="000000"/>
      <w:sz w:val="20"/>
      <w:szCs w:val="20"/>
    </w:rPr>
  </w:style>
  <w:style w:type="paragraph" w:customStyle="1" w:styleId="cjk">
    <w:name w:val="cjk"/>
    <w:basedOn w:val="a8"/>
    <w:qFormat/>
    <w:rsid w:val="00986055"/>
    <w:pPr>
      <w:spacing w:after="115" w:afterAutospacing="0"/>
    </w:pPr>
    <w:rPr>
      <w:color w:val="000000"/>
      <w:sz w:val="20"/>
      <w:szCs w:val="20"/>
    </w:rPr>
  </w:style>
  <w:style w:type="paragraph" w:customStyle="1" w:styleId="ctl">
    <w:name w:val="ctl"/>
    <w:basedOn w:val="a8"/>
    <w:qFormat/>
    <w:rsid w:val="00986055"/>
    <w:pPr>
      <w:spacing w:after="115" w:afterAutospacing="0"/>
    </w:pPr>
    <w:rPr>
      <w:rFonts w:ascii="Calibri" w:hAnsi="Calibri"/>
      <w:color w:val="000000"/>
      <w:sz w:val="20"/>
      <w:szCs w:val="20"/>
    </w:rPr>
  </w:style>
  <w:style w:type="paragraph" w:customStyle="1" w:styleId="2f6">
    <w:name w:val="[О] Загол. 2 ур."/>
    <w:qFormat/>
    <w:rsid w:val="00986055"/>
    <w:pPr>
      <w:tabs>
        <w:tab w:val="right" w:pos="561"/>
        <w:tab w:val="left" w:pos="624"/>
        <w:tab w:val="right" w:leader="dot" w:pos="7002"/>
      </w:tabs>
      <w:autoSpaceDE w:val="0"/>
      <w:autoSpaceDN w:val="0"/>
      <w:adjustRightInd w:val="0"/>
      <w:spacing w:after="0" w:line="240" w:lineRule="auto"/>
      <w:jc w:val="both"/>
    </w:pPr>
    <w:rPr>
      <w:rFonts w:ascii="PragmaticaCTT" w:eastAsia="Calibri" w:hAnsi="PragmaticaCTT" w:cs="Times New Roman"/>
      <w:sz w:val="18"/>
      <w:szCs w:val="18"/>
      <w:lang w:eastAsia="ru-RU"/>
    </w:rPr>
  </w:style>
  <w:style w:type="paragraph" w:customStyle="1" w:styleId="afffff0">
    <w:name w:val="Знак Знак Знак Знак Знак Знак Знак Знак Знак Знак Знак Знак Знак"/>
    <w:basedOn w:val="a8"/>
    <w:qFormat/>
    <w:rsid w:val="00986055"/>
    <w:pPr>
      <w:spacing w:before="0" w:beforeAutospacing="0" w:after="160" w:afterAutospacing="0" w:line="240" w:lineRule="exact"/>
    </w:pPr>
    <w:rPr>
      <w:rFonts w:ascii="Verdana" w:hAnsi="Verdana"/>
      <w:lang w:val="en-US" w:eastAsia="en-US"/>
    </w:rPr>
  </w:style>
  <w:style w:type="paragraph" w:customStyle="1" w:styleId="afffff1">
    <w:name w:val="Абзац"/>
    <w:basedOn w:val="a8"/>
    <w:qFormat/>
    <w:rsid w:val="00986055"/>
    <w:pPr>
      <w:spacing w:before="0" w:beforeAutospacing="0" w:after="0" w:afterAutospacing="0" w:line="312" w:lineRule="auto"/>
      <w:ind w:firstLine="567"/>
      <w:jc w:val="both"/>
    </w:pPr>
    <w:rPr>
      <w:spacing w:val="-4"/>
      <w:szCs w:val="20"/>
    </w:rPr>
  </w:style>
  <w:style w:type="paragraph" w:customStyle="1" w:styleId="312">
    <w:name w:val="Основной текст 31"/>
    <w:basedOn w:val="1fb"/>
    <w:qFormat/>
    <w:rsid w:val="00986055"/>
    <w:pPr>
      <w:widowControl/>
      <w:snapToGrid/>
      <w:spacing w:line="240" w:lineRule="auto"/>
      <w:ind w:firstLine="0"/>
    </w:pPr>
    <w:rPr>
      <w:i/>
      <w:sz w:val="26"/>
    </w:rPr>
  </w:style>
  <w:style w:type="paragraph" w:customStyle="1" w:styleId="BodyText22">
    <w:name w:val="Body Text 22"/>
    <w:basedOn w:val="a8"/>
    <w:qFormat/>
    <w:rsid w:val="00986055"/>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2f7">
    <w:name w:val="_СПИСОК_2"/>
    <w:basedOn w:val="a8"/>
    <w:qFormat/>
    <w:rsid w:val="00986055"/>
    <w:pPr>
      <w:spacing w:before="0" w:beforeAutospacing="0" w:after="0" w:afterAutospacing="0"/>
      <w:ind w:left="600" w:hanging="600"/>
      <w:jc w:val="both"/>
    </w:pPr>
    <w:rPr>
      <w:rFonts w:eastAsia="MS Mincho"/>
      <w:sz w:val="28"/>
      <w:szCs w:val="28"/>
      <w:lang w:eastAsia="ja-JP"/>
    </w:rPr>
  </w:style>
  <w:style w:type="paragraph" w:customStyle="1" w:styleId="afffff2">
    <w:name w:val="Îñíîâíîé"/>
    <w:basedOn w:val="a8"/>
    <w:qFormat/>
    <w:rsid w:val="00986055"/>
    <w:pPr>
      <w:overflowPunct w:val="0"/>
      <w:autoSpaceDE w:val="0"/>
      <w:autoSpaceDN w:val="0"/>
      <w:adjustRightInd w:val="0"/>
      <w:spacing w:before="0" w:beforeAutospacing="0" w:after="0" w:afterAutospacing="0"/>
      <w:ind w:firstLine="426"/>
      <w:jc w:val="both"/>
    </w:pPr>
    <w:rPr>
      <w:sz w:val="28"/>
      <w:szCs w:val="20"/>
    </w:rPr>
  </w:style>
  <w:style w:type="paragraph" w:customStyle="1" w:styleId="1ff0">
    <w:name w:val="Çàãë1"/>
    <w:basedOn w:val="a8"/>
    <w:qFormat/>
    <w:rsid w:val="00986055"/>
    <w:pPr>
      <w:overflowPunct w:val="0"/>
      <w:autoSpaceDE w:val="0"/>
      <w:autoSpaceDN w:val="0"/>
      <w:adjustRightInd w:val="0"/>
      <w:spacing w:before="0" w:beforeAutospacing="0" w:after="0" w:afterAutospacing="0"/>
      <w:jc w:val="center"/>
    </w:pPr>
    <w:rPr>
      <w:sz w:val="28"/>
      <w:szCs w:val="20"/>
    </w:rPr>
  </w:style>
  <w:style w:type="paragraph" w:customStyle="1" w:styleId="Style100">
    <w:name w:val="Style10"/>
    <w:basedOn w:val="a8"/>
    <w:qFormat/>
    <w:rsid w:val="00986055"/>
    <w:pPr>
      <w:widowControl w:val="0"/>
      <w:autoSpaceDE w:val="0"/>
      <w:autoSpaceDN w:val="0"/>
      <w:adjustRightInd w:val="0"/>
      <w:spacing w:before="0" w:beforeAutospacing="0" w:after="0" w:afterAutospacing="0" w:line="480" w:lineRule="exact"/>
      <w:ind w:firstLine="720"/>
      <w:jc w:val="both"/>
    </w:pPr>
  </w:style>
  <w:style w:type="paragraph" w:customStyle="1" w:styleId="Style20">
    <w:name w:val="Style20"/>
    <w:basedOn w:val="a8"/>
    <w:qFormat/>
    <w:rsid w:val="00986055"/>
    <w:pPr>
      <w:widowControl w:val="0"/>
      <w:autoSpaceDE w:val="0"/>
      <w:autoSpaceDN w:val="0"/>
      <w:adjustRightInd w:val="0"/>
      <w:spacing w:before="0" w:beforeAutospacing="0" w:after="0" w:afterAutospacing="0" w:line="478" w:lineRule="exact"/>
    </w:pPr>
  </w:style>
  <w:style w:type="paragraph" w:customStyle="1" w:styleId="Style8">
    <w:name w:val="Style8"/>
    <w:basedOn w:val="a8"/>
    <w:qFormat/>
    <w:rsid w:val="00986055"/>
    <w:pPr>
      <w:widowControl w:val="0"/>
      <w:autoSpaceDE w:val="0"/>
      <w:autoSpaceDN w:val="0"/>
      <w:adjustRightInd w:val="0"/>
      <w:spacing w:before="0" w:beforeAutospacing="0" w:after="0" w:afterAutospacing="0"/>
      <w:jc w:val="both"/>
    </w:pPr>
  </w:style>
  <w:style w:type="paragraph" w:customStyle="1" w:styleId="Style18">
    <w:name w:val="Style18"/>
    <w:basedOn w:val="a8"/>
    <w:qFormat/>
    <w:rsid w:val="00986055"/>
    <w:pPr>
      <w:widowControl w:val="0"/>
      <w:autoSpaceDE w:val="0"/>
      <w:autoSpaceDN w:val="0"/>
      <w:adjustRightInd w:val="0"/>
      <w:spacing w:before="0" w:beforeAutospacing="0" w:after="0" w:afterAutospacing="0"/>
    </w:pPr>
  </w:style>
  <w:style w:type="paragraph" w:customStyle="1" w:styleId="Style17">
    <w:name w:val="Style17"/>
    <w:basedOn w:val="a8"/>
    <w:qFormat/>
    <w:rsid w:val="00986055"/>
    <w:pPr>
      <w:widowControl w:val="0"/>
      <w:autoSpaceDE w:val="0"/>
      <w:autoSpaceDN w:val="0"/>
      <w:adjustRightInd w:val="0"/>
      <w:spacing w:before="0" w:beforeAutospacing="0" w:after="0" w:afterAutospacing="0" w:line="516" w:lineRule="exact"/>
      <w:ind w:firstLine="691"/>
      <w:jc w:val="both"/>
    </w:pPr>
  </w:style>
  <w:style w:type="paragraph" w:customStyle="1" w:styleId="Style25">
    <w:name w:val="Style25"/>
    <w:basedOn w:val="a8"/>
    <w:qFormat/>
    <w:rsid w:val="00986055"/>
    <w:pPr>
      <w:widowControl w:val="0"/>
      <w:autoSpaceDE w:val="0"/>
      <w:autoSpaceDN w:val="0"/>
      <w:adjustRightInd w:val="0"/>
      <w:spacing w:before="0" w:beforeAutospacing="0" w:after="0" w:afterAutospacing="0" w:line="274" w:lineRule="exact"/>
    </w:pPr>
  </w:style>
  <w:style w:type="paragraph" w:customStyle="1" w:styleId="Style30">
    <w:name w:val="Style30"/>
    <w:basedOn w:val="a8"/>
    <w:qFormat/>
    <w:rsid w:val="00986055"/>
    <w:pPr>
      <w:widowControl w:val="0"/>
      <w:autoSpaceDE w:val="0"/>
      <w:autoSpaceDN w:val="0"/>
      <w:adjustRightInd w:val="0"/>
      <w:spacing w:before="0" w:beforeAutospacing="0" w:after="0" w:afterAutospacing="0" w:line="274" w:lineRule="exact"/>
    </w:pPr>
  </w:style>
  <w:style w:type="paragraph" w:customStyle="1" w:styleId="acaae">
    <w:name w:val="?acaae"/>
    <w:basedOn w:val="a8"/>
    <w:qFormat/>
    <w:rsid w:val="00986055"/>
    <w:pPr>
      <w:keepNext/>
      <w:tabs>
        <w:tab w:val="left" w:pos="567"/>
        <w:tab w:val="left" w:pos="851"/>
        <w:tab w:val="left" w:pos="1134"/>
        <w:tab w:val="left" w:pos="1418"/>
        <w:tab w:val="left" w:pos="1701"/>
        <w:tab w:val="left" w:pos="1985"/>
      </w:tabs>
      <w:spacing w:before="0" w:beforeAutospacing="0" w:after="0" w:afterAutospacing="0" w:line="360" w:lineRule="auto"/>
      <w:jc w:val="center"/>
    </w:pPr>
    <w:rPr>
      <w:b/>
      <w:kern w:val="28"/>
      <w:szCs w:val="20"/>
    </w:rPr>
  </w:style>
  <w:style w:type="paragraph" w:customStyle="1" w:styleId="1ff1">
    <w:name w:val="Знак Знак Знак Знак Знак Знак Знак Знак Знак Знак Знак Знак Знак1"/>
    <w:basedOn w:val="a8"/>
    <w:qFormat/>
    <w:rsid w:val="00986055"/>
    <w:pPr>
      <w:spacing w:before="0" w:beforeAutospacing="0" w:after="160" w:afterAutospacing="0" w:line="240" w:lineRule="exact"/>
    </w:pPr>
    <w:rPr>
      <w:rFonts w:ascii="Verdana" w:hAnsi="Verdana"/>
      <w:lang w:val="en-US" w:eastAsia="en-US"/>
    </w:rPr>
  </w:style>
  <w:style w:type="character" w:customStyle="1" w:styleId="afffff3">
    <w:name w:val="Обычный текст Знак"/>
    <w:link w:val="afffff4"/>
    <w:qFormat/>
    <w:locked/>
    <w:rsid w:val="00986055"/>
    <w:rPr>
      <w:sz w:val="24"/>
    </w:rPr>
  </w:style>
  <w:style w:type="paragraph" w:customStyle="1" w:styleId="afffff4">
    <w:name w:val="Обычный текст"/>
    <w:basedOn w:val="a8"/>
    <w:link w:val="afffff3"/>
    <w:qFormat/>
    <w:rsid w:val="00986055"/>
    <w:pPr>
      <w:spacing w:before="0" w:beforeAutospacing="0" w:after="0" w:afterAutospacing="0"/>
      <w:ind w:firstLine="454"/>
      <w:jc w:val="both"/>
    </w:pPr>
    <w:rPr>
      <w:rFonts w:asciiTheme="minorHAnsi" w:eastAsiaTheme="minorHAnsi" w:hAnsiTheme="minorHAnsi" w:cstheme="minorBidi"/>
      <w:szCs w:val="22"/>
      <w:lang w:eastAsia="en-US"/>
    </w:rPr>
  </w:style>
  <w:style w:type="paragraph" w:customStyle="1" w:styleId="115">
    <w:name w:val="Абзац списка11"/>
    <w:basedOn w:val="a8"/>
    <w:qFormat/>
    <w:rsid w:val="00986055"/>
    <w:pPr>
      <w:widowControl w:val="0"/>
      <w:spacing w:before="0" w:beforeAutospacing="0" w:after="0" w:afterAutospacing="0"/>
      <w:ind w:left="720" w:firstLine="400"/>
      <w:jc w:val="both"/>
    </w:pPr>
    <w:rPr>
      <w:rFonts w:eastAsia="Times New Roman"/>
    </w:rPr>
  </w:style>
  <w:style w:type="paragraph" w:customStyle="1" w:styleId="213">
    <w:name w:val="Основной текст с отступом 21"/>
    <w:basedOn w:val="a8"/>
    <w:qFormat/>
    <w:rsid w:val="00986055"/>
    <w:pPr>
      <w:widowControl w:val="0"/>
      <w:spacing w:before="0" w:beforeAutospacing="0" w:after="0" w:afterAutospacing="0" w:line="360" w:lineRule="auto"/>
      <w:ind w:firstLine="720"/>
    </w:pPr>
    <w:rPr>
      <w:sz w:val="26"/>
    </w:rPr>
  </w:style>
  <w:style w:type="paragraph" w:customStyle="1" w:styleId="321">
    <w:name w:val="Основной текст с отступом 32"/>
    <w:basedOn w:val="a8"/>
    <w:qFormat/>
    <w:rsid w:val="00986055"/>
    <w:pPr>
      <w:overflowPunct w:val="0"/>
      <w:autoSpaceDE w:val="0"/>
      <w:autoSpaceDN w:val="0"/>
      <w:adjustRightInd w:val="0"/>
      <w:spacing w:before="0" w:beforeAutospacing="0" w:after="120" w:afterAutospacing="0"/>
      <w:ind w:left="283"/>
    </w:pPr>
    <w:rPr>
      <w:sz w:val="16"/>
      <w:szCs w:val="20"/>
    </w:rPr>
  </w:style>
  <w:style w:type="paragraph" w:customStyle="1" w:styleId="TimesNewRoman">
    <w:name w:val="Стиль Основной текст + Times New Roman по ширине Первая строка:  ..."/>
    <w:basedOn w:val="aff7"/>
    <w:qFormat/>
    <w:rsid w:val="00986055"/>
    <w:pPr>
      <w:spacing w:after="0"/>
      <w:ind w:firstLine="720"/>
      <w:jc w:val="both"/>
    </w:pPr>
  </w:style>
  <w:style w:type="paragraph" w:customStyle="1" w:styleId="BodyText21">
    <w:name w:val="Body Text 21"/>
    <w:basedOn w:val="a8"/>
    <w:qFormat/>
    <w:rsid w:val="00986055"/>
    <w:pPr>
      <w:overflowPunct w:val="0"/>
      <w:autoSpaceDE w:val="0"/>
      <w:autoSpaceDN w:val="0"/>
      <w:adjustRightInd w:val="0"/>
      <w:spacing w:before="0" w:beforeAutospacing="0" w:after="0" w:afterAutospacing="0"/>
      <w:ind w:firstLine="851"/>
      <w:jc w:val="both"/>
    </w:pPr>
    <w:rPr>
      <w:sz w:val="28"/>
      <w:szCs w:val="20"/>
    </w:rPr>
  </w:style>
  <w:style w:type="paragraph" w:customStyle="1" w:styleId="Style34">
    <w:name w:val="Style34"/>
    <w:basedOn w:val="a8"/>
    <w:qFormat/>
    <w:rsid w:val="00986055"/>
    <w:pPr>
      <w:widowControl w:val="0"/>
      <w:autoSpaceDE w:val="0"/>
      <w:autoSpaceDN w:val="0"/>
      <w:adjustRightInd w:val="0"/>
      <w:spacing w:before="0" w:beforeAutospacing="0" w:after="0" w:afterAutospacing="0" w:line="274" w:lineRule="exact"/>
    </w:pPr>
  </w:style>
  <w:style w:type="paragraph" w:customStyle="1" w:styleId="1ff2">
    <w:name w:val="Стиль Заголовок 1 + все прописные"/>
    <w:basedOn w:val="1c"/>
    <w:qFormat/>
    <w:rsid w:val="00986055"/>
    <w:pPr>
      <w:keepNext/>
      <w:keepLines/>
      <w:snapToGrid w:val="0"/>
      <w:spacing w:before="240" w:beforeAutospacing="0" w:after="60" w:afterAutospacing="0"/>
      <w:ind w:left="360" w:hanging="360"/>
    </w:pPr>
    <w:rPr>
      <w:rFonts w:ascii="Arial" w:hAnsi="Arial"/>
      <w:b/>
      <w:bCs/>
      <w:sz w:val="32"/>
      <w:szCs w:val="32"/>
    </w:rPr>
  </w:style>
  <w:style w:type="paragraph" w:customStyle="1" w:styleId="Style13">
    <w:name w:val="Style13"/>
    <w:basedOn w:val="a8"/>
    <w:qFormat/>
    <w:rsid w:val="00986055"/>
    <w:pPr>
      <w:widowControl w:val="0"/>
      <w:autoSpaceDE w:val="0"/>
      <w:autoSpaceDN w:val="0"/>
      <w:adjustRightInd w:val="0"/>
      <w:spacing w:before="0" w:beforeAutospacing="0" w:after="0" w:afterAutospacing="0"/>
    </w:pPr>
  </w:style>
  <w:style w:type="paragraph" w:customStyle="1" w:styleId="1ff3">
    <w:name w:val="стиль1"/>
    <w:basedOn w:val="a8"/>
    <w:qFormat/>
    <w:rsid w:val="00986055"/>
  </w:style>
  <w:style w:type="paragraph" w:customStyle="1" w:styleId="2Arial">
    <w:name w:val="Стиль Заголовок 2 + Arial"/>
    <w:basedOn w:val="26"/>
    <w:qFormat/>
    <w:rsid w:val="00986055"/>
    <w:pPr>
      <w:tabs>
        <w:tab w:val="left" w:pos="792"/>
      </w:tabs>
      <w:ind w:left="792" w:hanging="432"/>
    </w:pPr>
    <w:rPr>
      <w:sz w:val="24"/>
      <w:szCs w:val="28"/>
    </w:rPr>
  </w:style>
  <w:style w:type="paragraph" w:customStyle="1" w:styleId="116">
    <w:name w:val="Заголовок 1.1"/>
    <w:basedOn w:val="a8"/>
    <w:qFormat/>
    <w:rsid w:val="00986055"/>
    <w:pPr>
      <w:shd w:val="clear" w:color="auto" w:fill="FFFFFF"/>
      <w:spacing w:before="240" w:beforeAutospacing="0" w:after="60" w:afterAutospacing="0"/>
    </w:pPr>
    <w:rPr>
      <w:rFonts w:ascii="Arial" w:hAnsi="Arial"/>
      <w:b/>
      <w:bCs/>
      <w:sz w:val="32"/>
      <w:szCs w:val="20"/>
    </w:rPr>
  </w:style>
  <w:style w:type="character" w:customStyle="1" w:styleId="ConsNormal">
    <w:name w:val="ConsNormal Знак"/>
    <w:link w:val="ConsNormal0"/>
    <w:qFormat/>
    <w:locked/>
    <w:rsid w:val="00986055"/>
    <w:rPr>
      <w:rFonts w:ascii="Arial" w:eastAsia="Times New Roman" w:hAnsi="Arial" w:cs="Arial"/>
    </w:rPr>
  </w:style>
  <w:style w:type="paragraph" w:customStyle="1" w:styleId="ConsNormal0">
    <w:name w:val="ConsNormal"/>
    <w:link w:val="ConsNormal"/>
    <w:qFormat/>
    <w:rsid w:val="00986055"/>
    <w:pPr>
      <w:autoSpaceDE w:val="0"/>
      <w:autoSpaceDN w:val="0"/>
      <w:adjustRightInd w:val="0"/>
      <w:spacing w:after="0" w:line="240" w:lineRule="auto"/>
      <w:ind w:firstLine="720"/>
    </w:pPr>
    <w:rPr>
      <w:rFonts w:ascii="Arial" w:eastAsia="Times New Roman" w:hAnsi="Arial" w:cs="Arial"/>
    </w:rPr>
  </w:style>
  <w:style w:type="paragraph" w:customStyle="1" w:styleId="justify2">
    <w:name w:val="justify2"/>
    <w:basedOn w:val="a8"/>
    <w:qFormat/>
    <w:rsid w:val="00986055"/>
    <w:pPr>
      <w:ind w:firstLine="600"/>
      <w:jc w:val="both"/>
    </w:pPr>
    <w:rPr>
      <w:rFonts w:ascii="Arial Unicode MS" w:eastAsia="Arial Unicode MS" w:hAnsi="Arial Unicode MS" w:cs="Arial Unicode MS"/>
    </w:rPr>
  </w:style>
  <w:style w:type="paragraph" w:customStyle="1" w:styleId="H5">
    <w:name w:val="H5"/>
    <w:basedOn w:val="a8"/>
    <w:next w:val="a8"/>
    <w:qFormat/>
    <w:rsid w:val="00986055"/>
    <w:pPr>
      <w:keepNext/>
      <w:snapToGrid w:val="0"/>
      <w:spacing w:beforeAutospacing="0" w:afterAutospacing="0"/>
      <w:outlineLvl w:val="5"/>
    </w:pPr>
    <w:rPr>
      <w:b/>
      <w:sz w:val="20"/>
      <w:szCs w:val="20"/>
    </w:rPr>
  </w:style>
  <w:style w:type="paragraph" w:customStyle="1" w:styleId="Style66">
    <w:name w:val="Style66"/>
    <w:basedOn w:val="a8"/>
    <w:qFormat/>
    <w:rsid w:val="00986055"/>
    <w:pPr>
      <w:widowControl w:val="0"/>
      <w:autoSpaceDE w:val="0"/>
      <w:autoSpaceDN w:val="0"/>
      <w:adjustRightInd w:val="0"/>
      <w:spacing w:before="0" w:beforeAutospacing="0" w:after="0" w:afterAutospacing="0"/>
    </w:pPr>
    <w:rPr>
      <w:rFonts w:eastAsia="Times New Roman"/>
    </w:rPr>
  </w:style>
  <w:style w:type="paragraph" w:customStyle="1" w:styleId="Style71">
    <w:name w:val="Style71"/>
    <w:basedOn w:val="a8"/>
    <w:qFormat/>
    <w:rsid w:val="00986055"/>
    <w:pPr>
      <w:widowControl w:val="0"/>
      <w:autoSpaceDE w:val="0"/>
      <w:autoSpaceDN w:val="0"/>
      <w:adjustRightInd w:val="0"/>
      <w:spacing w:before="0" w:beforeAutospacing="0" w:after="0" w:afterAutospacing="0" w:line="250" w:lineRule="exact"/>
      <w:ind w:firstLine="302"/>
      <w:jc w:val="both"/>
    </w:pPr>
  </w:style>
  <w:style w:type="paragraph" w:customStyle="1" w:styleId="Style113">
    <w:name w:val="Style113"/>
    <w:basedOn w:val="a8"/>
    <w:qFormat/>
    <w:rsid w:val="00986055"/>
    <w:pPr>
      <w:widowControl w:val="0"/>
      <w:autoSpaceDE w:val="0"/>
      <w:autoSpaceDN w:val="0"/>
      <w:adjustRightInd w:val="0"/>
      <w:spacing w:before="0" w:beforeAutospacing="0" w:after="0" w:afterAutospacing="0"/>
    </w:pPr>
  </w:style>
  <w:style w:type="paragraph" w:customStyle="1" w:styleId="Style12">
    <w:name w:val="Style12"/>
    <w:basedOn w:val="a8"/>
    <w:qFormat/>
    <w:rsid w:val="00986055"/>
    <w:pPr>
      <w:widowControl w:val="0"/>
      <w:autoSpaceDE w:val="0"/>
      <w:autoSpaceDN w:val="0"/>
      <w:adjustRightInd w:val="0"/>
      <w:spacing w:before="0" w:beforeAutospacing="0" w:after="0" w:afterAutospacing="0"/>
    </w:pPr>
  </w:style>
  <w:style w:type="paragraph" w:customStyle="1" w:styleId="Style4">
    <w:name w:val="Style4"/>
    <w:basedOn w:val="a8"/>
    <w:qFormat/>
    <w:rsid w:val="00986055"/>
    <w:pPr>
      <w:widowControl w:val="0"/>
      <w:autoSpaceDE w:val="0"/>
      <w:autoSpaceDN w:val="0"/>
      <w:adjustRightInd w:val="0"/>
      <w:spacing w:before="0" w:beforeAutospacing="0" w:after="0" w:afterAutospacing="0" w:line="235" w:lineRule="exact"/>
      <w:jc w:val="center"/>
    </w:pPr>
  </w:style>
  <w:style w:type="paragraph" w:customStyle="1" w:styleId="mane">
    <w:name w:val="mane"/>
    <w:qFormat/>
    <w:rsid w:val="00986055"/>
    <w:pPr>
      <w:autoSpaceDE w:val="0"/>
      <w:autoSpaceDN w:val="0"/>
      <w:adjustRightInd w:val="0"/>
      <w:spacing w:after="0" w:line="240" w:lineRule="auto"/>
      <w:ind w:firstLine="567"/>
      <w:jc w:val="both"/>
    </w:pPr>
    <w:rPr>
      <w:rFonts w:ascii="PragmaticaCTT" w:eastAsia="Calibri" w:hAnsi="PragmaticaCTT" w:cs="PragmaticaCTT"/>
      <w:spacing w:val="-15"/>
      <w:sz w:val="18"/>
      <w:szCs w:val="18"/>
      <w:lang w:eastAsia="ru-RU"/>
    </w:rPr>
  </w:style>
  <w:style w:type="paragraph" w:customStyle="1" w:styleId="Iniiaiieoaenonionooiii3">
    <w:name w:val="Iniiaiie oaeno n ionooiii 3"/>
    <w:basedOn w:val="a8"/>
    <w:qFormat/>
    <w:rsid w:val="00986055"/>
    <w:pPr>
      <w:widowControl w:val="0"/>
      <w:overflowPunct w:val="0"/>
      <w:autoSpaceDE w:val="0"/>
      <w:autoSpaceDN w:val="0"/>
      <w:adjustRightInd w:val="0"/>
      <w:spacing w:before="0" w:beforeAutospacing="0" w:after="0" w:afterAutospacing="0" w:line="220" w:lineRule="atLeast"/>
      <w:ind w:firstLine="440"/>
    </w:pPr>
    <w:rPr>
      <w:sz w:val="32"/>
      <w:szCs w:val="20"/>
    </w:rPr>
  </w:style>
  <w:style w:type="paragraph" w:customStyle="1" w:styleId="aoeao">
    <w:name w:val="aoeao"/>
    <w:basedOn w:val="a8"/>
    <w:qFormat/>
    <w:rsid w:val="00986055"/>
    <w:pPr>
      <w:widowControl w:val="0"/>
      <w:overflowPunct w:val="0"/>
      <w:autoSpaceDE w:val="0"/>
      <w:autoSpaceDN w:val="0"/>
      <w:adjustRightInd w:val="0"/>
      <w:spacing w:before="0" w:beforeAutospacing="0" w:after="0" w:afterAutospacing="0" w:line="240" w:lineRule="exact"/>
      <w:ind w:left="397" w:hanging="397"/>
      <w:jc w:val="both"/>
    </w:pPr>
    <w:rPr>
      <w:rFonts w:ascii="TimesET" w:hAnsi="TimesET"/>
      <w:kern w:val="28"/>
      <w:sz w:val="20"/>
      <w:szCs w:val="20"/>
    </w:rPr>
  </w:style>
  <w:style w:type="paragraph" w:customStyle="1" w:styleId="auiue">
    <w:name w:val="au?iue"/>
    <w:qFormat/>
    <w:rsid w:val="00986055"/>
    <w:pPr>
      <w:widowControl w:val="0"/>
      <w:overflowPunct w:val="0"/>
      <w:autoSpaceDE w:val="0"/>
      <w:autoSpaceDN w:val="0"/>
      <w:adjustRightInd w:val="0"/>
      <w:spacing w:after="0" w:line="240" w:lineRule="auto"/>
    </w:pPr>
    <w:rPr>
      <w:rFonts w:ascii="Times New Roman" w:eastAsia="Calibri" w:hAnsi="Times New Roman" w:cs="Times New Roman"/>
      <w:spacing w:val="2"/>
      <w:kern w:val="28"/>
      <w:sz w:val="28"/>
      <w:szCs w:val="20"/>
      <w:lang w:eastAsia="ru-RU"/>
    </w:rPr>
  </w:style>
  <w:style w:type="paragraph" w:customStyle="1" w:styleId="Iauiue">
    <w:name w:val="Iau?iue"/>
    <w:qFormat/>
    <w:rsid w:val="00986055"/>
    <w:pPr>
      <w:widowControl w:val="0"/>
      <w:overflowPunct w:val="0"/>
      <w:autoSpaceDE w:val="0"/>
      <w:autoSpaceDN w:val="0"/>
      <w:adjustRightInd w:val="0"/>
      <w:spacing w:after="0" w:line="240" w:lineRule="auto"/>
    </w:pPr>
    <w:rPr>
      <w:rFonts w:ascii="Times New Roman" w:eastAsia="Calibri" w:hAnsi="Times New Roman" w:cs="Times New Roman"/>
      <w:spacing w:val="2"/>
      <w:kern w:val="28"/>
      <w:sz w:val="28"/>
      <w:szCs w:val="20"/>
      <w:lang w:eastAsia="ru-RU"/>
    </w:rPr>
  </w:style>
  <w:style w:type="paragraph" w:customStyle="1" w:styleId="en">
    <w:name w:val="?en"/>
    <w:basedOn w:val="a8"/>
    <w:qFormat/>
    <w:rsid w:val="00986055"/>
    <w:pPr>
      <w:widowControl w:val="0"/>
      <w:overflowPunct w:val="0"/>
      <w:autoSpaceDE w:val="0"/>
      <w:autoSpaceDN w:val="0"/>
      <w:adjustRightInd w:val="0"/>
      <w:spacing w:before="120" w:beforeAutospacing="0" w:after="120" w:afterAutospacing="0"/>
      <w:jc w:val="center"/>
    </w:pPr>
    <w:rPr>
      <w:rFonts w:ascii="TimesET" w:hAnsi="TimesET"/>
      <w:i/>
      <w:sz w:val="18"/>
      <w:szCs w:val="20"/>
    </w:rPr>
  </w:style>
  <w:style w:type="paragraph" w:customStyle="1" w:styleId="143">
    <w:name w:val="Стиль 14 пт По ширине"/>
    <w:basedOn w:val="a8"/>
    <w:qFormat/>
    <w:rsid w:val="00986055"/>
    <w:pPr>
      <w:spacing w:before="0" w:beforeAutospacing="0" w:after="0" w:afterAutospacing="0"/>
      <w:jc w:val="both"/>
    </w:pPr>
    <w:rPr>
      <w:sz w:val="28"/>
      <w:szCs w:val="20"/>
    </w:rPr>
  </w:style>
  <w:style w:type="paragraph" w:customStyle="1" w:styleId="1ff4">
    <w:name w:val="абзац1"/>
    <w:basedOn w:val="a8"/>
    <w:qFormat/>
    <w:rsid w:val="00986055"/>
    <w:pPr>
      <w:widowControl w:val="0"/>
      <w:tabs>
        <w:tab w:val="left" w:pos="1152"/>
      </w:tabs>
      <w:spacing w:before="0" w:beforeAutospacing="0" w:after="0" w:afterAutospacing="0"/>
      <w:ind w:firstLine="431"/>
    </w:pPr>
    <w:rPr>
      <w:rFonts w:ascii="Courier New" w:hAnsi="Courier New"/>
      <w:sz w:val="20"/>
      <w:szCs w:val="20"/>
    </w:rPr>
  </w:style>
  <w:style w:type="paragraph" w:customStyle="1" w:styleId="4b">
    <w:name w:val="Стиль4"/>
    <w:basedOn w:val="2"/>
    <w:qFormat/>
    <w:rsid w:val="00986055"/>
    <w:pPr>
      <w:numPr>
        <w:numId w:val="0"/>
      </w:numPr>
      <w:tabs>
        <w:tab w:val="left" w:pos="643"/>
        <w:tab w:val="left" w:pos="703"/>
      </w:tabs>
      <w:spacing w:before="0" w:beforeAutospacing="0" w:after="0" w:afterAutospacing="0"/>
    </w:pPr>
    <w:rPr>
      <w:sz w:val="20"/>
      <w:szCs w:val="20"/>
    </w:rPr>
  </w:style>
  <w:style w:type="paragraph" w:customStyle="1" w:styleId="57">
    <w:name w:val="Стиль5"/>
    <w:basedOn w:val="a8"/>
    <w:qFormat/>
    <w:rsid w:val="00986055"/>
    <w:pPr>
      <w:spacing w:before="0" w:beforeAutospacing="0" w:after="0" w:afterAutospacing="0"/>
    </w:pPr>
    <w:rPr>
      <w:sz w:val="20"/>
    </w:rPr>
  </w:style>
  <w:style w:type="paragraph" w:customStyle="1" w:styleId="62">
    <w:name w:val="Стиль6"/>
    <w:basedOn w:val="a8"/>
    <w:next w:val="a"/>
    <w:qFormat/>
    <w:rsid w:val="00986055"/>
    <w:pPr>
      <w:tabs>
        <w:tab w:val="left" w:pos="851"/>
      </w:tabs>
      <w:spacing w:before="0" w:beforeAutospacing="0" w:after="0" w:afterAutospacing="0"/>
      <w:ind w:left="851" w:hanging="511"/>
    </w:pPr>
    <w:rPr>
      <w:sz w:val="20"/>
    </w:rPr>
  </w:style>
  <w:style w:type="paragraph" w:customStyle="1" w:styleId="72">
    <w:name w:val="Стиль7"/>
    <w:basedOn w:val="1c"/>
    <w:qFormat/>
    <w:rsid w:val="00986055"/>
    <w:pPr>
      <w:keepNext/>
      <w:keepLines/>
      <w:spacing w:before="240" w:beforeAutospacing="0" w:after="60" w:afterAutospacing="0"/>
      <w:ind w:left="0" w:right="696"/>
    </w:pPr>
    <w:rPr>
      <w:rFonts w:ascii="Arial" w:hAnsi="Arial"/>
      <w:b/>
      <w:caps/>
      <w:sz w:val="32"/>
      <w:szCs w:val="32"/>
    </w:rPr>
  </w:style>
  <w:style w:type="paragraph" w:customStyle="1" w:styleId="afffff5">
    <w:name w:val="Диссер"/>
    <w:basedOn w:val="a8"/>
    <w:qFormat/>
    <w:rsid w:val="00986055"/>
    <w:pPr>
      <w:autoSpaceDE w:val="0"/>
      <w:autoSpaceDN w:val="0"/>
      <w:adjustRightInd w:val="0"/>
      <w:spacing w:before="0" w:beforeAutospacing="0" w:after="0" w:afterAutospacing="0" w:line="360" w:lineRule="auto"/>
      <w:ind w:firstLine="709"/>
      <w:jc w:val="both"/>
    </w:pPr>
    <w:rPr>
      <w:rFonts w:cs="Arial"/>
      <w:sz w:val="28"/>
      <w:szCs w:val="28"/>
    </w:rPr>
  </w:style>
  <w:style w:type="paragraph" w:customStyle="1" w:styleId="main">
    <w:name w:val="main"/>
    <w:basedOn w:val="a8"/>
    <w:qFormat/>
    <w:rsid w:val="00986055"/>
    <w:pPr>
      <w:spacing w:before="0" w:beforeAutospacing="0" w:after="0" w:afterAutospacing="0"/>
      <w:ind w:firstLine="400"/>
      <w:jc w:val="both"/>
    </w:pPr>
    <w:rPr>
      <w:sz w:val="27"/>
      <w:szCs w:val="27"/>
    </w:rPr>
  </w:style>
  <w:style w:type="paragraph" w:customStyle="1" w:styleId="CharChar">
    <w:name w:val="Char Знак Знак Char Знак Знак Знак Знак Знак Знак Знак Знак Знак Знак Знак Знак Знак Знак Знак Знак"/>
    <w:basedOn w:val="a8"/>
    <w:qFormat/>
    <w:rsid w:val="00986055"/>
    <w:pPr>
      <w:spacing w:before="0" w:beforeAutospacing="0" w:after="0" w:afterAutospacing="0"/>
    </w:pPr>
    <w:rPr>
      <w:rFonts w:ascii="Verdana" w:hAnsi="Verdana" w:cs="Verdana"/>
      <w:sz w:val="20"/>
      <w:szCs w:val="20"/>
      <w:lang w:val="en-US" w:eastAsia="en-US"/>
    </w:rPr>
  </w:style>
  <w:style w:type="paragraph" w:customStyle="1" w:styleId="Style38">
    <w:name w:val="Style38"/>
    <w:basedOn w:val="a8"/>
    <w:qFormat/>
    <w:rsid w:val="00986055"/>
    <w:pPr>
      <w:widowControl w:val="0"/>
      <w:autoSpaceDE w:val="0"/>
      <w:autoSpaceDN w:val="0"/>
      <w:adjustRightInd w:val="0"/>
      <w:spacing w:before="0" w:beforeAutospacing="0" w:after="0" w:afterAutospacing="0" w:line="235" w:lineRule="exact"/>
      <w:ind w:firstLine="307"/>
      <w:jc w:val="both"/>
    </w:pPr>
    <w:rPr>
      <w:rFonts w:ascii="Franklin Gothic Medium Cond" w:hAnsi="Franklin Gothic Medium Cond"/>
    </w:rPr>
  </w:style>
  <w:style w:type="paragraph" w:customStyle="1" w:styleId="Heading31">
    <w:name w:val="Heading 31"/>
    <w:basedOn w:val="Normal1"/>
    <w:next w:val="Normal1"/>
    <w:qFormat/>
    <w:rsid w:val="00986055"/>
    <w:pPr>
      <w:keepNext/>
      <w:widowControl/>
      <w:snapToGrid/>
      <w:ind w:left="0" w:firstLine="0"/>
      <w:outlineLvl w:val="2"/>
    </w:pPr>
    <w:rPr>
      <w:sz w:val="24"/>
    </w:rPr>
  </w:style>
  <w:style w:type="paragraph" w:customStyle="1" w:styleId="BodyText1">
    <w:name w:val="Body Text1"/>
    <w:basedOn w:val="Normal1"/>
    <w:qFormat/>
    <w:rsid w:val="00986055"/>
    <w:pPr>
      <w:widowControl/>
      <w:snapToGrid/>
      <w:spacing w:line="360" w:lineRule="auto"/>
      <w:ind w:left="0" w:firstLine="0"/>
    </w:pPr>
    <w:rPr>
      <w:sz w:val="24"/>
    </w:rPr>
  </w:style>
  <w:style w:type="paragraph" w:customStyle="1" w:styleId="afffff6">
    <w:name w:val="ненормальный"/>
    <w:basedOn w:val="a8"/>
    <w:qFormat/>
    <w:rsid w:val="00986055"/>
    <w:pPr>
      <w:spacing w:before="0" w:beforeAutospacing="0" w:after="0" w:afterAutospacing="0" w:line="360" w:lineRule="auto"/>
      <w:ind w:firstLine="709"/>
      <w:jc w:val="both"/>
    </w:pPr>
    <w:rPr>
      <w:sz w:val="28"/>
      <w:szCs w:val="20"/>
    </w:rPr>
  </w:style>
  <w:style w:type="paragraph" w:customStyle="1" w:styleId="FR4">
    <w:name w:val="FR4"/>
    <w:qFormat/>
    <w:rsid w:val="00986055"/>
    <w:pPr>
      <w:snapToGrid w:val="0"/>
      <w:spacing w:after="0" w:line="240" w:lineRule="auto"/>
      <w:jc w:val="center"/>
    </w:pPr>
    <w:rPr>
      <w:rFonts w:ascii="Arial" w:eastAsia="Calibri" w:hAnsi="Arial" w:cs="Times New Roman"/>
      <w:b/>
      <w:sz w:val="12"/>
      <w:szCs w:val="20"/>
      <w:lang w:eastAsia="ru-RU"/>
    </w:rPr>
  </w:style>
  <w:style w:type="paragraph" w:customStyle="1" w:styleId="BodyText212">
    <w:name w:val="Body Text 212"/>
    <w:basedOn w:val="a8"/>
    <w:qFormat/>
    <w:rsid w:val="00986055"/>
    <w:pPr>
      <w:spacing w:before="0" w:beforeAutospacing="0" w:after="0" w:afterAutospacing="0" w:line="360" w:lineRule="auto"/>
      <w:jc w:val="both"/>
    </w:pPr>
    <w:rPr>
      <w:szCs w:val="20"/>
    </w:rPr>
  </w:style>
  <w:style w:type="paragraph" w:customStyle="1" w:styleId="bodytxt">
    <w:name w:val="bodytxt"/>
    <w:basedOn w:val="a8"/>
    <w:qFormat/>
    <w:rsid w:val="00986055"/>
    <w:rPr>
      <w:rFonts w:ascii="Tahoma" w:eastAsia="Times New Roman" w:hAnsi="Tahoma" w:cs="Tahoma"/>
      <w:color w:val="111111"/>
      <w:sz w:val="33"/>
      <w:szCs w:val="33"/>
    </w:rPr>
  </w:style>
  <w:style w:type="paragraph" w:customStyle="1" w:styleId="FR5">
    <w:name w:val="FR5"/>
    <w:qFormat/>
    <w:rsid w:val="00986055"/>
    <w:pPr>
      <w:snapToGrid w:val="0"/>
      <w:spacing w:after="0" w:line="240" w:lineRule="auto"/>
      <w:jc w:val="center"/>
    </w:pPr>
    <w:rPr>
      <w:rFonts w:ascii="Arial" w:eastAsia="Calibri" w:hAnsi="Arial" w:cs="Times New Roman"/>
      <w:b/>
      <w:sz w:val="16"/>
      <w:szCs w:val="20"/>
      <w:lang w:eastAsia="ru-RU"/>
    </w:rPr>
  </w:style>
  <w:style w:type="character" w:customStyle="1" w:styleId="400">
    <w:name w:val="Основной текст (40)"/>
    <w:link w:val="401"/>
    <w:qFormat/>
    <w:locked/>
    <w:rsid w:val="00986055"/>
    <w:rPr>
      <w:b/>
      <w:sz w:val="14"/>
      <w:shd w:val="clear" w:color="auto" w:fill="FFFFFF"/>
    </w:rPr>
  </w:style>
  <w:style w:type="paragraph" w:customStyle="1" w:styleId="401">
    <w:name w:val="Основной текст (40)1"/>
    <w:basedOn w:val="a8"/>
    <w:link w:val="400"/>
    <w:qFormat/>
    <w:rsid w:val="00986055"/>
    <w:pPr>
      <w:shd w:val="clear" w:color="auto" w:fill="FFFFFF"/>
      <w:spacing w:before="0" w:beforeAutospacing="0" w:after="0" w:afterAutospacing="0" w:line="163" w:lineRule="exact"/>
      <w:jc w:val="both"/>
    </w:pPr>
    <w:rPr>
      <w:rFonts w:asciiTheme="minorHAnsi" w:eastAsiaTheme="minorHAnsi" w:hAnsiTheme="minorHAnsi" w:cstheme="minorBidi"/>
      <w:b/>
      <w:sz w:val="14"/>
      <w:szCs w:val="22"/>
      <w:lang w:eastAsia="en-US"/>
    </w:rPr>
  </w:style>
  <w:style w:type="character" w:customStyle="1" w:styleId="144">
    <w:name w:val="Основной текст (14)"/>
    <w:link w:val="1410"/>
    <w:qFormat/>
    <w:locked/>
    <w:rsid w:val="00986055"/>
    <w:rPr>
      <w:b/>
      <w:sz w:val="16"/>
      <w:shd w:val="clear" w:color="auto" w:fill="FFFFFF"/>
    </w:rPr>
  </w:style>
  <w:style w:type="paragraph" w:customStyle="1" w:styleId="1410">
    <w:name w:val="Основной текст (14)1"/>
    <w:basedOn w:val="a8"/>
    <w:link w:val="144"/>
    <w:qFormat/>
    <w:rsid w:val="00986055"/>
    <w:pPr>
      <w:shd w:val="clear" w:color="auto" w:fill="FFFFFF"/>
      <w:spacing w:before="0" w:beforeAutospacing="0" w:after="0" w:afterAutospacing="0" w:line="240" w:lineRule="atLeast"/>
    </w:pPr>
    <w:rPr>
      <w:rFonts w:asciiTheme="minorHAnsi" w:eastAsiaTheme="minorHAnsi" w:hAnsiTheme="minorHAnsi" w:cstheme="minorBidi"/>
      <w:b/>
      <w:sz w:val="16"/>
      <w:szCs w:val="22"/>
      <w:lang w:eastAsia="en-US"/>
    </w:rPr>
  </w:style>
  <w:style w:type="paragraph" w:customStyle="1" w:styleId="afffff7">
    <w:name w:val="Маркир"/>
    <w:basedOn w:val="a8"/>
    <w:qFormat/>
    <w:rsid w:val="00986055"/>
    <w:pPr>
      <w:tabs>
        <w:tab w:val="left" w:pos="369"/>
        <w:tab w:val="left" w:pos="3330"/>
      </w:tabs>
      <w:spacing w:before="0" w:beforeAutospacing="0" w:after="40" w:afterAutospacing="0"/>
      <w:ind w:left="697" w:hanging="357"/>
      <w:jc w:val="both"/>
    </w:pPr>
    <w:rPr>
      <w:sz w:val="20"/>
      <w:szCs w:val="20"/>
    </w:rPr>
  </w:style>
  <w:style w:type="character" w:customStyle="1" w:styleId="3f">
    <w:name w:val="Основной текст (3)"/>
    <w:link w:val="313"/>
    <w:locked/>
    <w:rsid w:val="00986055"/>
    <w:rPr>
      <w:rFonts w:ascii="Garamond" w:hAnsi="Garamond"/>
      <w:sz w:val="24"/>
      <w:shd w:val="clear" w:color="auto" w:fill="FFFFFF"/>
    </w:rPr>
  </w:style>
  <w:style w:type="paragraph" w:customStyle="1" w:styleId="313">
    <w:name w:val="Основной текст (3)1"/>
    <w:basedOn w:val="a8"/>
    <w:link w:val="3f"/>
    <w:qFormat/>
    <w:rsid w:val="00986055"/>
    <w:pPr>
      <w:shd w:val="clear" w:color="auto" w:fill="FFFFFF"/>
      <w:spacing w:before="300" w:beforeAutospacing="0" w:after="180" w:afterAutospacing="0" w:line="240" w:lineRule="atLeast"/>
    </w:pPr>
    <w:rPr>
      <w:rFonts w:ascii="Garamond" w:eastAsiaTheme="minorHAnsi" w:hAnsi="Garamond" w:cstheme="minorBidi"/>
      <w:szCs w:val="22"/>
      <w:lang w:eastAsia="en-US"/>
    </w:rPr>
  </w:style>
  <w:style w:type="character" w:customStyle="1" w:styleId="4c">
    <w:name w:val="Основной текст (4)"/>
    <w:link w:val="410"/>
    <w:qFormat/>
    <w:locked/>
    <w:rsid w:val="00986055"/>
    <w:rPr>
      <w:rFonts w:ascii="Garamond" w:hAnsi="Garamond"/>
      <w:sz w:val="24"/>
      <w:shd w:val="clear" w:color="auto" w:fill="FFFFFF"/>
    </w:rPr>
  </w:style>
  <w:style w:type="paragraph" w:customStyle="1" w:styleId="410">
    <w:name w:val="Основной текст (4)1"/>
    <w:basedOn w:val="a8"/>
    <w:link w:val="4c"/>
    <w:qFormat/>
    <w:rsid w:val="00986055"/>
    <w:pPr>
      <w:shd w:val="clear" w:color="auto" w:fill="FFFFFF"/>
      <w:spacing w:before="180" w:beforeAutospacing="0" w:after="60" w:afterAutospacing="0" w:line="242" w:lineRule="exact"/>
      <w:ind w:hanging="320"/>
    </w:pPr>
    <w:rPr>
      <w:rFonts w:ascii="Garamond" w:eastAsiaTheme="minorHAnsi" w:hAnsi="Garamond" w:cstheme="minorBidi"/>
      <w:szCs w:val="22"/>
      <w:lang w:eastAsia="en-US"/>
    </w:rPr>
  </w:style>
  <w:style w:type="character" w:customStyle="1" w:styleId="2f8">
    <w:name w:val="Подпись к картинке (2)"/>
    <w:link w:val="214"/>
    <w:qFormat/>
    <w:locked/>
    <w:rsid w:val="00986055"/>
    <w:rPr>
      <w:rFonts w:ascii="Garamond" w:hAnsi="Garamond"/>
      <w:sz w:val="24"/>
      <w:shd w:val="clear" w:color="auto" w:fill="FFFFFF"/>
    </w:rPr>
  </w:style>
  <w:style w:type="paragraph" w:customStyle="1" w:styleId="214">
    <w:name w:val="Подпись к картинке (2)1"/>
    <w:basedOn w:val="a8"/>
    <w:link w:val="2f8"/>
    <w:qFormat/>
    <w:rsid w:val="00986055"/>
    <w:pPr>
      <w:shd w:val="clear" w:color="auto" w:fill="FFFFFF"/>
      <w:spacing w:before="0" w:beforeAutospacing="0" w:after="0" w:afterAutospacing="0" w:line="226" w:lineRule="exact"/>
      <w:ind w:hanging="560"/>
    </w:pPr>
    <w:rPr>
      <w:rFonts w:ascii="Garamond" w:eastAsiaTheme="minorHAnsi" w:hAnsi="Garamond" w:cstheme="minorBidi"/>
      <w:szCs w:val="22"/>
      <w:lang w:eastAsia="en-US"/>
    </w:rPr>
  </w:style>
  <w:style w:type="character" w:customStyle="1" w:styleId="260">
    <w:name w:val="Основной текст (26)"/>
    <w:link w:val="261"/>
    <w:qFormat/>
    <w:locked/>
    <w:rsid w:val="00986055"/>
    <w:rPr>
      <w:rFonts w:ascii="Garamond" w:hAnsi="Garamond"/>
      <w:b/>
      <w:sz w:val="18"/>
      <w:shd w:val="clear" w:color="auto" w:fill="FFFFFF"/>
    </w:rPr>
  </w:style>
  <w:style w:type="paragraph" w:customStyle="1" w:styleId="261">
    <w:name w:val="Основной текст (26)1"/>
    <w:basedOn w:val="a8"/>
    <w:link w:val="260"/>
    <w:qFormat/>
    <w:rsid w:val="00986055"/>
    <w:pPr>
      <w:shd w:val="clear" w:color="auto" w:fill="FFFFFF"/>
      <w:spacing w:before="0" w:beforeAutospacing="0" w:after="0" w:afterAutospacing="0" w:line="240" w:lineRule="atLeast"/>
    </w:pPr>
    <w:rPr>
      <w:rFonts w:ascii="Garamond" w:eastAsiaTheme="minorHAnsi" w:hAnsi="Garamond" w:cstheme="minorBidi"/>
      <w:b/>
      <w:sz w:val="18"/>
      <w:szCs w:val="22"/>
      <w:lang w:eastAsia="en-US"/>
    </w:rPr>
  </w:style>
  <w:style w:type="character" w:customStyle="1" w:styleId="530">
    <w:name w:val="Основной текст (53)"/>
    <w:link w:val="531"/>
    <w:qFormat/>
    <w:locked/>
    <w:rsid w:val="00986055"/>
    <w:rPr>
      <w:rFonts w:ascii="Century Schoolbook" w:hAnsi="Century Schoolbook"/>
      <w:shd w:val="clear" w:color="auto" w:fill="FFFFFF"/>
    </w:rPr>
  </w:style>
  <w:style w:type="paragraph" w:customStyle="1" w:styleId="531">
    <w:name w:val="Основной текст (53)1"/>
    <w:basedOn w:val="a8"/>
    <w:link w:val="530"/>
    <w:qFormat/>
    <w:rsid w:val="00986055"/>
    <w:pPr>
      <w:shd w:val="clear" w:color="auto" w:fill="FFFFFF"/>
      <w:spacing w:before="0" w:beforeAutospacing="0" w:after="0" w:afterAutospacing="0" w:line="235" w:lineRule="exact"/>
      <w:jc w:val="both"/>
    </w:pPr>
    <w:rPr>
      <w:rFonts w:ascii="Century Schoolbook" w:eastAsiaTheme="minorHAnsi" w:hAnsi="Century Schoolbook" w:cstheme="minorBidi"/>
      <w:sz w:val="22"/>
      <w:szCs w:val="22"/>
      <w:lang w:eastAsia="en-US"/>
    </w:rPr>
  </w:style>
  <w:style w:type="character" w:customStyle="1" w:styleId="73">
    <w:name w:val="Основной текст (7)"/>
    <w:link w:val="710"/>
    <w:qFormat/>
    <w:locked/>
    <w:rsid w:val="00986055"/>
    <w:rPr>
      <w:rFonts w:ascii="Century Schoolbook" w:hAnsi="Century Schoolbook"/>
      <w:sz w:val="26"/>
      <w:shd w:val="clear" w:color="auto" w:fill="FFFFFF"/>
    </w:rPr>
  </w:style>
  <w:style w:type="paragraph" w:customStyle="1" w:styleId="710">
    <w:name w:val="Основной текст (7)1"/>
    <w:basedOn w:val="a8"/>
    <w:link w:val="73"/>
    <w:qFormat/>
    <w:rsid w:val="00986055"/>
    <w:pPr>
      <w:shd w:val="clear" w:color="auto" w:fill="FFFFFF"/>
      <w:spacing w:before="0" w:beforeAutospacing="0" w:after="180" w:afterAutospacing="0" w:line="240" w:lineRule="atLeast"/>
    </w:pPr>
    <w:rPr>
      <w:rFonts w:ascii="Century Schoolbook" w:eastAsiaTheme="minorHAnsi" w:hAnsi="Century Schoolbook" w:cstheme="minorBidi"/>
      <w:sz w:val="26"/>
      <w:szCs w:val="22"/>
      <w:lang w:eastAsia="en-US"/>
    </w:rPr>
  </w:style>
  <w:style w:type="character" w:customStyle="1" w:styleId="810">
    <w:name w:val="Основной текст (81)"/>
    <w:link w:val="811"/>
    <w:qFormat/>
    <w:locked/>
    <w:rsid w:val="00986055"/>
    <w:rPr>
      <w:rFonts w:ascii="Trebuchet MS" w:hAnsi="Trebuchet MS"/>
      <w:b/>
      <w:sz w:val="14"/>
      <w:shd w:val="clear" w:color="auto" w:fill="FFFFFF"/>
    </w:rPr>
  </w:style>
  <w:style w:type="paragraph" w:customStyle="1" w:styleId="811">
    <w:name w:val="Основной текст (81)1"/>
    <w:basedOn w:val="a8"/>
    <w:link w:val="810"/>
    <w:qFormat/>
    <w:rsid w:val="00986055"/>
    <w:pPr>
      <w:shd w:val="clear" w:color="auto" w:fill="FFFFFF"/>
      <w:spacing w:before="0" w:beforeAutospacing="0" w:after="0" w:afterAutospacing="0" w:line="192" w:lineRule="exact"/>
      <w:ind w:firstLine="280"/>
    </w:pPr>
    <w:rPr>
      <w:rFonts w:ascii="Trebuchet MS" w:eastAsiaTheme="minorHAnsi" w:hAnsi="Trebuchet MS" w:cstheme="minorBidi"/>
      <w:b/>
      <w:sz w:val="14"/>
      <w:szCs w:val="22"/>
      <w:lang w:eastAsia="en-US"/>
    </w:rPr>
  </w:style>
  <w:style w:type="character" w:customStyle="1" w:styleId="74">
    <w:name w:val="Основной текст (74)"/>
    <w:link w:val="741"/>
    <w:qFormat/>
    <w:locked/>
    <w:rsid w:val="00986055"/>
    <w:rPr>
      <w:sz w:val="10"/>
      <w:shd w:val="clear" w:color="auto" w:fill="FFFFFF"/>
      <w:lang w:val="ru-RU" w:eastAsia="ru-RU"/>
    </w:rPr>
  </w:style>
  <w:style w:type="paragraph" w:customStyle="1" w:styleId="741">
    <w:name w:val="Основной текст (74)1"/>
    <w:basedOn w:val="a8"/>
    <w:link w:val="74"/>
    <w:qFormat/>
    <w:rsid w:val="00986055"/>
    <w:pPr>
      <w:shd w:val="clear" w:color="auto" w:fill="FFFFFF"/>
      <w:spacing w:before="0" w:beforeAutospacing="0" w:after="0" w:afterAutospacing="0" w:line="240" w:lineRule="atLeast"/>
    </w:pPr>
    <w:rPr>
      <w:rFonts w:asciiTheme="minorHAnsi" w:eastAsiaTheme="minorHAnsi" w:hAnsiTheme="minorHAnsi" w:cstheme="minorBidi"/>
      <w:sz w:val="10"/>
      <w:szCs w:val="22"/>
    </w:rPr>
  </w:style>
  <w:style w:type="character" w:customStyle="1" w:styleId="270">
    <w:name w:val="Основной текст (27)"/>
    <w:link w:val="271"/>
    <w:qFormat/>
    <w:locked/>
    <w:rsid w:val="00986055"/>
    <w:rPr>
      <w:rFonts w:ascii="Garamond" w:hAnsi="Garamond"/>
      <w:sz w:val="10"/>
      <w:shd w:val="clear" w:color="auto" w:fill="FFFFFF"/>
      <w:lang w:val="ru-RU" w:eastAsia="ru-RU"/>
    </w:rPr>
  </w:style>
  <w:style w:type="paragraph" w:customStyle="1" w:styleId="271">
    <w:name w:val="Основной текст (27)1"/>
    <w:basedOn w:val="a8"/>
    <w:link w:val="270"/>
    <w:qFormat/>
    <w:rsid w:val="00986055"/>
    <w:pPr>
      <w:shd w:val="clear" w:color="auto" w:fill="FFFFFF"/>
      <w:spacing w:before="0" w:beforeAutospacing="0" w:after="0" w:afterAutospacing="0" w:line="240" w:lineRule="atLeast"/>
    </w:pPr>
    <w:rPr>
      <w:rFonts w:ascii="Garamond" w:eastAsiaTheme="minorHAnsi" w:hAnsi="Garamond" w:cstheme="minorBidi"/>
      <w:sz w:val="10"/>
      <w:szCs w:val="22"/>
    </w:rPr>
  </w:style>
  <w:style w:type="paragraph" w:customStyle="1" w:styleId="2f9">
    <w:name w:val="обычный2"/>
    <w:basedOn w:val="a8"/>
    <w:qFormat/>
    <w:rsid w:val="00986055"/>
    <w:pPr>
      <w:autoSpaceDE w:val="0"/>
      <w:autoSpaceDN w:val="0"/>
      <w:adjustRightInd w:val="0"/>
      <w:spacing w:before="0" w:beforeAutospacing="0" w:after="0" w:afterAutospacing="0" w:line="480" w:lineRule="atLeast"/>
      <w:ind w:firstLine="720"/>
      <w:jc w:val="both"/>
    </w:pPr>
    <w:rPr>
      <w:rFonts w:ascii="Verdana" w:hAnsi="Verdana" w:cs="Verdana"/>
    </w:rPr>
  </w:style>
  <w:style w:type="paragraph" w:customStyle="1" w:styleId="1ff5">
    <w:name w:val="обычный1"/>
    <w:basedOn w:val="a8"/>
    <w:qFormat/>
    <w:rsid w:val="00986055"/>
    <w:pPr>
      <w:spacing w:before="0" w:beforeAutospacing="0" w:after="0" w:afterAutospacing="0"/>
      <w:ind w:firstLine="720"/>
      <w:jc w:val="both"/>
    </w:pPr>
    <w:rPr>
      <w:szCs w:val="20"/>
    </w:rPr>
  </w:style>
  <w:style w:type="paragraph" w:customStyle="1" w:styleId="ConsNonformat">
    <w:name w:val="ConsNonformat"/>
    <w:qFormat/>
    <w:rsid w:val="00986055"/>
    <w:pPr>
      <w:snapToGrid w:val="0"/>
      <w:spacing w:after="0" w:line="240" w:lineRule="auto"/>
      <w:ind w:right="19772"/>
    </w:pPr>
    <w:rPr>
      <w:rFonts w:ascii="Courier New" w:eastAsia="Calibri" w:hAnsi="Courier New" w:cs="Times New Roman"/>
      <w:sz w:val="20"/>
      <w:szCs w:val="20"/>
      <w:lang w:eastAsia="ru-RU"/>
    </w:rPr>
  </w:style>
  <w:style w:type="paragraph" w:customStyle="1" w:styleId="2fa">
    <w:name w:val="заголовок 2"/>
    <w:basedOn w:val="a8"/>
    <w:qFormat/>
    <w:rsid w:val="00986055"/>
    <w:pPr>
      <w:keepNext/>
      <w:tabs>
        <w:tab w:val="right" w:pos="567"/>
        <w:tab w:val="left" w:pos="680"/>
        <w:tab w:val="left" w:pos="1106"/>
        <w:tab w:val="left" w:pos="1729"/>
        <w:tab w:val="right" w:leader="dot" w:pos="7002"/>
      </w:tabs>
      <w:overflowPunct w:val="0"/>
      <w:autoSpaceDE w:val="0"/>
      <w:autoSpaceDN w:val="0"/>
      <w:adjustRightInd w:val="0"/>
      <w:spacing w:before="0" w:beforeAutospacing="0" w:after="0" w:afterAutospacing="0"/>
      <w:ind w:firstLine="851"/>
    </w:pPr>
    <w:rPr>
      <w:sz w:val="20"/>
      <w:szCs w:val="20"/>
    </w:rPr>
  </w:style>
  <w:style w:type="paragraph" w:customStyle="1" w:styleId="300">
    <w:name w:val="Стиль Заголовок 3 + Перед:  0 пт После:  0 пт"/>
    <w:basedOn w:val="34"/>
    <w:qFormat/>
    <w:rsid w:val="00986055"/>
    <w:pPr>
      <w:tabs>
        <w:tab w:val="clear" w:pos="926"/>
      </w:tabs>
      <w:spacing w:after="240" w:line="360" w:lineRule="auto"/>
      <w:ind w:left="0" w:firstLine="0"/>
      <w:jc w:val="center"/>
    </w:pPr>
    <w:rPr>
      <w:rFonts w:ascii="Times New Roman" w:hAnsi="Times New Roman"/>
      <w:sz w:val="24"/>
      <w:lang w:val="en-US" w:eastAsia="en-US"/>
    </w:rPr>
  </w:style>
  <w:style w:type="paragraph" w:customStyle="1" w:styleId="2fb">
    <w:name w:val="Стиль Заголовок 2 + полужирный"/>
    <w:basedOn w:val="26"/>
    <w:qFormat/>
    <w:rsid w:val="00986055"/>
    <w:pPr>
      <w:snapToGrid w:val="0"/>
    </w:pPr>
    <w:rPr>
      <w:kern w:val="0"/>
      <w:sz w:val="24"/>
    </w:rPr>
  </w:style>
  <w:style w:type="paragraph" w:customStyle="1" w:styleId="1ff6">
    <w:name w:val="1 уровень"/>
    <w:basedOn w:val="a8"/>
    <w:qFormat/>
    <w:rsid w:val="00986055"/>
    <w:pPr>
      <w:keepNext/>
      <w:spacing w:before="520" w:beforeAutospacing="0" w:after="260" w:afterAutospacing="0"/>
      <w:jc w:val="center"/>
      <w:outlineLvl w:val="0"/>
    </w:pPr>
    <w:rPr>
      <w:b/>
    </w:rPr>
  </w:style>
  <w:style w:type="paragraph" w:customStyle="1" w:styleId="Heading">
    <w:name w:val="Heading"/>
    <w:qFormat/>
    <w:rsid w:val="00986055"/>
    <w:pPr>
      <w:widowControl w:val="0"/>
      <w:autoSpaceDE w:val="0"/>
      <w:autoSpaceDN w:val="0"/>
      <w:adjustRightInd w:val="0"/>
      <w:spacing w:after="0" w:line="240" w:lineRule="auto"/>
    </w:pPr>
    <w:rPr>
      <w:rFonts w:ascii="Arial" w:eastAsia="Calibri" w:hAnsi="Arial" w:cs="Arial"/>
      <w:b/>
      <w:bCs/>
      <w:lang w:eastAsia="ru-RU"/>
    </w:rPr>
  </w:style>
  <w:style w:type="paragraph" w:customStyle="1" w:styleId="1ff7">
    <w:name w:val="Указатель1"/>
    <w:basedOn w:val="a8"/>
    <w:qFormat/>
    <w:rsid w:val="00986055"/>
    <w:pPr>
      <w:suppressLineNumbers/>
      <w:suppressAutoHyphens/>
      <w:spacing w:before="0" w:beforeAutospacing="0" w:after="0" w:afterAutospacing="0"/>
    </w:pPr>
    <w:rPr>
      <w:rFonts w:cs="Mangal"/>
      <w:lang w:eastAsia="zh-CN"/>
    </w:rPr>
  </w:style>
  <w:style w:type="paragraph" w:customStyle="1" w:styleId="afffff8">
    <w:name w:val="Содержимое таблицы"/>
    <w:basedOn w:val="a8"/>
    <w:qFormat/>
    <w:rsid w:val="00986055"/>
    <w:pPr>
      <w:suppressLineNumbers/>
      <w:suppressAutoHyphens/>
      <w:spacing w:before="0" w:beforeAutospacing="0" w:after="0" w:afterAutospacing="0"/>
    </w:pPr>
    <w:rPr>
      <w:lang w:eastAsia="zh-CN"/>
    </w:rPr>
  </w:style>
  <w:style w:type="paragraph" w:customStyle="1" w:styleId="afffff9">
    <w:name w:val="Заголовок таблицы"/>
    <w:basedOn w:val="afffff8"/>
    <w:qFormat/>
    <w:rsid w:val="00986055"/>
    <w:pPr>
      <w:jc w:val="center"/>
    </w:pPr>
    <w:rPr>
      <w:b/>
      <w:bCs/>
    </w:rPr>
  </w:style>
  <w:style w:type="paragraph" w:customStyle="1" w:styleId="1ff8">
    <w:name w:val="Стиль Заголовок 1 + не полужирный По левому краю Междустр.интерва..."/>
    <w:basedOn w:val="1c"/>
    <w:qFormat/>
    <w:rsid w:val="00986055"/>
    <w:pPr>
      <w:keepNext/>
      <w:widowControl w:val="0"/>
      <w:spacing w:before="240" w:beforeAutospacing="0" w:after="60" w:afterAutospacing="0"/>
      <w:ind w:left="0"/>
    </w:pPr>
    <w:rPr>
      <w:b/>
      <w:kern w:val="32"/>
      <w:lang w:eastAsia="en-US"/>
    </w:rPr>
  </w:style>
  <w:style w:type="paragraph" w:customStyle="1" w:styleId="2fc">
    <w:name w:val="Стиль Заголовок 2 + не полужирный По левому краю"/>
    <w:basedOn w:val="26"/>
    <w:qFormat/>
    <w:rsid w:val="00986055"/>
    <w:pPr>
      <w:keepNext w:val="0"/>
      <w:widowControl w:val="0"/>
    </w:pPr>
    <w:rPr>
      <w:bCs/>
      <w:sz w:val="24"/>
      <w:lang w:eastAsia="en-US"/>
    </w:rPr>
  </w:style>
  <w:style w:type="paragraph" w:customStyle="1" w:styleId="215">
    <w:name w:val="Стиль Заголовок 2 + не полужирный По левому краю1"/>
    <w:basedOn w:val="26"/>
    <w:qFormat/>
    <w:rsid w:val="00986055"/>
    <w:pPr>
      <w:keepNext w:val="0"/>
      <w:widowControl w:val="0"/>
    </w:pPr>
    <w:rPr>
      <w:bCs/>
      <w:sz w:val="24"/>
      <w:lang w:eastAsia="en-US"/>
    </w:rPr>
  </w:style>
  <w:style w:type="paragraph" w:customStyle="1" w:styleId="1ff9">
    <w:name w:val="маркирован_1"/>
    <w:basedOn w:val="a8"/>
    <w:qFormat/>
    <w:rsid w:val="00986055"/>
    <w:pPr>
      <w:widowControl w:val="0"/>
      <w:adjustRightInd w:val="0"/>
      <w:spacing w:before="0" w:beforeAutospacing="0" w:after="0" w:afterAutospacing="0" w:line="360" w:lineRule="auto"/>
      <w:jc w:val="both"/>
    </w:pPr>
    <w:rPr>
      <w:sz w:val="28"/>
      <w:szCs w:val="28"/>
    </w:rPr>
  </w:style>
  <w:style w:type="paragraph" w:customStyle="1" w:styleId="1ffa">
    <w:name w:val="Нумерован_1"/>
    <w:basedOn w:val="a8"/>
    <w:qFormat/>
    <w:rsid w:val="00986055"/>
    <w:pPr>
      <w:widowControl w:val="0"/>
      <w:tabs>
        <w:tab w:val="left" w:pos="360"/>
      </w:tabs>
      <w:adjustRightInd w:val="0"/>
      <w:spacing w:before="0" w:beforeAutospacing="0" w:after="0" w:afterAutospacing="0" w:line="360" w:lineRule="auto"/>
      <w:ind w:left="360" w:hanging="360"/>
      <w:jc w:val="both"/>
    </w:pPr>
    <w:rPr>
      <w:sz w:val="28"/>
      <w:szCs w:val="28"/>
    </w:rPr>
  </w:style>
  <w:style w:type="paragraph" w:customStyle="1" w:styleId="1ffb">
    <w:name w:val="марк_1"/>
    <w:basedOn w:val="a8"/>
    <w:qFormat/>
    <w:rsid w:val="00986055"/>
    <w:pPr>
      <w:widowControl w:val="0"/>
      <w:tabs>
        <w:tab w:val="left" w:pos="1440"/>
      </w:tabs>
      <w:adjustRightInd w:val="0"/>
      <w:spacing w:before="0" w:beforeAutospacing="0" w:after="0" w:afterAutospacing="0" w:line="360" w:lineRule="auto"/>
      <w:ind w:left="1440" w:hanging="360"/>
      <w:jc w:val="both"/>
    </w:pPr>
    <w:rPr>
      <w:sz w:val="28"/>
      <w:szCs w:val="28"/>
    </w:rPr>
  </w:style>
  <w:style w:type="paragraph" w:customStyle="1" w:styleId="afffffa">
    <w:name w:val="Заг_глав"/>
    <w:basedOn w:val="34"/>
    <w:qFormat/>
    <w:rsid w:val="00986055"/>
    <w:pPr>
      <w:widowControl w:val="0"/>
      <w:tabs>
        <w:tab w:val="clear" w:pos="926"/>
      </w:tabs>
      <w:adjustRightInd w:val="0"/>
      <w:spacing w:before="120" w:after="360" w:line="360" w:lineRule="atLeast"/>
      <w:ind w:left="0" w:firstLine="397"/>
      <w:contextualSpacing/>
      <w:jc w:val="center"/>
      <w:outlineLvl w:val="9"/>
    </w:pPr>
    <w:rPr>
      <w:rFonts w:ascii="Times New Roman" w:hAnsi="Times New Roman"/>
      <w:caps/>
      <w:sz w:val="32"/>
      <w:szCs w:val="28"/>
      <w:lang w:eastAsia="en-US"/>
    </w:rPr>
  </w:style>
  <w:style w:type="paragraph" w:customStyle="1" w:styleId="a2">
    <w:name w:val="заг_пар"/>
    <w:basedOn w:val="34"/>
    <w:qFormat/>
    <w:rsid w:val="00986055"/>
    <w:pPr>
      <w:widowControl w:val="0"/>
      <w:numPr>
        <w:numId w:val="7"/>
      </w:numPr>
      <w:tabs>
        <w:tab w:val="left" w:pos="643"/>
        <w:tab w:val="left" w:pos="926"/>
        <w:tab w:val="left" w:pos="1440"/>
      </w:tabs>
      <w:adjustRightInd w:val="0"/>
      <w:spacing w:after="240" w:line="360" w:lineRule="auto"/>
      <w:ind w:left="0" w:firstLine="720"/>
      <w:jc w:val="center"/>
    </w:pPr>
    <w:rPr>
      <w:rFonts w:ascii="Times New Roman" w:hAnsi="Times New Roman"/>
      <w:b w:val="0"/>
      <w:caps/>
      <w:sz w:val="32"/>
      <w:szCs w:val="32"/>
    </w:rPr>
  </w:style>
  <w:style w:type="paragraph" w:customStyle="1" w:styleId="15">
    <w:name w:val="заголовок 1"/>
    <w:basedOn w:val="a2"/>
    <w:qFormat/>
    <w:rsid w:val="00986055"/>
    <w:pPr>
      <w:numPr>
        <w:numId w:val="8"/>
      </w:numPr>
      <w:tabs>
        <w:tab w:val="clear" w:pos="1440"/>
        <w:tab w:val="left" w:pos="1492"/>
      </w:tabs>
      <w:ind w:left="360"/>
    </w:pPr>
    <w:rPr>
      <w:sz w:val="28"/>
      <w:szCs w:val="28"/>
    </w:rPr>
  </w:style>
  <w:style w:type="paragraph" w:customStyle="1" w:styleId="afffffb">
    <w:name w:val="огл_гл"/>
    <w:basedOn w:val="a8"/>
    <w:qFormat/>
    <w:rsid w:val="00986055"/>
    <w:pPr>
      <w:widowControl w:val="0"/>
      <w:adjustRightInd w:val="0"/>
      <w:spacing w:before="0" w:beforeAutospacing="0" w:after="0" w:afterAutospacing="0" w:line="360" w:lineRule="auto"/>
      <w:ind w:left="794" w:hanging="794"/>
      <w:jc w:val="both"/>
    </w:pPr>
    <w:rPr>
      <w:bCs/>
      <w:sz w:val="28"/>
      <w:szCs w:val="28"/>
    </w:rPr>
  </w:style>
  <w:style w:type="paragraph" w:customStyle="1" w:styleId="afffffc">
    <w:name w:val="параг_огл"/>
    <w:basedOn w:val="a8"/>
    <w:qFormat/>
    <w:rsid w:val="00986055"/>
    <w:pPr>
      <w:widowControl w:val="0"/>
      <w:adjustRightInd w:val="0"/>
      <w:spacing w:before="0" w:beforeAutospacing="0" w:after="0" w:afterAutospacing="0" w:line="360" w:lineRule="auto"/>
      <w:ind w:left="567"/>
    </w:pPr>
    <w:rPr>
      <w:sz w:val="28"/>
      <w:szCs w:val="28"/>
    </w:rPr>
  </w:style>
  <w:style w:type="paragraph" w:customStyle="1" w:styleId="afffffd">
    <w:name w:val="Стиль параг_огл + По левому краю"/>
    <w:basedOn w:val="afffffc"/>
    <w:qFormat/>
    <w:rsid w:val="00986055"/>
    <w:pPr>
      <w:ind w:left="794"/>
    </w:pPr>
    <w:rPr>
      <w:szCs w:val="20"/>
    </w:rPr>
  </w:style>
  <w:style w:type="paragraph" w:customStyle="1" w:styleId="afffffe">
    <w:name w:val="Наш стиль"/>
    <w:basedOn w:val="a8"/>
    <w:qFormat/>
    <w:rsid w:val="00986055"/>
    <w:pPr>
      <w:spacing w:before="0" w:beforeAutospacing="0" w:after="0" w:afterAutospacing="0" w:line="360" w:lineRule="auto"/>
      <w:ind w:firstLine="720"/>
    </w:pPr>
    <w:rPr>
      <w:szCs w:val="20"/>
    </w:rPr>
  </w:style>
  <w:style w:type="paragraph" w:customStyle="1" w:styleId="affffff">
    <w:name w:val="Êðàòêèé îáðàòíûé àäðåñ"/>
    <w:basedOn w:val="a8"/>
    <w:qFormat/>
    <w:rsid w:val="00986055"/>
    <w:pPr>
      <w:spacing w:before="0" w:beforeAutospacing="0" w:after="0" w:afterAutospacing="0"/>
    </w:pPr>
    <w:rPr>
      <w:rFonts w:ascii="MS Sans Serif" w:hAnsi="MS Sans Serif"/>
      <w:sz w:val="20"/>
      <w:szCs w:val="20"/>
      <w:lang w:val="en-US"/>
    </w:rPr>
  </w:style>
  <w:style w:type="character" w:customStyle="1" w:styleId="affffff0">
    <w:name w:val="Основной текст_"/>
    <w:link w:val="1ffc"/>
    <w:qFormat/>
    <w:locked/>
    <w:rsid w:val="00986055"/>
    <w:rPr>
      <w:rFonts w:ascii="Arial" w:hAnsi="Arial"/>
      <w:sz w:val="19"/>
      <w:shd w:val="clear" w:color="auto" w:fill="FFFFFF"/>
    </w:rPr>
  </w:style>
  <w:style w:type="paragraph" w:customStyle="1" w:styleId="1ffc">
    <w:name w:val="Основной текст1"/>
    <w:basedOn w:val="a8"/>
    <w:link w:val="affffff0"/>
    <w:qFormat/>
    <w:rsid w:val="00986055"/>
    <w:pPr>
      <w:shd w:val="clear" w:color="auto" w:fill="FFFFFF"/>
      <w:spacing w:before="180" w:beforeAutospacing="0" w:after="0" w:afterAutospacing="0" w:line="235" w:lineRule="exact"/>
      <w:jc w:val="both"/>
    </w:pPr>
    <w:rPr>
      <w:rFonts w:ascii="Arial" w:eastAsiaTheme="minorHAnsi" w:hAnsi="Arial" w:cstheme="minorBidi"/>
      <w:sz w:val="19"/>
      <w:szCs w:val="22"/>
      <w:lang w:eastAsia="en-US"/>
    </w:rPr>
  </w:style>
  <w:style w:type="paragraph" w:customStyle="1" w:styleId="2TimesNewRoman1200">
    <w:name w:val="Стиль Заголовок 2 + (латиница) Times New Roman 12 пт Перед:  0 пт..."/>
    <w:basedOn w:val="26"/>
    <w:qFormat/>
    <w:rsid w:val="00986055"/>
    <w:pPr>
      <w:tabs>
        <w:tab w:val="left" w:pos="792"/>
      </w:tabs>
    </w:pPr>
    <w:rPr>
      <w:rFonts w:ascii="Times New Roman" w:hAnsi="Times New Roman"/>
      <w:sz w:val="24"/>
    </w:rPr>
  </w:style>
  <w:style w:type="paragraph" w:customStyle="1" w:styleId="Style24">
    <w:name w:val="Style24"/>
    <w:basedOn w:val="a8"/>
    <w:qFormat/>
    <w:rsid w:val="00986055"/>
    <w:pPr>
      <w:widowControl w:val="0"/>
      <w:autoSpaceDE w:val="0"/>
      <w:autoSpaceDN w:val="0"/>
      <w:adjustRightInd w:val="0"/>
      <w:spacing w:before="0" w:beforeAutospacing="0" w:after="0" w:afterAutospacing="0" w:line="482" w:lineRule="exact"/>
      <w:ind w:firstLine="720"/>
      <w:jc w:val="both"/>
    </w:pPr>
  </w:style>
  <w:style w:type="paragraph" w:customStyle="1" w:styleId="Heading21">
    <w:name w:val="Heading 21"/>
    <w:basedOn w:val="a8"/>
    <w:next w:val="a8"/>
    <w:qFormat/>
    <w:rsid w:val="00986055"/>
    <w:pPr>
      <w:keepNext/>
      <w:widowControl w:val="0"/>
      <w:spacing w:before="0" w:beforeAutospacing="0" w:after="0" w:afterAutospacing="0"/>
      <w:jc w:val="center"/>
    </w:pPr>
    <w:rPr>
      <w:b/>
      <w:sz w:val="26"/>
      <w:szCs w:val="20"/>
    </w:rPr>
  </w:style>
  <w:style w:type="paragraph" w:customStyle="1" w:styleId="2fd">
    <w:name w:val="Обычный2"/>
    <w:basedOn w:val="a8"/>
    <w:qFormat/>
    <w:rsid w:val="00986055"/>
  </w:style>
  <w:style w:type="paragraph" w:customStyle="1" w:styleId="2TimesNewRoman0">
    <w:name w:val="Стиль заголовок 2 + Times New Roman полужирный Первая строка:  0..."/>
    <w:basedOn w:val="2fa"/>
    <w:qFormat/>
    <w:rsid w:val="00986055"/>
    <w:pPr>
      <w:widowControl w:val="0"/>
      <w:tabs>
        <w:tab w:val="clear" w:pos="567"/>
        <w:tab w:val="clear" w:pos="680"/>
        <w:tab w:val="clear" w:pos="1106"/>
        <w:tab w:val="clear" w:pos="1729"/>
        <w:tab w:val="clear" w:pos="7002"/>
      </w:tabs>
      <w:overflowPunct/>
      <w:spacing w:before="24" w:after="16" w:line="190" w:lineRule="atLeast"/>
      <w:ind w:firstLine="454"/>
      <w:jc w:val="center"/>
    </w:pPr>
    <w:rPr>
      <w:b/>
      <w:bCs/>
      <w:sz w:val="24"/>
      <w:szCs w:val="24"/>
    </w:rPr>
  </w:style>
  <w:style w:type="paragraph" w:customStyle="1" w:styleId="affffff1">
    <w:name w:val="Стиль По ширине"/>
    <w:basedOn w:val="a8"/>
    <w:qFormat/>
    <w:rsid w:val="00986055"/>
    <w:pPr>
      <w:spacing w:before="0" w:beforeAutospacing="0" w:after="0" w:afterAutospacing="0" w:line="312" w:lineRule="auto"/>
      <w:ind w:firstLine="454"/>
      <w:jc w:val="both"/>
    </w:pPr>
  </w:style>
  <w:style w:type="paragraph" w:customStyle="1" w:styleId="Style53">
    <w:name w:val="Style53"/>
    <w:basedOn w:val="a8"/>
    <w:qFormat/>
    <w:rsid w:val="00986055"/>
    <w:pPr>
      <w:widowControl w:val="0"/>
      <w:autoSpaceDE w:val="0"/>
      <w:autoSpaceDN w:val="0"/>
      <w:adjustRightInd w:val="0"/>
      <w:spacing w:before="0" w:beforeAutospacing="0" w:after="0" w:afterAutospacing="0" w:line="197" w:lineRule="exact"/>
      <w:ind w:firstLine="456"/>
      <w:jc w:val="both"/>
    </w:pPr>
    <w:rPr>
      <w:rFonts w:ascii="Palatino Linotype" w:hAnsi="Palatino Linotype"/>
    </w:rPr>
  </w:style>
  <w:style w:type="paragraph" w:customStyle="1" w:styleId="Style57">
    <w:name w:val="Style57"/>
    <w:basedOn w:val="a8"/>
    <w:qFormat/>
    <w:rsid w:val="00986055"/>
    <w:pPr>
      <w:widowControl w:val="0"/>
      <w:autoSpaceDE w:val="0"/>
      <w:autoSpaceDN w:val="0"/>
      <w:adjustRightInd w:val="0"/>
      <w:spacing w:before="0" w:beforeAutospacing="0" w:after="0" w:afterAutospacing="0" w:line="216" w:lineRule="exact"/>
      <w:jc w:val="both"/>
    </w:pPr>
    <w:rPr>
      <w:rFonts w:ascii="Palatino Linotype" w:hAnsi="Palatino Linotype"/>
    </w:rPr>
  </w:style>
  <w:style w:type="paragraph" w:customStyle="1" w:styleId="Style35">
    <w:name w:val="Style35"/>
    <w:basedOn w:val="a8"/>
    <w:qFormat/>
    <w:rsid w:val="00986055"/>
    <w:pPr>
      <w:widowControl w:val="0"/>
      <w:autoSpaceDE w:val="0"/>
      <w:autoSpaceDN w:val="0"/>
      <w:adjustRightInd w:val="0"/>
      <w:spacing w:before="0" w:beforeAutospacing="0" w:after="0" w:afterAutospacing="0" w:line="197" w:lineRule="exact"/>
      <w:ind w:firstLine="442"/>
      <w:jc w:val="both"/>
    </w:pPr>
    <w:rPr>
      <w:rFonts w:ascii="Palatino Linotype" w:hAnsi="Palatino Linotype"/>
    </w:rPr>
  </w:style>
  <w:style w:type="paragraph" w:customStyle="1" w:styleId="Style37">
    <w:name w:val="Style37"/>
    <w:basedOn w:val="a8"/>
    <w:qFormat/>
    <w:rsid w:val="00986055"/>
    <w:pPr>
      <w:widowControl w:val="0"/>
      <w:autoSpaceDE w:val="0"/>
      <w:autoSpaceDN w:val="0"/>
      <w:adjustRightInd w:val="0"/>
      <w:spacing w:before="0" w:beforeAutospacing="0" w:after="0" w:afterAutospacing="0" w:line="221" w:lineRule="exact"/>
      <w:ind w:firstLine="221"/>
      <w:jc w:val="both"/>
    </w:pPr>
    <w:rPr>
      <w:rFonts w:ascii="Palatino Linotype" w:hAnsi="Palatino Linotype"/>
    </w:rPr>
  </w:style>
  <w:style w:type="paragraph" w:customStyle="1" w:styleId="Style31">
    <w:name w:val="Style31"/>
    <w:basedOn w:val="a8"/>
    <w:qFormat/>
    <w:rsid w:val="00986055"/>
    <w:pPr>
      <w:widowControl w:val="0"/>
      <w:autoSpaceDE w:val="0"/>
      <w:autoSpaceDN w:val="0"/>
      <w:adjustRightInd w:val="0"/>
      <w:spacing w:before="0" w:beforeAutospacing="0" w:after="0" w:afterAutospacing="0"/>
    </w:pPr>
    <w:rPr>
      <w:rFonts w:ascii="Palatino Linotype" w:hAnsi="Palatino Linotype"/>
    </w:rPr>
  </w:style>
  <w:style w:type="paragraph" w:customStyle="1" w:styleId="2Arial12">
    <w:name w:val="Стиль Заголовок 2 + Arial полужирный курсив Перед:  12 пт После..."/>
    <w:basedOn w:val="26"/>
    <w:qFormat/>
    <w:rsid w:val="00986055"/>
    <w:pPr>
      <w:tabs>
        <w:tab w:val="left" w:pos="720"/>
      </w:tabs>
      <w:ind w:left="720" w:hanging="360"/>
      <w:jc w:val="both"/>
    </w:pPr>
    <w:rPr>
      <w:iCs/>
      <w:kern w:val="0"/>
      <w:sz w:val="24"/>
    </w:rPr>
  </w:style>
  <w:style w:type="paragraph" w:customStyle="1" w:styleId="2Arial0">
    <w:name w:val="Стиль Заголовок 2 + Arial полужирный Слева:  0 см Первая строка:..."/>
    <w:basedOn w:val="26"/>
    <w:qFormat/>
    <w:rsid w:val="00986055"/>
    <w:pPr>
      <w:tabs>
        <w:tab w:val="left" w:pos="720"/>
      </w:tabs>
      <w:ind w:left="720" w:hanging="360"/>
      <w:jc w:val="both"/>
    </w:pPr>
    <w:rPr>
      <w:kern w:val="0"/>
      <w:sz w:val="24"/>
    </w:rPr>
  </w:style>
  <w:style w:type="paragraph" w:customStyle="1" w:styleId="BlockText1">
    <w:name w:val="Block Text1"/>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character" w:customStyle="1" w:styleId="221">
    <w:name w:val="Основной текст (22)_"/>
    <w:link w:val="222"/>
    <w:qFormat/>
    <w:locked/>
    <w:rsid w:val="00986055"/>
    <w:rPr>
      <w:rFonts w:ascii="Century Schoolbook" w:hAnsi="Century Schoolbook"/>
      <w:sz w:val="21"/>
      <w:shd w:val="clear" w:color="auto" w:fill="FFFFFF"/>
    </w:rPr>
  </w:style>
  <w:style w:type="paragraph" w:customStyle="1" w:styleId="222">
    <w:name w:val="Основной текст (22)"/>
    <w:basedOn w:val="a8"/>
    <w:link w:val="221"/>
    <w:qFormat/>
    <w:rsid w:val="00986055"/>
    <w:pPr>
      <w:shd w:val="clear" w:color="auto" w:fill="FFFFFF"/>
      <w:spacing w:before="540" w:beforeAutospacing="0" w:after="120" w:afterAutospacing="0" w:line="238" w:lineRule="exact"/>
      <w:ind w:hanging="480"/>
      <w:jc w:val="both"/>
    </w:pPr>
    <w:rPr>
      <w:rFonts w:ascii="Century Schoolbook" w:eastAsiaTheme="minorHAnsi" w:hAnsi="Century Schoolbook" w:cstheme="minorBidi"/>
      <w:sz w:val="21"/>
      <w:szCs w:val="22"/>
      <w:lang w:eastAsia="en-US"/>
    </w:rPr>
  </w:style>
  <w:style w:type="paragraph" w:customStyle="1" w:styleId="340">
    <w:name w:val="Основной текст34"/>
    <w:basedOn w:val="a8"/>
    <w:qFormat/>
    <w:rsid w:val="00986055"/>
    <w:pPr>
      <w:shd w:val="clear" w:color="auto" w:fill="FFFFFF"/>
      <w:spacing w:before="480" w:beforeAutospacing="0" w:after="120" w:afterAutospacing="0" w:line="284" w:lineRule="exact"/>
      <w:ind w:hanging="1620"/>
      <w:jc w:val="both"/>
    </w:pPr>
    <w:rPr>
      <w:rFonts w:ascii="Arial" w:hAnsi="Arial" w:cs="Arial"/>
      <w:color w:val="000000"/>
      <w:sz w:val="19"/>
      <w:szCs w:val="19"/>
    </w:rPr>
  </w:style>
  <w:style w:type="character" w:customStyle="1" w:styleId="135">
    <w:name w:val="Основной текст (13)_"/>
    <w:link w:val="136"/>
    <w:qFormat/>
    <w:locked/>
    <w:rsid w:val="00986055"/>
    <w:rPr>
      <w:rFonts w:ascii="Century Schoolbook" w:hAnsi="Century Schoolbook"/>
      <w:sz w:val="18"/>
      <w:shd w:val="clear" w:color="auto" w:fill="FFFFFF"/>
    </w:rPr>
  </w:style>
  <w:style w:type="paragraph" w:customStyle="1" w:styleId="136">
    <w:name w:val="Основной текст (13)"/>
    <w:basedOn w:val="a8"/>
    <w:link w:val="135"/>
    <w:qFormat/>
    <w:rsid w:val="00986055"/>
    <w:pPr>
      <w:shd w:val="clear" w:color="auto" w:fill="FFFFFF"/>
      <w:spacing w:before="480" w:beforeAutospacing="0" w:after="300" w:afterAutospacing="0" w:line="240" w:lineRule="atLeast"/>
      <w:ind w:hanging="420"/>
    </w:pPr>
    <w:rPr>
      <w:rFonts w:ascii="Century Schoolbook" w:eastAsiaTheme="minorHAnsi" w:hAnsi="Century Schoolbook" w:cstheme="minorBidi"/>
      <w:sz w:val="18"/>
      <w:szCs w:val="22"/>
      <w:lang w:eastAsia="en-US"/>
    </w:rPr>
  </w:style>
  <w:style w:type="character" w:customStyle="1" w:styleId="93">
    <w:name w:val="Основной текст (9)_"/>
    <w:link w:val="94"/>
    <w:qFormat/>
    <w:locked/>
    <w:rsid w:val="00986055"/>
    <w:rPr>
      <w:rFonts w:ascii="Century Schoolbook" w:hAnsi="Century Schoolbook"/>
      <w:sz w:val="18"/>
      <w:shd w:val="clear" w:color="auto" w:fill="FFFFFF"/>
    </w:rPr>
  </w:style>
  <w:style w:type="paragraph" w:customStyle="1" w:styleId="94">
    <w:name w:val="Основной текст (9)"/>
    <w:basedOn w:val="a8"/>
    <w:link w:val="93"/>
    <w:qFormat/>
    <w:rsid w:val="00986055"/>
    <w:pPr>
      <w:shd w:val="clear" w:color="auto" w:fill="FFFFFF"/>
      <w:spacing w:before="120" w:beforeAutospacing="0" w:after="240" w:afterAutospacing="0" w:line="240" w:lineRule="atLeast"/>
    </w:pPr>
    <w:rPr>
      <w:rFonts w:ascii="Century Schoolbook" w:eastAsiaTheme="minorHAnsi" w:hAnsi="Century Schoolbook" w:cstheme="minorBidi"/>
      <w:sz w:val="18"/>
      <w:szCs w:val="22"/>
      <w:lang w:eastAsia="en-US"/>
    </w:rPr>
  </w:style>
  <w:style w:type="paragraph" w:customStyle="1" w:styleId="2Arial1">
    <w:name w:val="Заголовок 2  Arial"/>
    <w:aliases w:val="Перед:  12 пт,После:  6 пт,Меж..."/>
    <w:basedOn w:val="26"/>
    <w:qFormat/>
    <w:rsid w:val="00986055"/>
    <w:pPr>
      <w:keepLines/>
      <w:spacing w:after="120"/>
    </w:pPr>
    <w:rPr>
      <w:rFonts w:cs="Arial"/>
      <w:kern w:val="0"/>
      <w:sz w:val="24"/>
      <w:szCs w:val="24"/>
      <w:lang w:eastAsia="en-US"/>
    </w:rPr>
  </w:style>
  <w:style w:type="paragraph" w:customStyle="1" w:styleId="1ffd">
    <w:name w:val="Заголовок 1  Междустр.интервал:  одинарный"/>
    <w:basedOn w:val="1c"/>
    <w:qFormat/>
    <w:rsid w:val="00986055"/>
    <w:pPr>
      <w:keepNext/>
      <w:spacing w:before="240" w:beforeAutospacing="0" w:after="60" w:afterAutospacing="0"/>
      <w:ind w:left="0"/>
      <w:jc w:val="both"/>
    </w:pPr>
    <w:rPr>
      <w:rFonts w:ascii="Arial" w:hAnsi="Arial" w:cs="Arial"/>
      <w:b/>
      <w:bCs/>
      <w:caps/>
      <w:kern w:val="32"/>
      <w:sz w:val="32"/>
      <w:szCs w:val="32"/>
      <w:lang w:eastAsia="en-US"/>
    </w:rPr>
  </w:style>
  <w:style w:type="paragraph" w:customStyle="1" w:styleId="article">
    <w:name w:val="article"/>
    <w:basedOn w:val="a8"/>
    <w:qFormat/>
    <w:rsid w:val="00986055"/>
  </w:style>
  <w:style w:type="paragraph" w:customStyle="1" w:styleId="2123">
    <w:name w:val="Стиль Заголовок 2 + Перед:  12 пт После:  3 пт"/>
    <w:basedOn w:val="26"/>
    <w:qFormat/>
    <w:rsid w:val="00986055"/>
    <w:rPr>
      <w:iCs/>
      <w:kern w:val="0"/>
      <w:sz w:val="24"/>
    </w:rPr>
  </w:style>
  <w:style w:type="paragraph" w:customStyle="1" w:styleId="2fe">
    <w:name w:val="Обычный 2"/>
    <w:basedOn w:val="a8"/>
    <w:qFormat/>
    <w:rsid w:val="00986055"/>
    <w:pPr>
      <w:tabs>
        <w:tab w:val="left" w:pos="1440"/>
      </w:tabs>
      <w:spacing w:before="0" w:beforeAutospacing="0" w:after="0" w:afterAutospacing="0"/>
      <w:ind w:left="1440" w:hanging="360"/>
      <w:jc w:val="both"/>
    </w:pPr>
    <w:rPr>
      <w:sz w:val="20"/>
      <w:szCs w:val="20"/>
    </w:rPr>
  </w:style>
  <w:style w:type="paragraph" w:customStyle="1" w:styleId="MTDisplayEquation">
    <w:name w:val="MTDisplayEquation"/>
    <w:basedOn w:val="a8"/>
    <w:qFormat/>
    <w:rsid w:val="00986055"/>
    <w:pPr>
      <w:tabs>
        <w:tab w:val="center" w:pos="4680"/>
        <w:tab w:val="right" w:pos="9360"/>
      </w:tabs>
      <w:spacing w:before="0" w:beforeAutospacing="0" w:after="0" w:afterAutospacing="0"/>
    </w:pPr>
    <w:rPr>
      <w:szCs w:val="20"/>
      <w:lang w:val="en-US"/>
    </w:rPr>
  </w:style>
  <w:style w:type="paragraph" w:customStyle="1" w:styleId="msolistparagraph0">
    <w:name w:val="msolistparagraph"/>
    <w:basedOn w:val="a8"/>
    <w:qFormat/>
    <w:rsid w:val="00986055"/>
    <w:pPr>
      <w:spacing w:before="0" w:beforeAutospacing="0" w:after="0" w:afterAutospacing="0" w:line="312" w:lineRule="auto"/>
      <w:ind w:left="720" w:firstLine="454"/>
      <w:contextualSpacing/>
      <w:jc w:val="both"/>
    </w:pPr>
  </w:style>
  <w:style w:type="paragraph" w:customStyle="1" w:styleId="msonormalcxspmiddle">
    <w:name w:val="msonormalcxspmiddle"/>
    <w:basedOn w:val="a8"/>
    <w:qFormat/>
    <w:rsid w:val="00986055"/>
  </w:style>
  <w:style w:type="character" w:customStyle="1" w:styleId="affffff2">
    <w:name w:val="ВЭС отступ Знак"/>
    <w:link w:val="affffff3"/>
    <w:qFormat/>
    <w:locked/>
    <w:rsid w:val="00986055"/>
    <w:rPr>
      <w:color w:val="000000"/>
      <w:sz w:val="24"/>
    </w:rPr>
  </w:style>
  <w:style w:type="paragraph" w:customStyle="1" w:styleId="affffff3">
    <w:name w:val="ВЭС отступ"/>
    <w:basedOn w:val="a8"/>
    <w:link w:val="affffff2"/>
    <w:qFormat/>
    <w:rsid w:val="00986055"/>
    <w:pPr>
      <w:spacing w:before="0" w:beforeAutospacing="0" w:after="0" w:afterAutospacing="0"/>
      <w:jc w:val="both"/>
    </w:pPr>
    <w:rPr>
      <w:rFonts w:asciiTheme="minorHAnsi" w:eastAsiaTheme="minorHAnsi" w:hAnsiTheme="minorHAnsi" w:cstheme="minorBidi"/>
      <w:color w:val="000000"/>
      <w:szCs w:val="22"/>
      <w:lang w:eastAsia="en-US"/>
    </w:rPr>
  </w:style>
  <w:style w:type="paragraph" w:customStyle="1" w:styleId="21200">
    <w:name w:val="Стиль Заголовок 2 + 12 пт Слева:  0 см Первая строка:  0 см Пере..."/>
    <w:basedOn w:val="26"/>
    <w:qFormat/>
    <w:rsid w:val="00986055"/>
    <w:pPr>
      <w:tabs>
        <w:tab w:val="left" w:pos="360"/>
      </w:tabs>
      <w:spacing w:before="120" w:after="120"/>
    </w:pPr>
    <w:rPr>
      <w:sz w:val="24"/>
    </w:rPr>
  </w:style>
  <w:style w:type="paragraph" w:customStyle="1" w:styleId="145">
    <w:name w:val="Основной 14"/>
    <w:basedOn w:val="a8"/>
    <w:qFormat/>
    <w:rsid w:val="00986055"/>
    <w:pPr>
      <w:autoSpaceDE w:val="0"/>
      <w:autoSpaceDN w:val="0"/>
      <w:adjustRightInd w:val="0"/>
      <w:spacing w:before="0" w:beforeAutospacing="0" w:after="0" w:afterAutospacing="0" w:line="360" w:lineRule="auto"/>
      <w:ind w:left="-851" w:right="-1091" w:firstLine="567"/>
      <w:jc w:val="center"/>
    </w:pPr>
    <w:rPr>
      <w:b/>
      <w:sz w:val="28"/>
      <w:szCs w:val="20"/>
    </w:rPr>
  </w:style>
  <w:style w:type="paragraph" w:customStyle="1" w:styleId="c1">
    <w:name w:val="c1"/>
    <w:basedOn w:val="a8"/>
    <w:qFormat/>
    <w:rsid w:val="00986055"/>
    <w:rPr>
      <w:rFonts w:eastAsia="Times New Roman"/>
    </w:rPr>
  </w:style>
  <w:style w:type="paragraph" w:customStyle="1" w:styleId="affffff4">
    <w:name w:val="Словарная статья"/>
    <w:basedOn w:val="a8"/>
    <w:next w:val="a8"/>
    <w:qFormat/>
    <w:rsid w:val="00986055"/>
    <w:pPr>
      <w:autoSpaceDE w:val="0"/>
      <w:autoSpaceDN w:val="0"/>
      <w:adjustRightInd w:val="0"/>
      <w:spacing w:before="0" w:beforeAutospacing="0" w:after="0" w:afterAutospacing="0"/>
      <w:ind w:left="170" w:right="118"/>
      <w:jc w:val="both"/>
    </w:pPr>
    <w:rPr>
      <w:rFonts w:ascii="Arial" w:hAnsi="Arial"/>
      <w:sz w:val="20"/>
      <w:szCs w:val="20"/>
    </w:rPr>
  </w:style>
  <w:style w:type="paragraph" w:customStyle="1" w:styleId="2ff">
    <w:name w:val="2"/>
    <w:basedOn w:val="a8"/>
    <w:qFormat/>
    <w:rsid w:val="00986055"/>
    <w:pPr>
      <w:spacing w:before="0" w:beforeAutospacing="0" w:after="160" w:afterAutospacing="0" w:line="240" w:lineRule="exact"/>
    </w:pPr>
    <w:rPr>
      <w:rFonts w:ascii="Verdana" w:hAnsi="Verdana"/>
      <w:lang w:val="en-US" w:eastAsia="en-US"/>
    </w:rPr>
  </w:style>
  <w:style w:type="paragraph" w:customStyle="1" w:styleId="PlainText1">
    <w:name w:val="Plain Text1"/>
    <w:basedOn w:val="a8"/>
    <w:qFormat/>
    <w:rsid w:val="00986055"/>
    <w:pPr>
      <w:spacing w:before="0" w:beforeAutospacing="0" w:after="0" w:afterAutospacing="0"/>
    </w:pPr>
    <w:rPr>
      <w:rFonts w:ascii="Courier New" w:hAnsi="Courier New"/>
      <w:sz w:val="20"/>
      <w:szCs w:val="20"/>
    </w:rPr>
  </w:style>
  <w:style w:type="paragraph" w:customStyle="1" w:styleId="BodyText31">
    <w:name w:val="Body Text 31"/>
    <w:basedOn w:val="Normal1"/>
    <w:qFormat/>
    <w:rsid w:val="00986055"/>
    <w:pPr>
      <w:widowControl/>
      <w:tabs>
        <w:tab w:val="left" w:pos="360"/>
      </w:tabs>
      <w:snapToGrid/>
      <w:ind w:left="0" w:firstLine="0"/>
      <w:jc w:val="both"/>
    </w:pPr>
    <w:rPr>
      <w:i/>
      <w:sz w:val="26"/>
    </w:rPr>
  </w:style>
  <w:style w:type="paragraph" w:customStyle="1" w:styleId="BodyTextIndent21">
    <w:name w:val="Body Text Indent 21"/>
    <w:basedOn w:val="a8"/>
    <w:qFormat/>
    <w:rsid w:val="00986055"/>
    <w:pPr>
      <w:overflowPunct w:val="0"/>
      <w:autoSpaceDE w:val="0"/>
      <w:spacing w:before="0" w:beforeAutospacing="0" w:after="0" w:afterAutospacing="0"/>
      <w:ind w:firstLine="567"/>
      <w:jc w:val="both"/>
    </w:pPr>
    <w:rPr>
      <w:sz w:val="20"/>
      <w:szCs w:val="20"/>
      <w:lang w:eastAsia="ar-SA"/>
    </w:rPr>
  </w:style>
  <w:style w:type="paragraph" w:customStyle="1" w:styleId="Li">
    <w:name w:val="Li"/>
    <w:basedOn w:val="a8"/>
    <w:qFormat/>
    <w:rsid w:val="00986055"/>
    <w:pPr>
      <w:shd w:val="clear" w:color="auto" w:fill="FFFFFF"/>
      <w:suppressAutoHyphens/>
      <w:spacing w:before="0" w:beforeAutospacing="0" w:after="0" w:afterAutospacing="0"/>
    </w:pPr>
    <w:rPr>
      <w:lang w:eastAsia="ar-SA"/>
    </w:rPr>
  </w:style>
  <w:style w:type="paragraph" w:customStyle="1" w:styleId="Style14">
    <w:name w:val="Style14"/>
    <w:basedOn w:val="a8"/>
    <w:qFormat/>
    <w:rsid w:val="00986055"/>
    <w:pPr>
      <w:widowControl w:val="0"/>
      <w:autoSpaceDE w:val="0"/>
      <w:autoSpaceDN w:val="0"/>
      <w:adjustRightInd w:val="0"/>
      <w:spacing w:before="0" w:beforeAutospacing="0" w:after="0" w:afterAutospacing="0" w:line="444" w:lineRule="exact"/>
      <w:ind w:firstLine="1051"/>
    </w:pPr>
    <w:rPr>
      <w:rFonts w:ascii="Arial" w:eastAsia="Times New Roman" w:hAnsi="Arial" w:cs="Arial"/>
    </w:rPr>
  </w:style>
  <w:style w:type="paragraph" w:customStyle="1" w:styleId="Style22">
    <w:name w:val="Style22"/>
    <w:basedOn w:val="a8"/>
    <w:qFormat/>
    <w:rsid w:val="00986055"/>
    <w:pPr>
      <w:widowControl w:val="0"/>
      <w:autoSpaceDE w:val="0"/>
      <w:autoSpaceDN w:val="0"/>
      <w:adjustRightInd w:val="0"/>
      <w:spacing w:before="0" w:beforeAutospacing="0" w:after="0" w:afterAutospacing="0" w:line="238" w:lineRule="exact"/>
      <w:jc w:val="both"/>
    </w:pPr>
    <w:rPr>
      <w:rFonts w:ascii="Arial" w:eastAsia="Times New Roman" w:hAnsi="Arial" w:cs="Arial"/>
    </w:rPr>
  </w:style>
  <w:style w:type="paragraph" w:customStyle="1" w:styleId="affffff5">
    <w:name w:val="Название оглавления"/>
    <w:qFormat/>
    <w:rsid w:val="00986055"/>
    <w:pPr>
      <w:autoSpaceDE w:val="0"/>
      <w:autoSpaceDN w:val="0"/>
      <w:adjustRightInd w:val="0"/>
      <w:spacing w:after="187" w:line="240" w:lineRule="auto"/>
      <w:jc w:val="center"/>
    </w:pPr>
    <w:rPr>
      <w:rFonts w:ascii="Arial" w:eastAsia="Calibri" w:hAnsi="Arial" w:cs="Arial"/>
      <w:b/>
      <w:bCs/>
      <w:caps/>
      <w:sz w:val="20"/>
      <w:szCs w:val="20"/>
      <w:lang w:eastAsia="ru-RU"/>
    </w:rPr>
  </w:style>
  <w:style w:type="paragraph" w:customStyle="1" w:styleId="affffff6">
    <w:name w:val="список с тире"/>
    <w:basedOn w:val="a8"/>
    <w:qFormat/>
    <w:rsid w:val="00986055"/>
    <w:pPr>
      <w:tabs>
        <w:tab w:val="left" w:pos="1354"/>
      </w:tabs>
      <w:autoSpaceDE w:val="0"/>
      <w:autoSpaceDN w:val="0"/>
      <w:adjustRightInd w:val="0"/>
      <w:spacing w:before="120" w:beforeAutospacing="0" w:after="0" w:afterAutospacing="0"/>
      <w:ind w:left="1354" w:hanging="360"/>
      <w:jc w:val="both"/>
    </w:pPr>
    <w:rPr>
      <w:rFonts w:cs="Arial"/>
      <w:color w:val="000000"/>
      <w:szCs w:val="28"/>
    </w:rPr>
  </w:style>
  <w:style w:type="paragraph" w:customStyle="1" w:styleId="BodyTextIndent31">
    <w:name w:val="Body Text Indent 31"/>
    <w:basedOn w:val="a8"/>
    <w:qFormat/>
    <w:rsid w:val="00986055"/>
    <w:pPr>
      <w:spacing w:before="0" w:beforeAutospacing="0" w:after="0" w:afterAutospacing="0" w:line="360" w:lineRule="auto"/>
      <w:ind w:firstLine="709"/>
      <w:jc w:val="both"/>
    </w:pPr>
    <w:rPr>
      <w:sz w:val="28"/>
      <w:szCs w:val="20"/>
    </w:rPr>
  </w:style>
  <w:style w:type="paragraph" w:customStyle="1" w:styleId="216">
    <w:name w:val="Обычный21"/>
    <w:uiPriority w:val="99"/>
    <w:qFormat/>
    <w:rsid w:val="00986055"/>
    <w:pPr>
      <w:widowControl w:val="0"/>
      <w:spacing w:after="0" w:line="314" w:lineRule="auto"/>
      <w:ind w:firstLine="280"/>
      <w:jc w:val="both"/>
    </w:pPr>
    <w:rPr>
      <w:rFonts w:ascii="Times New Roman" w:eastAsia="Times New Roman" w:hAnsi="Times New Roman" w:cs="Times New Roman"/>
      <w:sz w:val="18"/>
      <w:szCs w:val="20"/>
      <w:lang w:eastAsia="ru-RU"/>
    </w:rPr>
  </w:style>
  <w:style w:type="paragraph" w:customStyle="1" w:styleId="Tst1">
    <w:name w:val="Tst1"/>
    <w:basedOn w:val="a8"/>
    <w:qFormat/>
    <w:rsid w:val="00986055"/>
    <w:pPr>
      <w:tabs>
        <w:tab w:val="left" w:pos="851"/>
      </w:tabs>
      <w:spacing w:before="0" w:beforeAutospacing="0" w:after="0" w:afterAutospacing="0"/>
      <w:ind w:left="851" w:hanging="511"/>
      <w:jc w:val="both"/>
    </w:pPr>
    <w:rPr>
      <w:szCs w:val="20"/>
    </w:rPr>
  </w:style>
  <w:style w:type="paragraph" w:customStyle="1" w:styleId="notabstyle">
    <w:name w:val="no_tab style"/>
    <w:basedOn w:val="a8"/>
    <w:qFormat/>
    <w:rsid w:val="00986055"/>
    <w:pPr>
      <w:spacing w:before="0" w:beforeAutospacing="0" w:after="0" w:afterAutospacing="0"/>
      <w:jc w:val="both"/>
    </w:pPr>
    <w:rPr>
      <w:kern w:val="28"/>
      <w:szCs w:val="20"/>
    </w:rPr>
  </w:style>
  <w:style w:type="paragraph" w:customStyle="1" w:styleId="Tst-question">
    <w:name w:val="Tst-question"/>
    <w:basedOn w:val="a8"/>
    <w:qFormat/>
    <w:rsid w:val="00986055"/>
    <w:pPr>
      <w:numPr>
        <w:numId w:val="9"/>
      </w:numPr>
      <w:tabs>
        <w:tab w:val="clear" w:pos="357"/>
        <w:tab w:val="left" w:pos="360"/>
      </w:tabs>
      <w:spacing w:before="0" w:beforeAutospacing="0" w:after="0" w:afterAutospacing="0"/>
      <w:jc w:val="both"/>
    </w:pPr>
    <w:rPr>
      <w:kern w:val="28"/>
      <w:szCs w:val="20"/>
    </w:rPr>
  </w:style>
  <w:style w:type="paragraph" w:customStyle="1" w:styleId="Tst10">
    <w:name w:val="Tst_1"/>
    <w:basedOn w:val="notabstyle"/>
    <w:qFormat/>
    <w:rsid w:val="00986055"/>
    <w:pPr>
      <w:tabs>
        <w:tab w:val="left" w:pos="703"/>
      </w:tabs>
      <w:ind w:left="703" w:hanging="346"/>
    </w:pPr>
  </w:style>
  <w:style w:type="paragraph" w:customStyle="1" w:styleId="p1">
    <w:name w:val="p1"/>
    <w:basedOn w:val="a8"/>
    <w:qFormat/>
    <w:rsid w:val="00986055"/>
    <w:rPr>
      <w:rFonts w:eastAsia="MS Mincho"/>
    </w:rPr>
  </w:style>
  <w:style w:type="paragraph" w:customStyle="1" w:styleId="Header1">
    <w:name w:val="Header1"/>
    <w:basedOn w:val="a8"/>
    <w:qFormat/>
    <w:rsid w:val="00986055"/>
    <w:pPr>
      <w:tabs>
        <w:tab w:val="center" w:pos="4153"/>
        <w:tab w:val="right" w:pos="8306"/>
      </w:tabs>
      <w:spacing w:before="0" w:beforeAutospacing="0" w:after="0" w:afterAutospacing="0"/>
    </w:pPr>
    <w:rPr>
      <w:rFonts w:ascii="Arial" w:hAnsi="Arial"/>
      <w:szCs w:val="20"/>
    </w:rPr>
  </w:style>
  <w:style w:type="paragraph" w:customStyle="1" w:styleId="3f0">
    <w:name w:val="Знак3"/>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affffff7">
    <w:name w:val="УПЛОТНЕННЫЙ"/>
    <w:basedOn w:val="a8"/>
    <w:qFormat/>
    <w:rsid w:val="00986055"/>
    <w:pPr>
      <w:spacing w:before="0" w:beforeAutospacing="0" w:after="0" w:afterAutospacing="0"/>
      <w:ind w:firstLine="720"/>
      <w:jc w:val="both"/>
    </w:pPr>
    <w:rPr>
      <w:spacing w:val="-4"/>
      <w:sz w:val="28"/>
      <w:szCs w:val="20"/>
    </w:rPr>
  </w:style>
  <w:style w:type="paragraph" w:customStyle="1" w:styleId="affffff8">
    <w:name w:val="ОСНОВНОЙ"/>
    <w:basedOn w:val="a8"/>
    <w:qFormat/>
    <w:rsid w:val="00986055"/>
    <w:pPr>
      <w:autoSpaceDE w:val="0"/>
      <w:autoSpaceDN w:val="0"/>
      <w:adjustRightInd w:val="0"/>
      <w:spacing w:before="0" w:beforeAutospacing="0" w:after="0" w:afterAutospacing="0"/>
      <w:ind w:firstLine="720"/>
      <w:jc w:val="both"/>
    </w:pPr>
    <w:rPr>
      <w:sz w:val="28"/>
      <w:szCs w:val="20"/>
    </w:rPr>
  </w:style>
  <w:style w:type="paragraph" w:customStyle="1" w:styleId="simple">
    <w:name w:val="simple"/>
    <w:basedOn w:val="a8"/>
    <w:qFormat/>
    <w:rsid w:val="00986055"/>
  </w:style>
  <w:style w:type="paragraph" w:customStyle="1" w:styleId="u">
    <w:name w:val="u"/>
    <w:basedOn w:val="a8"/>
    <w:qFormat/>
    <w:rsid w:val="00986055"/>
  </w:style>
  <w:style w:type="paragraph" w:customStyle="1" w:styleId="uj">
    <w:name w:val="uj"/>
    <w:basedOn w:val="a8"/>
    <w:qFormat/>
    <w:rsid w:val="00986055"/>
  </w:style>
  <w:style w:type="paragraph" w:customStyle="1" w:styleId="Style44">
    <w:name w:val="Style44"/>
    <w:basedOn w:val="a8"/>
    <w:qFormat/>
    <w:rsid w:val="00986055"/>
    <w:pPr>
      <w:widowControl w:val="0"/>
      <w:autoSpaceDE w:val="0"/>
      <w:autoSpaceDN w:val="0"/>
      <w:adjustRightInd w:val="0"/>
      <w:spacing w:before="0" w:beforeAutospacing="0" w:after="0" w:afterAutospacing="0"/>
    </w:pPr>
    <w:rPr>
      <w:rFonts w:ascii="Franklin Gothic Medium Cond" w:hAnsi="Franklin Gothic Medium Cond"/>
    </w:rPr>
  </w:style>
  <w:style w:type="paragraph" w:customStyle="1" w:styleId="s16">
    <w:name w:val="s_16"/>
    <w:basedOn w:val="a8"/>
    <w:qFormat/>
    <w:rsid w:val="00986055"/>
  </w:style>
  <w:style w:type="paragraph" w:customStyle="1" w:styleId="a4cxspmiddle">
    <w:name w:val="a4cxspmiddle"/>
    <w:basedOn w:val="a8"/>
    <w:qFormat/>
    <w:rsid w:val="00986055"/>
    <w:rPr>
      <w:color w:val="000000"/>
    </w:rPr>
  </w:style>
  <w:style w:type="paragraph" w:customStyle="1" w:styleId="Style56">
    <w:name w:val="Style56"/>
    <w:basedOn w:val="a8"/>
    <w:qFormat/>
    <w:rsid w:val="00986055"/>
    <w:pPr>
      <w:widowControl w:val="0"/>
      <w:autoSpaceDE w:val="0"/>
      <w:autoSpaceDN w:val="0"/>
      <w:adjustRightInd w:val="0"/>
      <w:spacing w:before="0" w:beforeAutospacing="0" w:after="0" w:afterAutospacing="0" w:line="194" w:lineRule="exact"/>
    </w:pPr>
  </w:style>
  <w:style w:type="paragraph" w:customStyle="1" w:styleId="otstup">
    <w:name w:val="otstup"/>
    <w:basedOn w:val="a8"/>
    <w:qFormat/>
    <w:rsid w:val="00986055"/>
  </w:style>
  <w:style w:type="paragraph" w:customStyle="1" w:styleId="1ffe">
    <w:name w:val="Схема документа1"/>
    <w:basedOn w:val="a8"/>
    <w:qFormat/>
    <w:rsid w:val="00986055"/>
    <w:pPr>
      <w:shd w:val="clear" w:color="auto" w:fill="000080"/>
      <w:spacing w:before="0" w:beforeAutospacing="0" w:after="0" w:afterAutospacing="0"/>
    </w:pPr>
    <w:rPr>
      <w:rFonts w:ascii="Tahoma" w:hAnsi="Tahoma" w:cs="Tahoma"/>
      <w:sz w:val="20"/>
      <w:szCs w:val="20"/>
      <w:lang w:eastAsia="zh-CN"/>
    </w:rPr>
  </w:style>
  <w:style w:type="paragraph" w:customStyle="1" w:styleId="Normal11">
    <w:name w:val="Normal11"/>
    <w:qFormat/>
    <w:rsid w:val="00986055"/>
    <w:pPr>
      <w:snapToGrid w:val="0"/>
      <w:spacing w:after="0" w:line="240" w:lineRule="auto"/>
    </w:pPr>
    <w:rPr>
      <w:rFonts w:ascii="Times New Roman" w:eastAsia="Calibri" w:hAnsi="Times New Roman" w:cs="Times New Roman"/>
      <w:sz w:val="20"/>
      <w:szCs w:val="20"/>
      <w:lang w:eastAsia="ru-RU"/>
    </w:rPr>
  </w:style>
  <w:style w:type="paragraph" w:customStyle="1" w:styleId="Heading311">
    <w:name w:val="Heading 311"/>
    <w:basedOn w:val="Normal11"/>
    <w:next w:val="Normal11"/>
    <w:qFormat/>
    <w:rsid w:val="00986055"/>
    <w:pPr>
      <w:keepNext/>
      <w:snapToGrid/>
      <w:outlineLvl w:val="2"/>
    </w:pPr>
    <w:rPr>
      <w:sz w:val="24"/>
    </w:rPr>
  </w:style>
  <w:style w:type="paragraph" w:customStyle="1" w:styleId="BodyText11">
    <w:name w:val="Body Text11"/>
    <w:basedOn w:val="Normal11"/>
    <w:qFormat/>
    <w:rsid w:val="00986055"/>
    <w:pPr>
      <w:snapToGrid/>
      <w:spacing w:line="360" w:lineRule="auto"/>
    </w:pPr>
    <w:rPr>
      <w:sz w:val="24"/>
    </w:rPr>
  </w:style>
  <w:style w:type="paragraph" w:customStyle="1" w:styleId="BodyText211">
    <w:name w:val="Body Text 211"/>
    <w:basedOn w:val="a8"/>
    <w:qFormat/>
    <w:rsid w:val="00986055"/>
    <w:pPr>
      <w:spacing w:before="0" w:beforeAutospacing="0" w:after="0" w:afterAutospacing="0" w:line="360" w:lineRule="auto"/>
      <w:jc w:val="both"/>
    </w:pPr>
    <w:rPr>
      <w:szCs w:val="20"/>
    </w:rPr>
  </w:style>
  <w:style w:type="paragraph" w:customStyle="1" w:styleId="ListParagraph11">
    <w:name w:val="List Paragraph11"/>
    <w:basedOn w:val="a8"/>
    <w:qFormat/>
    <w:rsid w:val="00986055"/>
    <w:pPr>
      <w:spacing w:before="0" w:beforeAutospacing="0" w:after="200" w:afterAutospacing="0" w:line="276" w:lineRule="auto"/>
      <w:ind w:left="720"/>
      <w:contextualSpacing/>
    </w:pPr>
    <w:rPr>
      <w:rFonts w:ascii="Calibri" w:hAnsi="Calibri"/>
      <w:sz w:val="22"/>
      <w:szCs w:val="22"/>
    </w:rPr>
  </w:style>
  <w:style w:type="paragraph" w:customStyle="1" w:styleId="PlainText11">
    <w:name w:val="Plain Text11"/>
    <w:basedOn w:val="a8"/>
    <w:qFormat/>
    <w:rsid w:val="00986055"/>
    <w:pPr>
      <w:spacing w:before="0" w:beforeAutospacing="0" w:after="0" w:afterAutospacing="0"/>
    </w:pPr>
    <w:rPr>
      <w:rFonts w:ascii="Courier New" w:hAnsi="Courier New"/>
      <w:sz w:val="20"/>
      <w:szCs w:val="20"/>
    </w:rPr>
  </w:style>
  <w:style w:type="paragraph" w:customStyle="1" w:styleId="BodyText311">
    <w:name w:val="Body Text 311"/>
    <w:basedOn w:val="Normal11"/>
    <w:qFormat/>
    <w:rsid w:val="00986055"/>
    <w:pPr>
      <w:snapToGrid/>
      <w:jc w:val="both"/>
    </w:pPr>
    <w:rPr>
      <w:i/>
      <w:sz w:val="26"/>
    </w:rPr>
  </w:style>
  <w:style w:type="paragraph" w:customStyle="1" w:styleId="opredelenie">
    <w:name w:val="opredelenie"/>
    <w:basedOn w:val="a8"/>
    <w:qFormat/>
    <w:rsid w:val="00986055"/>
  </w:style>
  <w:style w:type="paragraph" w:customStyle="1" w:styleId="rvps4">
    <w:name w:val="rvps4"/>
    <w:basedOn w:val="a8"/>
    <w:qFormat/>
    <w:rsid w:val="00986055"/>
    <w:pPr>
      <w:spacing w:before="0" w:beforeAutospacing="0" w:after="0" w:afterAutospacing="0"/>
      <w:jc w:val="both"/>
    </w:pPr>
  </w:style>
  <w:style w:type="character" w:customStyle="1" w:styleId="NoSpacingChar">
    <w:name w:val="No Spacing Char"/>
    <w:link w:val="NoSpacing1"/>
    <w:uiPriority w:val="99"/>
    <w:qFormat/>
    <w:locked/>
    <w:rsid w:val="00986055"/>
    <w:rPr>
      <w:rFonts w:eastAsia="Times New Roman"/>
      <w:sz w:val="24"/>
      <w:szCs w:val="24"/>
    </w:rPr>
  </w:style>
  <w:style w:type="paragraph" w:customStyle="1" w:styleId="NoSpacing1">
    <w:name w:val="No Spacing1"/>
    <w:link w:val="NoSpacingChar"/>
    <w:uiPriority w:val="99"/>
    <w:qFormat/>
    <w:rsid w:val="00986055"/>
    <w:pPr>
      <w:spacing w:after="0" w:line="240" w:lineRule="auto"/>
    </w:pPr>
    <w:rPr>
      <w:rFonts w:eastAsia="Times New Roman"/>
      <w:sz w:val="24"/>
      <w:szCs w:val="24"/>
    </w:rPr>
  </w:style>
  <w:style w:type="character" w:customStyle="1" w:styleId="3f1">
    <w:name w:val="3 ступень Знак"/>
    <w:link w:val="3f2"/>
    <w:qFormat/>
    <w:locked/>
    <w:rsid w:val="00986055"/>
    <w:rPr>
      <w:rFonts w:ascii="BodoniCTT" w:hAnsi="BodoniCTT"/>
      <w:b/>
    </w:rPr>
  </w:style>
  <w:style w:type="paragraph" w:customStyle="1" w:styleId="3f2">
    <w:name w:val="3 ступень"/>
    <w:basedOn w:val="a8"/>
    <w:link w:val="3f1"/>
    <w:qFormat/>
    <w:rsid w:val="00986055"/>
    <w:pPr>
      <w:keepNext/>
      <w:overflowPunct w:val="0"/>
      <w:autoSpaceDE w:val="0"/>
      <w:autoSpaceDN w:val="0"/>
      <w:adjustRightInd w:val="0"/>
      <w:spacing w:before="120" w:beforeAutospacing="0" w:after="0" w:afterAutospacing="0"/>
    </w:pPr>
    <w:rPr>
      <w:rFonts w:ascii="BodoniCTT" w:eastAsiaTheme="minorHAnsi" w:hAnsi="BodoniCTT" w:cstheme="minorBidi"/>
      <w:b/>
      <w:sz w:val="22"/>
      <w:szCs w:val="22"/>
      <w:lang w:eastAsia="en-US"/>
    </w:rPr>
  </w:style>
  <w:style w:type="paragraph" w:customStyle="1" w:styleId="Style28">
    <w:name w:val="Style28"/>
    <w:basedOn w:val="a8"/>
    <w:qFormat/>
    <w:rsid w:val="00986055"/>
    <w:pPr>
      <w:widowControl w:val="0"/>
      <w:autoSpaceDE w:val="0"/>
      <w:autoSpaceDN w:val="0"/>
      <w:adjustRightInd w:val="0"/>
      <w:spacing w:before="0" w:beforeAutospacing="0" w:after="0" w:afterAutospacing="0" w:line="494" w:lineRule="exact"/>
      <w:ind w:firstLine="902"/>
    </w:pPr>
  </w:style>
  <w:style w:type="paragraph" w:customStyle="1" w:styleId="Style7">
    <w:name w:val="Style7"/>
    <w:basedOn w:val="a8"/>
    <w:qFormat/>
    <w:rsid w:val="00986055"/>
    <w:pPr>
      <w:widowControl w:val="0"/>
      <w:autoSpaceDE w:val="0"/>
      <w:autoSpaceDN w:val="0"/>
      <w:adjustRightInd w:val="0"/>
      <w:spacing w:before="0" w:beforeAutospacing="0" w:after="0" w:afterAutospacing="0"/>
      <w:jc w:val="both"/>
    </w:pPr>
  </w:style>
  <w:style w:type="paragraph" w:customStyle="1" w:styleId="Style36">
    <w:name w:val="Style36"/>
    <w:basedOn w:val="a8"/>
    <w:qFormat/>
    <w:rsid w:val="00986055"/>
    <w:pPr>
      <w:widowControl w:val="0"/>
      <w:autoSpaceDE w:val="0"/>
      <w:autoSpaceDN w:val="0"/>
      <w:adjustRightInd w:val="0"/>
      <w:spacing w:before="0" w:beforeAutospacing="0" w:after="0" w:afterAutospacing="0"/>
    </w:pPr>
  </w:style>
  <w:style w:type="paragraph" w:customStyle="1" w:styleId="F9">
    <w:name w:val="ОбычныF9"/>
    <w:qFormat/>
    <w:rsid w:val="00986055"/>
    <w:pPr>
      <w:widowControl w:val="0"/>
      <w:overflowPunct w:val="0"/>
      <w:autoSpaceDE w:val="0"/>
      <w:autoSpaceDN w:val="0"/>
      <w:adjustRightInd w:val="0"/>
      <w:spacing w:after="0" w:line="240" w:lineRule="auto"/>
    </w:pPr>
    <w:rPr>
      <w:rFonts w:ascii="Times New Roman" w:eastAsia="Calibri" w:hAnsi="Times New Roman" w:cs="Times New Roman"/>
      <w:sz w:val="24"/>
      <w:szCs w:val="20"/>
      <w:lang w:eastAsia="ru-RU"/>
    </w:rPr>
  </w:style>
  <w:style w:type="paragraph" w:customStyle="1" w:styleId="4d">
    <w:name w:val="Квадрат4"/>
    <w:basedOn w:val="a8"/>
    <w:qFormat/>
    <w:rsid w:val="00986055"/>
    <w:pPr>
      <w:widowControl w:val="0"/>
      <w:autoSpaceDE w:val="0"/>
      <w:autoSpaceDN w:val="0"/>
      <w:adjustRightInd w:val="0"/>
      <w:spacing w:before="0" w:beforeAutospacing="0" w:after="0" w:afterAutospacing="0"/>
      <w:jc w:val="both"/>
    </w:pPr>
    <w:rPr>
      <w:rFonts w:ascii="a_Timer" w:hAnsi="a_Timer" w:cs="a_Timer"/>
      <w:lang w:val="en-US"/>
    </w:rPr>
  </w:style>
  <w:style w:type="paragraph" w:customStyle="1" w:styleId="p3">
    <w:name w:val="p3"/>
    <w:basedOn w:val="a8"/>
    <w:qFormat/>
    <w:rsid w:val="00986055"/>
  </w:style>
  <w:style w:type="paragraph" w:customStyle="1" w:styleId="p4">
    <w:name w:val="p4"/>
    <w:basedOn w:val="a8"/>
    <w:qFormat/>
    <w:rsid w:val="00986055"/>
  </w:style>
  <w:style w:type="paragraph" w:customStyle="1" w:styleId="a3cxspmiddle">
    <w:name w:val="a3cxspmiddle"/>
    <w:basedOn w:val="a8"/>
    <w:qFormat/>
    <w:rsid w:val="00986055"/>
    <w:rPr>
      <w:color w:val="000000"/>
    </w:rPr>
  </w:style>
  <w:style w:type="paragraph" w:customStyle="1" w:styleId="affffff9">
    <w:name w:val="слайд"/>
    <w:basedOn w:val="a8"/>
    <w:qFormat/>
    <w:rsid w:val="00986055"/>
    <w:pPr>
      <w:spacing w:before="0" w:beforeAutospacing="0" w:after="0" w:afterAutospacing="0"/>
      <w:jc w:val="both"/>
    </w:pPr>
    <w:rPr>
      <w:sz w:val="36"/>
      <w:lang w:eastAsia="en-US"/>
    </w:rPr>
  </w:style>
  <w:style w:type="paragraph" w:customStyle="1" w:styleId="117">
    <w:name w:val="Обычный + 11 пт"/>
    <w:aliases w:val="уплотненный на  0,25 пт"/>
    <w:basedOn w:val="a8"/>
    <w:qFormat/>
    <w:rsid w:val="00986055"/>
    <w:pPr>
      <w:widowControl w:val="0"/>
      <w:shd w:val="clear" w:color="auto" w:fill="FFFFFF"/>
      <w:autoSpaceDE w:val="0"/>
      <w:autoSpaceDN w:val="0"/>
      <w:adjustRightInd w:val="0"/>
      <w:spacing w:before="25" w:beforeAutospacing="0" w:after="0" w:afterAutospacing="0" w:line="241" w:lineRule="exact"/>
      <w:ind w:left="7"/>
    </w:pPr>
    <w:rPr>
      <w:sz w:val="22"/>
      <w:szCs w:val="20"/>
    </w:rPr>
  </w:style>
  <w:style w:type="paragraph" w:customStyle="1" w:styleId="Style3">
    <w:name w:val="Style3"/>
    <w:basedOn w:val="a8"/>
    <w:qFormat/>
    <w:rsid w:val="00986055"/>
    <w:pPr>
      <w:widowControl w:val="0"/>
      <w:autoSpaceDE w:val="0"/>
      <w:autoSpaceDN w:val="0"/>
      <w:adjustRightInd w:val="0"/>
      <w:spacing w:before="0" w:beforeAutospacing="0" w:after="0" w:afterAutospacing="0" w:line="259" w:lineRule="exact"/>
      <w:ind w:firstLine="542"/>
      <w:jc w:val="both"/>
    </w:pPr>
  </w:style>
  <w:style w:type="paragraph" w:customStyle="1" w:styleId="Heading41">
    <w:name w:val="Heading 41"/>
    <w:basedOn w:val="Normal1"/>
    <w:next w:val="Normal1"/>
    <w:qFormat/>
    <w:rsid w:val="00986055"/>
    <w:pPr>
      <w:keepNext/>
      <w:widowControl/>
      <w:snapToGrid/>
      <w:ind w:left="0" w:firstLine="0"/>
    </w:pPr>
    <w:rPr>
      <w:sz w:val="24"/>
    </w:rPr>
  </w:style>
  <w:style w:type="paragraph" w:customStyle="1" w:styleId="c3">
    <w:name w:val="c3"/>
    <w:basedOn w:val="a8"/>
    <w:qFormat/>
    <w:rsid w:val="00986055"/>
    <w:pPr>
      <w:spacing w:before="0" w:beforeAutospacing="0" w:after="150" w:afterAutospacing="0"/>
    </w:pPr>
  </w:style>
  <w:style w:type="paragraph" w:customStyle="1" w:styleId="a3cxsplast">
    <w:name w:val="a3cxsplast"/>
    <w:basedOn w:val="a8"/>
    <w:qFormat/>
    <w:rsid w:val="00986055"/>
    <w:rPr>
      <w:color w:val="000000"/>
    </w:rPr>
  </w:style>
  <w:style w:type="character" w:customStyle="1" w:styleId="1fff">
    <w:name w:val="Заголовок №1_"/>
    <w:link w:val="1fff0"/>
    <w:qFormat/>
    <w:locked/>
    <w:rsid w:val="00986055"/>
    <w:rPr>
      <w:sz w:val="23"/>
      <w:shd w:val="clear" w:color="auto" w:fill="FFFFFF"/>
    </w:rPr>
  </w:style>
  <w:style w:type="paragraph" w:customStyle="1" w:styleId="1fff0">
    <w:name w:val="Заголовок №1"/>
    <w:basedOn w:val="a8"/>
    <w:link w:val="1fff"/>
    <w:qFormat/>
    <w:rsid w:val="00986055"/>
    <w:pPr>
      <w:shd w:val="clear" w:color="auto" w:fill="FFFFFF"/>
      <w:spacing w:before="540" w:beforeAutospacing="0" w:after="0" w:afterAutospacing="0" w:line="326" w:lineRule="exact"/>
      <w:outlineLvl w:val="0"/>
    </w:pPr>
    <w:rPr>
      <w:rFonts w:asciiTheme="minorHAnsi" w:eastAsiaTheme="minorHAnsi" w:hAnsiTheme="minorHAnsi" w:cstheme="minorBidi"/>
      <w:sz w:val="23"/>
      <w:szCs w:val="22"/>
      <w:lang w:eastAsia="en-US"/>
    </w:rPr>
  </w:style>
  <w:style w:type="paragraph" w:customStyle="1" w:styleId="1fff1">
    <w:name w:val="список1"/>
    <w:basedOn w:val="a8"/>
    <w:qFormat/>
    <w:rsid w:val="00986055"/>
    <w:pPr>
      <w:tabs>
        <w:tab w:val="left" w:pos="0"/>
      </w:tabs>
      <w:autoSpaceDE w:val="0"/>
      <w:autoSpaceDN w:val="0"/>
      <w:adjustRightInd w:val="0"/>
      <w:spacing w:before="0" w:beforeAutospacing="0" w:after="0" w:afterAutospacing="0"/>
      <w:ind w:firstLine="66"/>
      <w:jc w:val="both"/>
    </w:pPr>
    <w:rPr>
      <w:rFonts w:ascii="PragmaticaCTT" w:hAnsi="PragmaticaCTT"/>
      <w:sz w:val="20"/>
    </w:rPr>
  </w:style>
  <w:style w:type="paragraph" w:customStyle="1" w:styleId="Heading61">
    <w:name w:val="Heading 61"/>
    <w:qFormat/>
    <w:rsid w:val="00986055"/>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affffffa">
    <w:name w:val="Основной текст с отступо"/>
    <w:basedOn w:val="a8"/>
    <w:qFormat/>
    <w:rsid w:val="00986055"/>
    <w:pPr>
      <w:spacing w:before="0" w:beforeAutospacing="0" w:after="0" w:afterAutospacing="0"/>
      <w:ind w:left="-340" w:firstLine="720"/>
    </w:pPr>
    <w:rPr>
      <w:sz w:val="36"/>
      <w:szCs w:val="20"/>
    </w:rPr>
  </w:style>
  <w:style w:type="paragraph" w:customStyle="1" w:styleId="Lang">
    <w:name w:val="Lang"/>
    <w:basedOn w:val="a8"/>
    <w:qFormat/>
    <w:rsid w:val="00986055"/>
    <w:pPr>
      <w:overflowPunct w:val="0"/>
      <w:autoSpaceDE w:val="0"/>
      <w:autoSpaceDN w:val="0"/>
      <w:adjustRightInd w:val="0"/>
      <w:spacing w:before="0" w:beforeAutospacing="0" w:after="0" w:afterAutospacing="0" w:line="480" w:lineRule="exact"/>
      <w:ind w:right="-170" w:firstLine="567"/>
      <w:jc w:val="both"/>
    </w:pPr>
    <w:rPr>
      <w:rFonts w:ascii="Courier New" w:hAnsi="Courier New"/>
      <w:szCs w:val="20"/>
    </w:rPr>
  </w:style>
  <w:style w:type="paragraph" w:customStyle="1" w:styleId="Standard">
    <w:name w:val="Standard"/>
    <w:qFormat/>
    <w:rsid w:val="00986055"/>
    <w:pPr>
      <w:widowControl w:val="0"/>
      <w:suppressAutoHyphens/>
      <w:autoSpaceDN w:val="0"/>
      <w:spacing w:after="0" w:line="240" w:lineRule="auto"/>
    </w:pPr>
    <w:rPr>
      <w:rFonts w:ascii="Times New Roman" w:eastAsia="Calibri" w:hAnsi="Times New Roman" w:cs="Tahoma"/>
      <w:kern w:val="3"/>
      <w:sz w:val="24"/>
      <w:szCs w:val="24"/>
      <w:lang w:eastAsia="ru-RU"/>
    </w:rPr>
  </w:style>
  <w:style w:type="paragraph" w:customStyle="1" w:styleId="3f3">
    <w:name w:val="заголовок 3"/>
    <w:basedOn w:val="a8"/>
    <w:next w:val="a8"/>
    <w:qFormat/>
    <w:rsid w:val="00986055"/>
    <w:pPr>
      <w:keepNext/>
      <w:widowControl w:val="0"/>
      <w:snapToGrid w:val="0"/>
      <w:spacing w:before="0" w:beforeAutospacing="0" w:after="0" w:afterAutospacing="0" w:line="190" w:lineRule="atLeast"/>
      <w:jc w:val="both"/>
    </w:pPr>
    <w:rPr>
      <w:b/>
      <w:sz w:val="28"/>
      <w:szCs w:val="20"/>
    </w:rPr>
  </w:style>
  <w:style w:type="paragraph" w:customStyle="1" w:styleId="listnum">
    <w:name w:val="listnum"/>
    <w:basedOn w:val="a8"/>
    <w:qFormat/>
    <w:rsid w:val="00986055"/>
  </w:style>
  <w:style w:type="paragraph" w:customStyle="1" w:styleId="1fff2">
    <w:name w:val="Подзаголовок 1"/>
    <w:basedOn w:val="a8"/>
    <w:next w:val="a8"/>
    <w:qFormat/>
    <w:rsid w:val="00986055"/>
    <w:pPr>
      <w:autoSpaceDE w:val="0"/>
      <w:autoSpaceDN w:val="0"/>
      <w:adjustRightInd w:val="0"/>
      <w:spacing w:before="0" w:beforeAutospacing="0" w:after="0" w:afterAutospacing="0"/>
      <w:jc w:val="center"/>
    </w:pPr>
    <w:rPr>
      <w:rFonts w:ascii="PragmaticaCTT" w:hAnsi="PragmaticaCTT" w:cs="PragmaticaCTT"/>
      <w:b/>
      <w:bCs/>
      <w:sz w:val="22"/>
      <w:szCs w:val="22"/>
    </w:rPr>
  </w:style>
  <w:style w:type="paragraph" w:customStyle="1" w:styleId="4e">
    <w:name w:val="Обычный4"/>
    <w:qFormat/>
    <w:rsid w:val="00986055"/>
    <w:pPr>
      <w:widowControl w:val="0"/>
      <w:spacing w:after="0" w:line="240" w:lineRule="auto"/>
    </w:pPr>
    <w:rPr>
      <w:rFonts w:ascii="Times New Roman" w:eastAsia="Calibri" w:hAnsi="Times New Roman" w:cs="Times New Roman"/>
      <w:sz w:val="20"/>
      <w:szCs w:val="20"/>
      <w:lang w:eastAsia="ru-RU"/>
    </w:rPr>
  </w:style>
  <w:style w:type="paragraph" w:customStyle="1" w:styleId="12pt025">
    <w:name w:val="Стиль 12 pt полужирный Черный уплотненный на  025 пт"/>
    <w:basedOn w:val="1c"/>
    <w:qFormat/>
    <w:rsid w:val="00986055"/>
    <w:pPr>
      <w:keepNext/>
      <w:widowControl w:val="0"/>
      <w:shd w:val="clear" w:color="auto" w:fill="FFFFFF"/>
      <w:tabs>
        <w:tab w:val="left" w:pos="360"/>
        <w:tab w:val="left" w:pos="1354"/>
      </w:tabs>
      <w:autoSpaceDE w:val="0"/>
      <w:autoSpaceDN w:val="0"/>
      <w:adjustRightInd w:val="0"/>
      <w:spacing w:before="340" w:beforeAutospacing="0" w:after="240" w:afterAutospacing="0"/>
      <w:ind w:left="0" w:firstLine="454"/>
      <w:jc w:val="center"/>
    </w:pPr>
    <w:rPr>
      <w:rFonts w:cs="Arial"/>
      <w:b/>
      <w:color w:val="000000"/>
      <w:spacing w:val="-5"/>
      <w:kern w:val="32"/>
      <w:sz w:val="26"/>
    </w:rPr>
  </w:style>
  <w:style w:type="paragraph" w:customStyle="1" w:styleId="ipara">
    <w:name w:val="ipara"/>
    <w:basedOn w:val="a8"/>
    <w:qFormat/>
    <w:rsid w:val="00986055"/>
    <w:pPr>
      <w:widowControl w:val="0"/>
      <w:overflowPunct w:val="0"/>
      <w:autoSpaceDE w:val="0"/>
      <w:autoSpaceDN w:val="0"/>
      <w:adjustRightInd w:val="0"/>
      <w:spacing w:beforeAutospacing="0" w:afterAutospacing="0"/>
    </w:pPr>
    <w:rPr>
      <w:szCs w:val="20"/>
      <w:lang w:val="en-US" w:eastAsia="en-US"/>
    </w:rPr>
  </w:style>
  <w:style w:type="paragraph" w:customStyle="1" w:styleId="affffffb">
    <w:name w:val="Разработчик"/>
    <w:basedOn w:val="a8"/>
    <w:qFormat/>
    <w:rsid w:val="00986055"/>
    <w:pPr>
      <w:spacing w:before="0" w:beforeAutospacing="0" w:after="0" w:afterAutospacing="0"/>
      <w:jc w:val="both"/>
    </w:pPr>
    <w:rPr>
      <w:b/>
      <w:sz w:val="20"/>
    </w:rPr>
  </w:style>
  <w:style w:type="paragraph" w:customStyle="1" w:styleId="p7">
    <w:name w:val="p7"/>
    <w:basedOn w:val="a8"/>
    <w:qFormat/>
    <w:rsid w:val="00986055"/>
  </w:style>
  <w:style w:type="paragraph" w:customStyle="1" w:styleId="p9">
    <w:name w:val="p9"/>
    <w:basedOn w:val="a8"/>
    <w:qFormat/>
    <w:rsid w:val="00986055"/>
  </w:style>
  <w:style w:type="paragraph" w:customStyle="1" w:styleId="p6">
    <w:name w:val="p6"/>
    <w:basedOn w:val="a8"/>
    <w:qFormat/>
    <w:rsid w:val="00986055"/>
  </w:style>
  <w:style w:type="paragraph" w:customStyle="1" w:styleId="p8">
    <w:name w:val="p8"/>
    <w:basedOn w:val="a8"/>
    <w:qFormat/>
    <w:rsid w:val="00986055"/>
  </w:style>
  <w:style w:type="paragraph" w:customStyle="1" w:styleId="217">
    <w:name w:val="Заголовок 21"/>
    <w:basedOn w:val="a8"/>
    <w:next w:val="a8"/>
    <w:qFormat/>
    <w:rsid w:val="00986055"/>
    <w:pPr>
      <w:keepNext/>
      <w:widowControl w:val="0"/>
      <w:spacing w:before="0" w:beforeAutospacing="0" w:after="0" w:afterAutospacing="0"/>
      <w:jc w:val="center"/>
    </w:pPr>
    <w:rPr>
      <w:b/>
      <w:sz w:val="26"/>
      <w:szCs w:val="20"/>
    </w:rPr>
  </w:style>
  <w:style w:type="paragraph" w:customStyle="1" w:styleId="2ff0">
    <w:name w:val="Текст2"/>
    <w:basedOn w:val="a8"/>
    <w:qFormat/>
    <w:rsid w:val="00986055"/>
    <w:pPr>
      <w:spacing w:before="0" w:beforeAutospacing="0" w:after="0" w:afterAutospacing="0"/>
    </w:pPr>
    <w:rPr>
      <w:rFonts w:ascii="Courier New" w:hAnsi="Courier New"/>
      <w:sz w:val="20"/>
      <w:szCs w:val="20"/>
    </w:rPr>
  </w:style>
  <w:style w:type="paragraph" w:customStyle="1" w:styleId="118">
    <w:name w:val="Цитата11"/>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110">
    <w:name w:val="Основной текст 211"/>
    <w:basedOn w:val="a8"/>
    <w:qFormat/>
    <w:rsid w:val="00986055"/>
    <w:pPr>
      <w:spacing w:before="0" w:beforeAutospacing="0" w:after="0" w:afterAutospacing="0"/>
    </w:pPr>
    <w:rPr>
      <w:sz w:val="28"/>
      <w:szCs w:val="20"/>
    </w:rPr>
  </w:style>
  <w:style w:type="paragraph" w:customStyle="1" w:styleId="1fff3">
    <w:name w:val="Верхний колонтитул1"/>
    <w:basedOn w:val="a8"/>
    <w:qFormat/>
    <w:rsid w:val="00986055"/>
    <w:pPr>
      <w:tabs>
        <w:tab w:val="center" w:pos="4153"/>
        <w:tab w:val="right" w:pos="8306"/>
      </w:tabs>
      <w:spacing w:before="0" w:beforeAutospacing="0" w:after="0" w:afterAutospacing="0"/>
    </w:pPr>
    <w:rPr>
      <w:rFonts w:ascii="Arial" w:hAnsi="Arial"/>
      <w:szCs w:val="20"/>
    </w:rPr>
  </w:style>
  <w:style w:type="paragraph" w:customStyle="1" w:styleId="314">
    <w:name w:val="Заголовок 31"/>
    <w:basedOn w:val="1fb"/>
    <w:next w:val="1fb"/>
    <w:qFormat/>
    <w:rsid w:val="00986055"/>
    <w:pPr>
      <w:keepNext/>
      <w:widowControl/>
      <w:tabs>
        <w:tab w:val="left" w:pos="3330"/>
      </w:tabs>
      <w:snapToGrid/>
      <w:spacing w:line="240" w:lineRule="auto"/>
      <w:ind w:firstLine="0"/>
      <w:jc w:val="left"/>
      <w:outlineLvl w:val="2"/>
    </w:pPr>
    <w:rPr>
      <w:sz w:val="24"/>
    </w:rPr>
  </w:style>
  <w:style w:type="paragraph" w:customStyle="1" w:styleId="3110">
    <w:name w:val="Основной текст 311"/>
    <w:basedOn w:val="a8"/>
    <w:qFormat/>
    <w:rsid w:val="00986055"/>
    <w:pPr>
      <w:spacing w:before="0" w:beforeAutospacing="0" w:after="120" w:afterAutospacing="0"/>
    </w:pPr>
    <w:rPr>
      <w:sz w:val="16"/>
      <w:szCs w:val="16"/>
      <w:lang w:eastAsia="zh-CN"/>
    </w:rPr>
  </w:style>
  <w:style w:type="character" w:customStyle="1" w:styleId="QuoteChar2">
    <w:name w:val="Quote Char2"/>
    <w:link w:val="Quote1"/>
    <w:qFormat/>
    <w:locked/>
    <w:rsid w:val="00986055"/>
    <w:rPr>
      <w:rFonts w:ascii="Calibri" w:hAnsi="Calibri"/>
      <w:i/>
      <w:color w:val="000000"/>
      <w:sz w:val="24"/>
    </w:rPr>
  </w:style>
  <w:style w:type="paragraph" w:customStyle="1" w:styleId="Quote1">
    <w:name w:val="Quote1"/>
    <w:basedOn w:val="a8"/>
    <w:next w:val="a8"/>
    <w:link w:val="QuoteChar2"/>
    <w:qFormat/>
    <w:rsid w:val="00986055"/>
    <w:pPr>
      <w:spacing w:before="0" w:beforeAutospacing="0" w:after="0" w:afterAutospacing="0"/>
    </w:pPr>
    <w:rPr>
      <w:rFonts w:ascii="Calibri" w:eastAsiaTheme="minorHAnsi" w:hAnsi="Calibri" w:cstheme="minorBidi"/>
      <w:i/>
      <w:color w:val="000000"/>
      <w:szCs w:val="22"/>
      <w:lang w:eastAsia="en-US"/>
    </w:rPr>
  </w:style>
  <w:style w:type="character" w:customStyle="1" w:styleId="IntenseQuoteChar2">
    <w:name w:val="Intense Quote Char2"/>
    <w:link w:val="IntenseQuote1"/>
    <w:qFormat/>
    <w:locked/>
    <w:rsid w:val="00986055"/>
    <w:rPr>
      <w:rFonts w:ascii="Calibri" w:hAnsi="Calibri"/>
      <w:b/>
      <w:i/>
      <w:color w:val="4F81BD"/>
      <w:sz w:val="24"/>
    </w:rPr>
  </w:style>
  <w:style w:type="paragraph" w:customStyle="1" w:styleId="IntenseQuote1">
    <w:name w:val="Intense Quote1"/>
    <w:basedOn w:val="a8"/>
    <w:next w:val="a8"/>
    <w:link w:val="IntenseQuoteChar2"/>
    <w:qFormat/>
    <w:rsid w:val="00986055"/>
    <w:pPr>
      <w:pBdr>
        <w:bottom w:val="single" w:sz="4" w:space="4" w:color="4F81BD"/>
      </w:pBdr>
      <w:spacing w:before="200" w:beforeAutospacing="0" w:after="280" w:afterAutospacing="0"/>
      <w:ind w:left="936" w:right="936"/>
    </w:pPr>
    <w:rPr>
      <w:rFonts w:ascii="Calibri" w:eastAsiaTheme="minorHAnsi" w:hAnsi="Calibri" w:cstheme="minorBidi"/>
      <w:b/>
      <w:i/>
      <w:color w:val="4F81BD"/>
      <w:szCs w:val="22"/>
      <w:lang w:eastAsia="en-US"/>
    </w:rPr>
  </w:style>
  <w:style w:type="paragraph" w:customStyle="1" w:styleId="p12">
    <w:name w:val="p12"/>
    <w:basedOn w:val="a8"/>
    <w:qFormat/>
    <w:rsid w:val="00986055"/>
  </w:style>
  <w:style w:type="character" w:customStyle="1" w:styleId="1fff4">
    <w:name w:val="ЗАГОЛОВОК 1 Знак"/>
    <w:link w:val="1fff5"/>
    <w:qFormat/>
    <w:locked/>
    <w:rsid w:val="00986055"/>
    <w:rPr>
      <w:rFonts w:eastAsia="Times New Roman"/>
      <w:b/>
      <w:caps/>
      <w:sz w:val="24"/>
      <w:szCs w:val="24"/>
    </w:rPr>
  </w:style>
  <w:style w:type="paragraph" w:customStyle="1" w:styleId="1fff5">
    <w:name w:val="ЗАГОЛОВОК 1"/>
    <w:link w:val="1fff4"/>
    <w:qFormat/>
    <w:rsid w:val="00986055"/>
    <w:pPr>
      <w:suppressAutoHyphens/>
      <w:spacing w:after="0" w:line="312" w:lineRule="auto"/>
      <w:ind w:firstLine="454"/>
      <w:outlineLvl w:val="0"/>
    </w:pPr>
    <w:rPr>
      <w:rFonts w:eastAsia="Times New Roman"/>
      <w:b/>
      <w:caps/>
      <w:sz w:val="24"/>
      <w:szCs w:val="24"/>
    </w:rPr>
  </w:style>
  <w:style w:type="paragraph" w:customStyle="1" w:styleId="style140">
    <w:name w:val="style14"/>
    <w:basedOn w:val="a8"/>
    <w:qFormat/>
    <w:rsid w:val="00986055"/>
  </w:style>
  <w:style w:type="paragraph" w:customStyle="1" w:styleId="affffffc">
    <w:name w:val="ТЕМА"/>
    <w:basedOn w:val="a8"/>
    <w:qFormat/>
    <w:rsid w:val="00986055"/>
    <w:pPr>
      <w:spacing w:before="0" w:beforeAutospacing="0" w:after="60" w:afterAutospacing="0" w:line="264" w:lineRule="auto"/>
      <w:jc w:val="both"/>
    </w:pPr>
    <w:rPr>
      <w:rFonts w:ascii="Arial" w:hAnsi="Arial"/>
      <w:b/>
      <w:sz w:val="30"/>
    </w:rPr>
  </w:style>
  <w:style w:type="paragraph" w:customStyle="1" w:styleId="Style26">
    <w:name w:val="Style26"/>
    <w:basedOn w:val="a8"/>
    <w:qFormat/>
    <w:rsid w:val="00986055"/>
    <w:pPr>
      <w:widowControl w:val="0"/>
      <w:autoSpaceDE w:val="0"/>
      <w:autoSpaceDN w:val="0"/>
      <w:adjustRightInd w:val="0"/>
      <w:spacing w:before="0" w:beforeAutospacing="0" w:after="0" w:afterAutospacing="0" w:line="480" w:lineRule="exact"/>
      <w:jc w:val="both"/>
    </w:pPr>
  </w:style>
  <w:style w:type="paragraph" w:customStyle="1" w:styleId="affffffd">
    <w:name w:val="...... . ......."/>
    <w:basedOn w:val="Default"/>
    <w:next w:val="Default"/>
    <w:qFormat/>
    <w:rsid w:val="00986055"/>
    <w:rPr>
      <w:color w:val="auto"/>
    </w:rPr>
  </w:style>
  <w:style w:type="paragraph" w:customStyle="1" w:styleId="affffffe">
    <w:name w:val="........ ..... . ........"/>
    <w:aliases w:val=".....,........ ..... 1"/>
    <w:basedOn w:val="Default"/>
    <w:next w:val="Default"/>
    <w:qFormat/>
    <w:rsid w:val="00986055"/>
    <w:rPr>
      <w:color w:val="auto"/>
    </w:rPr>
  </w:style>
  <w:style w:type="paragraph" w:customStyle="1" w:styleId="afffffff">
    <w:name w:val="... ......"/>
    <w:basedOn w:val="Default"/>
    <w:next w:val="Default"/>
    <w:qFormat/>
    <w:rsid w:val="00986055"/>
    <w:rPr>
      <w:color w:val="auto"/>
    </w:rPr>
  </w:style>
  <w:style w:type="paragraph" w:customStyle="1" w:styleId="1fff6">
    <w:name w:val=".....1"/>
    <w:basedOn w:val="Default"/>
    <w:next w:val="Default"/>
    <w:qFormat/>
    <w:rsid w:val="00986055"/>
    <w:rPr>
      <w:color w:val="auto"/>
    </w:rPr>
  </w:style>
  <w:style w:type="paragraph" w:customStyle="1" w:styleId="bodytext2">
    <w:name w:val="bodytext2"/>
    <w:basedOn w:val="a8"/>
    <w:qFormat/>
    <w:rsid w:val="00986055"/>
  </w:style>
  <w:style w:type="paragraph" w:customStyle="1" w:styleId="afffffff0">
    <w:name w:val="Знак Знак Знак Знак"/>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3f4">
    <w:name w:val="Îñíîâíîé òåêñò 3"/>
    <w:basedOn w:val="a8"/>
    <w:qFormat/>
    <w:rsid w:val="00986055"/>
    <w:pPr>
      <w:autoSpaceDE w:val="0"/>
      <w:autoSpaceDN w:val="0"/>
      <w:adjustRightInd w:val="0"/>
    </w:pPr>
    <w:rPr>
      <w:b/>
      <w:bCs/>
      <w:color w:val="000000"/>
      <w:sz w:val="20"/>
    </w:rPr>
  </w:style>
  <w:style w:type="paragraph" w:customStyle="1" w:styleId="text">
    <w:name w:val="text"/>
    <w:basedOn w:val="a8"/>
    <w:qFormat/>
    <w:rsid w:val="00986055"/>
  </w:style>
  <w:style w:type="paragraph" w:customStyle="1" w:styleId="afffffff1">
    <w:name w:val="ТЕКСТ"/>
    <w:basedOn w:val="afff6"/>
    <w:qFormat/>
    <w:rsid w:val="00986055"/>
    <w:pPr>
      <w:keepNext w:val="0"/>
      <w:keepLines w:val="0"/>
      <w:spacing w:line="264" w:lineRule="auto"/>
      <w:ind w:firstLine="357"/>
      <w:jc w:val="both"/>
    </w:pPr>
    <w:rPr>
      <w:rFonts w:eastAsia="Arial Unicode MS"/>
      <w:b/>
      <w:bCs/>
      <w:caps/>
      <w:sz w:val="30"/>
      <w:szCs w:val="16"/>
    </w:rPr>
  </w:style>
  <w:style w:type="paragraph" w:customStyle="1" w:styleId="afffffff2">
    <w:name w:val="НУМ"/>
    <w:basedOn w:val="afff6"/>
    <w:next w:val="afff6"/>
    <w:qFormat/>
    <w:rsid w:val="00986055"/>
    <w:pPr>
      <w:keepNext w:val="0"/>
      <w:keepLines w:val="0"/>
      <w:spacing w:line="264" w:lineRule="auto"/>
      <w:jc w:val="both"/>
    </w:pPr>
    <w:rPr>
      <w:rFonts w:eastAsia="Arial Unicode MS"/>
      <w:b/>
      <w:bCs/>
      <w:caps/>
      <w:sz w:val="30"/>
      <w:szCs w:val="16"/>
    </w:rPr>
  </w:style>
  <w:style w:type="paragraph" w:customStyle="1" w:styleId="afffffff3">
    <w:name w:val="Список М"/>
    <w:basedOn w:val="afff6"/>
    <w:qFormat/>
    <w:rsid w:val="00986055"/>
    <w:pPr>
      <w:keepNext w:val="0"/>
      <w:keepLines w:val="0"/>
      <w:spacing w:line="288" w:lineRule="auto"/>
      <w:jc w:val="both"/>
    </w:pPr>
    <w:rPr>
      <w:b/>
      <w:bCs/>
      <w:caps/>
      <w:sz w:val="30"/>
      <w:szCs w:val="30"/>
    </w:rPr>
  </w:style>
  <w:style w:type="paragraph" w:customStyle="1" w:styleId="Style29">
    <w:name w:val="Style29"/>
    <w:basedOn w:val="a8"/>
    <w:qFormat/>
    <w:rsid w:val="00986055"/>
    <w:pPr>
      <w:widowControl w:val="0"/>
      <w:autoSpaceDE w:val="0"/>
      <w:autoSpaceDN w:val="0"/>
      <w:adjustRightInd w:val="0"/>
      <w:spacing w:before="0" w:beforeAutospacing="0" w:after="0" w:afterAutospacing="0" w:line="485" w:lineRule="exact"/>
      <w:ind w:firstLine="696"/>
      <w:jc w:val="both"/>
    </w:pPr>
  </w:style>
  <w:style w:type="paragraph" w:customStyle="1" w:styleId="1fff7">
    <w:name w:val="Подзаголовок1"/>
    <w:basedOn w:val="a8"/>
    <w:uiPriority w:val="99"/>
    <w:qFormat/>
    <w:rsid w:val="00986055"/>
    <w:pPr>
      <w:spacing w:before="0" w:beforeAutospacing="0" w:after="0" w:afterAutospacing="0" w:line="312" w:lineRule="auto"/>
    </w:pPr>
    <w:rPr>
      <w:rFonts w:ascii="Arial" w:hAnsi="Arial" w:cs="Arial"/>
      <w:b/>
      <w:bCs/>
      <w:color w:val="000000"/>
      <w:sz w:val="20"/>
      <w:szCs w:val="20"/>
    </w:rPr>
  </w:style>
  <w:style w:type="paragraph" w:customStyle="1" w:styleId="146">
    <w:name w:val="Знак Знак Знак Знак Знак Знак Знак14"/>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afffffff4">
    <w:name w:val="Маркированный."/>
    <w:basedOn w:val="a8"/>
    <w:qFormat/>
    <w:rsid w:val="00986055"/>
    <w:pPr>
      <w:spacing w:before="0" w:beforeAutospacing="0" w:after="0" w:afterAutospacing="0"/>
      <w:ind w:left="1429" w:hanging="360"/>
    </w:pPr>
    <w:rPr>
      <w:rFonts w:eastAsia="Times New Roman"/>
      <w:szCs w:val="22"/>
      <w:lang w:eastAsia="en-US"/>
    </w:rPr>
  </w:style>
  <w:style w:type="paragraph" w:customStyle="1" w:styleId="p">
    <w:name w:val="p"/>
    <w:basedOn w:val="a8"/>
    <w:qFormat/>
    <w:rsid w:val="00986055"/>
    <w:pPr>
      <w:spacing w:before="75" w:beforeAutospacing="0" w:after="75" w:afterAutospacing="0"/>
      <w:ind w:left="75" w:right="75"/>
      <w:jc w:val="both"/>
    </w:pPr>
    <w:rPr>
      <w:rFonts w:ascii="Verdana" w:hAnsi="Verdana"/>
      <w:sz w:val="20"/>
      <w:szCs w:val="20"/>
    </w:rPr>
  </w:style>
  <w:style w:type="paragraph" w:customStyle="1" w:styleId="1fff8">
    <w:name w:val="Обычный + полужирный+1"/>
    <w:aliases w:val="25"/>
    <w:basedOn w:val="a8"/>
    <w:qFormat/>
    <w:rsid w:val="00986055"/>
    <w:pPr>
      <w:autoSpaceDE w:val="0"/>
      <w:autoSpaceDN w:val="0"/>
      <w:adjustRightInd w:val="0"/>
      <w:spacing w:before="0" w:beforeAutospacing="0" w:after="0" w:afterAutospacing="0"/>
      <w:ind w:firstLine="709"/>
      <w:jc w:val="both"/>
      <w:outlineLvl w:val="1"/>
    </w:pPr>
    <w:rPr>
      <w:b/>
      <w:bCs/>
    </w:rPr>
  </w:style>
  <w:style w:type="paragraph" w:customStyle="1" w:styleId="Style21">
    <w:name w:val="Style21"/>
    <w:basedOn w:val="a8"/>
    <w:qFormat/>
    <w:rsid w:val="00986055"/>
    <w:pPr>
      <w:widowControl w:val="0"/>
      <w:autoSpaceDE w:val="0"/>
      <w:autoSpaceDN w:val="0"/>
      <w:adjustRightInd w:val="0"/>
      <w:spacing w:before="0" w:beforeAutospacing="0" w:after="0" w:afterAutospacing="0"/>
    </w:pPr>
    <w:rPr>
      <w:rFonts w:ascii="Trebuchet MS" w:hAnsi="Trebuchet MS"/>
    </w:rPr>
  </w:style>
  <w:style w:type="paragraph" w:customStyle="1" w:styleId="psection">
    <w:name w:val="psection"/>
    <w:basedOn w:val="a8"/>
    <w:qFormat/>
    <w:rsid w:val="00986055"/>
  </w:style>
  <w:style w:type="paragraph" w:customStyle="1" w:styleId="p35">
    <w:name w:val="p35"/>
    <w:basedOn w:val="a8"/>
    <w:qFormat/>
    <w:rsid w:val="00986055"/>
  </w:style>
  <w:style w:type="paragraph" w:customStyle="1" w:styleId="p36">
    <w:name w:val="p36"/>
    <w:basedOn w:val="a8"/>
    <w:qFormat/>
    <w:rsid w:val="00986055"/>
  </w:style>
  <w:style w:type="paragraph" w:customStyle="1" w:styleId="TextBody">
    <w:name w:val="Text Body"/>
    <w:basedOn w:val="a8"/>
    <w:qFormat/>
    <w:rsid w:val="00986055"/>
    <w:pPr>
      <w:suppressAutoHyphens/>
      <w:spacing w:before="0" w:beforeAutospacing="0" w:after="120" w:afterAutospacing="0"/>
    </w:pPr>
    <w:rPr>
      <w:lang w:val="en-US" w:eastAsia="zh-CN"/>
    </w:rPr>
  </w:style>
  <w:style w:type="paragraph" w:customStyle="1" w:styleId="Heading11">
    <w:name w:val="Heading 11"/>
    <w:basedOn w:val="a8"/>
    <w:next w:val="a8"/>
    <w:qFormat/>
    <w:rsid w:val="00986055"/>
    <w:pPr>
      <w:suppressAutoHyphens/>
      <w:spacing w:before="0" w:beforeAutospacing="0" w:after="0" w:afterAutospacing="0"/>
      <w:ind w:firstLine="454"/>
    </w:pPr>
    <w:rPr>
      <w:b/>
      <w:caps/>
      <w:lang w:eastAsia="zh-CN"/>
    </w:rPr>
  </w:style>
  <w:style w:type="paragraph" w:customStyle="1" w:styleId="p10">
    <w:name w:val="p10"/>
    <w:basedOn w:val="a8"/>
    <w:qFormat/>
    <w:rsid w:val="00986055"/>
  </w:style>
  <w:style w:type="paragraph" w:customStyle="1" w:styleId="eg3">
    <w:name w:val="eg3"/>
    <w:basedOn w:val="a8"/>
    <w:qFormat/>
    <w:rsid w:val="00986055"/>
  </w:style>
  <w:style w:type="paragraph" w:customStyle="1" w:styleId="p2">
    <w:name w:val="p2"/>
    <w:basedOn w:val="a8"/>
    <w:qFormat/>
    <w:rsid w:val="00986055"/>
  </w:style>
  <w:style w:type="paragraph" w:customStyle="1" w:styleId="p5">
    <w:name w:val="p5"/>
    <w:basedOn w:val="a8"/>
    <w:qFormat/>
    <w:rsid w:val="00986055"/>
  </w:style>
  <w:style w:type="paragraph" w:customStyle="1" w:styleId="1fff9">
    <w:name w:val="Название1"/>
    <w:basedOn w:val="a8"/>
    <w:qFormat/>
    <w:rsid w:val="00986055"/>
    <w:pPr>
      <w:suppressLineNumbers/>
      <w:suppressAutoHyphens/>
      <w:spacing w:before="120" w:beforeAutospacing="0" w:after="120" w:afterAutospacing="0"/>
    </w:pPr>
    <w:rPr>
      <w:rFonts w:cs="Mangal"/>
      <w:i/>
      <w:iCs/>
      <w:lang w:eastAsia="ar-SA"/>
    </w:rPr>
  </w:style>
  <w:style w:type="paragraph" w:customStyle="1" w:styleId="1fffa">
    <w:name w:val="Текст примечания1"/>
    <w:basedOn w:val="a8"/>
    <w:qFormat/>
    <w:rsid w:val="00986055"/>
    <w:pPr>
      <w:suppressAutoHyphens/>
      <w:spacing w:before="0" w:beforeAutospacing="0" w:after="0" w:afterAutospacing="0"/>
    </w:pPr>
    <w:rPr>
      <w:sz w:val="20"/>
      <w:szCs w:val="20"/>
      <w:lang w:eastAsia="ar-SA"/>
    </w:rPr>
  </w:style>
  <w:style w:type="paragraph" w:customStyle="1" w:styleId="1fffb">
    <w:name w:val="Нумерованный список1"/>
    <w:basedOn w:val="a8"/>
    <w:qFormat/>
    <w:rsid w:val="00986055"/>
    <w:pPr>
      <w:tabs>
        <w:tab w:val="left" w:pos="720"/>
      </w:tabs>
      <w:suppressAutoHyphens/>
      <w:spacing w:before="0" w:beforeAutospacing="0" w:after="0" w:afterAutospacing="0"/>
      <w:ind w:left="720" w:hanging="360"/>
    </w:pPr>
    <w:rPr>
      <w:lang w:eastAsia="ar-SA"/>
    </w:rPr>
  </w:style>
  <w:style w:type="paragraph" w:customStyle="1" w:styleId="218">
    <w:name w:val="Маркированный список 21"/>
    <w:basedOn w:val="a8"/>
    <w:qFormat/>
    <w:rsid w:val="00986055"/>
    <w:pPr>
      <w:tabs>
        <w:tab w:val="left" w:pos="360"/>
      </w:tabs>
      <w:suppressAutoHyphens/>
      <w:spacing w:before="0" w:beforeAutospacing="0" w:after="0" w:afterAutospacing="0"/>
      <w:ind w:left="360" w:hanging="360"/>
    </w:pPr>
    <w:rPr>
      <w:lang w:eastAsia="ar-SA"/>
    </w:rPr>
  </w:style>
  <w:style w:type="paragraph" w:customStyle="1" w:styleId="1fffc">
    <w:name w:val="Название объекта1"/>
    <w:basedOn w:val="a8"/>
    <w:next w:val="a8"/>
    <w:qFormat/>
    <w:rsid w:val="00986055"/>
    <w:pPr>
      <w:suppressAutoHyphens/>
      <w:spacing w:before="0" w:beforeAutospacing="0" w:after="0" w:afterAutospacing="0"/>
    </w:pPr>
    <w:rPr>
      <w:b/>
      <w:bCs/>
      <w:color w:val="4F81BD"/>
      <w:sz w:val="18"/>
      <w:szCs w:val="18"/>
      <w:lang w:eastAsia="ar-SA"/>
    </w:rPr>
  </w:style>
  <w:style w:type="paragraph" w:customStyle="1" w:styleId="219">
    <w:name w:val="Список 21"/>
    <w:basedOn w:val="a8"/>
    <w:qFormat/>
    <w:rsid w:val="00986055"/>
    <w:pPr>
      <w:suppressAutoHyphens/>
      <w:spacing w:before="0" w:beforeAutospacing="0" w:after="0" w:afterAutospacing="0"/>
      <w:ind w:left="566" w:hanging="283"/>
    </w:pPr>
    <w:rPr>
      <w:lang w:eastAsia="ar-SA"/>
    </w:rPr>
  </w:style>
  <w:style w:type="paragraph" w:customStyle="1" w:styleId="411">
    <w:name w:val="Список 41"/>
    <w:basedOn w:val="a8"/>
    <w:qFormat/>
    <w:rsid w:val="00986055"/>
    <w:pPr>
      <w:suppressAutoHyphens/>
      <w:spacing w:before="0" w:beforeAutospacing="0" w:after="0" w:afterAutospacing="0"/>
      <w:ind w:left="1132" w:hanging="283"/>
    </w:pPr>
    <w:rPr>
      <w:lang w:eastAsia="ar-SA"/>
    </w:rPr>
  </w:style>
  <w:style w:type="paragraph" w:customStyle="1" w:styleId="0">
    <w:name w:val="Стиль По левому краю Первая строка:  0 см"/>
    <w:basedOn w:val="a8"/>
    <w:qFormat/>
    <w:rsid w:val="00986055"/>
    <w:pPr>
      <w:spacing w:before="0" w:beforeAutospacing="0" w:after="0" w:afterAutospacing="0"/>
      <w:contextualSpacing/>
    </w:pPr>
    <w:rPr>
      <w:sz w:val="28"/>
      <w:szCs w:val="20"/>
      <w:lang w:eastAsia="en-US"/>
    </w:rPr>
  </w:style>
  <w:style w:type="paragraph" w:customStyle="1" w:styleId="p32">
    <w:name w:val="p32"/>
    <w:basedOn w:val="a8"/>
    <w:qFormat/>
    <w:rsid w:val="00986055"/>
  </w:style>
  <w:style w:type="paragraph" w:customStyle="1" w:styleId="p17">
    <w:name w:val="p17"/>
    <w:basedOn w:val="a8"/>
    <w:qFormat/>
    <w:rsid w:val="00986055"/>
  </w:style>
  <w:style w:type="paragraph" w:customStyle="1" w:styleId="p26">
    <w:name w:val="p26"/>
    <w:basedOn w:val="a8"/>
    <w:qFormat/>
    <w:rsid w:val="00986055"/>
  </w:style>
  <w:style w:type="paragraph" w:customStyle="1" w:styleId="Heading22">
    <w:name w:val="Heading 22"/>
    <w:basedOn w:val="a8"/>
    <w:next w:val="a8"/>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
    <w:name w:val="Heading 32"/>
    <w:basedOn w:val="a8"/>
    <w:next w:val="a8"/>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42">
    <w:name w:val="Heading 42"/>
    <w:basedOn w:val="a8"/>
    <w:next w:val="a8"/>
    <w:qFormat/>
    <w:rsid w:val="00986055"/>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Heading51">
    <w:name w:val="Heading 51"/>
    <w:basedOn w:val="a8"/>
    <w:next w:val="a8"/>
    <w:qFormat/>
    <w:rsid w:val="00986055"/>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Heading62">
    <w:name w:val="Heading 62"/>
    <w:basedOn w:val="a8"/>
    <w:next w:val="a8"/>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71">
    <w:name w:val="Heading 71"/>
    <w:basedOn w:val="a8"/>
    <w:next w:val="a8"/>
    <w:qFormat/>
    <w:rsid w:val="00986055"/>
    <w:pPr>
      <w:tabs>
        <w:tab w:val="left" w:pos="1296"/>
      </w:tabs>
      <w:suppressAutoHyphens/>
      <w:spacing w:before="240" w:beforeAutospacing="0" w:after="60" w:afterAutospacing="0"/>
      <w:ind w:left="1296" w:hanging="1296"/>
      <w:outlineLvl w:val="6"/>
    </w:pPr>
    <w:rPr>
      <w:lang w:eastAsia="zh-CN"/>
    </w:rPr>
  </w:style>
  <w:style w:type="paragraph" w:customStyle="1" w:styleId="Heading81">
    <w:name w:val="Heading 81"/>
    <w:basedOn w:val="a8"/>
    <w:next w:val="a8"/>
    <w:qFormat/>
    <w:rsid w:val="00986055"/>
    <w:pPr>
      <w:tabs>
        <w:tab w:val="left" w:pos="1440"/>
      </w:tabs>
      <w:suppressAutoHyphens/>
      <w:spacing w:before="240" w:beforeAutospacing="0" w:after="60" w:afterAutospacing="0"/>
      <w:ind w:left="1440" w:hanging="1440"/>
      <w:outlineLvl w:val="7"/>
    </w:pPr>
    <w:rPr>
      <w:i/>
      <w:iCs/>
      <w:lang w:eastAsia="zh-CN"/>
    </w:rPr>
  </w:style>
  <w:style w:type="paragraph" w:customStyle="1" w:styleId="Heading91">
    <w:name w:val="Heading 91"/>
    <w:basedOn w:val="a8"/>
    <w:next w:val="a8"/>
    <w:qFormat/>
    <w:rsid w:val="00986055"/>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paragraph" w:customStyle="1" w:styleId="1fffd">
    <w:name w:val="Знак Знак Знак Знак Знак Знак1"/>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paragraf2">
    <w:name w:val="paragraf2"/>
    <w:basedOn w:val="a8"/>
    <w:qFormat/>
    <w:rsid w:val="00986055"/>
    <w:pPr>
      <w:widowControl w:val="0"/>
      <w:spacing w:before="72" w:beforeAutospacing="0" w:after="0" w:afterAutospacing="0"/>
      <w:ind w:left="510"/>
      <w:jc w:val="both"/>
    </w:pPr>
    <w:rPr>
      <w:rFonts w:ascii="Antiqua" w:hAnsi="Antiqua"/>
      <w:sz w:val="28"/>
      <w:szCs w:val="20"/>
      <w:lang w:val="en-GB"/>
    </w:rPr>
  </w:style>
  <w:style w:type="paragraph" w:customStyle="1" w:styleId="2ff1">
    <w:name w:val="Загол. 2 ур."/>
    <w:basedOn w:val="a8"/>
    <w:qFormat/>
    <w:rsid w:val="00986055"/>
    <w:pPr>
      <w:keepNext/>
      <w:widowControl w:val="0"/>
      <w:autoSpaceDE w:val="0"/>
      <w:autoSpaceDN w:val="0"/>
      <w:adjustRightInd w:val="0"/>
      <w:spacing w:before="221" w:beforeAutospacing="0" w:after="221" w:afterAutospacing="0" w:line="220" w:lineRule="atLeast"/>
      <w:jc w:val="center"/>
    </w:pPr>
    <w:rPr>
      <w:rFonts w:ascii="PragmaticaCTT" w:hAnsi="PragmaticaCTT"/>
      <w:b/>
      <w:bCs/>
      <w:sz w:val="22"/>
      <w:szCs w:val="22"/>
    </w:rPr>
  </w:style>
  <w:style w:type="paragraph" w:customStyle="1" w:styleId="Mycell">
    <w:name w:val="My cell"/>
    <w:basedOn w:val="a8"/>
    <w:qFormat/>
    <w:rsid w:val="00986055"/>
    <w:pPr>
      <w:widowControl w:val="0"/>
      <w:spacing w:before="0" w:beforeAutospacing="0" w:after="0" w:afterAutospacing="0"/>
      <w:jc w:val="both"/>
    </w:pPr>
    <w:rPr>
      <w:rFonts w:ascii="Antiqua" w:hAnsi="Antiqua"/>
      <w:szCs w:val="20"/>
      <w:lang w:val="en-GB"/>
    </w:rPr>
  </w:style>
  <w:style w:type="paragraph" w:customStyle="1" w:styleId="Style49">
    <w:name w:val="Style49"/>
    <w:basedOn w:val="a8"/>
    <w:qFormat/>
    <w:rsid w:val="00986055"/>
    <w:pPr>
      <w:widowControl w:val="0"/>
      <w:autoSpaceDE w:val="0"/>
      <w:autoSpaceDN w:val="0"/>
      <w:adjustRightInd w:val="0"/>
      <w:spacing w:before="0" w:beforeAutospacing="0" w:after="0" w:afterAutospacing="0" w:line="480" w:lineRule="exact"/>
      <w:ind w:firstLine="240"/>
      <w:jc w:val="both"/>
    </w:pPr>
  </w:style>
  <w:style w:type="paragraph" w:customStyle="1" w:styleId="TablLeft">
    <w:name w:val="Tabl Left"/>
    <w:basedOn w:val="a8"/>
    <w:qFormat/>
    <w:rsid w:val="00986055"/>
    <w:pPr>
      <w:overflowPunct w:val="0"/>
      <w:autoSpaceDE w:val="0"/>
      <w:autoSpaceDN w:val="0"/>
      <w:adjustRightInd w:val="0"/>
      <w:spacing w:before="0" w:beforeAutospacing="0" w:after="0" w:afterAutospacing="0"/>
    </w:pPr>
    <w:rPr>
      <w:sz w:val="28"/>
      <w:szCs w:val="20"/>
    </w:rPr>
  </w:style>
  <w:style w:type="paragraph" w:customStyle="1" w:styleId="1fffe">
    <w:name w:val="Заголовок 1+"/>
    <w:basedOn w:val="1c"/>
    <w:qFormat/>
    <w:rsid w:val="00986055"/>
    <w:pPr>
      <w:keepNext/>
      <w:pageBreakBefore/>
      <w:autoSpaceDE w:val="0"/>
      <w:autoSpaceDN w:val="0"/>
      <w:adjustRightInd w:val="0"/>
      <w:spacing w:before="0" w:beforeAutospacing="0" w:after="0" w:afterAutospacing="0" w:line="312" w:lineRule="auto"/>
      <w:ind w:left="0" w:firstLine="454"/>
      <w:jc w:val="right"/>
    </w:pPr>
    <w:rPr>
      <w:rFonts w:eastAsia="SimSun"/>
      <w:bCs/>
    </w:rPr>
  </w:style>
  <w:style w:type="paragraph" w:customStyle="1" w:styleId="2120">
    <w:name w:val="Стиль Заголовок 2 + 12 пт По левому краю"/>
    <w:basedOn w:val="26"/>
    <w:qFormat/>
    <w:rsid w:val="00986055"/>
    <w:pPr>
      <w:autoSpaceDE w:val="0"/>
      <w:autoSpaceDN w:val="0"/>
      <w:adjustRightInd w:val="0"/>
      <w:spacing w:before="0" w:after="0" w:line="312" w:lineRule="auto"/>
      <w:ind w:firstLine="454"/>
    </w:pPr>
    <w:rPr>
      <w:rFonts w:ascii="Times New Roman" w:hAnsi="Times New Roman"/>
      <w:b w:val="0"/>
      <w:i/>
      <w:color w:val="000000"/>
      <w:kern w:val="0"/>
      <w:sz w:val="24"/>
      <w:lang w:eastAsia="en-US"/>
    </w:rPr>
  </w:style>
  <w:style w:type="paragraph" w:customStyle="1" w:styleId="1085">
    <w:name w:val="Стиль Заголовок 1 + По ширине Справа:  085 см"/>
    <w:basedOn w:val="1c"/>
    <w:qFormat/>
    <w:rsid w:val="00986055"/>
    <w:pPr>
      <w:keepNext/>
      <w:pageBreakBefore/>
      <w:autoSpaceDE w:val="0"/>
      <w:autoSpaceDN w:val="0"/>
      <w:adjustRightInd w:val="0"/>
      <w:spacing w:before="0" w:beforeAutospacing="0" w:after="0" w:afterAutospacing="0" w:line="312" w:lineRule="auto"/>
      <w:ind w:left="0" w:right="482" w:firstLine="454"/>
      <w:jc w:val="both"/>
    </w:pPr>
    <w:rPr>
      <w:bCs/>
    </w:rPr>
  </w:style>
  <w:style w:type="paragraph" w:customStyle="1" w:styleId="10851">
    <w:name w:val="Стиль Заголовок 1 + По ширине Справа:  085 см1"/>
    <w:basedOn w:val="1c"/>
    <w:qFormat/>
    <w:rsid w:val="00986055"/>
    <w:pPr>
      <w:keepNext/>
      <w:pageBreakBefore/>
      <w:autoSpaceDE w:val="0"/>
      <w:autoSpaceDN w:val="0"/>
      <w:adjustRightInd w:val="0"/>
      <w:spacing w:before="0" w:beforeAutospacing="0" w:after="0" w:afterAutospacing="0" w:line="312" w:lineRule="auto"/>
      <w:ind w:left="0" w:firstLine="454"/>
    </w:pPr>
    <w:rPr>
      <w:bCs/>
    </w:rPr>
  </w:style>
  <w:style w:type="paragraph" w:customStyle="1" w:styleId="Iauiue0">
    <w:name w:val="Iau.iue"/>
    <w:basedOn w:val="Default"/>
    <w:next w:val="Default"/>
    <w:qFormat/>
    <w:rsid w:val="00986055"/>
    <w:rPr>
      <w:color w:val="auto"/>
    </w:rPr>
  </w:style>
  <w:style w:type="paragraph" w:customStyle="1" w:styleId="Caaieiaie2">
    <w:name w:val="Caaieiaie 2"/>
    <w:basedOn w:val="Default"/>
    <w:next w:val="Default"/>
    <w:qFormat/>
    <w:rsid w:val="00986055"/>
    <w:rPr>
      <w:color w:val="auto"/>
    </w:rPr>
  </w:style>
  <w:style w:type="paragraph" w:customStyle="1" w:styleId="afffffff5">
    <w:name w:val="Обычный.Нормальный"/>
    <w:qFormat/>
    <w:rsid w:val="00986055"/>
    <w:pPr>
      <w:spacing w:after="0" w:line="240" w:lineRule="auto"/>
    </w:pPr>
    <w:rPr>
      <w:rFonts w:ascii="Times New Roman" w:eastAsia="Calibri" w:hAnsi="Times New Roman" w:cs="Times New Roman"/>
      <w:sz w:val="20"/>
      <w:szCs w:val="20"/>
      <w:lang w:eastAsia="ru-RU"/>
    </w:rPr>
  </w:style>
  <w:style w:type="character" w:customStyle="1" w:styleId="119">
    <w:name w:val="1 Заголовок 1 Знак"/>
    <w:link w:val="11a"/>
    <w:qFormat/>
    <w:locked/>
    <w:rsid w:val="00986055"/>
    <w:rPr>
      <w:rFonts w:ascii="Arial" w:hAnsi="Arial"/>
      <w:b/>
      <w:sz w:val="32"/>
    </w:rPr>
  </w:style>
  <w:style w:type="paragraph" w:customStyle="1" w:styleId="11a">
    <w:name w:val="1 Заголовок 1"/>
    <w:basedOn w:val="a8"/>
    <w:link w:val="119"/>
    <w:qFormat/>
    <w:rsid w:val="00986055"/>
    <w:pPr>
      <w:spacing w:before="240" w:beforeAutospacing="0" w:after="60" w:afterAutospacing="0"/>
    </w:pPr>
    <w:rPr>
      <w:rFonts w:ascii="Arial" w:eastAsiaTheme="minorHAnsi" w:hAnsi="Arial" w:cstheme="minorBidi"/>
      <w:b/>
      <w:sz w:val="32"/>
      <w:szCs w:val="22"/>
      <w:lang w:eastAsia="en-US"/>
    </w:rPr>
  </w:style>
  <w:style w:type="paragraph" w:customStyle="1" w:styleId="Style46">
    <w:name w:val="Style46"/>
    <w:basedOn w:val="a8"/>
    <w:qFormat/>
    <w:rsid w:val="00986055"/>
    <w:pPr>
      <w:widowControl w:val="0"/>
      <w:autoSpaceDE w:val="0"/>
      <w:autoSpaceDN w:val="0"/>
      <w:adjustRightInd w:val="0"/>
      <w:spacing w:before="0" w:beforeAutospacing="0" w:after="0" w:afterAutospacing="0" w:line="240" w:lineRule="exact"/>
      <w:ind w:hanging="106"/>
    </w:pPr>
  </w:style>
  <w:style w:type="paragraph" w:customStyle="1" w:styleId="Style61">
    <w:name w:val="Style61"/>
    <w:basedOn w:val="a8"/>
    <w:qFormat/>
    <w:rsid w:val="00986055"/>
    <w:pPr>
      <w:widowControl w:val="0"/>
      <w:autoSpaceDE w:val="0"/>
      <w:autoSpaceDN w:val="0"/>
      <w:adjustRightInd w:val="0"/>
      <w:spacing w:before="0" w:beforeAutospacing="0" w:after="0" w:afterAutospacing="0" w:line="242" w:lineRule="exact"/>
      <w:ind w:hanging="446"/>
    </w:pPr>
  </w:style>
  <w:style w:type="paragraph" w:customStyle="1" w:styleId="FR21">
    <w:name w:val="[О] FR2"/>
    <w:qFormat/>
    <w:rsid w:val="00986055"/>
    <w:pPr>
      <w:tabs>
        <w:tab w:val="right" w:leader="dot" w:pos="7002"/>
      </w:tabs>
      <w:autoSpaceDE w:val="0"/>
      <w:autoSpaceDN w:val="0"/>
      <w:adjustRightInd w:val="0"/>
      <w:spacing w:after="0" w:line="240" w:lineRule="auto"/>
      <w:ind w:left="283" w:hanging="283"/>
    </w:pPr>
    <w:rPr>
      <w:rFonts w:ascii="PragmaticaCTT" w:eastAsia="Calibri" w:hAnsi="PragmaticaCTT" w:cs="PragmaticaCTT"/>
      <w:b/>
      <w:bCs/>
      <w:lang w:eastAsia="ru-RU"/>
    </w:rPr>
  </w:style>
  <w:style w:type="paragraph" w:customStyle="1" w:styleId="e">
    <w:name w:val="Основн*e"/>
    <w:basedOn w:val="a8"/>
    <w:qFormat/>
    <w:rsid w:val="00986055"/>
    <w:pPr>
      <w:widowControl w:val="0"/>
      <w:autoSpaceDE w:val="0"/>
      <w:autoSpaceDN w:val="0"/>
      <w:adjustRightInd w:val="0"/>
      <w:spacing w:before="0" w:beforeAutospacing="0" w:after="0" w:afterAutospacing="0" w:line="360" w:lineRule="auto"/>
      <w:ind w:firstLine="709"/>
      <w:jc w:val="both"/>
    </w:pPr>
    <w:rPr>
      <w:sz w:val="28"/>
      <w:szCs w:val="28"/>
    </w:rPr>
  </w:style>
  <w:style w:type="paragraph" w:customStyle="1" w:styleId="afffffff6">
    <w:name w:val="Текст документа"/>
    <w:basedOn w:val="a8"/>
    <w:qFormat/>
    <w:rsid w:val="00986055"/>
    <w:pPr>
      <w:spacing w:before="0" w:beforeAutospacing="0" w:after="0" w:afterAutospacing="0"/>
      <w:ind w:firstLine="709"/>
      <w:jc w:val="both"/>
    </w:pPr>
  </w:style>
  <w:style w:type="paragraph" w:customStyle="1" w:styleId="Style164">
    <w:name w:val="Style164"/>
    <w:basedOn w:val="a8"/>
    <w:qFormat/>
    <w:rsid w:val="00986055"/>
    <w:pPr>
      <w:widowControl w:val="0"/>
      <w:autoSpaceDE w:val="0"/>
      <w:autoSpaceDN w:val="0"/>
      <w:adjustRightInd w:val="0"/>
      <w:spacing w:before="0" w:beforeAutospacing="0" w:after="0" w:afterAutospacing="0" w:line="247" w:lineRule="exact"/>
      <w:ind w:firstLine="528"/>
      <w:jc w:val="both"/>
    </w:pPr>
  </w:style>
  <w:style w:type="character" w:customStyle="1" w:styleId="14pt">
    <w:name w:val="Стиль Обычный. + 14 pt Знак"/>
    <w:link w:val="14pt0"/>
    <w:qFormat/>
    <w:locked/>
    <w:rsid w:val="00986055"/>
    <w:rPr>
      <w:sz w:val="24"/>
      <w:shd w:val="clear" w:color="auto" w:fill="FFFFFF"/>
    </w:rPr>
  </w:style>
  <w:style w:type="paragraph" w:customStyle="1" w:styleId="14pt0">
    <w:name w:val="Стиль Обычный. + 14 pt"/>
    <w:basedOn w:val="a8"/>
    <w:link w:val="14pt"/>
    <w:qFormat/>
    <w:rsid w:val="00986055"/>
    <w:pPr>
      <w:shd w:val="clear" w:color="auto" w:fill="FFFFFF"/>
      <w:suppressAutoHyphens/>
      <w:autoSpaceDE w:val="0"/>
      <w:autoSpaceDN w:val="0"/>
      <w:adjustRightInd w:val="0"/>
      <w:spacing w:before="0" w:beforeAutospacing="0" w:after="0" w:afterAutospacing="0" w:line="309" w:lineRule="auto"/>
      <w:ind w:firstLine="454"/>
      <w:jc w:val="both"/>
    </w:pPr>
    <w:rPr>
      <w:rFonts w:asciiTheme="minorHAnsi" w:eastAsiaTheme="minorHAnsi" w:hAnsiTheme="minorHAnsi" w:cstheme="minorBidi"/>
      <w:szCs w:val="22"/>
      <w:lang w:eastAsia="en-US"/>
    </w:rPr>
  </w:style>
  <w:style w:type="paragraph" w:customStyle="1" w:styleId="63">
    <w:name w:val="Обычный (веб)6"/>
    <w:basedOn w:val="a8"/>
    <w:qFormat/>
    <w:rsid w:val="00986055"/>
    <w:pPr>
      <w:spacing w:before="0" w:beforeAutospacing="0" w:after="0" w:afterAutospacing="0"/>
    </w:pPr>
  </w:style>
  <w:style w:type="paragraph" w:customStyle="1" w:styleId="pri">
    <w:name w:val="pri"/>
    <w:basedOn w:val="a8"/>
    <w:qFormat/>
    <w:rsid w:val="00986055"/>
    <w:pPr>
      <w:spacing w:before="60" w:beforeAutospacing="0"/>
      <w:ind w:left="100" w:right="100"/>
    </w:pPr>
    <w:rPr>
      <w:rFonts w:ascii="Comic Sans MS" w:hAnsi="Comic Sans MS"/>
      <w:i/>
      <w:iCs/>
      <w:color w:val="111565"/>
      <w:sz w:val="18"/>
      <w:szCs w:val="18"/>
    </w:rPr>
  </w:style>
  <w:style w:type="paragraph" w:customStyle="1" w:styleId="3f5">
    <w:name w:val="Загол. 3 ур."/>
    <w:qFormat/>
    <w:rsid w:val="00986055"/>
    <w:pPr>
      <w:keepNext/>
      <w:keepLines/>
      <w:autoSpaceDE w:val="0"/>
      <w:autoSpaceDN w:val="0"/>
      <w:adjustRightInd w:val="0"/>
      <w:spacing w:before="221" w:after="221" w:line="220" w:lineRule="atLeast"/>
      <w:jc w:val="center"/>
    </w:pPr>
    <w:rPr>
      <w:rFonts w:ascii="PragmaticaCTT" w:eastAsia="Calibri" w:hAnsi="PragmaticaCTT" w:cs="PragmaticaCTT"/>
      <w:b/>
      <w:bCs/>
      <w:color w:val="000000"/>
      <w:sz w:val="20"/>
      <w:szCs w:val="20"/>
      <w:lang w:eastAsia="ru-RU"/>
    </w:rPr>
  </w:style>
  <w:style w:type="paragraph" w:customStyle="1" w:styleId="afffffff7">
    <w:name w:val="Обычный. Знак Знак"/>
    <w:basedOn w:val="a8"/>
    <w:qFormat/>
    <w:rsid w:val="00986055"/>
    <w:pPr>
      <w:widowControl w:val="0"/>
      <w:shd w:val="clear" w:color="auto" w:fill="FFFFFF"/>
      <w:tabs>
        <w:tab w:val="left" w:pos="567"/>
      </w:tabs>
      <w:autoSpaceDE w:val="0"/>
      <w:autoSpaceDN w:val="0"/>
      <w:adjustRightInd w:val="0"/>
      <w:spacing w:before="0" w:beforeAutospacing="0" w:after="0" w:afterAutospacing="0" w:line="384" w:lineRule="auto"/>
      <w:ind w:left="737" w:hanging="283"/>
      <w:jc w:val="both"/>
    </w:pPr>
    <w:rPr>
      <w:sz w:val="20"/>
      <w:szCs w:val="20"/>
    </w:rPr>
  </w:style>
  <w:style w:type="paragraph" w:customStyle="1" w:styleId="center">
    <w:name w:val="center"/>
    <w:basedOn w:val="a8"/>
    <w:qFormat/>
    <w:rsid w:val="00986055"/>
  </w:style>
  <w:style w:type="paragraph" w:customStyle="1" w:styleId="p12left">
    <w:name w:val="p12_left"/>
    <w:basedOn w:val="a8"/>
    <w:qFormat/>
    <w:rsid w:val="00986055"/>
  </w:style>
  <w:style w:type="paragraph" w:customStyle="1" w:styleId="TableParagraph">
    <w:name w:val="Table Paragraph"/>
    <w:basedOn w:val="a8"/>
    <w:qFormat/>
    <w:rsid w:val="00986055"/>
    <w:pPr>
      <w:widowControl w:val="0"/>
      <w:spacing w:before="0" w:beforeAutospacing="0" w:after="0" w:afterAutospacing="0"/>
    </w:pPr>
    <w:rPr>
      <w:rFonts w:ascii="Calibri" w:hAnsi="Calibri"/>
      <w:sz w:val="22"/>
      <w:szCs w:val="22"/>
      <w:lang w:val="en-US" w:eastAsia="en-US"/>
    </w:rPr>
  </w:style>
  <w:style w:type="paragraph" w:customStyle="1" w:styleId="412">
    <w:name w:val="Заголовок 41"/>
    <w:basedOn w:val="1fb"/>
    <w:next w:val="1fb"/>
    <w:qFormat/>
    <w:rsid w:val="00986055"/>
    <w:pPr>
      <w:keepNext/>
      <w:widowControl/>
      <w:snapToGrid/>
      <w:spacing w:line="240" w:lineRule="auto"/>
      <w:ind w:firstLine="0"/>
      <w:jc w:val="left"/>
    </w:pPr>
    <w:rPr>
      <w:rFonts w:eastAsia="Times New Roman"/>
      <w:sz w:val="24"/>
    </w:rPr>
  </w:style>
  <w:style w:type="paragraph" w:customStyle="1" w:styleId="afffffff8">
    <w:name w:val="Мой стиль"/>
    <w:basedOn w:val="a8"/>
    <w:qFormat/>
    <w:rsid w:val="00986055"/>
    <w:pPr>
      <w:spacing w:before="0" w:beforeAutospacing="0" w:after="0" w:afterAutospacing="0"/>
      <w:ind w:left="284" w:right="567"/>
      <w:jc w:val="center"/>
    </w:pPr>
    <w:rPr>
      <w:rFonts w:ascii="Calibri" w:hAnsi="Calibri" w:cs="Calibri"/>
      <w:b/>
      <w:bCs/>
      <w:sz w:val="28"/>
      <w:szCs w:val="28"/>
    </w:rPr>
  </w:style>
  <w:style w:type="paragraph" w:customStyle="1" w:styleId="base">
    <w:name w:val="base"/>
    <w:basedOn w:val="a8"/>
    <w:qFormat/>
    <w:rsid w:val="00986055"/>
  </w:style>
  <w:style w:type="paragraph" w:customStyle="1" w:styleId="Style134">
    <w:name w:val="Style134"/>
    <w:basedOn w:val="a8"/>
    <w:qFormat/>
    <w:rsid w:val="00986055"/>
    <w:pPr>
      <w:widowControl w:val="0"/>
      <w:autoSpaceDE w:val="0"/>
      <w:autoSpaceDN w:val="0"/>
      <w:adjustRightInd w:val="0"/>
      <w:spacing w:before="0" w:beforeAutospacing="0" w:after="0" w:afterAutospacing="0" w:line="228" w:lineRule="exact"/>
      <w:ind w:firstLine="288"/>
    </w:pPr>
    <w:rPr>
      <w:rFonts w:ascii="Franklin Gothic Demi Cond" w:hAnsi="Franklin Gothic Demi Cond"/>
    </w:rPr>
  </w:style>
  <w:style w:type="paragraph" w:customStyle="1" w:styleId="1ffff">
    <w:name w:val="Без интервала1"/>
    <w:link w:val="1ffff0"/>
    <w:qFormat/>
    <w:rsid w:val="00986055"/>
    <w:pPr>
      <w:spacing w:after="0" w:line="240" w:lineRule="auto"/>
    </w:pPr>
    <w:rPr>
      <w:rFonts w:ascii="Times New Roman" w:eastAsia="Times New Roman" w:hAnsi="Times New Roman" w:cs="Times New Roman"/>
      <w:sz w:val="24"/>
      <w:szCs w:val="24"/>
      <w:lang w:eastAsia="ru-RU"/>
    </w:rPr>
  </w:style>
  <w:style w:type="character" w:customStyle="1" w:styleId="1ffff0">
    <w:name w:val="Без интервала Знак1"/>
    <w:link w:val="1ffff"/>
    <w:qFormat/>
    <w:locked/>
    <w:rsid w:val="00986055"/>
    <w:rPr>
      <w:rFonts w:ascii="Times New Roman" w:eastAsia="Times New Roman" w:hAnsi="Times New Roman" w:cs="Times New Roman"/>
      <w:sz w:val="24"/>
      <w:szCs w:val="24"/>
      <w:lang w:eastAsia="ru-RU"/>
    </w:rPr>
  </w:style>
  <w:style w:type="paragraph" w:customStyle="1" w:styleId="2ff2">
    <w:name w:val="Абзац списка2"/>
    <w:basedOn w:val="a8"/>
    <w:qFormat/>
    <w:rsid w:val="00986055"/>
    <w:pPr>
      <w:spacing w:before="0" w:beforeAutospacing="0" w:after="200" w:afterAutospacing="0" w:line="276" w:lineRule="auto"/>
      <w:ind w:left="720"/>
      <w:contextualSpacing/>
    </w:pPr>
    <w:rPr>
      <w:rFonts w:ascii="Calibri" w:hAnsi="Calibri"/>
      <w:sz w:val="22"/>
      <w:szCs w:val="22"/>
      <w:lang w:eastAsia="en-US"/>
    </w:rPr>
  </w:style>
  <w:style w:type="paragraph" w:customStyle="1" w:styleId="Heading911">
    <w:name w:val="Heading 9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11">
    <w:name w:val="Heading 1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11">
    <w:name w:val="Heading 6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11">
    <w:name w:val="Heading 7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11">
    <w:name w:val="Heading 2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11">
    <w:name w:val="Heading 5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p11">
    <w:name w:val="p11"/>
    <w:basedOn w:val="a8"/>
    <w:qFormat/>
    <w:rsid w:val="00986055"/>
  </w:style>
  <w:style w:type="paragraph" w:customStyle="1" w:styleId="p15">
    <w:name w:val="p15"/>
    <w:basedOn w:val="a8"/>
    <w:qFormat/>
    <w:rsid w:val="00986055"/>
  </w:style>
  <w:style w:type="paragraph" w:customStyle="1" w:styleId="p29">
    <w:name w:val="p29"/>
    <w:basedOn w:val="a8"/>
    <w:qFormat/>
    <w:rsid w:val="00986055"/>
  </w:style>
  <w:style w:type="paragraph" w:customStyle="1" w:styleId="p30">
    <w:name w:val="p30"/>
    <w:basedOn w:val="a8"/>
    <w:qFormat/>
    <w:rsid w:val="00986055"/>
  </w:style>
  <w:style w:type="paragraph" w:customStyle="1" w:styleId="p31">
    <w:name w:val="p31"/>
    <w:basedOn w:val="a8"/>
    <w:qFormat/>
    <w:rsid w:val="00986055"/>
  </w:style>
  <w:style w:type="paragraph" w:customStyle="1" w:styleId="p33">
    <w:name w:val="p33"/>
    <w:basedOn w:val="a8"/>
    <w:qFormat/>
    <w:rsid w:val="00986055"/>
  </w:style>
  <w:style w:type="paragraph" w:customStyle="1" w:styleId="p13">
    <w:name w:val="p13"/>
    <w:basedOn w:val="a8"/>
    <w:qFormat/>
    <w:rsid w:val="00986055"/>
  </w:style>
  <w:style w:type="paragraph" w:customStyle="1" w:styleId="p25">
    <w:name w:val="p25"/>
    <w:basedOn w:val="a8"/>
    <w:qFormat/>
    <w:rsid w:val="00986055"/>
  </w:style>
  <w:style w:type="paragraph" w:customStyle="1" w:styleId="Caaieiaie5">
    <w:name w:val="Caaieiaie 5"/>
    <w:basedOn w:val="a8"/>
    <w:next w:val="a8"/>
    <w:qFormat/>
    <w:rsid w:val="00986055"/>
    <w:pPr>
      <w:autoSpaceDE w:val="0"/>
      <w:autoSpaceDN w:val="0"/>
      <w:adjustRightInd w:val="0"/>
      <w:spacing w:before="0" w:beforeAutospacing="0" w:after="0" w:afterAutospacing="0"/>
    </w:pPr>
    <w:rPr>
      <w:lang w:eastAsia="en-US"/>
    </w:rPr>
  </w:style>
  <w:style w:type="paragraph" w:customStyle="1" w:styleId="223">
    <w:name w:val="Основной текст 22"/>
    <w:basedOn w:val="a8"/>
    <w:qFormat/>
    <w:rsid w:val="00986055"/>
    <w:pPr>
      <w:overflowPunct w:val="0"/>
      <w:autoSpaceDE w:val="0"/>
      <w:autoSpaceDN w:val="0"/>
      <w:adjustRightInd w:val="0"/>
      <w:spacing w:before="0" w:beforeAutospacing="0" w:after="0" w:afterAutospacing="0"/>
      <w:ind w:firstLine="851"/>
      <w:jc w:val="both"/>
    </w:pPr>
    <w:rPr>
      <w:sz w:val="28"/>
      <w:szCs w:val="20"/>
    </w:rPr>
  </w:style>
  <w:style w:type="paragraph" w:customStyle="1" w:styleId="322">
    <w:name w:val="Основной текст 32"/>
    <w:basedOn w:val="216"/>
    <w:qFormat/>
    <w:rsid w:val="00986055"/>
    <w:pPr>
      <w:widowControl/>
      <w:spacing w:line="240" w:lineRule="auto"/>
      <w:ind w:firstLine="0"/>
    </w:pPr>
    <w:rPr>
      <w:rFonts w:eastAsia="Calibri"/>
      <w:i/>
      <w:sz w:val="26"/>
    </w:rPr>
  </w:style>
  <w:style w:type="paragraph" w:customStyle="1" w:styleId="3f6">
    <w:name w:val="Обычный3"/>
    <w:basedOn w:val="a8"/>
    <w:qFormat/>
    <w:rsid w:val="00986055"/>
    <w:pPr>
      <w:snapToGrid w:val="0"/>
      <w:spacing w:before="0" w:beforeAutospacing="0" w:after="0" w:afterAutospacing="0"/>
    </w:pPr>
    <w:rPr>
      <w:sz w:val="20"/>
      <w:szCs w:val="20"/>
    </w:rPr>
  </w:style>
  <w:style w:type="paragraph" w:customStyle="1" w:styleId="11b">
    <w:name w:val="Основной текст11"/>
    <w:basedOn w:val="a8"/>
    <w:qFormat/>
    <w:rsid w:val="00986055"/>
    <w:pPr>
      <w:shd w:val="clear" w:color="auto" w:fill="FFFFFF"/>
      <w:spacing w:before="180" w:beforeAutospacing="0" w:after="0" w:afterAutospacing="0" w:line="235" w:lineRule="exact"/>
      <w:jc w:val="both"/>
    </w:pPr>
    <w:rPr>
      <w:rFonts w:ascii="Arial" w:hAnsi="Arial"/>
      <w:sz w:val="19"/>
      <w:szCs w:val="20"/>
    </w:rPr>
  </w:style>
  <w:style w:type="paragraph" w:customStyle="1" w:styleId="2ff3">
    <w:name w:val="Цитата2"/>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ff4">
    <w:name w:val="Знак Знак Знак Знак Знак Знак Знак Знак Знак Знак Знак Знак Знак2"/>
    <w:basedOn w:val="a8"/>
    <w:qFormat/>
    <w:rsid w:val="00986055"/>
    <w:pPr>
      <w:spacing w:before="0" w:beforeAutospacing="0" w:after="160" w:afterAutospacing="0" w:line="240" w:lineRule="exact"/>
    </w:pPr>
    <w:rPr>
      <w:rFonts w:ascii="Verdana" w:hAnsi="Verdana"/>
      <w:lang w:val="en-US" w:eastAsia="en-US"/>
    </w:rPr>
  </w:style>
  <w:style w:type="paragraph" w:customStyle="1" w:styleId="p21">
    <w:name w:val="p21"/>
    <w:basedOn w:val="a8"/>
    <w:qFormat/>
    <w:rsid w:val="00986055"/>
  </w:style>
  <w:style w:type="paragraph" w:customStyle="1" w:styleId="p24">
    <w:name w:val="p24"/>
    <w:basedOn w:val="a8"/>
    <w:qFormat/>
    <w:rsid w:val="00986055"/>
  </w:style>
  <w:style w:type="paragraph" w:customStyle="1" w:styleId="3f7">
    <w:name w:val="Основной текст3"/>
    <w:basedOn w:val="a8"/>
    <w:qFormat/>
    <w:rsid w:val="00986055"/>
    <w:pPr>
      <w:widowControl w:val="0"/>
      <w:shd w:val="clear" w:color="auto" w:fill="FFFFFF"/>
      <w:spacing w:before="0" w:beforeAutospacing="0" w:after="540" w:afterAutospacing="0" w:line="240" w:lineRule="atLeast"/>
    </w:pPr>
    <w:rPr>
      <w:rFonts w:ascii="Arial Unicode MS" w:eastAsia="Arial Unicode MS" w:hAnsi="Arial Unicode MS"/>
      <w:sz w:val="19"/>
      <w:szCs w:val="19"/>
    </w:rPr>
  </w:style>
  <w:style w:type="paragraph" w:customStyle="1" w:styleId="3111">
    <w:name w:val="Основной текст с отступом 311"/>
    <w:basedOn w:val="a8"/>
    <w:qFormat/>
    <w:rsid w:val="00986055"/>
    <w:pPr>
      <w:overflowPunct w:val="0"/>
      <w:autoSpaceDE w:val="0"/>
      <w:autoSpaceDN w:val="0"/>
      <w:adjustRightInd w:val="0"/>
      <w:spacing w:before="0" w:beforeAutospacing="0" w:after="120" w:afterAutospacing="0" w:line="312" w:lineRule="auto"/>
      <w:ind w:left="283" w:firstLine="709"/>
      <w:jc w:val="both"/>
    </w:pPr>
    <w:rPr>
      <w:sz w:val="16"/>
      <w:szCs w:val="20"/>
    </w:rPr>
  </w:style>
  <w:style w:type="paragraph" w:customStyle="1" w:styleId="2111">
    <w:name w:val="Заголовок 211"/>
    <w:basedOn w:val="a8"/>
    <w:next w:val="a8"/>
    <w:qFormat/>
    <w:rsid w:val="00986055"/>
    <w:pPr>
      <w:keepNext/>
      <w:widowControl w:val="0"/>
      <w:spacing w:before="0" w:beforeAutospacing="0" w:after="0" w:afterAutospacing="0"/>
      <w:jc w:val="center"/>
    </w:pPr>
    <w:rPr>
      <w:b/>
      <w:sz w:val="26"/>
      <w:szCs w:val="20"/>
    </w:rPr>
  </w:style>
  <w:style w:type="paragraph" w:customStyle="1" w:styleId="21a">
    <w:name w:val="Текст21"/>
    <w:basedOn w:val="114"/>
    <w:qFormat/>
    <w:rsid w:val="00986055"/>
    <w:pPr>
      <w:widowControl/>
      <w:spacing w:line="240" w:lineRule="auto"/>
      <w:ind w:firstLine="0"/>
      <w:jc w:val="left"/>
    </w:pPr>
    <w:rPr>
      <w:rFonts w:ascii="Courier New" w:hAnsi="Courier New"/>
      <w:sz w:val="20"/>
    </w:rPr>
  </w:style>
  <w:style w:type="paragraph" w:customStyle="1" w:styleId="4110">
    <w:name w:val="Заголовок 411"/>
    <w:basedOn w:val="114"/>
    <w:next w:val="114"/>
    <w:qFormat/>
    <w:rsid w:val="00986055"/>
    <w:pPr>
      <w:keepNext/>
      <w:widowControl/>
      <w:spacing w:line="240" w:lineRule="auto"/>
      <w:ind w:firstLine="0"/>
      <w:jc w:val="left"/>
    </w:pPr>
    <w:rPr>
      <w:sz w:val="24"/>
    </w:rPr>
  </w:style>
  <w:style w:type="paragraph" w:customStyle="1" w:styleId="ledge1">
    <w:name w:val="ledge1"/>
    <w:basedOn w:val="a8"/>
    <w:qFormat/>
    <w:rsid w:val="00986055"/>
    <w:pPr>
      <w:spacing w:line="360" w:lineRule="atLeast"/>
      <w:jc w:val="both"/>
    </w:pPr>
  </w:style>
  <w:style w:type="paragraph" w:customStyle="1" w:styleId="WW-Normal">
    <w:name w:val="WW-Normal"/>
    <w:qFormat/>
    <w:rsid w:val="00986055"/>
    <w:pPr>
      <w:suppressAutoHyphens/>
      <w:autoSpaceDE w:val="0"/>
      <w:spacing w:after="0" w:line="240" w:lineRule="auto"/>
      <w:ind w:left="-533" w:firstLine="142"/>
      <w:jc w:val="both"/>
    </w:pPr>
    <w:rPr>
      <w:rFonts w:ascii="Times New Roman" w:eastAsia="Calibri" w:hAnsi="Times New Roman" w:cs="Calibri"/>
      <w:color w:val="000000"/>
      <w:sz w:val="24"/>
      <w:szCs w:val="24"/>
      <w:lang w:eastAsia="zh-CN"/>
    </w:rPr>
  </w:style>
  <w:style w:type="paragraph" w:customStyle="1" w:styleId="Style15">
    <w:name w:val="Style15"/>
    <w:basedOn w:val="a8"/>
    <w:qFormat/>
    <w:rsid w:val="00986055"/>
    <w:pPr>
      <w:widowControl w:val="0"/>
      <w:autoSpaceDE w:val="0"/>
      <w:autoSpaceDN w:val="0"/>
      <w:adjustRightInd w:val="0"/>
      <w:spacing w:before="0" w:beforeAutospacing="0" w:after="0" w:afterAutospacing="0" w:line="269" w:lineRule="exact"/>
    </w:pPr>
  </w:style>
  <w:style w:type="paragraph" w:customStyle="1" w:styleId="Style32">
    <w:name w:val="Style32"/>
    <w:basedOn w:val="a8"/>
    <w:qFormat/>
    <w:rsid w:val="00986055"/>
    <w:pPr>
      <w:widowControl w:val="0"/>
      <w:autoSpaceDE w:val="0"/>
      <w:autoSpaceDN w:val="0"/>
      <w:adjustRightInd w:val="0"/>
      <w:spacing w:before="0" w:beforeAutospacing="0" w:after="0" w:afterAutospacing="0"/>
    </w:pPr>
  </w:style>
  <w:style w:type="paragraph" w:customStyle="1" w:styleId="Style40">
    <w:name w:val="Style40"/>
    <w:basedOn w:val="a8"/>
    <w:qFormat/>
    <w:rsid w:val="00986055"/>
    <w:pPr>
      <w:widowControl w:val="0"/>
      <w:autoSpaceDE w:val="0"/>
      <w:autoSpaceDN w:val="0"/>
      <w:adjustRightInd w:val="0"/>
      <w:spacing w:before="0" w:beforeAutospacing="0" w:after="0" w:afterAutospacing="0" w:line="480" w:lineRule="exact"/>
      <w:ind w:firstLine="773"/>
    </w:pPr>
  </w:style>
  <w:style w:type="paragraph" w:customStyle="1" w:styleId="Style45">
    <w:name w:val="Style45"/>
    <w:basedOn w:val="a8"/>
    <w:qFormat/>
    <w:rsid w:val="00986055"/>
    <w:pPr>
      <w:widowControl w:val="0"/>
      <w:autoSpaceDE w:val="0"/>
      <w:autoSpaceDN w:val="0"/>
      <w:adjustRightInd w:val="0"/>
      <w:spacing w:before="0" w:beforeAutospacing="0" w:after="0" w:afterAutospacing="0" w:line="480" w:lineRule="exact"/>
      <w:ind w:firstLine="691"/>
      <w:jc w:val="both"/>
    </w:pPr>
  </w:style>
  <w:style w:type="paragraph" w:customStyle="1" w:styleId="1ffff1">
    <w:name w:val="Заголовок 1ъ"/>
    <w:basedOn w:val="1fd"/>
    <w:qFormat/>
    <w:rsid w:val="00986055"/>
    <w:pPr>
      <w:spacing w:before="0" w:after="0" w:line="240" w:lineRule="auto"/>
      <w:ind w:firstLine="709"/>
      <w:jc w:val="left"/>
    </w:pPr>
    <w:rPr>
      <w:rFonts w:ascii="Times New Roman" w:hAnsi="Times New Roman" w:cs="Times New Roman"/>
      <w:sz w:val="24"/>
      <w:szCs w:val="24"/>
    </w:rPr>
  </w:style>
  <w:style w:type="paragraph" w:customStyle="1" w:styleId="CharChar0">
    <w:name w:val="первый Char Char"/>
    <w:basedOn w:val="a8"/>
    <w:qFormat/>
    <w:rsid w:val="00986055"/>
    <w:pPr>
      <w:spacing w:before="120" w:beforeAutospacing="0" w:after="0" w:afterAutospacing="0" w:line="240" w:lineRule="exact"/>
      <w:ind w:firstLine="284"/>
      <w:jc w:val="both"/>
    </w:pPr>
    <w:rPr>
      <w:sz w:val="22"/>
    </w:rPr>
  </w:style>
  <w:style w:type="paragraph" w:customStyle="1" w:styleId="Char">
    <w:name w:val="первый Char"/>
    <w:basedOn w:val="a8"/>
    <w:qFormat/>
    <w:rsid w:val="00986055"/>
    <w:pPr>
      <w:spacing w:before="120" w:beforeAutospacing="0" w:after="0" w:afterAutospacing="0" w:line="240" w:lineRule="exact"/>
      <w:ind w:firstLine="284"/>
      <w:jc w:val="both"/>
    </w:pPr>
    <w:rPr>
      <w:sz w:val="22"/>
    </w:rPr>
  </w:style>
  <w:style w:type="paragraph" w:customStyle="1" w:styleId="small">
    <w:name w:val="small"/>
    <w:basedOn w:val="a8"/>
    <w:qFormat/>
    <w:rsid w:val="00986055"/>
    <w:rPr>
      <w:rFonts w:ascii="Verdana" w:hAnsi="Verdana"/>
      <w:sz w:val="15"/>
      <w:szCs w:val="15"/>
    </w:rPr>
  </w:style>
  <w:style w:type="paragraph" w:customStyle="1" w:styleId="afffffff9">
    <w:name w:val="Содержание"/>
    <w:basedOn w:val="a8"/>
    <w:qFormat/>
    <w:rsid w:val="00986055"/>
    <w:pPr>
      <w:spacing w:before="0" w:beforeAutospacing="0" w:after="0" w:afterAutospacing="0"/>
      <w:ind w:firstLine="454"/>
      <w:jc w:val="both"/>
    </w:pPr>
  </w:style>
  <w:style w:type="paragraph" w:customStyle="1" w:styleId="afffffffa">
    <w:name w:val="Модули"/>
    <w:basedOn w:val="a8"/>
    <w:qFormat/>
    <w:rsid w:val="00986055"/>
    <w:pPr>
      <w:keepNext/>
      <w:snapToGrid w:val="0"/>
      <w:spacing w:before="0" w:beforeAutospacing="0" w:after="0" w:afterAutospacing="0"/>
    </w:pPr>
    <w:rPr>
      <w:b/>
      <w:bCs/>
    </w:rPr>
  </w:style>
  <w:style w:type="paragraph" w:customStyle="1" w:styleId="224">
    <w:name w:val="Îñíî´2íîé òåêñò 2"/>
    <w:basedOn w:val="a8"/>
    <w:qFormat/>
    <w:rsid w:val="00986055"/>
    <w:pPr>
      <w:widowControl w:val="0"/>
      <w:spacing w:before="0" w:beforeAutospacing="0" w:after="0" w:afterAutospacing="0"/>
      <w:ind w:firstLine="709"/>
      <w:jc w:val="both"/>
    </w:pPr>
    <w:rPr>
      <w:szCs w:val="20"/>
    </w:rPr>
  </w:style>
  <w:style w:type="paragraph" w:customStyle="1" w:styleId="Noeeu3">
    <w:name w:val="Noeeu3"/>
    <w:basedOn w:val="a8"/>
    <w:qFormat/>
    <w:rsid w:val="00986055"/>
    <w:pPr>
      <w:widowControl w:val="0"/>
      <w:spacing w:before="0" w:beforeAutospacing="0" w:after="0" w:afterAutospacing="0"/>
      <w:ind w:firstLine="284"/>
      <w:jc w:val="both"/>
    </w:pPr>
    <w:rPr>
      <w:sz w:val="20"/>
      <w:szCs w:val="20"/>
    </w:rPr>
  </w:style>
  <w:style w:type="paragraph" w:customStyle="1" w:styleId="a3">
    <w:name w:val="заголовок"/>
    <w:basedOn w:val="a8"/>
    <w:qFormat/>
    <w:rsid w:val="00986055"/>
    <w:pPr>
      <w:numPr>
        <w:numId w:val="10"/>
      </w:numPr>
      <w:tabs>
        <w:tab w:val="left" w:pos="0"/>
      </w:tabs>
      <w:spacing w:before="0" w:beforeAutospacing="0" w:after="0" w:afterAutospacing="0"/>
      <w:jc w:val="both"/>
    </w:pPr>
    <w:rPr>
      <w:b/>
    </w:rPr>
  </w:style>
  <w:style w:type="paragraph" w:customStyle="1" w:styleId="Style67">
    <w:name w:val="Style67"/>
    <w:basedOn w:val="a8"/>
    <w:qFormat/>
    <w:rsid w:val="00986055"/>
    <w:pPr>
      <w:widowControl w:val="0"/>
      <w:autoSpaceDE w:val="0"/>
      <w:autoSpaceDN w:val="0"/>
      <w:adjustRightInd w:val="0"/>
      <w:spacing w:before="0" w:beforeAutospacing="0" w:after="0" w:afterAutospacing="0"/>
    </w:pPr>
    <w:rPr>
      <w:rFonts w:ascii="Arial Black" w:hAnsi="Arial Black"/>
    </w:rPr>
  </w:style>
  <w:style w:type="paragraph" w:customStyle="1" w:styleId="afffffffb">
    <w:name w:val="_Обычный"/>
    <w:basedOn w:val="a8"/>
    <w:qFormat/>
    <w:rsid w:val="00986055"/>
    <w:pPr>
      <w:spacing w:before="0" w:beforeAutospacing="0" w:after="0" w:afterAutospacing="0" w:line="360" w:lineRule="auto"/>
      <w:ind w:firstLine="709"/>
      <w:jc w:val="both"/>
    </w:pPr>
  </w:style>
  <w:style w:type="paragraph" w:customStyle="1" w:styleId="127">
    <w:name w:val="Стиль по ширине Первая строка:  127 см"/>
    <w:basedOn w:val="a8"/>
    <w:qFormat/>
    <w:rsid w:val="00986055"/>
    <w:pPr>
      <w:spacing w:before="0" w:beforeAutospacing="0" w:after="0" w:afterAutospacing="0" w:line="360" w:lineRule="auto"/>
      <w:ind w:firstLine="720"/>
      <w:jc w:val="both"/>
    </w:pPr>
    <w:rPr>
      <w:szCs w:val="20"/>
    </w:rPr>
  </w:style>
  <w:style w:type="paragraph" w:customStyle="1" w:styleId="book">
    <w:name w:val="book"/>
    <w:basedOn w:val="a8"/>
    <w:qFormat/>
    <w:rsid w:val="00986055"/>
    <w:pPr>
      <w:spacing w:before="0" w:beforeAutospacing="0" w:after="0" w:afterAutospacing="0"/>
      <w:ind w:firstLine="450"/>
      <w:jc w:val="both"/>
    </w:pPr>
    <w:rPr>
      <w:rFonts w:eastAsia="Times New Roman"/>
    </w:rPr>
  </w:style>
  <w:style w:type="paragraph" w:customStyle="1" w:styleId="124">
    <w:name w:val="стиль12"/>
    <w:basedOn w:val="a8"/>
    <w:qFormat/>
    <w:rsid w:val="00986055"/>
    <w:rPr>
      <w:rFonts w:ascii="Arial" w:hAnsi="Arial" w:cs="Arial"/>
      <w:color w:val="676767"/>
      <w:sz w:val="20"/>
      <w:szCs w:val="20"/>
    </w:rPr>
  </w:style>
  <w:style w:type="paragraph" w:customStyle="1" w:styleId="Style101">
    <w:name w:val="Стиль Style10 + Черный"/>
    <w:basedOn w:val="a8"/>
    <w:next w:val="a8"/>
    <w:qFormat/>
    <w:rsid w:val="00986055"/>
    <w:pPr>
      <w:spacing w:before="0" w:beforeAutospacing="0" w:after="0" w:afterAutospacing="0"/>
    </w:pPr>
    <w:rPr>
      <w:color w:val="000000"/>
    </w:rPr>
  </w:style>
  <w:style w:type="paragraph" w:customStyle="1" w:styleId="Style1010">
    <w:name w:val="Стиль Style10 + Черный1"/>
    <w:basedOn w:val="a8"/>
    <w:next w:val="a8"/>
    <w:qFormat/>
    <w:rsid w:val="00986055"/>
    <w:pPr>
      <w:spacing w:before="0" w:beforeAutospacing="0" w:after="0" w:afterAutospacing="0"/>
    </w:pPr>
    <w:rPr>
      <w:color w:val="000000"/>
    </w:rPr>
  </w:style>
  <w:style w:type="paragraph" w:customStyle="1" w:styleId="Style48">
    <w:name w:val="Style48"/>
    <w:basedOn w:val="a8"/>
    <w:qFormat/>
    <w:rsid w:val="00986055"/>
    <w:pPr>
      <w:widowControl w:val="0"/>
      <w:autoSpaceDE w:val="0"/>
      <w:autoSpaceDN w:val="0"/>
      <w:adjustRightInd w:val="0"/>
      <w:spacing w:before="0" w:beforeAutospacing="0" w:after="0" w:afterAutospacing="0"/>
    </w:pPr>
  </w:style>
  <w:style w:type="paragraph" w:customStyle="1" w:styleId="Textbody0">
    <w:name w:val="Text body"/>
    <w:basedOn w:val="Standard"/>
    <w:qFormat/>
    <w:rsid w:val="00986055"/>
    <w:pPr>
      <w:autoSpaceDN/>
      <w:spacing w:after="120"/>
    </w:pPr>
    <w:rPr>
      <w:rFonts w:eastAsia="SimSun" w:cs="Mangal"/>
      <w:kern w:val="2"/>
      <w:lang w:eastAsia="hi-IN" w:bidi="hi-IN"/>
    </w:rPr>
  </w:style>
  <w:style w:type="paragraph" w:customStyle="1" w:styleId="Index">
    <w:name w:val="Index"/>
    <w:basedOn w:val="Standard"/>
    <w:qFormat/>
    <w:rsid w:val="00986055"/>
    <w:pPr>
      <w:suppressLineNumbers/>
      <w:autoSpaceDN/>
    </w:pPr>
    <w:rPr>
      <w:rFonts w:eastAsia="SimSun" w:cs="Mangal"/>
      <w:kern w:val="2"/>
      <w:lang w:eastAsia="hi-IN" w:bidi="hi-IN"/>
    </w:rPr>
  </w:style>
  <w:style w:type="character" w:customStyle="1" w:styleId="TimesET10pt">
    <w:name w:val="Стиль Основной текст + TimesET 10 pt Знак Знак Знак Знак Знак Знак Знак Знак Знак Знак Знак Знак Знак Знак Знак Знак Знак Знак Знак"/>
    <w:link w:val="TimesET10pt0"/>
    <w:qFormat/>
    <w:locked/>
    <w:rsid w:val="00986055"/>
    <w:rPr>
      <w:rFonts w:ascii="TimesET" w:hAnsi="TimesET"/>
      <w:color w:val="000000"/>
      <w:sz w:val="19"/>
    </w:rPr>
  </w:style>
  <w:style w:type="paragraph" w:customStyle="1" w:styleId="TimesET10pt0">
    <w:name w:val="Стиль Основной текст + TimesET 10 pt Знак Знак Знак Знак Знак Знак Знак Знак Знак Знак Знак Знак Знак Знак Знак Знак Знак Знак"/>
    <w:basedOn w:val="aff7"/>
    <w:link w:val="TimesET10pt"/>
    <w:qFormat/>
    <w:rsid w:val="00986055"/>
    <w:pPr>
      <w:autoSpaceDE w:val="0"/>
      <w:autoSpaceDN w:val="0"/>
      <w:adjustRightInd w:val="0"/>
      <w:spacing w:after="0"/>
      <w:ind w:firstLine="340"/>
      <w:jc w:val="both"/>
    </w:pPr>
    <w:rPr>
      <w:rFonts w:ascii="TimesET" w:eastAsiaTheme="minorHAnsi" w:hAnsi="TimesET" w:cstheme="minorBidi"/>
      <w:color w:val="000000"/>
      <w:sz w:val="19"/>
      <w:szCs w:val="22"/>
      <w:lang w:eastAsia="en-US"/>
    </w:rPr>
  </w:style>
  <w:style w:type="paragraph" w:customStyle="1" w:styleId="afffffffc">
    <w:name w:val="Содержимое врезки"/>
    <w:basedOn w:val="a8"/>
    <w:qFormat/>
    <w:rsid w:val="00986055"/>
    <w:pPr>
      <w:suppressAutoHyphens/>
      <w:spacing w:before="0" w:beforeAutospacing="0" w:after="0" w:afterAutospacing="0"/>
    </w:pPr>
    <w:rPr>
      <w:lang w:eastAsia="zh-CN"/>
    </w:rPr>
  </w:style>
  <w:style w:type="paragraph" w:customStyle="1" w:styleId="text1">
    <w:name w:val="text1"/>
    <w:basedOn w:val="a8"/>
    <w:qFormat/>
    <w:rsid w:val="00986055"/>
    <w:pPr>
      <w:spacing w:before="0" w:beforeAutospacing="0" w:after="300" w:afterAutospacing="0"/>
    </w:pPr>
  </w:style>
  <w:style w:type="paragraph" w:customStyle="1" w:styleId="2121">
    <w:name w:val="Стиль Заголовок 2 + 12 пт"/>
    <w:basedOn w:val="26"/>
    <w:qFormat/>
    <w:rsid w:val="00986055"/>
    <w:rPr>
      <w:rFonts w:cs="Arial"/>
      <w:sz w:val="24"/>
    </w:rPr>
  </w:style>
  <w:style w:type="paragraph" w:customStyle="1" w:styleId="afffffffd">
    <w:name w:val="Базовый"/>
    <w:qFormat/>
    <w:rsid w:val="00986055"/>
    <w:pPr>
      <w:suppressAutoHyphens/>
      <w:spacing w:after="200" w:line="276" w:lineRule="auto"/>
    </w:pPr>
    <w:rPr>
      <w:rFonts w:ascii="Times New Roman" w:eastAsia="Calibri" w:hAnsi="Times New Roman" w:cs="Times New Roman"/>
      <w:color w:val="00000A"/>
      <w:sz w:val="24"/>
      <w:szCs w:val="24"/>
      <w:lang w:eastAsia="ru-RU"/>
    </w:rPr>
  </w:style>
  <w:style w:type="paragraph" w:customStyle="1" w:styleId="LO-Normal">
    <w:name w:val="LO-Normal"/>
    <w:qFormat/>
    <w:rsid w:val="00986055"/>
    <w:pPr>
      <w:widowControl w:val="0"/>
      <w:suppressAutoHyphens/>
      <w:spacing w:after="0" w:line="240" w:lineRule="auto"/>
      <w:ind w:firstLine="420"/>
      <w:jc w:val="both"/>
    </w:pPr>
    <w:rPr>
      <w:rFonts w:ascii="Arial" w:eastAsia="Calibri" w:hAnsi="Arial" w:cs="Arial"/>
      <w:sz w:val="18"/>
      <w:szCs w:val="20"/>
      <w:lang w:eastAsia="zh-CN"/>
    </w:rPr>
  </w:style>
  <w:style w:type="paragraph" w:customStyle="1" w:styleId="afffffffe">
    <w:name w:val="Стиль Основной текст"/>
    <w:basedOn w:val="a8"/>
    <w:qFormat/>
    <w:rsid w:val="00986055"/>
    <w:pPr>
      <w:spacing w:before="0" w:beforeAutospacing="0" w:after="0" w:afterAutospacing="0"/>
    </w:pPr>
    <w:rPr>
      <w:szCs w:val="20"/>
    </w:rPr>
  </w:style>
  <w:style w:type="paragraph" w:customStyle="1" w:styleId="affffffff">
    <w:name w:val="Основа"/>
    <w:basedOn w:val="a8"/>
    <w:qFormat/>
    <w:rsid w:val="00986055"/>
    <w:pPr>
      <w:spacing w:before="0" w:beforeAutospacing="0" w:after="0" w:afterAutospacing="0"/>
      <w:ind w:firstLine="709"/>
      <w:jc w:val="both"/>
    </w:pPr>
    <w:rPr>
      <w:rFonts w:ascii="Verdana" w:hAnsi="Verdana"/>
      <w:bCs/>
      <w:sz w:val="20"/>
      <w:szCs w:val="20"/>
    </w:rPr>
  </w:style>
  <w:style w:type="paragraph" w:customStyle="1" w:styleId="1270">
    <w:name w:val="Стиль По ширине Первая строка:  127 см Междустр.интервал:  полут..."/>
    <w:basedOn w:val="a8"/>
    <w:qFormat/>
    <w:rsid w:val="00986055"/>
    <w:pPr>
      <w:spacing w:before="0" w:beforeAutospacing="0" w:after="0" w:afterAutospacing="0" w:line="360" w:lineRule="auto"/>
    </w:pPr>
    <w:rPr>
      <w:szCs w:val="20"/>
    </w:rPr>
  </w:style>
  <w:style w:type="paragraph" w:customStyle="1" w:styleId="09">
    <w:name w:val="Стиль Междустр.интервал:  множитель 09 ин"/>
    <w:basedOn w:val="a8"/>
    <w:qFormat/>
    <w:rsid w:val="00986055"/>
    <w:pPr>
      <w:spacing w:before="0" w:beforeAutospacing="0" w:after="0" w:afterAutospacing="0"/>
    </w:pPr>
    <w:rPr>
      <w:szCs w:val="20"/>
    </w:rPr>
  </w:style>
  <w:style w:type="paragraph" w:customStyle="1" w:styleId="Style1011">
    <w:name w:val="Style101"/>
    <w:basedOn w:val="a8"/>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Style92">
    <w:name w:val="Style92"/>
    <w:basedOn w:val="a8"/>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Style87">
    <w:name w:val="Style87"/>
    <w:basedOn w:val="a8"/>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text0">
    <w:name w:val="text0"/>
    <w:basedOn w:val="a8"/>
    <w:qFormat/>
    <w:rsid w:val="00986055"/>
    <w:pPr>
      <w:spacing w:before="48" w:beforeAutospacing="0" w:after="48" w:afterAutospacing="0"/>
      <w:jc w:val="both"/>
    </w:pPr>
  </w:style>
  <w:style w:type="paragraph" w:customStyle="1" w:styleId="biblio">
    <w:name w:val="biblio"/>
    <w:basedOn w:val="a8"/>
    <w:qFormat/>
    <w:rsid w:val="00986055"/>
    <w:pPr>
      <w:spacing w:before="48" w:beforeAutospacing="0" w:after="48" w:afterAutospacing="0"/>
      <w:ind w:firstLine="360"/>
      <w:jc w:val="both"/>
    </w:pPr>
    <w:rPr>
      <w:sz w:val="19"/>
      <w:szCs w:val="19"/>
    </w:rPr>
  </w:style>
  <w:style w:type="paragraph" w:customStyle="1" w:styleId="biblio0">
    <w:name w:val="biblio0"/>
    <w:basedOn w:val="a8"/>
    <w:qFormat/>
    <w:rsid w:val="00986055"/>
    <w:pPr>
      <w:spacing w:before="48" w:beforeAutospacing="0" w:after="48" w:afterAutospacing="0"/>
      <w:jc w:val="both"/>
    </w:pPr>
    <w:rPr>
      <w:sz w:val="19"/>
      <w:szCs w:val="19"/>
    </w:rPr>
  </w:style>
  <w:style w:type="paragraph" w:customStyle="1" w:styleId="podpis">
    <w:name w:val="podpis"/>
    <w:basedOn w:val="a8"/>
    <w:qFormat/>
    <w:rsid w:val="00986055"/>
    <w:pPr>
      <w:spacing w:before="48" w:beforeAutospacing="0" w:after="48" w:afterAutospacing="0"/>
      <w:jc w:val="right"/>
    </w:pPr>
    <w:rPr>
      <w:i/>
      <w:iCs/>
      <w:sz w:val="19"/>
      <w:szCs w:val="19"/>
    </w:rPr>
  </w:style>
  <w:style w:type="paragraph" w:customStyle="1" w:styleId="ris">
    <w:name w:val="ris"/>
    <w:basedOn w:val="a8"/>
    <w:qFormat/>
    <w:rsid w:val="00986055"/>
    <w:pPr>
      <w:spacing w:before="48" w:beforeAutospacing="0" w:after="48" w:afterAutospacing="0"/>
      <w:jc w:val="center"/>
    </w:pPr>
    <w:rPr>
      <w:i/>
      <w:iCs/>
      <w:sz w:val="19"/>
      <w:szCs w:val="19"/>
    </w:rPr>
  </w:style>
  <w:style w:type="paragraph" w:customStyle="1" w:styleId="small0">
    <w:name w:val="small0"/>
    <w:basedOn w:val="a8"/>
    <w:qFormat/>
    <w:rsid w:val="00986055"/>
    <w:pPr>
      <w:spacing w:before="48" w:beforeAutospacing="0" w:after="48" w:afterAutospacing="0"/>
      <w:jc w:val="both"/>
    </w:pPr>
    <w:rPr>
      <w:sz w:val="19"/>
      <w:szCs w:val="19"/>
    </w:rPr>
  </w:style>
  <w:style w:type="paragraph" w:customStyle="1" w:styleId="stih4">
    <w:name w:val="stih4"/>
    <w:basedOn w:val="a8"/>
    <w:qFormat/>
    <w:rsid w:val="00986055"/>
    <w:pPr>
      <w:spacing w:before="120" w:beforeAutospacing="0" w:after="120" w:afterAutospacing="0"/>
      <w:ind w:left="3240"/>
    </w:pPr>
    <w:rPr>
      <w:sz w:val="19"/>
      <w:szCs w:val="19"/>
    </w:rPr>
  </w:style>
  <w:style w:type="paragraph" w:customStyle="1" w:styleId="zag8">
    <w:name w:val="zag8"/>
    <w:basedOn w:val="a8"/>
    <w:qFormat/>
    <w:rsid w:val="00986055"/>
    <w:pPr>
      <w:spacing w:before="240" w:beforeAutospacing="0" w:after="48" w:afterAutospacing="0"/>
      <w:jc w:val="center"/>
    </w:pPr>
    <w:rPr>
      <w:sz w:val="19"/>
      <w:szCs w:val="19"/>
    </w:rPr>
  </w:style>
  <w:style w:type="paragraph" w:customStyle="1" w:styleId="hook">
    <w:name w:val="hook"/>
    <w:basedOn w:val="a8"/>
    <w:qFormat/>
    <w:rsid w:val="00986055"/>
    <w:rPr>
      <w:rFonts w:ascii="Comic Sans MS" w:hAnsi="Comic Sans MS"/>
      <w:b/>
      <w:bCs/>
    </w:rPr>
  </w:style>
  <w:style w:type="paragraph" w:customStyle="1" w:styleId="affffffff0">
    <w:name w:val="Цитаты"/>
    <w:basedOn w:val="Normal1"/>
    <w:qFormat/>
    <w:rsid w:val="00986055"/>
    <w:pPr>
      <w:widowControl/>
      <w:spacing w:before="100" w:after="100"/>
      <w:ind w:right="360" w:firstLine="0"/>
    </w:pPr>
    <w:rPr>
      <w:sz w:val="24"/>
    </w:rPr>
  </w:style>
  <w:style w:type="paragraph" w:customStyle="1" w:styleId="Style55">
    <w:name w:val="Style55"/>
    <w:basedOn w:val="a8"/>
    <w:qFormat/>
    <w:rsid w:val="00986055"/>
    <w:pPr>
      <w:widowControl w:val="0"/>
      <w:autoSpaceDE w:val="0"/>
      <w:autoSpaceDN w:val="0"/>
      <w:adjustRightInd w:val="0"/>
      <w:spacing w:before="0" w:beforeAutospacing="0" w:after="0" w:afterAutospacing="0"/>
    </w:pPr>
    <w:rPr>
      <w:rFonts w:ascii="Segoe UI" w:hAnsi="Segoe UI" w:cs="Segoe UI"/>
    </w:rPr>
  </w:style>
  <w:style w:type="paragraph" w:customStyle="1" w:styleId="Style69">
    <w:name w:val="Style69"/>
    <w:basedOn w:val="a8"/>
    <w:qFormat/>
    <w:rsid w:val="00986055"/>
    <w:pPr>
      <w:widowControl w:val="0"/>
      <w:autoSpaceDE w:val="0"/>
      <w:autoSpaceDN w:val="0"/>
      <w:adjustRightInd w:val="0"/>
      <w:spacing w:before="0" w:beforeAutospacing="0" w:after="0" w:afterAutospacing="0" w:line="235" w:lineRule="exact"/>
      <w:ind w:hanging="206"/>
      <w:jc w:val="both"/>
    </w:pPr>
    <w:rPr>
      <w:rFonts w:ascii="Segoe UI" w:hAnsi="Segoe UI" w:cs="Segoe UI"/>
    </w:rPr>
  </w:style>
  <w:style w:type="paragraph" w:customStyle="1" w:styleId="Style72">
    <w:name w:val="Style72"/>
    <w:basedOn w:val="a8"/>
    <w:qFormat/>
    <w:rsid w:val="00986055"/>
    <w:pPr>
      <w:widowControl w:val="0"/>
      <w:autoSpaceDE w:val="0"/>
      <w:autoSpaceDN w:val="0"/>
      <w:adjustRightInd w:val="0"/>
      <w:spacing w:before="0" w:beforeAutospacing="0" w:after="0" w:afterAutospacing="0"/>
    </w:pPr>
    <w:rPr>
      <w:rFonts w:ascii="Segoe UI" w:hAnsi="Segoe UI" w:cs="Segoe UI"/>
    </w:rPr>
  </w:style>
  <w:style w:type="paragraph" w:customStyle="1" w:styleId="nospacing">
    <w:name w:val="nospacing"/>
    <w:basedOn w:val="a8"/>
    <w:qFormat/>
    <w:rsid w:val="00986055"/>
  </w:style>
  <w:style w:type="paragraph" w:customStyle="1" w:styleId="PrilogRazd">
    <w:name w:val="Prilog Razd"/>
    <w:qFormat/>
    <w:rsid w:val="00986055"/>
    <w:pPr>
      <w:keepNext/>
      <w:widowControl w:val="0"/>
      <w:autoSpaceDE w:val="0"/>
      <w:autoSpaceDN w:val="0"/>
      <w:adjustRightInd w:val="0"/>
      <w:spacing w:after="200" w:line="207" w:lineRule="atLeast"/>
      <w:jc w:val="center"/>
    </w:pPr>
    <w:rPr>
      <w:rFonts w:ascii="SchoolBookCTT" w:eastAsia="Calibri" w:hAnsi="SchoolBookCTT" w:cs="SchoolBookCTT"/>
      <w:b/>
      <w:bCs/>
      <w:sz w:val="20"/>
      <w:szCs w:val="20"/>
      <w:lang w:eastAsia="ru-RU"/>
    </w:rPr>
  </w:style>
  <w:style w:type="paragraph" w:customStyle="1" w:styleId="osntext">
    <w:name w:val="osn_text"/>
    <w:basedOn w:val="a8"/>
    <w:qFormat/>
    <w:rsid w:val="00986055"/>
    <w:pPr>
      <w:widowControl w:val="0"/>
      <w:spacing w:before="0" w:beforeAutospacing="0" w:after="0" w:afterAutospacing="0"/>
      <w:ind w:firstLine="567"/>
      <w:jc w:val="both"/>
    </w:pPr>
    <w:rPr>
      <w:sz w:val="20"/>
      <w:szCs w:val="20"/>
    </w:rPr>
  </w:style>
  <w:style w:type="paragraph" w:customStyle="1" w:styleId="Style43">
    <w:name w:val="Style43"/>
    <w:basedOn w:val="a8"/>
    <w:qFormat/>
    <w:rsid w:val="00986055"/>
    <w:pPr>
      <w:widowControl w:val="0"/>
      <w:autoSpaceDE w:val="0"/>
      <w:autoSpaceDN w:val="0"/>
      <w:adjustRightInd w:val="0"/>
      <w:spacing w:before="0" w:beforeAutospacing="0" w:after="0" w:afterAutospacing="0" w:line="475" w:lineRule="exact"/>
      <w:ind w:firstLine="706"/>
      <w:jc w:val="both"/>
    </w:pPr>
  </w:style>
  <w:style w:type="paragraph" w:customStyle="1" w:styleId="textdoc">
    <w:name w:val="textdoc"/>
    <w:basedOn w:val="a8"/>
    <w:qFormat/>
    <w:rsid w:val="00986055"/>
  </w:style>
  <w:style w:type="paragraph" w:customStyle="1" w:styleId="msonormalcxsplast">
    <w:name w:val="msonormalcxsplast"/>
    <w:basedOn w:val="a8"/>
    <w:qFormat/>
    <w:rsid w:val="00986055"/>
    <w:rPr>
      <w:rFonts w:ascii="Arial" w:hAnsi="Arial" w:cs="Arial"/>
      <w:color w:val="000000"/>
      <w:sz w:val="20"/>
      <w:szCs w:val="20"/>
    </w:rPr>
  </w:style>
  <w:style w:type="paragraph" w:customStyle="1" w:styleId="msonormalcxspmiddlecxspmiddle">
    <w:name w:val="msonormalcxspmiddlecxspmiddle"/>
    <w:basedOn w:val="a8"/>
    <w:qFormat/>
    <w:rsid w:val="00986055"/>
    <w:rPr>
      <w:rFonts w:ascii="Arial" w:hAnsi="Arial" w:cs="Arial"/>
      <w:color w:val="000000"/>
      <w:sz w:val="20"/>
      <w:szCs w:val="20"/>
    </w:rPr>
  </w:style>
  <w:style w:type="paragraph" w:customStyle="1" w:styleId="normalrus">
    <w:name w:val="normalrus"/>
    <w:basedOn w:val="a8"/>
    <w:qFormat/>
    <w:rsid w:val="00986055"/>
  </w:style>
  <w:style w:type="paragraph" w:customStyle="1" w:styleId="a0cxspmiddle">
    <w:name w:val="a0cxspmiddle"/>
    <w:basedOn w:val="a8"/>
    <w:qFormat/>
    <w:rsid w:val="00986055"/>
  </w:style>
  <w:style w:type="paragraph" w:customStyle="1" w:styleId="HTMLPreformatted1">
    <w:name w:val="HTML Preformatted1"/>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Style27">
    <w:name w:val="Style27"/>
    <w:basedOn w:val="a8"/>
    <w:qFormat/>
    <w:rsid w:val="00986055"/>
    <w:pPr>
      <w:widowControl w:val="0"/>
      <w:autoSpaceDE w:val="0"/>
      <w:autoSpaceDN w:val="0"/>
      <w:adjustRightInd w:val="0"/>
      <w:spacing w:before="0" w:beforeAutospacing="0" w:after="0" w:afterAutospacing="0" w:line="446" w:lineRule="exact"/>
      <w:ind w:firstLine="533"/>
      <w:jc w:val="both"/>
    </w:pPr>
  </w:style>
  <w:style w:type="paragraph" w:customStyle="1" w:styleId="ptx2">
    <w:name w:val="ptx2"/>
    <w:basedOn w:val="a8"/>
    <w:qFormat/>
    <w:rsid w:val="00986055"/>
  </w:style>
  <w:style w:type="paragraph" w:customStyle="1" w:styleId="affffffff1">
    <w:name w:val="Заглавие"/>
    <w:basedOn w:val="afffffffd"/>
    <w:qFormat/>
    <w:rsid w:val="00986055"/>
    <w:pPr>
      <w:jc w:val="center"/>
    </w:pPr>
    <w:rPr>
      <w:sz w:val="20"/>
      <w:szCs w:val="20"/>
    </w:rPr>
  </w:style>
  <w:style w:type="paragraph" w:customStyle="1" w:styleId="-10-11">
    <w:name w:val="А-10-11"/>
    <w:aliases w:val="65"/>
    <w:basedOn w:val="a8"/>
    <w:qFormat/>
    <w:rsid w:val="00986055"/>
    <w:pPr>
      <w:spacing w:before="0" w:beforeAutospacing="0" w:after="0" w:afterAutospacing="0" w:line="233" w:lineRule="exact"/>
      <w:ind w:firstLine="397"/>
      <w:jc w:val="both"/>
    </w:pPr>
    <w:rPr>
      <w:sz w:val="20"/>
      <w:szCs w:val="20"/>
    </w:rPr>
  </w:style>
  <w:style w:type="paragraph" w:customStyle="1" w:styleId="iauiueiiiaaiio">
    <w:name w:val="iau?iue ii i?aaiio"/>
    <w:basedOn w:val="a8"/>
    <w:qFormat/>
    <w:rsid w:val="00986055"/>
    <w:pPr>
      <w:overflowPunct w:val="0"/>
      <w:autoSpaceDE w:val="0"/>
      <w:autoSpaceDN w:val="0"/>
      <w:adjustRightInd w:val="0"/>
      <w:spacing w:before="0" w:beforeAutospacing="0" w:after="0" w:afterAutospacing="0"/>
      <w:jc w:val="right"/>
    </w:pPr>
    <w:rPr>
      <w:sz w:val="20"/>
      <w:szCs w:val="20"/>
    </w:rPr>
  </w:style>
  <w:style w:type="paragraph" w:customStyle="1" w:styleId="131">
    <w:name w:val="Стиль Стиль по ширине Междустр.интервал:  множитель 13 ин + полужир...1"/>
    <w:basedOn w:val="a8"/>
    <w:qFormat/>
    <w:rsid w:val="00986055"/>
    <w:pPr>
      <w:numPr>
        <w:numId w:val="11"/>
      </w:numPr>
      <w:tabs>
        <w:tab w:val="left" w:pos="680"/>
        <w:tab w:val="left" w:pos="851"/>
      </w:tabs>
      <w:spacing w:before="0" w:beforeAutospacing="0" w:after="0" w:afterAutospacing="0" w:line="312" w:lineRule="auto"/>
      <w:ind w:left="680" w:hanging="226"/>
    </w:pPr>
    <w:rPr>
      <w:bCs/>
      <w:i/>
      <w:szCs w:val="20"/>
    </w:rPr>
  </w:style>
  <w:style w:type="paragraph" w:customStyle="1" w:styleId="2TimesNewRoman122">
    <w:name w:val="Стиль Заголовок 2 + Times New Roman 12 пт По левому краю"/>
    <w:basedOn w:val="26"/>
    <w:qFormat/>
    <w:rsid w:val="00986055"/>
    <w:pPr>
      <w:keepNext w:val="0"/>
    </w:pPr>
    <w:rPr>
      <w:rFonts w:ascii="Times New Roman" w:hAnsi="Times New Roman"/>
      <w:bCs/>
      <w:sz w:val="24"/>
      <w:lang w:eastAsia="en-US"/>
    </w:rPr>
  </w:style>
  <w:style w:type="paragraph" w:customStyle="1" w:styleId="1TimesNewRoman12">
    <w:name w:val="Стиль Загол. 1 ур. + Times New Roman 12 пт"/>
    <w:basedOn w:val="a8"/>
    <w:qFormat/>
    <w:rsid w:val="00986055"/>
    <w:pPr>
      <w:keepNext/>
      <w:autoSpaceDE w:val="0"/>
      <w:autoSpaceDN w:val="0"/>
      <w:adjustRightInd w:val="0"/>
      <w:spacing w:before="0" w:beforeAutospacing="0" w:after="0" w:afterAutospacing="0" w:line="360" w:lineRule="auto"/>
      <w:jc w:val="center"/>
    </w:pPr>
    <w:rPr>
      <w:rFonts w:cs="PragmaticaCTT"/>
      <w:b/>
      <w:bCs/>
      <w:caps/>
      <w:sz w:val="26"/>
      <w:szCs w:val="20"/>
    </w:rPr>
  </w:style>
  <w:style w:type="paragraph" w:customStyle="1" w:styleId="affffffff2">
    <w:name w:val="НаКурсач"/>
    <w:basedOn w:val="a8"/>
    <w:qFormat/>
    <w:rsid w:val="00986055"/>
    <w:pPr>
      <w:spacing w:before="0" w:beforeAutospacing="0" w:after="0" w:afterAutospacing="0" w:line="312" w:lineRule="auto"/>
      <w:jc w:val="both"/>
    </w:pPr>
    <w:rPr>
      <w:sz w:val="28"/>
    </w:rPr>
  </w:style>
  <w:style w:type="paragraph" w:customStyle="1" w:styleId="HTML10">
    <w:name w:val="Стандартный HTML1"/>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snip1">
    <w:name w:val="snip1"/>
    <w:basedOn w:val="a8"/>
    <w:qFormat/>
    <w:rsid w:val="00986055"/>
    <w:pPr>
      <w:spacing w:before="49" w:beforeAutospacing="0" w:after="0" w:afterAutospacing="0" w:line="300" w:lineRule="atLeast"/>
    </w:pPr>
    <w:rPr>
      <w:color w:val="000000"/>
    </w:rPr>
  </w:style>
  <w:style w:type="paragraph" w:customStyle="1" w:styleId="Style74">
    <w:name w:val="Style74"/>
    <w:basedOn w:val="a8"/>
    <w:qFormat/>
    <w:rsid w:val="00986055"/>
    <w:pPr>
      <w:widowControl w:val="0"/>
      <w:autoSpaceDE w:val="0"/>
      <w:autoSpaceDN w:val="0"/>
      <w:adjustRightInd w:val="0"/>
      <w:spacing w:before="0" w:beforeAutospacing="0" w:after="0" w:afterAutospacing="0" w:line="274" w:lineRule="exact"/>
      <w:ind w:firstLine="293"/>
      <w:jc w:val="both"/>
    </w:pPr>
  </w:style>
  <w:style w:type="paragraph" w:customStyle="1" w:styleId="-1">
    <w:name w:val="Обычный-1"/>
    <w:basedOn w:val="a8"/>
    <w:qFormat/>
    <w:rsid w:val="00986055"/>
    <w:pPr>
      <w:widowControl w:val="0"/>
      <w:spacing w:before="0" w:beforeAutospacing="0" w:after="0" w:afterAutospacing="0" w:line="360" w:lineRule="auto"/>
      <w:ind w:firstLine="720"/>
      <w:jc w:val="both"/>
    </w:pPr>
    <w:rPr>
      <w:szCs w:val="20"/>
    </w:rPr>
  </w:style>
  <w:style w:type="paragraph" w:customStyle="1" w:styleId="normal5">
    <w:name w:val="normal5"/>
    <w:basedOn w:val="a8"/>
    <w:qFormat/>
    <w:rsid w:val="00986055"/>
  </w:style>
  <w:style w:type="paragraph" w:customStyle="1" w:styleId="125">
    <w:name w:val="Обычный12"/>
    <w:qFormat/>
    <w:rsid w:val="00986055"/>
    <w:pPr>
      <w:widowControl w:val="0"/>
      <w:spacing w:after="0"/>
      <w:ind w:firstLine="460"/>
      <w:jc w:val="both"/>
    </w:pPr>
    <w:rPr>
      <w:rFonts w:ascii="Times New Roman" w:eastAsia="Times New Roman" w:hAnsi="Times New Roman" w:cs="Times New Roman"/>
      <w:sz w:val="18"/>
      <w:szCs w:val="20"/>
      <w:lang w:eastAsia="ru-RU"/>
    </w:rPr>
  </w:style>
  <w:style w:type="character" w:customStyle="1" w:styleId="1ffff2">
    <w:name w:val="Замещающий текст1"/>
    <w:uiPriority w:val="99"/>
    <w:qFormat/>
    <w:rsid w:val="00986055"/>
    <w:rPr>
      <w:color w:val="808080"/>
    </w:rPr>
  </w:style>
  <w:style w:type="character" w:customStyle="1" w:styleId="1ffff3">
    <w:name w:val="Слабое выделение1"/>
    <w:qFormat/>
    <w:rsid w:val="00986055"/>
    <w:rPr>
      <w:i/>
      <w:color w:val="808080"/>
    </w:rPr>
  </w:style>
  <w:style w:type="character" w:customStyle="1" w:styleId="1ffff4">
    <w:name w:val="Сильное выделение1"/>
    <w:qFormat/>
    <w:rsid w:val="00986055"/>
    <w:rPr>
      <w:b/>
      <w:i/>
      <w:color w:val="4F81BD"/>
    </w:rPr>
  </w:style>
  <w:style w:type="character" w:customStyle="1" w:styleId="1ffff5">
    <w:name w:val="Слабая ссылка1"/>
    <w:qFormat/>
    <w:rsid w:val="00986055"/>
    <w:rPr>
      <w:smallCaps/>
      <w:color w:val="C0504D"/>
      <w:u w:val="single"/>
    </w:rPr>
  </w:style>
  <w:style w:type="character" w:customStyle="1" w:styleId="1ffff6">
    <w:name w:val="Сильная ссылка1"/>
    <w:qFormat/>
    <w:rsid w:val="00986055"/>
    <w:rPr>
      <w:b/>
      <w:smallCaps/>
      <w:color w:val="C0504D"/>
      <w:spacing w:val="5"/>
      <w:u w:val="single"/>
    </w:rPr>
  </w:style>
  <w:style w:type="character" w:customStyle="1" w:styleId="1ffff7">
    <w:name w:val="Название книги1"/>
    <w:qFormat/>
    <w:rsid w:val="00986055"/>
    <w:rPr>
      <w:b/>
      <w:smallCaps/>
      <w:spacing w:val="5"/>
    </w:rPr>
  </w:style>
  <w:style w:type="character" w:customStyle="1" w:styleId="711">
    <w:name w:val="Заголовок 7 Знак1"/>
    <w:qFormat/>
    <w:rsid w:val="00986055"/>
    <w:rPr>
      <w:sz w:val="24"/>
      <w:lang w:val="ru-RU" w:eastAsia="ru-RU"/>
    </w:rPr>
  </w:style>
  <w:style w:type="character" w:customStyle="1" w:styleId="812">
    <w:name w:val="Заголовок 8 Знак1"/>
    <w:qFormat/>
    <w:rsid w:val="00986055"/>
    <w:rPr>
      <w:rFonts w:ascii="Calibri" w:hAnsi="Calibri"/>
      <w:i/>
      <w:sz w:val="24"/>
      <w:lang w:val="ru-RU" w:eastAsia="en-US"/>
    </w:rPr>
  </w:style>
  <w:style w:type="character" w:customStyle="1" w:styleId="910">
    <w:name w:val="Заголовок 9 Знак1"/>
    <w:qFormat/>
    <w:rsid w:val="00986055"/>
    <w:rPr>
      <w:rFonts w:ascii="Arial" w:hAnsi="Arial"/>
      <w:sz w:val="22"/>
      <w:lang w:val="ru-RU" w:eastAsia="ru-RU"/>
    </w:rPr>
  </w:style>
  <w:style w:type="character" w:customStyle="1" w:styleId="315">
    <w:name w:val="Основной текст с отступом 3 Знак1"/>
    <w:uiPriority w:val="99"/>
    <w:qFormat/>
    <w:rsid w:val="00986055"/>
    <w:rPr>
      <w:rFonts w:ascii="Times New Roman" w:hAnsi="Times New Roman"/>
      <w:sz w:val="16"/>
      <w:lang w:eastAsia="ru-RU"/>
    </w:rPr>
  </w:style>
  <w:style w:type="character" w:customStyle="1" w:styleId="21b">
    <w:name w:val="Основной текст с отступом 2 Знак1"/>
    <w:qFormat/>
    <w:rsid w:val="00986055"/>
    <w:rPr>
      <w:rFonts w:ascii="Times New Roman" w:hAnsi="Times New Roman"/>
      <w:sz w:val="24"/>
      <w:lang w:eastAsia="ru-RU"/>
    </w:rPr>
  </w:style>
  <w:style w:type="character" w:customStyle="1" w:styleId="FontStyle11">
    <w:name w:val="Font Style11"/>
    <w:qFormat/>
    <w:rsid w:val="00986055"/>
    <w:rPr>
      <w:rFonts w:ascii="Times New Roman" w:hAnsi="Times New Roman"/>
      <w:b/>
      <w:sz w:val="24"/>
    </w:rPr>
  </w:style>
  <w:style w:type="character" w:customStyle="1" w:styleId="FontStyle12">
    <w:name w:val="Font Style12"/>
    <w:qFormat/>
    <w:rsid w:val="00986055"/>
    <w:rPr>
      <w:rFonts w:ascii="Times New Roman" w:hAnsi="Times New Roman"/>
      <w:sz w:val="24"/>
    </w:rPr>
  </w:style>
  <w:style w:type="character" w:customStyle="1" w:styleId="1ffff8">
    <w:name w:val="Нижний колонтитул Знак1"/>
    <w:qFormat/>
    <w:rsid w:val="00986055"/>
    <w:rPr>
      <w:rFonts w:ascii="Times New Roman" w:hAnsi="Times New Roman"/>
      <w:sz w:val="24"/>
      <w:lang w:eastAsia="ru-RU"/>
    </w:rPr>
  </w:style>
  <w:style w:type="character" w:customStyle="1" w:styleId="21c">
    <w:name w:val="Основной текст 2 Знак1"/>
    <w:qFormat/>
    <w:rsid w:val="00986055"/>
    <w:rPr>
      <w:rFonts w:ascii="Times New Roman" w:hAnsi="Times New Roman"/>
      <w:sz w:val="24"/>
      <w:lang w:eastAsia="ru-RU"/>
    </w:rPr>
  </w:style>
  <w:style w:type="character" w:customStyle="1" w:styleId="FontStyle42">
    <w:name w:val="Font Style42"/>
    <w:qFormat/>
    <w:rsid w:val="00986055"/>
    <w:rPr>
      <w:rFonts w:ascii="Times New Roman" w:hAnsi="Times New Roman"/>
      <w:sz w:val="26"/>
    </w:rPr>
  </w:style>
  <w:style w:type="character" w:customStyle="1" w:styleId="75">
    <w:name w:val="Знак Знак7"/>
    <w:qFormat/>
    <w:rsid w:val="00986055"/>
    <w:rPr>
      <w:sz w:val="16"/>
      <w:lang w:val="ru-RU" w:eastAsia="ru-RU"/>
    </w:rPr>
  </w:style>
  <w:style w:type="character" w:customStyle="1" w:styleId="1ffff9">
    <w:name w:val="Основной текст Знак1"/>
    <w:aliases w:val="Основной текст Знак Знак,Знак1 Знак6,Основной текст Знак Знак Знак3, Знак1 Знак,Знак1 Знак7,Основной текст Знак Знак Знак4,Основной текст Знак Знак6"/>
    <w:qFormat/>
    <w:locked/>
    <w:rsid w:val="00986055"/>
    <w:rPr>
      <w:sz w:val="24"/>
    </w:rPr>
  </w:style>
  <w:style w:type="character" w:customStyle="1" w:styleId="spelle">
    <w:name w:val="spelle"/>
    <w:qFormat/>
    <w:rsid w:val="00986055"/>
  </w:style>
  <w:style w:type="character" w:customStyle="1" w:styleId="grame">
    <w:name w:val="grame"/>
    <w:qFormat/>
    <w:rsid w:val="00986055"/>
  </w:style>
  <w:style w:type="character" w:customStyle="1" w:styleId="FontStyle25">
    <w:name w:val="Font Style25"/>
    <w:qFormat/>
    <w:rsid w:val="00986055"/>
    <w:rPr>
      <w:rFonts w:ascii="Times New Roman" w:hAnsi="Times New Roman"/>
      <w:i/>
      <w:sz w:val="16"/>
    </w:rPr>
  </w:style>
  <w:style w:type="character" w:customStyle="1" w:styleId="147">
    <w:name w:val="Знак Знак14"/>
    <w:qFormat/>
    <w:locked/>
    <w:rsid w:val="00986055"/>
    <w:rPr>
      <w:rFonts w:ascii="Cambria" w:hAnsi="Cambria"/>
      <w:i/>
      <w:color w:val="4F81BD"/>
      <w:spacing w:val="15"/>
      <w:sz w:val="24"/>
      <w:lang w:val="ru-RU" w:eastAsia="ru-RU"/>
    </w:rPr>
  </w:style>
  <w:style w:type="character" w:customStyle="1" w:styleId="1ffffa">
    <w:name w:val="Схема документа Знак1"/>
    <w:qFormat/>
    <w:rsid w:val="00986055"/>
    <w:rPr>
      <w:rFonts w:ascii="Segoe UI" w:hAnsi="Segoe UI"/>
      <w:sz w:val="16"/>
      <w:lang w:eastAsia="ru-RU"/>
    </w:rPr>
  </w:style>
  <w:style w:type="character" w:customStyle="1" w:styleId="b-serp-urlitem1">
    <w:name w:val="b-serp-url__item1"/>
    <w:qFormat/>
    <w:rsid w:val="00986055"/>
    <w:rPr>
      <w:rFonts w:ascii="Times New Roman" w:hAnsi="Times New Roman"/>
    </w:rPr>
  </w:style>
  <w:style w:type="character" w:customStyle="1" w:styleId="1ffffb">
    <w:name w:val="Верхний колонтитул Знак1"/>
    <w:qFormat/>
    <w:rsid w:val="00986055"/>
    <w:rPr>
      <w:rFonts w:ascii="Times New Roman" w:hAnsi="Times New Roman"/>
      <w:sz w:val="24"/>
      <w:lang w:eastAsia="ru-RU"/>
    </w:rPr>
  </w:style>
  <w:style w:type="character" w:customStyle="1" w:styleId="FontStyle47">
    <w:name w:val="Font Style47"/>
    <w:qFormat/>
    <w:rsid w:val="00986055"/>
    <w:rPr>
      <w:rFonts w:ascii="Times New Roman" w:hAnsi="Times New Roman"/>
      <w:sz w:val="24"/>
    </w:rPr>
  </w:style>
  <w:style w:type="character" w:customStyle="1" w:styleId="ft250">
    <w:name w:val="ft250"/>
    <w:qFormat/>
    <w:rsid w:val="00986055"/>
  </w:style>
  <w:style w:type="character" w:customStyle="1" w:styleId="100">
    <w:name w:val="Знак Знак10"/>
    <w:qFormat/>
    <w:locked/>
    <w:rsid w:val="00986055"/>
    <w:rPr>
      <w:rFonts w:ascii="PragmaticaCTT" w:hAnsi="PragmaticaCTT"/>
      <w:sz w:val="24"/>
      <w:lang w:val="ru-RU" w:eastAsia="ru-RU"/>
    </w:rPr>
  </w:style>
  <w:style w:type="character" w:customStyle="1" w:styleId="126">
    <w:name w:val="Заголовок 1 Знак Знак2"/>
    <w:aliases w:val="Заголовок 1 Знак Знак Знак1,Знак Заголовок 1 Знак1,Знак Знак Знак2,Знак Знак Знак21,Заголовок 1 Знак Знак21,Знак Знак4 Знак2,Заголовок 1 Знак Знак Знак5 Знак2,Знак Заголовок 1 Знак Знак3 Знак2,Знак7 Знак Знак Знак Знак2 Знак2"/>
    <w:qFormat/>
    <w:locked/>
    <w:rsid w:val="00986055"/>
    <w:rPr>
      <w:b/>
      <w:caps/>
      <w:sz w:val="24"/>
      <w:lang w:val="ru-RU" w:eastAsia="ru-RU"/>
    </w:rPr>
  </w:style>
  <w:style w:type="character" w:customStyle="1" w:styleId="FontStyle34">
    <w:name w:val="Font Style34"/>
    <w:uiPriority w:val="99"/>
    <w:qFormat/>
    <w:rsid w:val="00986055"/>
    <w:rPr>
      <w:rFonts w:ascii="Times New Roman" w:hAnsi="Times New Roman"/>
      <w:sz w:val="26"/>
    </w:rPr>
  </w:style>
  <w:style w:type="character" w:customStyle="1" w:styleId="FontStyle38">
    <w:name w:val="Font Style38"/>
    <w:qFormat/>
    <w:rsid w:val="00986055"/>
    <w:rPr>
      <w:rFonts w:ascii="Times New Roman" w:hAnsi="Times New Roman"/>
      <w:sz w:val="26"/>
    </w:rPr>
  </w:style>
  <w:style w:type="character" w:customStyle="1" w:styleId="64">
    <w:name w:val="Знак Знак6"/>
    <w:qFormat/>
    <w:locked/>
    <w:rsid w:val="00986055"/>
    <w:rPr>
      <w:b/>
      <w:caps/>
      <w:sz w:val="24"/>
      <w:lang w:val="ru-RU" w:eastAsia="ru-RU"/>
    </w:rPr>
  </w:style>
  <w:style w:type="character" w:customStyle="1" w:styleId="FontStyle50">
    <w:name w:val="Font Style50"/>
    <w:qFormat/>
    <w:rsid w:val="00986055"/>
    <w:rPr>
      <w:rFonts w:ascii="Times New Roman" w:hAnsi="Times New Roman"/>
      <w:b/>
      <w:sz w:val="26"/>
    </w:rPr>
  </w:style>
  <w:style w:type="character" w:customStyle="1" w:styleId="blk">
    <w:name w:val="blk"/>
    <w:qFormat/>
    <w:rsid w:val="00986055"/>
  </w:style>
  <w:style w:type="character" w:customStyle="1" w:styleId="FontStyle36">
    <w:name w:val="Font Style36"/>
    <w:qFormat/>
    <w:rsid w:val="00986055"/>
    <w:rPr>
      <w:rFonts w:ascii="Times New Roman" w:hAnsi="Times New Roman"/>
      <w:sz w:val="26"/>
    </w:rPr>
  </w:style>
  <w:style w:type="character" w:customStyle="1" w:styleId="affffffff3">
    <w:name w:val="Основной текст Знак Знак Знак"/>
    <w:aliases w:val=" Знак1 Знак1"/>
    <w:locked/>
    <w:rsid w:val="00986055"/>
    <w:rPr>
      <w:sz w:val="24"/>
      <w:lang w:val="ru-RU" w:eastAsia="ru-RU"/>
    </w:rPr>
  </w:style>
  <w:style w:type="character" w:customStyle="1" w:styleId="1ffffc">
    <w:name w:val="Заголовок Знак1"/>
    <w:qFormat/>
    <w:rsid w:val="00986055"/>
    <w:rPr>
      <w:rFonts w:ascii="Calibri Light" w:hAnsi="Calibri Light"/>
      <w:spacing w:val="-10"/>
      <w:kern w:val="28"/>
      <w:sz w:val="56"/>
      <w:lang w:eastAsia="ru-RU"/>
    </w:rPr>
  </w:style>
  <w:style w:type="character" w:customStyle="1" w:styleId="tbln121">
    <w:name w:val="tbln121"/>
    <w:qFormat/>
    <w:rsid w:val="00986055"/>
    <w:rPr>
      <w:rFonts w:ascii="Arial" w:hAnsi="Arial"/>
      <w:i/>
      <w:color w:val="000000"/>
      <w:sz w:val="18"/>
      <w:u w:val="none"/>
    </w:rPr>
  </w:style>
  <w:style w:type="character" w:customStyle="1" w:styleId="mistake">
    <w:name w:val="mistake"/>
    <w:qFormat/>
    <w:rsid w:val="00986055"/>
    <w:rPr>
      <w:sz w:val="24"/>
    </w:rPr>
  </w:style>
  <w:style w:type="character" w:customStyle="1" w:styleId="trb12">
    <w:name w:val="trb12"/>
    <w:qFormat/>
    <w:rsid w:val="00986055"/>
  </w:style>
  <w:style w:type="character" w:customStyle="1" w:styleId="tbln12">
    <w:name w:val="tbln12"/>
    <w:qFormat/>
    <w:rsid w:val="00986055"/>
  </w:style>
  <w:style w:type="character" w:customStyle="1" w:styleId="tbb12">
    <w:name w:val="tbb12"/>
    <w:qFormat/>
    <w:rsid w:val="00986055"/>
  </w:style>
  <w:style w:type="character" w:customStyle="1" w:styleId="FontStyle448">
    <w:name w:val="Font Style448"/>
    <w:qFormat/>
    <w:rsid w:val="00986055"/>
    <w:rPr>
      <w:rFonts w:ascii="Times New Roman" w:hAnsi="Times New Roman"/>
      <w:sz w:val="20"/>
    </w:rPr>
  </w:style>
  <w:style w:type="character" w:customStyle="1" w:styleId="1ffffd">
    <w:name w:val="Тема примечания Знак1"/>
    <w:qFormat/>
    <w:rsid w:val="00986055"/>
    <w:rPr>
      <w:rFonts w:ascii="Times New Roman" w:hAnsi="Times New Roman"/>
      <w:b/>
      <w:sz w:val="20"/>
      <w:lang w:eastAsia="ru-RU"/>
    </w:rPr>
  </w:style>
  <w:style w:type="character" w:customStyle="1" w:styleId="highlighthighlightactive">
    <w:name w:val="highlight highlight_active"/>
    <w:qFormat/>
    <w:rsid w:val="00986055"/>
  </w:style>
  <w:style w:type="character" w:customStyle="1" w:styleId="160">
    <w:name w:val="Знак Знак16"/>
    <w:qFormat/>
    <w:rsid w:val="00986055"/>
    <w:rPr>
      <w:rFonts w:ascii="Cambria" w:hAnsi="Cambria"/>
      <w:b/>
      <w:kern w:val="32"/>
      <w:sz w:val="32"/>
    </w:rPr>
  </w:style>
  <w:style w:type="character" w:customStyle="1" w:styleId="small11">
    <w:name w:val="small11"/>
    <w:qFormat/>
    <w:rsid w:val="00986055"/>
    <w:rPr>
      <w:rFonts w:ascii="Times New Roman" w:hAnsi="Times New Roman"/>
      <w:sz w:val="16"/>
    </w:rPr>
  </w:style>
  <w:style w:type="character" w:customStyle="1" w:styleId="apple-converted-space">
    <w:name w:val="apple-converted-space"/>
    <w:qFormat/>
    <w:rsid w:val="00986055"/>
    <w:rPr>
      <w:rFonts w:ascii="Times New Roman" w:hAnsi="Times New Roman"/>
    </w:rPr>
  </w:style>
  <w:style w:type="character" w:customStyle="1" w:styleId="apple-style-span">
    <w:name w:val="apple-style-span"/>
    <w:qFormat/>
    <w:rsid w:val="00986055"/>
    <w:rPr>
      <w:rFonts w:ascii="Times New Roman" w:hAnsi="Times New Roman"/>
    </w:rPr>
  </w:style>
  <w:style w:type="character" w:customStyle="1" w:styleId="orange">
    <w:name w:val="orange"/>
    <w:qFormat/>
    <w:rsid w:val="00986055"/>
    <w:rPr>
      <w:rFonts w:ascii="Times New Roman" w:hAnsi="Times New Roman"/>
    </w:rPr>
  </w:style>
  <w:style w:type="character" w:customStyle="1" w:styleId="gray">
    <w:name w:val="gray"/>
    <w:qFormat/>
    <w:rsid w:val="00986055"/>
    <w:rPr>
      <w:rFonts w:ascii="Times New Roman" w:hAnsi="Times New Roman"/>
    </w:rPr>
  </w:style>
  <w:style w:type="character" w:customStyle="1" w:styleId="FontStyle40">
    <w:name w:val="Font Style40"/>
    <w:qFormat/>
    <w:rsid w:val="00986055"/>
    <w:rPr>
      <w:rFonts w:ascii="Times New Roman" w:hAnsi="Times New Roman"/>
      <w:sz w:val="26"/>
    </w:rPr>
  </w:style>
  <w:style w:type="character" w:customStyle="1" w:styleId="FontStyle55">
    <w:name w:val="Font Style55"/>
    <w:qFormat/>
    <w:rsid w:val="00986055"/>
    <w:rPr>
      <w:rFonts w:ascii="Times New Roman" w:hAnsi="Times New Roman"/>
      <w:sz w:val="28"/>
    </w:rPr>
  </w:style>
  <w:style w:type="character" w:customStyle="1" w:styleId="FontStyle43">
    <w:name w:val="Font Style43"/>
    <w:qFormat/>
    <w:rsid w:val="00986055"/>
    <w:rPr>
      <w:rFonts w:ascii="Times New Roman" w:hAnsi="Times New Roman"/>
      <w:b/>
      <w:sz w:val="26"/>
    </w:rPr>
  </w:style>
  <w:style w:type="character" w:customStyle="1" w:styleId="nameautor3">
    <w:name w:val="name_autor3"/>
    <w:qFormat/>
    <w:rsid w:val="00986055"/>
  </w:style>
  <w:style w:type="character" w:customStyle="1" w:styleId="ft318">
    <w:name w:val="ft318"/>
    <w:qFormat/>
    <w:rsid w:val="00986055"/>
  </w:style>
  <w:style w:type="character" w:customStyle="1" w:styleId="ft523">
    <w:name w:val="ft523"/>
    <w:qFormat/>
    <w:rsid w:val="00986055"/>
  </w:style>
  <w:style w:type="character" w:customStyle="1" w:styleId="ft459">
    <w:name w:val="ft459"/>
    <w:qFormat/>
    <w:rsid w:val="00986055"/>
  </w:style>
  <w:style w:type="character" w:customStyle="1" w:styleId="ft553">
    <w:name w:val="ft553"/>
    <w:qFormat/>
    <w:rsid w:val="00986055"/>
  </w:style>
  <w:style w:type="character" w:customStyle="1" w:styleId="ft672">
    <w:name w:val="ft672"/>
    <w:qFormat/>
    <w:rsid w:val="00986055"/>
  </w:style>
  <w:style w:type="character" w:customStyle="1" w:styleId="fieldname">
    <w:name w:val="fieldname"/>
    <w:qFormat/>
    <w:rsid w:val="00986055"/>
  </w:style>
  <w:style w:type="character" w:customStyle="1" w:styleId="ft224">
    <w:name w:val="ft224"/>
    <w:qFormat/>
    <w:rsid w:val="00986055"/>
  </w:style>
  <w:style w:type="character" w:customStyle="1" w:styleId="BodyText3Char3">
    <w:name w:val="Body Text 3 Char3"/>
    <w:aliases w:val="Знак5 Char3"/>
    <w:uiPriority w:val="99"/>
    <w:qFormat/>
    <w:locked/>
    <w:rsid w:val="00986055"/>
    <w:rPr>
      <w:rFonts w:ascii="Times New Roman" w:hAnsi="Times New Roman"/>
      <w:sz w:val="16"/>
    </w:rPr>
  </w:style>
  <w:style w:type="character" w:customStyle="1" w:styleId="formlabels1">
    <w:name w:val="form_labels1"/>
    <w:qFormat/>
    <w:rsid w:val="00986055"/>
    <w:rPr>
      <w:rFonts w:ascii="Verdana" w:hAnsi="Verdana"/>
      <w:sz w:val="16"/>
    </w:rPr>
  </w:style>
  <w:style w:type="character" w:customStyle="1" w:styleId="1ffffe">
    <w:name w:val="Красная строка Знак1"/>
    <w:qFormat/>
    <w:rsid w:val="00986055"/>
    <w:rPr>
      <w:rFonts w:ascii="Times New Roman" w:hAnsi="Times New Roman"/>
      <w:sz w:val="24"/>
      <w:lang w:eastAsia="ru-RU"/>
    </w:rPr>
  </w:style>
  <w:style w:type="character" w:customStyle="1" w:styleId="BodyTextChar3">
    <w:name w:val="Body Text Char3"/>
    <w:aliases w:val="Основной текст Знак Char,Знак1 Char11,Знак1 Char111,Знак1 Char1"/>
    <w:uiPriority w:val="99"/>
    <w:locked/>
    <w:rsid w:val="00986055"/>
    <w:rPr>
      <w:rFonts w:ascii="Times New Roman" w:hAnsi="Times New Roman"/>
      <w:sz w:val="24"/>
    </w:rPr>
  </w:style>
  <w:style w:type="character" w:customStyle="1" w:styleId="pagename1">
    <w:name w:val="pagename1"/>
    <w:qFormat/>
    <w:rsid w:val="00986055"/>
    <w:rPr>
      <w:rFonts w:ascii="Verdana" w:hAnsi="Verdana"/>
      <w:b/>
      <w:color w:val="7C9DC0"/>
      <w:sz w:val="22"/>
      <w:shd w:val="clear" w:color="auto" w:fill="FAF0E6"/>
    </w:rPr>
  </w:style>
  <w:style w:type="character" w:customStyle="1" w:styleId="ft1100">
    <w:name w:val="ft1100"/>
    <w:qFormat/>
    <w:rsid w:val="00986055"/>
  </w:style>
  <w:style w:type="character" w:customStyle="1" w:styleId="ft1168">
    <w:name w:val="ft1168"/>
    <w:qFormat/>
    <w:rsid w:val="00986055"/>
  </w:style>
  <w:style w:type="character" w:customStyle="1" w:styleId="ft1237">
    <w:name w:val="ft1237"/>
    <w:qFormat/>
    <w:rsid w:val="00986055"/>
  </w:style>
  <w:style w:type="character" w:customStyle="1" w:styleId="ft1245">
    <w:name w:val="ft1245"/>
    <w:qFormat/>
    <w:rsid w:val="00986055"/>
  </w:style>
  <w:style w:type="character" w:customStyle="1" w:styleId="articletext">
    <w:name w:val="article_text"/>
    <w:qFormat/>
    <w:rsid w:val="00986055"/>
  </w:style>
  <w:style w:type="character" w:customStyle="1" w:styleId="mw-headline">
    <w:name w:val="mw-headline"/>
    <w:qFormat/>
    <w:rsid w:val="00986055"/>
  </w:style>
  <w:style w:type="character" w:customStyle="1" w:styleId="name">
    <w:name w:val="name"/>
    <w:qFormat/>
    <w:rsid w:val="00986055"/>
  </w:style>
  <w:style w:type="character" w:customStyle="1" w:styleId="FontStyle33">
    <w:name w:val="Font Style33"/>
    <w:qFormat/>
    <w:rsid w:val="00986055"/>
    <w:rPr>
      <w:rFonts w:ascii="Times New Roman" w:hAnsi="Times New Roman"/>
      <w:b/>
      <w:sz w:val="26"/>
    </w:rPr>
  </w:style>
  <w:style w:type="character" w:customStyle="1" w:styleId="FontStyle35">
    <w:name w:val="Font Style35"/>
    <w:qFormat/>
    <w:rsid w:val="00986055"/>
    <w:rPr>
      <w:rFonts w:ascii="Times New Roman" w:hAnsi="Times New Roman"/>
      <w:i/>
      <w:sz w:val="24"/>
    </w:rPr>
  </w:style>
  <w:style w:type="character" w:customStyle="1" w:styleId="FontStyle37">
    <w:name w:val="Font Style37"/>
    <w:qFormat/>
    <w:rsid w:val="00986055"/>
    <w:rPr>
      <w:rFonts w:ascii="Times New Roman" w:hAnsi="Times New Roman"/>
      <w:sz w:val="32"/>
    </w:rPr>
  </w:style>
  <w:style w:type="character" w:customStyle="1" w:styleId="ft3087">
    <w:name w:val="ft3087"/>
    <w:qFormat/>
    <w:rsid w:val="00986055"/>
  </w:style>
  <w:style w:type="character" w:customStyle="1" w:styleId="ft3162">
    <w:name w:val="ft3162"/>
    <w:qFormat/>
    <w:rsid w:val="00986055"/>
  </w:style>
  <w:style w:type="character" w:customStyle="1" w:styleId="ft1373">
    <w:name w:val="ft1373"/>
    <w:qFormat/>
    <w:rsid w:val="00986055"/>
  </w:style>
  <w:style w:type="character" w:customStyle="1" w:styleId="ft32">
    <w:name w:val="ft32"/>
    <w:qFormat/>
    <w:rsid w:val="00986055"/>
  </w:style>
  <w:style w:type="character" w:customStyle="1" w:styleId="ft1433">
    <w:name w:val="ft1433"/>
    <w:qFormat/>
    <w:rsid w:val="00986055"/>
  </w:style>
  <w:style w:type="character" w:customStyle="1" w:styleId="ft1481">
    <w:name w:val="ft1481"/>
    <w:qFormat/>
    <w:rsid w:val="00986055"/>
  </w:style>
  <w:style w:type="character" w:customStyle="1" w:styleId="ft1536">
    <w:name w:val="ft1536"/>
    <w:qFormat/>
    <w:rsid w:val="00986055"/>
  </w:style>
  <w:style w:type="character" w:customStyle="1" w:styleId="ft1543">
    <w:name w:val="ft1543"/>
    <w:qFormat/>
    <w:rsid w:val="00986055"/>
  </w:style>
  <w:style w:type="character" w:customStyle="1" w:styleId="ft1">
    <w:name w:val="ft1"/>
    <w:qFormat/>
    <w:rsid w:val="00986055"/>
  </w:style>
  <w:style w:type="character" w:customStyle="1" w:styleId="ft1546">
    <w:name w:val="ft1546"/>
    <w:qFormat/>
    <w:rsid w:val="00986055"/>
  </w:style>
  <w:style w:type="character" w:customStyle="1" w:styleId="ft1550">
    <w:name w:val="ft1550"/>
    <w:qFormat/>
    <w:rsid w:val="00986055"/>
  </w:style>
  <w:style w:type="character" w:customStyle="1" w:styleId="ft1571">
    <w:name w:val="ft1571"/>
    <w:qFormat/>
    <w:rsid w:val="00986055"/>
  </w:style>
  <w:style w:type="character" w:customStyle="1" w:styleId="ft1577">
    <w:name w:val="ft1577"/>
    <w:qFormat/>
    <w:rsid w:val="00986055"/>
  </w:style>
  <w:style w:type="character" w:customStyle="1" w:styleId="ft1583">
    <w:name w:val="ft1583"/>
    <w:qFormat/>
    <w:rsid w:val="00986055"/>
  </w:style>
  <w:style w:type="character" w:customStyle="1" w:styleId="ft1593">
    <w:name w:val="ft1593"/>
    <w:qFormat/>
    <w:rsid w:val="00986055"/>
  </w:style>
  <w:style w:type="character" w:customStyle="1" w:styleId="ft1641">
    <w:name w:val="ft1641"/>
    <w:qFormat/>
    <w:rsid w:val="00986055"/>
  </w:style>
  <w:style w:type="character" w:customStyle="1" w:styleId="ft1671">
    <w:name w:val="ft1671"/>
    <w:qFormat/>
    <w:rsid w:val="00986055"/>
  </w:style>
  <w:style w:type="character" w:customStyle="1" w:styleId="ft1723">
    <w:name w:val="ft1723"/>
    <w:qFormat/>
    <w:rsid w:val="00986055"/>
  </w:style>
  <w:style w:type="character" w:customStyle="1" w:styleId="ft1786">
    <w:name w:val="ft1786"/>
    <w:qFormat/>
    <w:rsid w:val="00986055"/>
  </w:style>
  <w:style w:type="character" w:customStyle="1" w:styleId="ft1809">
    <w:name w:val="ft1809"/>
    <w:qFormat/>
    <w:rsid w:val="00986055"/>
  </w:style>
  <w:style w:type="character" w:customStyle="1" w:styleId="ft1814">
    <w:name w:val="ft1814"/>
    <w:qFormat/>
    <w:rsid w:val="00986055"/>
  </w:style>
  <w:style w:type="character" w:customStyle="1" w:styleId="ft1827">
    <w:name w:val="ft1827"/>
    <w:qFormat/>
    <w:rsid w:val="00986055"/>
  </w:style>
  <w:style w:type="character" w:customStyle="1" w:styleId="ft1831">
    <w:name w:val="ft1831"/>
    <w:qFormat/>
    <w:rsid w:val="00986055"/>
  </w:style>
  <w:style w:type="character" w:customStyle="1" w:styleId="ft1837">
    <w:name w:val="ft1837"/>
    <w:qFormat/>
    <w:rsid w:val="00986055"/>
  </w:style>
  <w:style w:type="character" w:customStyle="1" w:styleId="ft1857">
    <w:name w:val="ft1857"/>
    <w:qFormat/>
    <w:rsid w:val="00986055"/>
  </w:style>
  <w:style w:type="character" w:customStyle="1" w:styleId="ft1873">
    <w:name w:val="ft1873"/>
    <w:qFormat/>
    <w:rsid w:val="00986055"/>
  </w:style>
  <w:style w:type="character" w:customStyle="1" w:styleId="ft1932">
    <w:name w:val="ft1932"/>
    <w:qFormat/>
    <w:rsid w:val="00986055"/>
  </w:style>
  <w:style w:type="character" w:customStyle="1" w:styleId="ft1995">
    <w:name w:val="ft1995"/>
    <w:qFormat/>
    <w:rsid w:val="00986055"/>
  </w:style>
  <w:style w:type="character" w:customStyle="1" w:styleId="ft2033">
    <w:name w:val="ft2033"/>
    <w:qFormat/>
    <w:rsid w:val="00986055"/>
  </w:style>
  <w:style w:type="character" w:customStyle="1" w:styleId="ft11943">
    <w:name w:val="ft11943"/>
    <w:qFormat/>
    <w:rsid w:val="00986055"/>
  </w:style>
  <w:style w:type="character" w:customStyle="1" w:styleId="ft12010">
    <w:name w:val="ft12010"/>
    <w:qFormat/>
    <w:rsid w:val="00986055"/>
  </w:style>
  <w:style w:type="character" w:customStyle="1" w:styleId="ft12050">
    <w:name w:val="ft12050"/>
    <w:qFormat/>
    <w:rsid w:val="00986055"/>
  </w:style>
  <w:style w:type="character" w:customStyle="1" w:styleId="ft12104">
    <w:name w:val="ft12104"/>
    <w:qFormat/>
    <w:rsid w:val="00986055"/>
  </w:style>
  <w:style w:type="character" w:customStyle="1" w:styleId="ft12139">
    <w:name w:val="ft12139"/>
    <w:qFormat/>
    <w:rsid w:val="00986055"/>
  </w:style>
  <w:style w:type="character" w:customStyle="1" w:styleId="ft12166">
    <w:name w:val="ft12166"/>
    <w:qFormat/>
    <w:rsid w:val="00986055"/>
  </w:style>
  <w:style w:type="character" w:customStyle="1" w:styleId="ft12184">
    <w:name w:val="ft12184"/>
    <w:qFormat/>
    <w:rsid w:val="00986055"/>
  </w:style>
  <w:style w:type="character" w:customStyle="1" w:styleId="ft12250">
    <w:name w:val="ft12250"/>
    <w:qFormat/>
    <w:rsid w:val="00986055"/>
  </w:style>
  <w:style w:type="character" w:customStyle="1" w:styleId="ft12278">
    <w:name w:val="ft12278"/>
    <w:qFormat/>
    <w:rsid w:val="00986055"/>
  </w:style>
  <w:style w:type="character" w:customStyle="1" w:styleId="ft12329">
    <w:name w:val="ft12329"/>
    <w:qFormat/>
    <w:rsid w:val="00986055"/>
  </w:style>
  <w:style w:type="character" w:customStyle="1" w:styleId="ft12373">
    <w:name w:val="ft12373"/>
    <w:qFormat/>
    <w:rsid w:val="00986055"/>
  </w:style>
  <w:style w:type="character" w:customStyle="1" w:styleId="ft12374">
    <w:name w:val="ft12374"/>
    <w:qFormat/>
    <w:rsid w:val="00986055"/>
  </w:style>
  <w:style w:type="character" w:customStyle="1" w:styleId="ft12429">
    <w:name w:val="ft12429"/>
    <w:qFormat/>
    <w:rsid w:val="00986055"/>
  </w:style>
  <w:style w:type="character" w:customStyle="1" w:styleId="ft12471">
    <w:name w:val="ft12471"/>
    <w:qFormat/>
    <w:rsid w:val="00986055"/>
  </w:style>
  <w:style w:type="character" w:customStyle="1" w:styleId="ft12500">
    <w:name w:val="ft12500"/>
    <w:qFormat/>
    <w:rsid w:val="00986055"/>
  </w:style>
  <w:style w:type="character" w:customStyle="1" w:styleId="ft12501">
    <w:name w:val="ft12501"/>
    <w:qFormat/>
    <w:rsid w:val="00986055"/>
  </w:style>
  <w:style w:type="character" w:customStyle="1" w:styleId="ft12561">
    <w:name w:val="ft12561"/>
    <w:qFormat/>
    <w:rsid w:val="00986055"/>
  </w:style>
  <w:style w:type="character" w:customStyle="1" w:styleId="ft12562">
    <w:name w:val="ft12562"/>
    <w:qFormat/>
    <w:rsid w:val="00986055"/>
  </w:style>
  <w:style w:type="character" w:customStyle="1" w:styleId="ft12589">
    <w:name w:val="ft12589"/>
    <w:qFormat/>
    <w:rsid w:val="00986055"/>
  </w:style>
  <w:style w:type="character" w:customStyle="1" w:styleId="ft12609">
    <w:name w:val="ft12609"/>
    <w:qFormat/>
    <w:rsid w:val="00986055"/>
  </w:style>
  <w:style w:type="character" w:customStyle="1" w:styleId="ft12670">
    <w:name w:val="ft12670"/>
    <w:qFormat/>
    <w:rsid w:val="00986055"/>
  </w:style>
  <w:style w:type="character" w:customStyle="1" w:styleId="ft12676">
    <w:name w:val="ft12676"/>
    <w:qFormat/>
    <w:rsid w:val="00986055"/>
  </w:style>
  <w:style w:type="character" w:customStyle="1" w:styleId="ft12686">
    <w:name w:val="ft12686"/>
    <w:qFormat/>
    <w:rsid w:val="00986055"/>
  </w:style>
  <w:style w:type="character" w:customStyle="1" w:styleId="ft12696">
    <w:name w:val="ft12696"/>
    <w:qFormat/>
    <w:rsid w:val="00986055"/>
  </w:style>
  <w:style w:type="character" w:customStyle="1" w:styleId="ft12701">
    <w:name w:val="ft12701"/>
    <w:qFormat/>
    <w:rsid w:val="00986055"/>
  </w:style>
  <w:style w:type="character" w:customStyle="1" w:styleId="ft12708">
    <w:name w:val="ft12708"/>
    <w:qFormat/>
    <w:rsid w:val="00986055"/>
  </w:style>
  <w:style w:type="character" w:customStyle="1" w:styleId="ft12715">
    <w:name w:val="ft12715"/>
    <w:qFormat/>
    <w:rsid w:val="00986055"/>
  </w:style>
  <w:style w:type="character" w:customStyle="1" w:styleId="ft12722">
    <w:name w:val="ft12722"/>
    <w:qFormat/>
    <w:rsid w:val="00986055"/>
  </w:style>
  <w:style w:type="character" w:customStyle="1" w:styleId="ft12787">
    <w:name w:val="ft12787"/>
    <w:qFormat/>
    <w:rsid w:val="00986055"/>
  </w:style>
  <w:style w:type="character" w:customStyle="1" w:styleId="ft12790">
    <w:name w:val="ft12790"/>
    <w:qFormat/>
    <w:rsid w:val="00986055"/>
  </w:style>
  <w:style w:type="character" w:customStyle="1" w:styleId="ft12850">
    <w:name w:val="ft12850"/>
    <w:qFormat/>
    <w:rsid w:val="00986055"/>
  </w:style>
  <w:style w:type="character" w:customStyle="1" w:styleId="ft12896">
    <w:name w:val="ft12896"/>
    <w:qFormat/>
    <w:rsid w:val="00986055"/>
  </w:style>
  <w:style w:type="character" w:customStyle="1" w:styleId="ft12942">
    <w:name w:val="ft12942"/>
    <w:qFormat/>
    <w:rsid w:val="00986055"/>
  </w:style>
  <w:style w:type="character" w:customStyle="1" w:styleId="ft12991">
    <w:name w:val="ft12991"/>
    <w:qFormat/>
    <w:rsid w:val="00986055"/>
  </w:style>
  <w:style w:type="character" w:customStyle="1" w:styleId="ft13046">
    <w:name w:val="ft13046"/>
    <w:qFormat/>
    <w:rsid w:val="00986055"/>
  </w:style>
  <w:style w:type="character" w:customStyle="1" w:styleId="ft13079">
    <w:name w:val="ft13079"/>
    <w:qFormat/>
    <w:rsid w:val="00986055"/>
  </w:style>
  <w:style w:type="character" w:customStyle="1" w:styleId="ft13129">
    <w:name w:val="ft13129"/>
    <w:qFormat/>
    <w:rsid w:val="00986055"/>
  </w:style>
  <w:style w:type="character" w:customStyle="1" w:styleId="ft13186">
    <w:name w:val="ft13186"/>
    <w:qFormat/>
    <w:rsid w:val="00986055"/>
  </w:style>
  <w:style w:type="character" w:customStyle="1" w:styleId="ft13226">
    <w:name w:val="ft13226"/>
    <w:qFormat/>
    <w:rsid w:val="00986055"/>
  </w:style>
  <w:style w:type="character" w:customStyle="1" w:styleId="ft13271">
    <w:name w:val="ft13271"/>
    <w:qFormat/>
    <w:rsid w:val="00986055"/>
  </w:style>
  <w:style w:type="character" w:customStyle="1" w:styleId="ft13309">
    <w:name w:val="ft13309"/>
    <w:qFormat/>
    <w:rsid w:val="00986055"/>
  </w:style>
  <w:style w:type="character" w:customStyle="1" w:styleId="ft13366">
    <w:name w:val="ft13366"/>
    <w:qFormat/>
    <w:rsid w:val="00986055"/>
  </w:style>
  <w:style w:type="character" w:customStyle="1" w:styleId="ft13418">
    <w:name w:val="ft13418"/>
    <w:qFormat/>
    <w:rsid w:val="00986055"/>
  </w:style>
  <w:style w:type="character" w:customStyle="1" w:styleId="ft13441">
    <w:name w:val="ft13441"/>
    <w:qFormat/>
    <w:rsid w:val="00986055"/>
  </w:style>
  <w:style w:type="character" w:customStyle="1" w:styleId="ft13487">
    <w:name w:val="ft13487"/>
    <w:qFormat/>
    <w:rsid w:val="00986055"/>
  </w:style>
  <w:style w:type="character" w:customStyle="1" w:styleId="ft13488">
    <w:name w:val="ft13488"/>
    <w:qFormat/>
    <w:rsid w:val="00986055"/>
  </w:style>
  <w:style w:type="character" w:customStyle="1" w:styleId="ft13494">
    <w:name w:val="ft13494"/>
    <w:qFormat/>
    <w:rsid w:val="00986055"/>
  </w:style>
  <w:style w:type="character" w:customStyle="1" w:styleId="ft13500">
    <w:name w:val="ft13500"/>
    <w:qFormat/>
    <w:rsid w:val="00986055"/>
  </w:style>
  <w:style w:type="character" w:customStyle="1" w:styleId="ft13505">
    <w:name w:val="ft13505"/>
    <w:qFormat/>
    <w:rsid w:val="00986055"/>
  </w:style>
  <w:style w:type="character" w:customStyle="1" w:styleId="ft13518">
    <w:name w:val="ft13518"/>
    <w:qFormat/>
    <w:rsid w:val="00986055"/>
  </w:style>
  <w:style w:type="character" w:customStyle="1" w:styleId="ft13525">
    <w:name w:val="ft13525"/>
    <w:qFormat/>
    <w:rsid w:val="00986055"/>
  </w:style>
  <w:style w:type="character" w:customStyle="1" w:styleId="ft13537">
    <w:name w:val="ft13537"/>
    <w:qFormat/>
    <w:rsid w:val="00986055"/>
  </w:style>
  <w:style w:type="character" w:customStyle="1" w:styleId="ft13542">
    <w:name w:val="ft13542"/>
    <w:qFormat/>
    <w:rsid w:val="00986055"/>
  </w:style>
  <w:style w:type="character" w:customStyle="1" w:styleId="ft13555">
    <w:name w:val="ft13555"/>
    <w:qFormat/>
    <w:rsid w:val="00986055"/>
  </w:style>
  <w:style w:type="character" w:customStyle="1" w:styleId="ft13563">
    <w:name w:val="ft13563"/>
    <w:qFormat/>
    <w:rsid w:val="00986055"/>
  </w:style>
  <w:style w:type="character" w:customStyle="1" w:styleId="ft13566">
    <w:name w:val="ft13566"/>
    <w:qFormat/>
    <w:rsid w:val="00986055"/>
  </w:style>
  <w:style w:type="character" w:customStyle="1" w:styleId="ft13578">
    <w:name w:val="ft13578"/>
    <w:qFormat/>
    <w:rsid w:val="00986055"/>
  </w:style>
  <w:style w:type="character" w:customStyle="1" w:styleId="ft13580">
    <w:name w:val="ft13580"/>
    <w:qFormat/>
    <w:rsid w:val="00986055"/>
  </w:style>
  <w:style w:type="character" w:customStyle="1" w:styleId="ft13588">
    <w:name w:val="ft13588"/>
    <w:qFormat/>
    <w:rsid w:val="00986055"/>
  </w:style>
  <w:style w:type="character" w:customStyle="1" w:styleId="ft13644">
    <w:name w:val="ft13644"/>
    <w:qFormat/>
    <w:rsid w:val="00986055"/>
  </w:style>
  <w:style w:type="character" w:customStyle="1" w:styleId="ft13668">
    <w:name w:val="ft13668"/>
    <w:qFormat/>
    <w:rsid w:val="00986055"/>
  </w:style>
  <w:style w:type="character" w:customStyle="1" w:styleId="ft13712">
    <w:name w:val="ft13712"/>
    <w:qFormat/>
    <w:rsid w:val="00986055"/>
  </w:style>
  <w:style w:type="character" w:customStyle="1" w:styleId="ft13768">
    <w:name w:val="ft13768"/>
    <w:qFormat/>
    <w:rsid w:val="00986055"/>
  </w:style>
  <w:style w:type="character" w:customStyle="1" w:styleId="ft13810">
    <w:name w:val="ft13810"/>
    <w:qFormat/>
    <w:rsid w:val="00986055"/>
  </w:style>
  <w:style w:type="character" w:customStyle="1" w:styleId="ft13834">
    <w:name w:val="ft13834"/>
    <w:qFormat/>
    <w:rsid w:val="00986055"/>
  </w:style>
  <w:style w:type="character" w:customStyle="1" w:styleId="ft13885">
    <w:name w:val="ft13885"/>
    <w:qFormat/>
    <w:rsid w:val="00986055"/>
  </w:style>
  <w:style w:type="character" w:customStyle="1" w:styleId="affffffff4">
    <w:name w:val="Оглавление"/>
    <w:qFormat/>
    <w:rsid w:val="00986055"/>
    <w:rPr>
      <w:rFonts w:ascii="Times New Roman" w:hAnsi="Times New Roman"/>
      <w:b/>
      <w:i/>
      <w:sz w:val="28"/>
    </w:rPr>
  </w:style>
  <w:style w:type="character" w:customStyle="1" w:styleId="postbody">
    <w:name w:val="postbody"/>
    <w:qFormat/>
    <w:rsid w:val="00986055"/>
  </w:style>
  <w:style w:type="character" w:customStyle="1" w:styleId="FontStyle41">
    <w:name w:val="Font Style41"/>
    <w:qFormat/>
    <w:rsid w:val="00986055"/>
    <w:rPr>
      <w:rFonts w:ascii="Times New Roman" w:hAnsi="Times New Roman"/>
      <w:sz w:val="22"/>
    </w:rPr>
  </w:style>
  <w:style w:type="character" w:customStyle="1" w:styleId="submenu-table">
    <w:name w:val="submenu-table"/>
    <w:qFormat/>
    <w:rsid w:val="00986055"/>
  </w:style>
  <w:style w:type="character" w:customStyle="1" w:styleId="Heading2Char2">
    <w:name w:val="Heading 2 Char2"/>
    <w:aliases w:val="Знак3 Знак Char2"/>
    <w:uiPriority w:val="99"/>
    <w:qFormat/>
    <w:locked/>
    <w:rsid w:val="00986055"/>
    <w:rPr>
      <w:rFonts w:ascii="Times New Roman" w:hAnsi="Times New Roman"/>
      <w:sz w:val="24"/>
    </w:rPr>
  </w:style>
  <w:style w:type="character" w:customStyle="1" w:styleId="FontStyle48">
    <w:name w:val="Font Style48"/>
    <w:qFormat/>
    <w:rsid w:val="00986055"/>
    <w:rPr>
      <w:rFonts w:ascii="Times New Roman" w:hAnsi="Times New Roman"/>
      <w:i/>
      <w:sz w:val="18"/>
    </w:rPr>
  </w:style>
  <w:style w:type="character" w:customStyle="1" w:styleId="FontStyle51">
    <w:name w:val="Font Style51"/>
    <w:qFormat/>
    <w:rsid w:val="00986055"/>
    <w:rPr>
      <w:rFonts w:ascii="Times New Roman" w:hAnsi="Times New Roman"/>
      <w:b/>
      <w:sz w:val="18"/>
    </w:rPr>
  </w:style>
  <w:style w:type="character" w:customStyle="1" w:styleId="FontStyle75">
    <w:name w:val="Font Style75"/>
    <w:qFormat/>
    <w:rsid w:val="00986055"/>
    <w:rPr>
      <w:rFonts w:ascii="Times New Roman" w:hAnsi="Times New Roman"/>
      <w:b/>
      <w:sz w:val="16"/>
    </w:rPr>
  </w:style>
  <w:style w:type="character" w:customStyle="1" w:styleId="FontStyle56">
    <w:name w:val="Font Style56"/>
    <w:qFormat/>
    <w:rsid w:val="00986055"/>
    <w:rPr>
      <w:rFonts w:ascii="Times New Roman" w:hAnsi="Times New Roman"/>
      <w:b/>
      <w:spacing w:val="-10"/>
      <w:sz w:val="18"/>
    </w:rPr>
  </w:style>
  <w:style w:type="character" w:customStyle="1" w:styleId="FontStyle57">
    <w:name w:val="Font Style57"/>
    <w:qFormat/>
    <w:rsid w:val="00986055"/>
    <w:rPr>
      <w:rFonts w:ascii="Times New Roman" w:hAnsi="Times New Roman"/>
      <w:b/>
      <w:spacing w:val="-10"/>
      <w:sz w:val="22"/>
    </w:rPr>
  </w:style>
  <w:style w:type="character" w:customStyle="1" w:styleId="FontStyle59">
    <w:name w:val="Font Style59"/>
    <w:qFormat/>
    <w:rsid w:val="00986055"/>
    <w:rPr>
      <w:rFonts w:ascii="Candara" w:hAnsi="Candara"/>
      <w:b/>
      <w:i/>
      <w:sz w:val="16"/>
    </w:rPr>
  </w:style>
  <w:style w:type="character" w:customStyle="1" w:styleId="affffffff5">
    <w:name w:val="Выделенный"/>
    <w:qFormat/>
    <w:rsid w:val="00986055"/>
    <w:rPr>
      <w:b/>
      <w:lang w:val="ru-RU" w:eastAsia="ru-RU"/>
    </w:rPr>
  </w:style>
  <w:style w:type="character" w:customStyle="1" w:styleId="textcopy">
    <w:name w:val="textcopy"/>
    <w:qFormat/>
    <w:rsid w:val="00986055"/>
  </w:style>
  <w:style w:type="character" w:customStyle="1" w:styleId="style210">
    <w:name w:val="style21"/>
    <w:qFormat/>
    <w:rsid w:val="00986055"/>
    <w:rPr>
      <w:rFonts w:ascii="Times New Roman" w:hAnsi="Times New Roman"/>
    </w:rPr>
  </w:style>
  <w:style w:type="character" w:customStyle="1" w:styleId="affffffff6">
    <w:name w:val="Знак Знак Знак"/>
    <w:rsid w:val="00986055"/>
    <w:rPr>
      <w:rFonts w:ascii="Times New Roman" w:hAnsi="Times New Roman"/>
      <w:b/>
      <w:caps/>
      <w:sz w:val="28"/>
    </w:rPr>
  </w:style>
  <w:style w:type="character" w:customStyle="1" w:styleId="FontStyle185">
    <w:name w:val="Font Style185"/>
    <w:qFormat/>
    <w:rsid w:val="00986055"/>
    <w:rPr>
      <w:rFonts w:ascii="Times New Roman" w:hAnsi="Times New Roman"/>
      <w:sz w:val="18"/>
    </w:rPr>
  </w:style>
  <w:style w:type="character" w:customStyle="1" w:styleId="FontStyle179">
    <w:name w:val="Font Style179"/>
    <w:qFormat/>
    <w:rsid w:val="00986055"/>
    <w:rPr>
      <w:rFonts w:ascii="Times New Roman" w:hAnsi="Times New Roman"/>
      <w:i/>
      <w:sz w:val="18"/>
    </w:rPr>
  </w:style>
  <w:style w:type="character" w:customStyle="1" w:styleId="FontStyle266">
    <w:name w:val="Font Style266"/>
    <w:qFormat/>
    <w:rsid w:val="00986055"/>
    <w:rPr>
      <w:rFonts w:ascii="Times New Roman" w:hAnsi="Times New Roman"/>
      <w:sz w:val="18"/>
    </w:rPr>
  </w:style>
  <w:style w:type="character" w:customStyle="1" w:styleId="FontStyle267">
    <w:name w:val="Font Style267"/>
    <w:qFormat/>
    <w:rsid w:val="00986055"/>
    <w:rPr>
      <w:rFonts w:ascii="Times New Roman" w:hAnsi="Times New Roman"/>
      <w:i/>
      <w:sz w:val="18"/>
    </w:rPr>
  </w:style>
  <w:style w:type="character" w:customStyle="1" w:styleId="FontStyle202">
    <w:name w:val="Font Style202"/>
    <w:qFormat/>
    <w:rsid w:val="00986055"/>
    <w:rPr>
      <w:rFonts w:ascii="Times New Roman" w:hAnsi="Times New Roman"/>
      <w:sz w:val="18"/>
    </w:rPr>
  </w:style>
  <w:style w:type="character" w:customStyle="1" w:styleId="FontStyle564">
    <w:name w:val="Font Style564"/>
    <w:qFormat/>
    <w:rsid w:val="00986055"/>
    <w:rPr>
      <w:rFonts w:ascii="Times New Roman" w:hAnsi="Times New Roman"/>
      <w:sz w:val="20"/>
    </w:rPr>
  </w:style>
  <w:style w:type="character" w:customStyle="1" w:styleId="FontStyle592">
    <w:name w:val="Font Style592"/>
    <w:qFormat/>
    <w:rsid w:val="00986055"/>
    <w:rPr>
      <w:rFonts w:ascii="Franklin Gothic Medium Cond" w:hAnsi="Franklin Gothic Medium Cond"/>
      <w:i/>
      <w:spacing w:val="30"/>
      <w:sz w:val="20"/>
    </w:rPr>
  </w:style>
  <w:style w:type="character" w:customStyle="1" w:styleId="FontStyle563">
    <w:name w:val="Font Style563"/>
    <w:qFormat/>
    <w:rsid w:val="00986055"/>
    <w:rPr>
      <w:rFonts w:ascii="Times New Roman" w:hAnsi="Times New Roman"/>
      <w:b/>
      <w:sz w:val="20"/>
    </w:rPr>
  </w:style>
  <w:style w:type="character" w:customStyle="1" w:styleId="FontStyle134">
    <w:name w:val="Font Style134"/>
    <w:qFormat/>
    <w:rsid w:val="00986055"/>
    <w:rPr>
      <w:rFonts w:ascii="Times New Roman" w:hAnsi="Times New Roman"/>
      <w:b/>
      <w:sz w:val="18"/>
    </w:rPr>
  </w:style>
  <w:style w:type="character" w:customStyle="1" w:styleId="textcop1">
    <w:name w:val="textcop1"/>
    <w:qFormat/>
    <w:rsid w:val="00986055"/>
    <w:rPr>
      <w:rFonts w:ascii="Arial" w:hAnsi="Arial"/>
      <w:color w:val="000000"/>
      <w:sz w:val="20"/>
    </w:rPr>
  </w:style>
  <w:style w:type="character" w:customStyle="1" w:styleId="hl1">
    <w:name w:val="hl1"/>
    <w:qFormat/>
    <w:rsid w:val="00986055"/>
    <w:rPr>
      <w:color w:val="4682B4"/>
    </w:rPr>
  </w:style>
  <w:style w:type="character" w:customStyle="1" w:styleId="b1">
    <w:name w:val="b1"/>
    <w:qFormat/>
    <w:rsid w:val="00986055"/>
    <w:rPr>
      <w:b/>
    </w:rPr>
  </w:style>
  <w:style w:type="character" w:customStyle="1" w:styleId="FontStyle201">
    <w:name w:val="Font Style201"/>
    <w:qFormat/>
    <w:rsid w:val="00986055"/>
    <w:rPr>
      <w:rFonts w:ascii="Times New Roman" w:hAnsi="Times New Roman"/>
      <w:sz w:val="26"/>
    </w:rPr>
  </w:style>
  <w:style w:type="character" w:customStyle="1" w:styleId="2610">
    <w:name w:val="Знак Знак261"/>
    <w:qFormat/>
    <w:rsid w:val="00986055"/>
    <w:rPr>
      <w:rFonts w:ascii="Cambria" w:hAnsi="Cambria"/>
      <w:b/>
      <w:sz w:val="26"/>
    </w:rPr>
  </w:style>
  <w:style w:type="character" w:customStyle="1" w:styleId="250">
    <w:name w:val="Знак Знак25"/>
    <w:qFormat/>
    <w:locked/>
    <w:rsid w:val="00986055"/>
    <w:rPr>
      <w:sz w:val="24"/>
      <w:lang w:val="ru-RU" w:eastAsia="ru-RU"/>
    </w:rPr>
  </w:style>
  <w:style w:type="character" w:customStyle="1" w:styleId="241">
    <w:name w:val="Знак Знак241"/>
    <w:qFormat/>
    <w:rsid w:val="00986055"/>
    <w:rPr>
      <w:rFonts w:ascii="Times New Roman" w:hAnsi="Times New Roman"/>
      <w:b/>
      <w:i/>
      <w:sz w:val="26"/>
    </w:rPr>
  </w:style>
  <w:style w:type="character" w:customStyle="1" w:styleId="231">
    <w:name w:val="Знак Знак231"/>
    <w:qFormat/>
    <w:locked/>
    <w:rsid w:val="00986055"/>
    <w:rPr>
      <w:sz w:val="24"/>
      <w:lang w:val="ru-RU" w:eastAsia="ru-RU"/>
    </w:rPr>
  </w:style>
  <w:style w:type="character" w:customStyle="1" w:styleId="225">
    <w:name w:val="Знак Знак22"/>
    <w:qFormat/>
    <w:locked/>
    <w:rsid w:val="00986055"/>
    <w:rPr>
      <w:color w:val="000000"/>
      <w:sz w:val="24"/>
      <w:lang w:val="ru-RU" w:eastAsia="ru-RU"/>
    </w:rPr>
  </w:style>
  <w:style w:type="character" w:customStyle="1" w:styleId="200">
    <w:name w:val="Знак Знак20"/>
    <w:qFormat/>
    <w:locked/>
    <w:rsid w:val="00986055"/>
    <w:rPr>
      <w:rFonts w:ascii="Tahoma" w:hAnsi="Tahoma"/>
      <w:sz w:val="16"/>
      <w:lang w:val="ru-RU" w:eastAsia="ru-RU"/>
    </w:rPr>
  </w:style>
  <w:style w:type="character" w:customStyle="1" w:styleId="190">
    <w:name w:val="Знак Знак19"/>
    <w:qFormat/>
    <w:locked/>
    <w:rsid w:val="00986055"/>
    <w:rPr>
      <w:sz w:val="24"/>
      <w:lang w:val="en-US" w:eastAsia="ru-RU"/>
    </w:rPr>
  </w:style>
  <w:style w:type="character" w:customStyle="1" w:styleId="180">
    <w:name w:val="Знак Знак18"/>
    <w:qFormat/>
    <w:locked/>
    <w:rsid w:val="00986055"/>
    <w:rPr>
      <w:b/>
      <w:lang w:val="ru-RU" w:eastAsia="ru-RU"/>
    </w:rPr>
  </w:style>
  <w:style w:type="character" w:customStyle="1" w:styleId="170">
    <w:name w:val="Знак Знак17"/>
    <w:qFormat/>
    <w:locked/>
    <w:rsid w:val="00986055"/>
    <w:rPr>
      <w:i/>
      <w:sz w:val="24"/>
      <w:lang w:val="ru-RU" w:eastAsia="ru-RU"/>
    </w:rPr>
  </w:style>
  <w:style w:type="character" w:customStyle="1" w:styleId="1fffff">
    <w:name w:val="Подзаголовок Знак1"/>
    <w:qFormat/>
    <w:rsid w:val="00986055"/>
    <w:rPr>
      <w:rFonts w:eastAsia="Times New Roman"/>
      <w:color w:val="5A5A5A"/>
      <w:spacing w:val="15"/>
      <w:lang w:eastAsia="ru-RU"/>
    </w:rPr>
  </w:style>
  <w:style w:type="character" w:customStyle="1" w:styleId="3f8">
    <w:name w:val="Основной текст с отступом Знак3"/>
    <w:aliases w:val="текст Знак,Основной текст 1 Знак,Body Text Indent Знак,Знак6 Знак1,Основной текст с отступом Знак1 Знак Знак,Основной текст с отступом Знак Знак Знак Знак,Знак7 Знак Знак Знак Знак1,Знак7 Знак1 Знак Знак1,Знак7 Знак Зна"/>
    <w:uiPriority w:val="99"/>
    <w:qFormat/>
    <w:rsid w:val="00986055"/>
    <w:rPr>
      <w:sz w:val="24"/>
    </w:rPr>
  </w:style>
  <w:style w:type="character" w:customStyle="1" w:styleId="1fffff0">
    <w:name w:val="Основной текст с отступом Знак1"/>
    <w:aliases w:val="текст Знак1,Основной текст 1 Знак1,Основной текст с отступом Знак1 Знак Знак1,Основной текст с отступом Знак Знак Знак Знак1,Знак7 Знак Знак1 Знак2"/>
    <w:uiPriority w:val="99"/>
    <w:qFormat/>
    <w:rsid w:val="00986055"/>
    <w:rPr>
      <w:rFonts w:ascii="Times New Roman" w:hAnsi="Times New Roman"/>
      <w:sz w:val="24"/>
      <w:lang w:eastAsia="ru-RU"/>
    </w:rPr>
  </w:style>
  <w:style w:type="character" w:customStyle="1" w:styleId="BodyTextFirstIndent2Char">
    <w:name w:val="Body Text First Indent 2 Char"/>
    <w:qFormat/>
    <w:locked/>
    <w:rsid w:val="00986055"/>
    <w:rPr>
      <w:rFonts w:ascii="PragmaticaCTT" w:hAnsi="PragmaticaCTT"/>
      <w:sz w:val="24"/>
      <w:lang w:eastAsia="ru-RU"/>
    </w:rPr>
  </w:style>
  <w:style w:type="character" w:customStyle="1" w:styleId="1fffff1">
    <w:name w:val="Текст выноски Знак1"/>
    <w:qFormat/>
    <w:rsid w:val="00986055"/>
    <w:rPr>
      <w:rFonts w:ascii="Segoe UI" w:hAnsi="Segoe UI"/>
      <w:sz w:val="18"/>
      <w:lang w:eastAsia="ru-RU"/>
    </w:rPr>
  </w:style>
  <w:style w:type="character" w:customStyle="1" w:styleId="2ff5">
    <w:name w:val="Основной текст2"/>
    <w:rsid w:val="00986055"/>
    <w:rPr>
      <w:rFonts w:ascii="Times New Roman" w:hAnsi="Times New Roman"/>
      <w:spacing w:val="0"/>
      <w:sz w:val="21"/>
    </w:rPr>
  </w:style>
  <w:style w:type="character" w:customStyle="1" w:styleId="FontStyle573">
    <w:name w:val="Font Style573"/>
    <w:qFormat/>
    <w:rsid w:val="00986055"/>
    <w:rPr>
      <w:rFonts w:ascii="Times New Roman" w:hAnsi="Times New Roman"/>
      <w:i/>
      <w:sz w:val="20"/>
    </w:rPr>
  </w:style>
  <w:style w:type="character" w:customStyle="1" w:styleId="FontStyle115">
    <w:name w:val="Font Style115"/>
    <w:qFormat/>
    <w:rsid w:val="00986055"/>
    <w:rPr>
      <w:rFonts w:ascii="Times New Roman" w:hAnsi="Times New Roman"/>
      <w:sz w:val="28"/>
    </w:rPr>
  </w:style>
  <w:style w:type="character" w:customStyle="1" w:styleId="FontStyle293">
    <w:name w:val="Font Style293"/>
    <w:qFormat/>
    <w:rsid w:val="00986055"/>
    <w:rPr>
      <w:rFonts w:ascii="Times New Roman" w:hAnsi="Times New Roman"/>
      <w:sz w:val="20"/>
    </w:rPr>
  </w:style>
  <w:style w:type="character" w:customStyle="1" w:styleId="FontStyle325">
    <w:name w:val="Font Style325"/>
    <w:qFormat/>
    <w:rsid w:val="00986055"/>
    <w:rPr>
      <w:rFonts w:ascii="Times New Roman" w:hAnsi="Times New Roman"/>
      <w:sz w:val="26"/>
    </w:rPr>
  </w:style>
  <w:style w:type="character" w:customStyle="1" w:styleId="FontStyle219">
    <w:name w:val="Font Style219"/>
    <w:qFormat/>
    <w:rsid w:val="00986055"/>
    <w:rPr>
      <w:rFonts w:ascii="Times New Roman" w:hAnsi="Times New Roman"/>
      <w:b/>
      <w:sz w:val="18"/>
    </w:rPr>
  </w:style>
  <w:style w:type="character" w:customStyle="1" w:styleId="FontStyle207">
    <w:name w:val="Font Style207"/>
    <w:qFormat/>
    <w:rsid w:val="00986055"/>
    <w:rPr>
      <w:rFonts w:ascii="Times New Roman" w:hAnsi="Times New Roman"/>
      <w:i/>
      <w:sz w:val="18"/>
    </w:rPr>
  </w:style>
  <w:style w:type="character" w:customStyle="1" w:styleId="FontStyle574">
    <w:name w:val="Font Style574"/>
    <w:qFormat/>
    <w:rsid w:val="00986055"/>
    <w:rPr>
      <w:rFonts w:ascii="Times New Roman" w:hAnsi="Times New Roman"/>
      <w:b/>
      <w:i/>
      <w:sz w:val="20"/>
    </w:rPr>
  </w:style>
  <w:style w:type="character" w:customStyle="1" w:styleId="FontStyle588">
    <w:name w:val="Font Style588"/>
    <w:qFormat/>
    <w:rsid w:val="00986055"/>
    <w:rPr>
      <w:rFonts w:ascii="Times New Roman" w:hAnsi="Times New Roman"/>
      <w:sz w:val="20"/>
    </w:rPr>
  </w:style>
  <w:style w:type="character" w:customStyle="1" w:styleId="FontStyle117">
    <w:name w:val="Font Style117"/>
    <w:qFormat/>
    <w:rsid w:val="00986055"/>
    <w:rPr>
      <w:rFonts w:ascii="Times New Roman" w:hAnsi="Times New Roman"/>
      <w:i/>
      <w:sz w:val="28"/>
    </w:rPr>
  </w:style>
  <w:style w:type="character" w:customStyle="1" w:styleId="1fffff2">
    <w:name w:val="Основной текст + Полужирный1"/>
    <w:qFormat/>
    <w:rsid w:val="00986055"/>
    <w:rPr>
      <w:rFonts w:ascii="Times New Roman" w:hAnsi="Times New Roman"/>
      <w:b/>
      <w:sz w:val="20"/>
    </w:rPr>
  </w:style>
  <w:style w:type="character" w:customStyle="1" w:styleId="150">
    <w:name w:val="Знак Знак15"/>
    <w:qFormat/>
    <w:rsid w:val="00986055"/>
    <w:rPr>
      <w:rFonts w:ascii="Times New Roman" w:hAnsi="Times New Roman"/>
      <w:sz w:val="24"/>
      <w:lang w:eastAsia="ru-RU"/>
    </w:rPr>
  </w:style>
  <w:style w:type="character" w:customStyle="1" w:styleId="r">
    <w:name w:val="r"/>
    <w:qFormat/>
    <w:rsid w:val="00986055"/>
  </w:style>
  <w:style w:type="character" w:customStyle="1" w:styleId="Garamond">
    <w:name w:val="Основной текст + Garamond"/>
    <w:aliases w:val="12 pt56"/>
    <w:qFormat/>
    <w:rsid w:val="00986055"/>
    <w:rPr>
      <w:rFonts w:ascii="Garamond" w:hAnsi="Garamond"/>
      <w:sz w:val="24"/>
    </w:rPr>
  </w:style>
  <w:style w:type="character" w:customStyle="1" w:styleId="FontStyle278">
    <w:name w:val="Font Style278"/>
    <w:qFormat/>
    <w:rsid w:val="00986055"/>
    <w:rPr>
      <w:rFonts w:ascii="Times New Roman" w:hAnsi="Times New Roman"/>
      <w:color w:val="000000"/>
      <w:sz w:val="22"/>
    </w:rPr>
  </w:style>
  <w:style w:type="character" w:customStyle="1" w:styleId="FontStyle271">
    <w:name w:val="Font Style271"/>
    <w:qFormat/>
    <w:rsid w:val="00986055"/>
    <w:rPr>
      <w:rFonts w:ascii="Times New Roman" w:hAnsi="Times New Roman"/>
      <w:i/>
      <w:color w:val="000000"/>
      <w:sz w:val="22"/>
    </w:rPr>
  </w:style>
  <w:style w:type="character" w:customStyle="1" w:styleId="21d">
    <w:name w:val="Знак Знак21"/>
    <w:qFormat/>
    <w:locked/>
    <w:rsid w:val="00986055"/>
    <w:rPr>
      <w:b/>
      <w:sz w:val="28"/>
      <w:lang w:val="ru-RU" w:eastAsia="ru-RU"/>
    </w:rPr>
  </w:style>
  <w:style w:type="character" w:customStyle="1" w:styleId="413">
    <w:name w:val="Знак Знак41"/>
    <w:qFormat/>
    <w:locked/>
    <w:rsid w:val="00986055"/>
    <w:rPr>
      <w:rFonts w:ascii="Arial" w:hAnsi="Arial"/>
      <w:b/>
      <w:i/>
      <w:sz w:val="28"/>
      <w:lang w:val="ru-RU" w:eastAsia="en-US"/>
    </w:rPr>
  </w:style>
  <w:style w:type="character" w:customStyle="1" w:styleId="402">
    <w:name w:val="Знак Знак40"/>
    <w:qFormat/>
    <w:locked/>
    <w:rsid w:val="00986055"/>
    <w:rPr>
      <w:b/>
      <w:sz w:val="27"/>
      <w:lang w:val="ru-RU" w:eastAsia="ru-RU"/>
    </w:rPr>
  </w:style>
  <w:style w:type="character" w:customStyle="1" w:styleId="390">
    <w:name w:val="Знак Знак39"/>
    <w:qFormat/>
    <w:locked/>
    <w:rsid w:val="00986055"/>
    <w:rPr>
      <w:b/>
      <w:sz w:val="28"/>
      <w:lang w:val="ru-RU" w:eastAsia="ru-RU"/>
    </w:rPr>
  </w:style>
  <w:style w:type="character" w:customStyle="1" w:styleId="380">
    <w:name w:val="Знак Знак38"/>
    <w:qFormat/>
    <w:locked/>
    <w:rsid w:val="00986055"/>
    <w:rPr>
      <w:b/>
      <w:i/>
      <w:sz w:val="26"/>
      <w:lang w:val="ru-RU" w:eastAsia="ru-RU"/>
    </w:rPr>
  </w:style>
  <w:style w:type="character" w:customStyle="1" w:styleId="370">
    <w:name w:val="Знак Знак37"/>
    <w:qFormat/>
    <w:locked/>
    <w:rsid w:val="00986055"/>
    <w:rPr>
      <w:sz w:val="24"/>
      <w:lang w:val="ru-RU" w:eastAsia="ru-RU"/>
    </w:rPr>
  </w:style>
  <w:style w:type="character" w:customStyle="1" w:styleId="360">
    <w:name w:val="Знак Знак36"/>
    <w:qFormat/>
    <w:locked/>
    <w:rsid w:val="00986055"/>
    <w:rPr>
      <w:sz w:val="24"/>
      <w:lang w:val="ru-RU" w:eastAsia="ru-RU"/>
    </w:rPr>
  </w:style>
  <w:style w:type="character" w:customStyle="1" w:styleId="351">
    <w:name w:val="Знак Знак35"/>
    <w:qFormat/>
    <w:locked/>
    <w:rsid w:val="00986055"/>
    <w:rPr>
      <w:i/>
      <w:sz w:val="24"/>
      <w:lang w:val="ru-RU" w:eastAsia="ru-RU"/>
    </w:rPr>
  </w:style>
  <w:style w:type="character" w:customStyle="1" w:styleId="341">
    <w:name w:val="Знак Знак34"/>
    <w:qFormat/>
    <w:locked/>
    <w:rsid w:val="00986055"/>
    <w:rPr>
      <w:rFonts w:ascii="Arial" w:hAnsi="Arial"/>
      <w:sz w:val="22"/>
      <w:lang w:val="ru-RU" w:eastAsia="ru-RU"/>
    </w:rPr>
  </w:style>
  <w:style w:type="character" w:customStyle="1" w:styleId="HTML11">
    <w:name w:val="Адрес HTML Знак1"/>
    <w:qFormat/>
    <w:rsid w:val="00986055"/>
    <w:rPr>
      <w:i/>
      <w:sz w:val="24"/>
    </w:rPr>
  </w:style>
  <w:style w:type="character" w:customStyle="1" w:styleId="331">
    <w:name w:val="Знак Знак33"/>
    <w:locked/>
    <w:rsid w:val="00986055"/>
    <w:rPr>
      <w:rFonts w:ascii="Courier New" w:hAnsi="Courier New"/>
      <w:lang w:val="ru-RU" w:eastAsia="ru-RU"/>
    </w:rPr>
  </w:style>
  <w:style w:type="character" w:customStyle="1" w:styleId="Web">
    <w:name w:val="Обычный (Web) Знак"/>
    <w:aliases w:val="Обычный (веб) Знак Знак,Знак Знак24 Знак,Знак Знак26 Знак,Знак Знак23 Знак,Знак Знак23 Знак Знак,Обычный (веб) Знак Знак Знак,Знак Знак3 Знак,Знак Знак33 Знак Знак,Обычный (веб) Знак2,Знак Знак23 Знак3,Текст Знак2 Знак1,Знак Знак3 Зна"/>
    <w:qFormat/>
    <w:locked/>
    <w:rsid w:val="00986055"/>
    <w:rPr>
      <w:rFonts w:ascii="Tahoma" w:hAnsi="Tahoma"/>
      <w:sz w:val="16"/>
    </w:rPr>
  </w:style>
  <w:style w:type="character" w:customStyle="1" w:styleId="323">
    <w:name w:val="Знак Знак32"/>
    <w:qFormat/>
    <w:locked/>
    <w:rsid w:val="00986055"/>
    <w:rPr>
      <w:lang w:val="ru-RU" w:eastAsia="ru-RU"/>
    </w:rPr>
  </w:style>
  <w:style w:type="character" w:customStyle="1" w:styleId="316">
    <w:name w:val="Знак Знак31"/>
    <w:qFormat/>
    <w:locked/>
    <w:rsid w:val="00986055"/>
    <w:rPr>
      <w:sz w:val="24"/>
      <w:lang w:val="ru-RU" w:eastAsia="ru-RU"/>
    </w:rPr>
  </w:style>
  <w:style w:type="character" w:customStyle="1" w:styleId="301">
    <w:name w:val="Знак Знак30"/>
    <w:qFormat/>
    <w:locked/>
    <w:rsid w:val="00986055"/>
    <w:rPr>
      <w:sz w:val="24"/>
      <w:lang w:val="ru-RU" w:eastAsia="ru-RU"/>
    </w:rPr>
  </w:style>
  <w:style w:type="character" w:customStyle="1" w:styleId="1fffff3">
    <w:name w:val="Знак1 Знак Знак"/>
    <w:aliases w:val="Основной текст Знак Знак1,Знак1 Знак,Знак1 Знак Знак3,Знак1 Знак3,Знак1 Знак Знак6,Знак1 Знак Знак7,Знак1 Знак Знак8,Знак1 Знак Знак9,Знак1 Знак Знак10,Знак1 Знак Знак20,Знак1 Знак Знак201, Знак1 Знак Знак,Знак1 Знак Знак28,Знак1 Знак1"/>
    <w:qFormat/>
    <w:locked/>
    <w:rsid w:val="00986055"/>
    <w:rPr>
      <w:sz w:val="24"/>
      <w:lang w:val="ru-RU" w:eastAsia="ru-RU"/>
    </w:rPr>
  </w:style>
  <w:style w:type="character" w:customStyle="1" w:styleId="128">
    <w:name w:val="Знак Знак12"/>
    <w:qFormat/>
    <w:locked/>
    <w:rsid w:val="00986055"/>
    <w:rPr>
      <w:rFonts w:ascii="PragmaticaCTT" w:hAnsi="PragmaticaCTT"/>
      <w:sz w:val="24"/>
      <w:lang w:val="ru-RU" w:eastAsia="ru-RU"/>
    </w:rPr>
  </w:style>
  <w:style w:type="character" w:customStyle="1" w:styleId="290">
    <w:name w:val="Знак Знак29"/>
    <w:qFormat/>
    <w:locked/>
    <w:rsid w:val="00986055"/>
    <w:rPr>
      <w:sz w:val="16"/>
      <w:lang w:val="ru-RU" w:eastAsia="ru-RU"/>
    </w:rPr>
  </w:style>
  <w:style w:type="character" w:customStyle="1" w:styleId="280">
    <w:name w:val="Знак Знак28"/>
    <w:qFormat/>
    <w:locked/>
    <w:rsid w:val="00986055"/>
    <w:rPr>
      <w:sz w:val="16"/>
      <w:lang w:val="ru-RU" w:eastAsia="ru-RU"/>
    </w:rPr>
  </w:style>
  <w:style w:type="character" w:customStyle="1" w:styleId="272">
    <w:name w:val="Знак Знак27"/>
    <w:qFormat/>
    <w:locked/>
    <w:rsid w:val="00986055"/>
    <w:rPr>
      <w:rFonts w:ascii="Courier New" w:hAnsi="Courier New"/>
      <w:lang w:val="ru-RU" w:eastAsia="ru-RU"/>
    </w:rPr>
  </w:style>
  <w:style w:type="character" w:customStyle="1" w:styleId="3f9">
    <w:name w:val="Основной текст (3)_"/>
    <w:qFormat/>
    <w:locked/>
    <w:rsid w:val="00986055"/>
    <w:rPr>
      <w:rFonts w:ascii="Century Schoolbook" w:hAnsi="Century Schoolbook"/>
      <w:sz w:val="18"/>
      <w:shd w:val="clear" w:color="auto" w:fill="FFFFFF"/>
    </w:rPr>
  </w:style>
  <w:style w:type="paragraph" w:customStyle="1" w:styleId="21e">
    <w:name w:val="Цитата 21"/>
    <w:basedOn w:val="a8"/>
    <w:next w:val="a8"/>
    <w:link w:val="QuoteChar4"/>
    <w:qFormat/>
    <w:rsid w:val="00986055"/>
    <w:pPr>
      <w:spacing w:before="200" w:after="160"/>
      <w:ind w:left="864" w:right="864"/>
      <w:jc w:val="center"/>
    </w:pPr>
    <w:rPr>
      <w:i/>
      <w:color w:val="000000"/>
      <w:szCs w:val="20"/>
    </w:rPr>
  </w:style>
  <w:style w:type="character" w:customStyle="1" w:styleId="QuoteChar4">
    <w:name w:val="Quote Char4"/>
    <w:link w:val="21e"/>
    <w:qFormat/>
    <w:locked/>
    <w:rsid w:val="00986055"/>
    <w:rPr>
      <w:rFonts w:ascii="Times New Roman" w:eastAsia="Calibri" w:hAnsi="Times New Roman" w:cs="Times New Roman"/>
      <w:i/>
      <w:color w:val="000000"/>
      <w:sz w:val="24"/>
      <w:szCs w:val="20"/>
    </w:rPr>
  </w:style>
  <w:style w:type="character" w:customStyle="1" w:styleId="21f">
    <w:name w:val="Цитата 2 Знак1"/>
    <w:uiPriority w:val="29"/>
    <w:qFormat/>
    <w:rsid w:val="00986055"/>
    <w:rPr>
      <w:rFonts w:ascii="Times New Roman" w:hAnsi="Times New Roman"/>
      <w:i/>
      <w:color w:val="404040"/>
      <w:sz w:val="24"/>
      <w:lang w:eastAsia="ru-RU"/>
    </w:rPr>
  </w:style>
  <w:style w:type="paragraph" w:customStyle="1" w:styleId="1fffff4">
    <w:name w:val="Выделенная цитата1"/>
    <w:basedOn w:val="a8"/>
    <w:next w:val="a8"/>
    <w:link w:val="IntenseQuoteChar4"/>
    <w:qFormat/>
    <w:rsid w:val="00986055"/>
    <w:pPr>
      <w:pBdr>
        <w:top w:val="single" w:sz="4" w:space="10" w:color="5B9BD5"/>
        <w:bottom w:val="single" w:sz="4" w:space="10" w:color="5B9BD5"/>
      </w:pBdr>
      <w:spacing w:before="360" w:after="360"/>
      <w:ind w:left="864" w:right="864"/>
      <w:jc w:val="center"/>
    </w:pPr>
    <w:rPr>
      <w:b/>
      <w:i/>
      <w:color w:val="4F81BD"/>
      <w:szCs w:val="20"/>
    </w:rPr>
  </w:style>
  <w:style w:type="character" w:customStyle="1" w:styleId="IntenseQuoteChar4">
    <w:name w:val="Intense Quote Char4"/>
    <w:link w:val="1fffff4"/>
    <w:qFormat/>
    <w:locked/>
    <w:rsid w:val="00986055"/>
    <w:rPr>
      <w:rFonts w:ascii="Times New Roman" w:eastAsia="Calibri" w:hAnsi="Times New Roman" w:cs="Times New Roman"/>
      <w:b/>
      <w:i/>
      <w:color w:val="4F81BD"/>
      <w:sz w:val="24"/>
      <w:szCs w:val="20"/>
    </w:rPr>
  </w:style>
  <w:style w:type="character" w:customStyle="1" w:styleId="1fffff5">
    <w:name w:val="Выделенная цитата Знак1"/>
    <w:uiPriority w:val="30"/>
    <w:qFormat/>
    <w:rsid w:val="00986055"/>
    <w:rPr>
      <w:rFonts w:ascii="Times New Roman" w:hAnsi="Times New Roman"/>
      <w:i/>
      <w:color w:val="5B9BD5"/>
      <w:sz w:val="24"/>
      <w:lang w:eastAsia="ru-RU"/>
    </w:rPr>
  </w:style>
  <w:style w:type="character" w:customStyle="1" w:styleId="SubtleEmphasis1">
    <w:name w:val="Subtle Emphasis1"/>
    <w:rsid w:val="00986055"/>
    <w:rPr>
      <w:i/>
      <w:color w:val="808080"/>
    </w:rPr>
  </w:style>
  <w:style w:type="character" w:customStyle="1" w:styleId="hpsatn">
    <w:name w:val="hps atn"/>
    <w:qFormat/>
    <w:rsid w:val="00986055"/>
  </w:style>
  <w:style w:type="character" w:customStyle="1" w:styleId="udar">
    <w:name w:val="udar"/>
    <w:qFormat/>
    <w:rsid w:val="00986055"/>
  </w:style>
  <w:style w:type="character" w:customStyle="1" w:styleId="FontStyle139">
    <w:name w:val="Font Style139"/>
    <w:qFormat/>
    <w:rsid w:val="00986055"/>
    <w:rPr>
      <w:rFonts w:ascii="Palatino Linotype" w:hAnsi="Palatino Linotype"/>
      <w:sz w:val="18"/>
    </w:rPr>
  </w:style>
  <w:style w:type="character" w:customStyle="1" w:styleId="FontStyle156">
    <w:name w:val="Font Style156"/>
    <w:qFormat/>
    <w:rsid w:val="00986055"/>
    <w:rPr>
      <w:rFonts w:ascii="Palatino Linotype" w:hAnsi="Palatino Linotype"/>
      <w:sz w:val="18"/>
    </w:rPr>
  </w:style>
  <w:style w:type="character" w:customStyle="1" w:styleId="FontStyle157">
    <w:name w:val="Font Style157"/>
    <w:qFormat/>
    <w:rsid w:val="00986055"/>
    <w:rPr>
      <w:rFonts w:ascii="Palatino Linotype" w:hAnsi="Palatino Linotype"/>
      <w:sz w:val="18"/>
    </w:rPr>
  </w:style>
  <w:style w:type="character" w:customStyle="1" w:styleId="FontStyle138">
    <w:name w:val="Font Style138"/>
    <w:qFormat/>
    <w:rsid w:val="00986055"/>
    <w:rPr>
      <w:rFonts w:ascii="Palatino Linotype" w:hAnsi="Palatino Linotype"/>
      <w:b/>
      <w:sz w:val="18"/>
    </w:rPr>
  </w:style>
  <w:style w:type="character" w:customStyle="1" w:styleId="FontStyle146">
    <w:name w:val="Font Style146"/>
    <w:qFormat/>
    <w:rsid w:val="00986055"/>
    <w:rPr>
      <w:rFonts w:ascii="Palatino Linotype" w:hAnsi="Palatino Linotype"/>
      <w:b/>
      <w:sz w:val="18"/>
    </w:rPr>
  </w:style>
  <w:style w:type="character" w:customStyle="1" w:styleId="2ff6">
    <w:name w:val="Знак2"/>
    <w:rsid w:val="00986055"/>
    <w:rPr>
      <w:sz w:val="24"/>
      <w:lang w:val="ru-RU" w:eastAsia="en-US"/>
    </w:rPr>
  </w:style>
  <w:style w:type="character" w:customStyle="1" w:styleId="85">
    <w:name w:val="Основной текст + 85"/>
    <w:aliases w:val="5 pt45,Полужирный38,Курсив23,Интервал 1 pt46,Основной текст (12) + 13 pt,Интервал 1 pt29"/>
    <w:qFormat/>
    <w:rsid w:val="00986055"/>
    <w:rPr>
      <w:rFonts w:ascii="Times New Roman" w:hAnsi="Times New Roman"/>
      <w:b/>
      <w:i/>
      <w:spacing w:val="30"/>
      <w:sz w:val="17"/>
      <w:shd w:val="clear" w:color="auto" w:fill="FFFFFF"/>
      <w:lang w:val="ru-RU" w:eastAsia="ru-RU"/>
    </w:rPr>
  </w:style>
  <w:style w:type="character" w:customStyle="1" w:styleId="22Arial">
    <w:name w:val="Основной текст (22) + Arial"/>
    <w:aliases w:val="Полужирный,Курсив,Основной текст + 13 pt,Интервал 0 pt,Основной текст (2) + 9 pt1"/>
    <w:rsid w:val="00986055"/>
    <w:rPr>
      <w:rFonts w:ascii="Arial" w:hAnsi="Arial"/>
      <w:b/>
      <w:i/>
      <w:sz w:val="21"/>
      <w:shd w:val="clear" w:color="auto" w:fill="FFFFFF"/>
    </w:rPr>
  </w:style>
  <w:style w:type="character" w:customStyle="1" w:styleId="affffffff7">
    <w:name w:val="Основной текст + Полужирный"/>
    <w:qFormat/>
    <w:rsid w:val="00986055"/>
    <w:rPr>
      <w:rFonts w:ascii="Century Schoolbook" w:hAnsi="Century Schoolbook"/>
      <w:b/>
      <w:sz w:val="18"/>
      <w:shd w:val="clear" w:color="auto" w:fill="FFFFFF"/>
    </w:rPr>
  </w:style>
  <w:style w:type="character" w:customStyle="1" w:styleId="21f0">
    <w:name w:val="Заголовок 2 Знак1"/>
    <w:qFormat/>
    <w:rsid w:val="00986055"/>
    <w:rPr>
      <w:rFonts w:ascii="Arial" w:hAnsi="Arial"/>
      <w:b/>
      <w:i/>
      <w:sz w:val="28"/>
    </w:rPr>
  </w:style>
  <w:style w:type="character" w:customStyle="1" w:styleId="414">
    <w:name w:val="Заголовок 4 Знак1"/>
    <w:qFormat/>
    <w:locked/>
    <w:rsid w:val="00986055"/>
    <w:rPr>
      <w:rFonts w:ascii="Times New Roman" w:hAnsi="Times New Roman"/>
      <w:b/>
      <w:sz w:val="28"/>
      <w:lang w:eastAsia="ru-RU"/>
    </w:rPr>
  </w:style>
  <w:style w:type="character" w:customStyle="1" w:styleId="317">
    <w:name w:val="Заголовок 3 Знак1"/>
    <w:aliases w:val="Знак2 Знак,Знак2 Знак3"/>
    <w:qFormat/>
    <w:locked/>
    <w:rsid w:val="00986055"/>
    <w:rPr>
      <w:rFonts w:ascii="Times New Roman" w:hAnsi="Times New Roman"/>
      <w:b/>
      <w:sz w:val="27"/>
      <w:lang w:eastAsia="ru-RU"/>
    </w:rPr>
  </w:style>
  <w:style w:type="character" w:customStyle="1" w:styleId="610">
    <w:name w:val="Заголовок 6 Знак1"/>
    <w:qFormat/>
    <w:rsid w:val="00986055"/>
    <w:rPr>
      <w:b/>
      <w:sz w:val="22"/>
      <w:lang w:val="ru-RU" w:eastAsia="ru-RU"/>
    </w:rPr>
  </w:style>
  <w:style w:type="character" w:customStyle="1" w:styleId="tbb121">
    <w:name w:val="tbb121"/>
    <w:qFormat/>
    <w:rsid w:val="00986055"/>
    <w:rPr>
      <w:rFonts w:ascii="Arial" w:hAnsi="Arial"/>
      <w:b/>
      <w:color w:val="000000"/>
      <w:sz w:val="18"/>
      <w:u w:val="none"/>
    </w:rPr>
  </w:style>
  <w:style w:type="character" w:customStyle="1" w:styleId="tbl121">
    <w:name w:val="tbl121"/>
    <w:qFormat/>
    <w:rsid w:val="00986055"/>
    <w:rPr>
      <w:rFonts w:ascii="Tahoma" w:hAnsi="Tahoma"/>
      <w:color w:val="000000"/>
      <w:sz w:val="18"/>
      <w:u w:val="none"/>
    </w:rPr>
  </w:style>
  <w:style w:type="character" w:customStyle="1" w:styleId="em11">
    <w:name w:val="em11"/>
    <w:qFormat/>
    <w:rsid w:val="00986055"/>
    <w:rPr>
      <w:b/>
      <w:sz w:val="24"/>
    </w:rPr>
  </w:style>
  <w:style w:type="character" w:customStyle="1" w:styleId="8pt">
    <w:name w:val="Основной текст + 8 pt"/>
    <w:qFormat/>
    <w:rsid w:val="00986055"/>
    <w:rPr>
      <w:rFonts w:ascii="Times New Roman" w:hAnsi="Times New Roman"/>
      <w:spacing w:val="0"/>
      <w:sz w:val="16"/>
    </w:rPr>
  </w:style>
  <w:style w:type="character" w:customStyle="1" w:styleId="7pt">
    <w:name w:val="Основной текст + 7 pt"/>
    <w:qFormat/>
    <w:rsid w:val="00986055"/>
    <w:rPr>
      <w:rFonts w:ascii="Times New Roman" w:hAnsi="Times New Roman"/>
      <w:spacing w:val="0"/>
      <w:sz w:val="14"/>
    </w:rPr>
  </w:style>
  <w:style w:type="character" w:customStyle="1" w:styleId="10pt">
    <w:name w:val="Основной текст + 10 pt"/>
    <w:qFormat/>
    <w:rsid w:val="00986055"/>
    <w:rPr>
      <w:rFonts w:ascii="Times New Roman" w:hAnsi="Times New Roman"/>
      <w:b/>
      <w:spacing w:val="0"/>
      <w:sz w:val="20"/>
    </w:rPr>
  </w:style>
  <w:style w:type="character" w:customStyle="1" w:styleId="affffffff8">
    <w:name w:val="Основной текст + Курсив"/>
    <w:aliases w:val="Интервал 1 pt144"/>
    <w:qFormat/>
    <w:rsid w:val="00986055"/>
    <w:rPr>
      <w:rFonts w:ascii="Times New Roman" w:hAnsi="Times New Roman"/>
      <w:i/>
      <w:spacing w:val="0"/>
      <w:sz w:val="21"/>
    </w:rPr>
  </w:style>
  <w:style w:type="character" w:customStyle="1" w:styleId="5pt">
    <w:name w:val="Основной текст + 5 pt"/>
    <w:qFormat/>
    <w:rsid w:val="00986055"/>
    <w:rPr>
      <w:rFonts w:ascii="Times New Roman" w:hAnsi="Times New Roman"/>
      <w:spacing w:val="10"/>
      <w:sz w:val="10"/>
    </w:rPr>
  </w:style>
  <w:style w:type="character" w:customStyle="1" w:styleId="9pt">
    <w:name w:val="Основной текст + 9 pt"/>
    <w:qFormat/>
    <w:rsid w:val="00986055"/>
    <w:rPr>
      <w:rFonts w:ascii="Times New Roman" w:hAnsi="Times New Roman"/>
      <w:spacing w:val="0"/>
      <w:sz w:val="18"/>
    </w:rPr>
  </w:style>
  <w:style w:type="character" w:customStyle="1" w:styleId="TimesNewRoman0">
    <w:name w:val="Основной текст + Times New Roman"/>
    <w:qFormat/>
    <w:rsid w:val="00986055"/>
    <w:rPr>
      <w:rFonts w:ascii="Times New Roman" w:hAnsi="Times New Roman"/>
      <w:spacing w:val="0"/>
      <w:sz w:val="21"/>
    </w:rPr>
  </w:style>
  <w:style w:type="character" w:customStyle="1" w:styleId="WW-9pt">
    <w:name w:val="WW-Основной текст + 9 pt"/>
    <w:qFormat/>
    <w:rsid w:val="00986055"/>
    <w:rPr>
      <w:rFonts w:ascii="Times New Roman" w:hAnsi="Times New Roman"/>
      <w:spacing w:val="0"/>
      <w:sz w:val="18"/>
    </w:rPr>
  </w:style>
  <w:style w:type="character" w:customStyle="1" w:styleId="gogofoundword">
    <w:name w:val="gogofoundword"/>
    <w:qFormat/>
    <w:rsid w:val="00986055"/>
  </w:style>
  <w:style w:type="character" w:customStyle="1" w:styleId="DefaultParagraphFont1">
    <w:name w:val="Default Paragraph Font1"/>
    <w:rsid w:val="00986055"/>
  </w:style>
  <w:style w:type="character" w:customStyle="1" w:styleId="FontStyle124">
    <w:name w:val="Font Style124"/>
    <w:qFormat/>
    <w:rsid w:val="00986055"/>
    <w:rPr>
      <w:rFonts w:ascii="Times New Roman" w:hAnsi="Times New Roman"/>
      <w:b/>
      <w:sz w:val="18"/>
    </w:rPr>
  </w:style>
  <w:style w:type="character" w:customStyle="1" w:styleId="red">
    <w:name w:val="red"/>
    <w:qFormat/>
    <w:rsid w:val="00986055"/>
  </w:style>
  <w:style w:type="character" w:customStyle="1" w:styleId="msosubtleemphasis0">
    <w:name w:val="msosubtleemphasis"/>
    <w:qFormat/>
    <w:rsid w:val="00986055"/>
    <w:rPr>
      <w:i/>
      <w:color w:val="808080"/>
    </w:rPr>
  </w:style>
  <w:style w:type="character" w:customStyle="1" w:styleId="FontStyle120">
    <w:name w:val="Font Style120"/>
    <w:qFormat/>
    <w:rsid w:val="00986055"/>
    <w:rPr>
      <w:rFonts w:ascii="Times New Roman" w:hAnsi="Times New Roman"/>
      <w:b/>
      <w:sz w:val="26"/>
    </w:rPr>
  </w:style>
  <w:style w:type="character" w:customStyle="1" w:styleId="FontStyle121">
    <w:name w:val="Font Style121"/>
    <w:qFormat/>
    <w:rsid w:val="00986055"/>
    <w:rPr>
      <w:rFonts w:ascii="Times New Roman" w:hAnsi="Times New Roman"/>
      <w:sz w:val="26"/>
    </w:rPr>
  </w:style>
  <w:style w:type="character" w:customStyle="1" w:styleId="t9">
    <w:name w:val="t9"/>
    <w:qFormat/>
    <w:rsid w:val="00986055"/>
    <w:rPr>
      <w:rFonts w:ascii="Times New Roman" w:hAnsi="Times New Roman"/>
    </w:rPr>
  </w:style>
  <w:style w:type="character" w:customStyle="1" w:styleId="t10">
    <w:name w:val="t10"/>
    <w:qFormat/>
    <w:rsid w:val="00986055"/>
    <w:rPr>
      <w:rFonts w:ascii="Times New Roman" w:hAnsi="Times New Roman"/>
    </w:rPr>
  </w:style>
  <w:style w:type="character" w:customStyle="1" w:styleId="c2">
    <w:name w:val="c2"/>
    <w:qFormat/>
    <w:rsid w:val="00986055"/>
    <w:rPr>
      <w:rFonts w:ascii="Times New Roman" w:hAnsi="Times New Roman"/>
    </w:rPr>
  </w:style>
  <w:style w:type="character" w:customStyle="1" w:styleId="c0">
    <w:name w:val="c0"/>
    <w:qFormat/>
    <w:rsid w:val="00986055"/>
    <w:rPr>
      <w:rFonts w:ascii="Times New Roman" w:hAnsi="Times New Roman"/>
    </w:rPr>
  </w:style>
  <w:style w:type="character" w:customStyle="1" w:styleId="ft776">
    <w:name w:val="ft776"/>
    <w:qFormat/>
    <w:rsid w:val="00986055"/>
    <w:rPr>
      <w:rFonts w:ascii="Times New Roman" w:hAnsi="Times New Roman"/>
    </w:rPr>
  </w:style>
  <w:style w:type="character" w:customStyle="1" w:styleId="highlight">
    <w:name w:val="highlight"/>
    <w:qFormat/>
    <w:rsid w:val="00986055"/>
    <w:rPr>
      <w:rFonts w:ascii="Times New Roman" w:hAnsi="Times New Roman"/>
    </w:rPr>
  </w:style>
  <w:style w:type="character" w:customStyle="1" w:styleId="ft431">
    <w:name w:val="ft431"/>
    <w:qFormat/>
    <w:rsid w:val="00986055"/>
    <w:rPr>
      <w:rFonts w:ascii="Times New Roman" w:hAnsi="Times New Roman"/>
    </w:rPr>
  </w:style>
  <w:style w:type="character" w:customStyle="1" w:styleId="ft793">
    <w:name w:val="ft793"/>
    <w:qFormat/>
    <w:rsid w:val="00986055"/>
    <w:rPr>
      <w:rFonts w:ascii="Times New Roman" w:hAnsi="Times New Roman"/>
    </w:rPr>
  </w:style>
  <w:style w:type="character" w:customStyle="1" w:styleId="ft802">
    <w:name w:val="ft802"/>
    <w:qFormat/>
    <w:rsid w:val="00986055"/>
    <w:rPr>
      <w:rFonts w:ascii="Times New Roman" w:hAnsi="Times New Roman"/>
    </w:rPr>
  </w:style>
  <w:style w:type="character" w:customStyle="1" w:styleId="ft890">
    <w:name w:val="ft890"/>
    <w:qFormat/>
    <w:rsid w:val="00986055"/>
    <w:rPr>
      <w:rFonts w:ascii="Times New Roman" w:hAnsi="Times New Roman"/>
    </w:rPr>
  </w:style>
  <w:style w:type="character" w:customStyle="1" w:styleId="ft904">
    <w:name w:val="ft904"/>
    <w:qFormat/>
    <w:rsid w:val="00986055"/>
    <w:rPr>
      <w:rFonts w:ascii="Times New Roman" w:hAnsi="Times New Roman"/>
    </w:rPr>
  </w:style>
  <w:style w:type="character" w:customStyle="1" w:styleId="ft914">
    <w:name w:val="ft914"/>
    <w:qFormat/>
    <w:rsid w:val="00986055"/>
    <w:rPr>
      <w:rFonts w:ascii="Times New Roman" w:hAnsi="Times New Roman"/>
    </w:rPr>
  </w:style>
  <w:style w:type="character" w:customStyle="1" w:styleId="accented">
    <w:name w:val="accented"/>
    <w:qFormat/>
    <w:rsid w:val="00986055"/>
  </w:style>
  <w:style w:type="character" w:customStyle="1" w:styleId="FontStyle214">
    <w:name w:val="Font Style214"/>
    <w:qFormat/>
    <w:rsid w:val="00986055"/>
    <w:rPr>
      <w:rFonts w:ascii="Trebuchet MS" w:hAnsi="Trebuchet MS"/>
      <w:b/>
      <w:color w:val="000000"/>
      <w:sz w:val="22"/>
    </w:rPr>
  </w:style>
  <w:style w:type="character" w:customStyle="1" w:styleId="affffffff9">
    <w:name w:val="Цветовое выделение"/>
    <w:qFormat/>
    <w:rsid w:val="00986055"/>
    <w:rPr>
      <w:b/>
      <w:color w:val="000080"/>
      <w:sz w:val="22"/>
    </w:rPr>
  </w:style>
  <w:style w:type="character" w:customStyle="1" w:styleId="affffffffa">
    <w:name w:val="Гипертекстовая ссылка"/>
    <w:qFormat/>
    <w:rsid w:val="00986055"/>
    <w:rPr>
      <w:b/>
      <w:color w:val="008000"/>
      <w:sz w:val="22"/>
      <w:u w:val="single"/>
    </w:rPr>
  </w:style>
  <w:style w:type="character" w:customStyle="1" w:styleId="HTML12">
    <w:name w:val="Стандартный HTML Знак1"/>
    <w:qFormat/>
    <w:rsid w:val="00986055"/>
    <w:rPr>
      <w:rFonts w:ascii="Consolas" w:hAnsi="Consolas"/>
      <w:sz w:val="20"/>
      <w:lang w:val="ru-RU" w:eastAsia="ru-RU"/>
    </w:rPr>
  </w:style>
  <w:style w:type="character" w:customStyle="1" w:styleId="FontStyle53">
    <w:name w:val="Font Style53"/>
    <w:qFormat/>
    <w:rsid w:val="00986055"/>
    <w:rPr>
      <w:rFonts w:ascii="Arial" w:hAnsi="Arial"/>
      <w:b/>
      <w:sz w:val="18"/>
    </w:rPr>
  </w:style>
  <w:style w:type="character" w:customStyle="1" w:styleId="21f1">
    <w:name w:val="Красная строка 2 Знак1"/>
    <w:qFormat/>
    <w:rsid w:val="00986055"/>
    <w:rPr>
      <w:sz w:val="24"/>
      <w:lang w:val="ru-RU" w:eastAsia="ru-RU"/>
    </w:rPr>
  </w:style>
  <w:style w:type="character" w:customStyle="1" w:styleId="1fffff6">
    <w:name w:val="Название Знак1"/>
    <w:qFormat/>
    <w:rsid w:val="00986055"/>
    <w:rPr>
      <w:rFonts w:ascii="Cambria" w:hAnsi="Cambria"/>
      <w:color w:val="17365D"/>
      <w:spacing w:val="5"/>
      <w:kern w:val="28"/>
      <w:sz w:val="52"/>
      <w:lang w:eastAsia="ru-RU"/>
    </w:rPr>
  </w:style>
  <w:style w:type="character" w:customStyle="1" w:styleId="font0">
    <w:name w:val="font0"/>
    <w:qFormat/>
    <w:rsid w:val="00986055"/>
  </w:style>
  <w:style w:type="character" w:customStyle="1" w:styleId="s3">
    <w:name w:val="s3"/>
    <w:qFormat/>
    <w:rsid w:val="00986055"/>
    <w:rPr>
      <w:rFonts w:ascii="Times New Roman" w:hAnsi="Times New Roman"/>
    </w:rPr>
  </w:style>
  <w:style w:type="character" w:customStyle="1" w:styleId="FontStyle46">
    <w:name w:val="Font Style46"/>
    <w:qFormat/>
    <w:rsid w:val="00986055"/>
    <w:rPr>
      <w:rFonts w:ascii="Times New Roman" w:hAnsi="Times New Roman"/>
      <w:b/>
      <w:sz w:val="30"/>
    </w:rPr>
  </w:style>
  <w:style w:type="character" w:customStyle="1" w:styleId="newstitle">
    <w:name w:val="news_title"/>
    <w:qFormat/>
    <w:rsid w:val="00986055"/>
  </w:style>
  <w:style w:type="character" w:customStyle="1" w:styleId="s1">
    <w:name w:val="s1"/>
    <w:qFormat/>
    <w:rsid w:val="00986055"/>
    <w:rPr>
      <w:rFonts w:ascii="Times New Roman" w:hAnsi="Times New Roman"/>
    </w:rPr>
  </w:style>
  <w:style w:type="character" w:customStyle="1" w:styleId="WW8Num8z0">
    <w:name w:val="WW8Num8z0"/>
    <w:qFormat/>
    <w:rsid w:val="00986055"/>
    <w:rPr>
      <w:rFonts w:ascii="Wingdings 2" w:hAnsi="Wingdings 2"/>
    </w:rPr>
  </w:style>
  <w:style w:type="character" w:customStyle="1" w:styleId="ep">
    <w:name w:val="ep"/>
    <w:qFormat/>
    <w:rsid w:val="00986055"/>
  </w:style>
  <w:style w:type="character" w:customStyle="1" w:styleId="searchterm1">
    <w:name w:val="searchterm1"/>
    <w:qFormat/>
    <w:rsid w:val="00986055"/>
    <w:rPr>
      <w:b/>
      <w:sz w:val="2"/>
      <w:bdr w:val="single" w:sz="6" w:space="0" w:color="0000FF"/>
      <w:shd w:val="clear" w:color="auto" w:fill="CCCCFF"/>
    </w:rPr>
  </w:style>
  <w:style w:type="character" w:customStyle="1" w:styleId="review-h52">
    <w:name w:val="review-h52"/>
    <w:qFormat/>
    <w:rsid w:val="00986055"/>
    <w:rPr>
      <w:b/>
      <w:color w:val="004080"/>
      <w:sz w:val="18"/>
      <w:u w:val="none"/>
    </w:rPr>
  </w:style>
  <w:style w:type="character" w:customStyle="1" w:styleId="FontStyle571">
    <w:name w:val="Font Style571"/>
    <w:qFormat/>
    <w:rsid w:val="00986055"/>
    <w:rPr>
      <w:rFonts w:ascii="Candara" w:hAnsi="Candara"/>
      <w:b/>
      <w:sz w:val="24"/>
    </w:rPr>
  </w:style>
  <w:style w:type="character" w:customStyle="1" w:styleId="FontStyle596">
    <w:name w:val="Font Style596"/>
    <w:qFormat/>
    <w:rsid w:val="00986055"/>
    <w:rPr>
      <w:rFonts w:ascii="Times New Roman" w:hAnsi="Times New Roman"/>
      <w:b/>
      <w:i/>
      <w:sz w:val="16"/>
    </w:rPr>
  </w:style>
  <w:style w:type="character" w:customStyle="1" w:styleId="FontStyle264">
    <w:name w:val="Font Style264"/>
    <w:qFormat/>
    <w:rsid w:val="00986055"/>
    <w:rPr>
      <w:rFonts w:ascii="Franklin Gothic Demi" w:hAnsi="Franklin Gothic Demi"/>
      <w:b/>
      <w:sz w:val="22"/>
    </w:rPr>
  </w:style>
  <w:style w:type="character" w:customStyle="1" w:styleId="FontStyle260">
    <w:name w:val="Font Style260"/>
    <w:qFormat/>
    <w:rsid w:val="00986055"/>
    <w:rPr>
      <w:rFonts w:ascii="Franklin Gothic Demi" w:hAnsi="Franklin Gothic Demi"/>
      <w:b/>
      <w:sz w:val="26"/>
    </w:rPr>
  </w:style>
  <w:style w:type="character" w:customStyle="1" w:styleId="FontStyle426">
    <w:name w:val="Font Style426"/>
    <w:qFormat/>
    <w:rsid w:val="00986055"/>
    <w:rPr>
      <w:rFonts w:ascii="Times New Roman" w:hAnsi="Times New Roman"/>
      <w:color w:val="000000"/>
      <w:sz w:val="20"/>
    </w:rPr>
  </w:style>
  <w:style w:type="character" w:customStyle="1" w:styleId="FontStyle707">
    <w:name w:val="Font Style707"/>
    <w:qFormat/>
    <w:rsid w:val="00986055"/>
    <w:rPr>
      <w:rFonts w:ascii="Bookman Old Style" w:hAnsi="Bookman Old Style"/>
      <w:color w:val="000000"/>
      <w:sz w:val="16"/>
    </w:rPr>
  </w:style>
  <w:style w:type="character" w:customStyle="1" w:styleId="FontStyle679">
    <w:name w:val="Font Style679"/>
    <w:qFormat/>
    <w:rsid w:val="00986055"/>
    <w:rPr>
      <w:rFonts w:ascii="Times New Roman" w:hAnsi="Times New Roman"/>
      <w:i/>
      <w:color w:val="000000"/>
      <w:sz w:val="20"/>
    </w:rPr>
  </w:style>
  <w:style w:type="character" w:customStyle="1" w:styleId="FontStyle695">
    <w:name w:val="Font Style695"/>
    <w:qFormat/>
    <w:rsid w:val="00986055"/>
    <w:rPr>
      <w:rFonts w:ascii="Times New Roman" w:hAnsi="Times New Roman"/>
      <w:b/>
      <w:color w:val="000000"/>
      <w:sz w:val="16"/>
    </w:rPr>
  </w:style>
  <w:style w:type="character" w:customStyle="1" w:styleId="FontStyle668">
    <w:name w:val="Font Style668"/>
    <w:qFormat/>
    <w:rsid w:val="00986055"/>
    <w:rPr>
      <w:rFonts w:ascii="Times New Roman" w:hAnsi="Times New Roman"/>
      <w:color w:val="000000"/>
      <w:sz w:val="20"/>
    </w:rPr>
  </w:style>
  <w:style w:type="character" w:customStyle="1" w:styleId="FontStyle527">
    <w:name w:val="Font Style527"/>
    <w:qFormat/>
    <w:rsid w:val="00986055"/>
    <w:rPr>
      <w:rFonts w:ascii="Times New Roman" w:hAnsi="Times New Roman"/>
      <w:b/>
      <w:color w:val="000000"/>
      <w:sz w:val="16"/>
    </w:rPr>
  </w:style>
  <w:style w:type="character" w:customStyle="1" w:styleId="FontStyle236">
    <w:name w:val="Font Style236"/>
    <w:qFormat/>
    <w:rsid w:val="00986055"/>
    <w:rPr>
      <w:rFonts w:ascii="Times New Roman" w:hAnsi="Times New Roman"/>
      <w:color w:val="000000"/>
      <w:sz w:val="20"/>
    </w:rPr>
  </w:style>
  <w:style w:type="character" w:customStyle="1" w:styleId="FontStyle719">
    <w:name w:val="Font Style719"/>
    <w:qFormat/>
    <w:rsid w:val="00986055"/>
    <w:rPr>
      <w:rFonts w:ascii="Bookman Old Style" w:hAnsi="Bookman Old Style"/>
      <w:b/>
      <w:color w:val="000000"/>
      <w:sz w:val="16"/>
    </w:rPr>
  </w:style>
  <w:style w:type="character" w:customStyle="1" w:styleId="FontStyle720">
    <w:name w:val="Font Style720"/>
    <w:qFormat/>
    <w:rsid w:val="00986055"/>
    <w:rPr>
      <w:rFonts w:ascii="Tahoma" w:hAnsi="Tahoma"/>
      <w:color w:val="000000"/>
      <w:sz w:val="14"/>
    </w:rPr>
  </w:style>
  <w:style w:type="character" w:customStyle="1" w:styleId="FontStyle815">
    <w:name w:val="Font Style815"/>
    <w:qFormat/>
    <w:rsid w:val="00986055"/>
    <w:rPr>
      <w:rFonts w:ascii="Bookman Old Style" w:hAnsi="Bookman Old Style"/>
      <w:color w:val="000000"/>
      <w:sz w:val="16"/>
    </w:rPr>
  </w:style>
  <w:style w:type="character" w:customStyle="1" w:styleId="FontStyle106">
    <w:name w:val="Font Style106"/>
    <w:qFormat/>
    <w:rsid w:val="00986055"/>
    <w:rPr>
      <w:rFonts w:ascii="Times New Roman" w:hAnsi="Times New Roman"/>
      <w:color w:val="000000"/>
      <w:sz w:val="24"/>
    </w:rPr>
  </w:style>
  <w:style w:type="character" w:customStyle="1" w:styleId="FontStyle122">
    <w:name w:val="Font Style122"/>
    <w:qFormat/>
    <w:rsid w:val="00986055"/>
    <w:rPr>
      <w:rFonts w:ascii="Times New Roman" w:hAnsi="Times New Roman"/>
      <w:color w:val="000000"/>
      <w:sz w:val="22"/>
    </w:rPr>
  </w:style>
  <w:style w:type="character" w:customStyle="1" w:styleId="146pt">
    <w:name w:val="Основной текст (14) + 6 pt"/>
    <w:qFormat/>
    <w:rsid w:val="00986055"/>
    <w:rPr>
      <w:rFonts w:ascii="Times New Roman" w:hAnsi="Times New Roman"/>
      <w:sz w:val="12"/>
      <w:shd w:val="clear" w:color="auto" w:fill="FFFFFF"/>
    </w:rPr>
  </w:style>
  <w:style w:type="character" w:customStyle="1" w:styleId="listing-desc">
    <w:name w:val="listing-desc"/>
    <w:qFormat/>
    <w:rsid w:val="00986055"/>
    <w:rPr>
      <w:rFonts w:ascii="Times New Roman" w:hAnsi="Times New Roman"/>
    </w:rPr>
  </w:style>
  <w:style w:type="character" w:customStyle="1" w:styleId="WW8Num1z0">
    <w:name w:val="WW8Num1z0"/>
    <w:qFormat/>
    <w:rsid w:val="00986055"/>
  </w:style>
  <w:style w:type="character" w:customStyle="1" w:styleId="WW8Num2z0">
    <w:name w:val="WW8Num2z0"/>
    <w:qFormat/>
    <w:rsid w:val="00986055"/>
  </w:style>
  <w:style w:type="character" w:customStyle="1" w:styleId="WW8Num3z0">
    <w:name w:val="WW8Num3z0"/>
    <w:qFormat/>
    <w:rsid w:val="00986055"/>
  </w:style>
  <w:style w:type="character" w:customStyle="1" w:styleId="WW8Num1z1">
    <w:name w:val="WW8Num1z1"/>
    <w:qFormat/>
    <w:rsid w:val="00986055"/>
  </w:style>
  <w:style w:type="character" w:customStyle="1" w:styleId="WW8Num1z2">
    <w:name w:val="WW8Num1z2"/>
    <w:qFormat/>
    <w:rsid w:val="00986055"/>
  </w:style>
  <w:style w:type="character" w:customStyle="1" w:styleId="WW8Num1z3">
    <w:name w:val="WW8Num1z3"/>
    <w:qFormat/>
    <w:rsid w:val="00986055"/>
  </w:style>
  <w:style w:type="character" w:customStyle="1" w:styleId="WW8Num1z4">
    <w:name w:val="WW8Num1z4"/>
    <w:qFormat/>
    <w:rsid w:val="00986055"/>
  </w:style>
  <w:style w:type="character" w:customStyle="1" w:styleId="WW8Num1z5">
    <w:name w:val="WW8Num1z5"/>
    <w:qFormat/>
    <w:rsid w:val="00986055"/>
  </w:style>
  <w:style w:type="character" w:customStyle="1" w:styleId="WW8Num1z6">
    <w:name w:val="WW8Num1z6"/>
    <w:qFormat/>
    <w:rsid w:val="00986055"/>
  </w:style>
  <w:style w:type="character" w:customStyle="1" w:styleId="WW8Num1z7">
    <w:name w:val="WW8Num1z7"/>
    <w:qFormat/>
    <w:rsid w:val="00986055"/>
  </w:style>
  <w:style w:type="character" w:customStyle="1" w:styleId="WW8Num1z8">
    <w:name w:val="WW8Num1z8"/>
    <w:qFormat/>
    <w:rsid w:val="00986055"/>
  </w:style>
  <w:style w:type="character" w:customStyle="1" w:styleId="1fffff7">
    <w:name w:val="Основной шрифт абзаца1"/>
    <w:qFormat/>
    <w:rsid w:val="00986055"/>
  </w:style>
  <w:style w:type="character" w:customStyle="1" w:styleId="affffffffb">
    <w:name w:val="Символ сноски"/>
    <w:qFormat/>
    <w:rsid w:val="00986055"/>
    <w:rPr>
      <w:vertAlign w:val="superscript"/>
    </w:rPr>
  </w:style>
  <w:style w:type="character" w:customStyle="1" w:styleId="-">
    <w:name w:val="опред-е"/>
    <w:qFormat/>
    <w:rsid w:val="00986055"/>
    <w:rPr>
      <w:b/>
    </w:rPr>
  </w:style>
  <w:style w:type="character" w:customStyle="1" w:styleId="FontStyle436">
    <w:name w:val="Font Style436"/>
    <w:qFormat/>
    <w:rsid w:val="00986055"/>
    <w:rPr>
      <w:rFonts w:ascii="Times New Roman" w:hAnsi="Times New Roman"/>
      <w:b/>
      <w:sz w:val="18"/>
    </w:rPr>
  </w:style>
  <w:style w:type="character" w:customStyle="1" w:styleId="FontStyle434">
    <w:name w:val="Font Style434"/>
    <w:qFormat/>
    <w:rsid w:val="00986055"/>
    <w:rPr>
      <w:rFonts w:ascii="Times New Roman" w:hAnsi="Times New Roman"/>
      <w:sz w:val="18"/>
    </w:rPr>
  </w:style>
  <w:style w:type="character" w:customStyle="1" w:styleId="2ff7">
    <w:name w:val="Основной текст Знак2"/>
    <w:qFormat/>
    <w:locked/>
    <w:rsid w:val="00986055"/>
    <w:rPr>
      <w:sz w:val="24"/>
      <w:lang w:val="ru-RU" w:eastAsia="ru-RU"/>
    </w:rPr>
  </w:style>
  <w:style w:type="character" w:customStyle="1" w:styleId="95">
    <w:name w:val="Знак Знак9"/>
    <w:link w:val="3fa"/>
    <w:qFormat/>
    <w:locked/>
    <w:rsid w:val="00986055"/>
    <w:rPr>
      <w:rFonts w:ascii="Cambria" w:hAnsi="Cambria"/>
      <w:b/>
      <w:color w:val="4F81BD"/>
      <w:sz w:val="26"/>
    </w:rPr>
  </w:style>
  <w:style w:type="paragraph" w:customStyle="1" w:styleId="3fa">
    <w:name w:val="Название3"/>
    <w:basedOn w:val="a8"/>
    <w:link w:val="95"/>
    <w:qFormat/>
    <w:rsid w:val="00986055"/>
    <w:pPr>
      <w:spacing w:before="240" w:beforeAutospacing="0" w:after="60" w:afterAutospacing="0"/>
      <w:jc w:val="center"/>
      <w:outlineLvl w:val="0"/>
    </w:pPr>
    <w:rPr>
      <w:rFonts w:ascii="Cambria" w:eastAsiaTheme="minorHAnsi" w:hAnsi="Cambria" w:cstheme="minorBidi"/>
      <w:b/>
      <w:color w:val="4F81BD"/>
      <w:sz w:val="26"/>
      <w:szCs w:val="22"/>
      <w:lang w:eastAsia="en-US"/>
    </w:rPr>
  </w:style>
  <w:style w:type="character" w:customStyle="1" w:styleId="532">
    <w:name w:val="Знак Знак53"/>
    <w:qFormat/>
    <w:locked/>
    <w:rsid w:val="00986055"/>
    <w:rPr>
      <w:b/>
      <w:caps/>
      <w:sz w:val="24"/>
      <w:lang w:val="ru-RU" w:eastAsia="ru-RU"/>
    </w:rPr>
  </w:style>
  <w:style w:type="character" w:customStyle="1" w:styleId="st1">
    <w:name w:val="st1"/>
    <w:qFormat/>
    <w:rsid w:val="00986055"/>
  </w:style>
  <w:style w:type="character" w:customStyle="1" w:styleId="2ff8">
    <w:name w:val="Основной текст Знак Знак Знак2"/>
    <w:qFormat/>
    <w:locked/>
    <w:rsid w:val="00986055"/>
    <w:rPr>
      <w:sz w:val="24"/>
      <w:lang w:val="ru-RU" w:eastAsia="ru-RU"/>
    </w:rPr>
  </w:style>
  <w:style w:type="character" w:customStyle="1" w:styleId="FontStyle126">
    <w:name w:val="Font Style126"/>
    <w:qFormat/>
    <w:rsid w:val="00986055"/>
    <w:rPr>
      <w:rFonts w:ascii="Times New Roman" w:hAnsi="Times New Roman"/>
      <w:color w:val="000000"/>
      <w:sz w:val="20"/>
    </w:rPr>
  </w:style>
  <w:style w:type="character" w:customStyle="1" w:styleId="137">
    <w:name w:val="Знак Знак13"/>
    <w:qFormat/>
    <w:locked/>
    <w:rsid w:val="00986055"/>
    <w:rPr>
      <w:color w:val="000000"/>
      <w:sz w:val="24"/>
    </w:rPr>
  </w:style>
  <w:style w:type="character" w:customStyle="1" w:styleId="11c">
    <w:name w:val="Знак Знак11"/>
    <w:aliases w:val="Знак4 Знак11,Заголовок 1 Знак Знак Знак71,Знак Заголовок 1 Знак31"/>
    <w:qFormat/>
    <w:locked/>
    <w:rsid w:val="00986055"/>
    <w:rPr>
      <w:sz w:val="24"/>
    </w:rPr>
  </w:style>
  <w:style w:type="character" w:customStyle="1" w:styleId="460">
    <w:name w:val="Знак Знак46"/>
    <w:qFormat/>
    <w:locked/>
    <w:rsid w:val="00986055"/>
    <w:rPr>
      <w:b/>
      <w:sz w:val="27"/>
      <w:lang w:val="ru-RU" w:eastAsia="ru-RU"/>
    </w:rPr>
  </w:style>
  <w:style w:type="character" w:customStyle="1" w:styleId="rvts6">
    <w:name w:val="rvts6"/>
    <w:qFormat/>
    <w:rsid w:val="00986055"/>
    <w:rPr>
      <w:rFonts w:ascii="Times New Roman" w:hAnsi="Times New Roman"/>
      <w:sz w:val="28"/>
    </w:rPr>
  </w:style>
  <w:style w:type="character" w:customStyle="1" w:styleId="3917">
    <w:name w:val="3917"/>
    <w:qFormat/>
    <w:rsid w:val="00986055"/>
  </w:style>
  <w:style w:type="character" w:customStyle="1" w:styleId="epm">
    <w:name w:val="epm"/>
    <w:qFormat/>
    <w:rsid w:val="00986055"/>
  </w:style>
  <w:style w:type="character" w:customStyle="1" w:styleId="affffffffc">
    <w:name w:val="Стиль Зеленый"/>
    <w:qFormat/>
    <w:rsid w:val="00986055"/>
    <w:rPr>
      <w:color w:val="00B050"/>
      <w:spacing w:val="0"/>
    </w:rPr>
  </w:style>
  <w:style w:type="character" w:customStyle="1" w:styleId="FontStyle44">
    <w:name w:val="Font Style44"/>
    <w:qFormat/>
    <w:rsid w:val="00986055"/>
    <w:rPr>
      <w:rFonts w:ascii="Times New Roman" w:hAnsi="Times New Roman"/>
      <w:b/>
      <w:sz w:val="26"/>
    </w:rPr>
  </w:style>
  <w:style w:type="character" w:customStyle="1" w:styleId="FontStyle45">
    <w:name w:val="Font Style45"/>
    <w:qFormat/>
    <w:rsid w:val="00986055"/>
    <w:rPr>
      <w:rFonts w:ascii="Times New Roman" w:hAnsi="Times New Roman"/>
      <w:i/>
      <w:sz w:val="26"/>
    </w:rPr>
  </w:style>
  <w:style w:type="character" w:customStyle="1" w:styleId="s10">
    <w:name w:val="s_10"/>
    <w:qFormat/>
    <w:rsid w:val="00986055"/>
  </w:style>
  <w:style w:type="character" w:customStyle="1" w:styleId="s5">
    <w:name w:val="s5"/>
    <w:qFormat/>
    <w:rsid w:val="00986055"/>
  </w:style>
  <w:style w:type="character" w:customStyle="1" w:styleId="sz12">
    <w:name w:val="sz12"/>
    <w:qFormat/>
    <w:rsid w:val="00986055"/>
  </w:style>
  <w:style w:type="character" w:customStyle="1" w:styleId="s6">
    <w:name w:val="s6"/>
    <w:qFormat/>
    <w:rsid w:val="00986055"/>
  </w:style>
  <w:style w:type="character" w:customStyle="1" w:styleId="FontStyle133">
    <w:name w:val="Font Style133"/>
    <w:qFormat/>
    <w:rsid w:val="00986055"/>
    <w:rPr>
      <w:rFonts w:ascii="Times New Roman" w:hAnsi="Times New Roman"/>
      <w:i/>
      <w:sz w:val="18"/>
    </w:rPr>
  </w:style>
  <w:style w:type="character" w:customStyle="1" w:styleId="blk3">
    <w:name w:val="blk3"/>
    <w:qFormat/>
    <w:rsid w:val="00986055"/>
  </w:style>
  <w:style w:type="character" w:customStyle="1" w:styleId="11d">
    <w:name w:val="Знак1 Знак Знак1"/>
    <w:aliases w:val=" Знак1 Знак Знак4,Знак1 Знак Знак43"/>
    <w:qFormat/>
    <w:locked/>
    <w:rsid w:val="00986055"/>
    <w:rPr>
      <w:rFonts w:ascii="Times New Roman" w:hAnsi="Times New Roman"/>
      <w:sz w:val="24"/>
      <w:lang w:eastAsia="ru-RU"/>
    </w:rPr>
  </w:style>
  <w:style w:type="character" w:customStyle="1" w:styleId="480">
    <w:name w:val="Знак Знак48"/>
    <w:qFormat/>
    <w:locked/>
    <w:rsid w:val="00986055"/>
    <w:rPr>
      <w:b/>
      <w:sz w:val="27"/>
      <w:lang w:val="ru-RU" w:eastAsia="ru-RU"/>
    </w:rPr>
  </w:style>
  <w:style w:type="paragraph" w:styleId="z-">
    <w:name w:val="HTML Top of Form"/>
    <w:basedOn w:val="a8"/>
    <w:next w:val="a8"/>
    <w:link w:val="z-0"/>
    <w:qFormat/>
    <w:rsid w:val="00986055"/>
    <w:pPr>
      <w:pBdr>
        <w:bottom w:val="single" w:sz="6" w:space="1" w:color="auto"/>
      </w:pBdr>
      <w:spacing w:before="0" w:beforeAutospacing="0" w:after="0" w:afterAutospacing="0"/>
      <w:jc w:val="center"/>
    </w:pPr>
    <w:rPr>
      <w:rFonts w:ascii="Arial" w:hAnsi="Arial"/>
      <w:vanish/>
      <w:sz w:val="16"/>
      <w:szCs w:val="20"/>
    </w:rPr>
  </w:style>
  <w:style w:type="character" w:customStyle="1" w:styleId="z-0">
    <w:name w:val="z-Начало формы Знак"/>
    <w:basedOn w:val="a9"/>
    <w:link w:val="z-"/>
    <w:qFormat/>
    <w:rsid w:val="00986055"/>
    <w:rPr>
      <w:rFonts w:ascii="Arial" w:eastAsia="Calibri" w:hAnsi="Arial" w:cs="Times New Roman"/>
      <w:vanish/>
      <w:sz w:val="16"/>
      <w:szCs w:val="20"/>
      <w:lang w:eastAsia="ru-RU"/>
    </w:rPr>
  </w:style>
  <w:style w:type="character" w:customStyle="1" w:styleId="440">
    <w:name w:val="Знак Знак44"/>
    <w:qFormat/>
    <w:rsid w:val="00986055"/>
    <w:rPr>
      <w:sz w:val="24"/>
      <w:lang w:val="ru-RU" w:eastAsia="ru-RU"/>
    </w:rPr>
  </w:style>
  <w:style w:type="character" w:customStyle="1" w:styleId="510">
    <w:name w:val="Знак Знак51"/>
    <w:qFormat/>
    <w:locked/>
    <w:rsid w:val="00986055"/>
    <w:rPr>
      <w:b/>
      <w:sz w:val="27"/>
      <w:lang w:val="ru-RU" w:eastAsia="ru-RU"/>
    </w:rPr>
  </w:style>
  <w:style w:type="character" w:customStyle="1" w:styleId="FontStyle16">
    <w:name w:val="Font Style16"/>
    <w:qFormat/>
    <w:rsid w:val="00986055"/>
    <w:rPr>
      <w:rFonts w:ascii="Century Gothic" w:hAnsi="Century Gothic"/>
      <w:sz w:val="18"/>
    </w:rPr>
  </w:style>
  <w:style w:type="character" w:customStyle="1" w:styleId="430">
    <w:name w:val="Знак Знак43"/>
    <w:qFormat/>
    <w:locked/>
    <w:rsid w:val="00986055"/>
    <w:rPr>
      <w:sz w:val="24"/>
    </w:rPr>
  </w:style>
  <w:style w:type="character" w:customStyle="1" w:styleId="st">
    <w:name w:val="st"/>
    <w:qFormat/>
    <w:rsid w:val="00986055"/>
  </w:style>
  <w:style w:type="paragraph" w:styleId="z-1">
    <w:name w:val="HTML Bottom of Form"/>
    <w:basedOn w:val="a8"/>
    <w:next w:val="a8"/>
    <w:link w:val="z-2"/>
    <w:qFormat/>
    <w:rsid w:val="00986055"/>
    <w:pPr>
      <w:pBdr>
        <w:top w:val="single" w:sz="6" w:space="1" w:color="auto"/>
      </w:pBdr>
      <w:spacing w:before="0" w:beforeAutospacing="0" w:after="0" w:afterAutospacing="0"/>
      <w:jc w:val="center"/>
    </w:pPr>
    <w:rPr>
      <w:rFonts w:ascii="Arial" w:hAnsi="Arial"/>
      <w:vanish/>
      <w:sz w:val="16"/>
      <w:szCs w:val="20"/>
    </w:rPr>
  </w:style>
  <w:style w:type="character" w:customStyle="1" w:styleId="z-2">
    <w:name w:val="z-Конец формы Знак"/>
    <w:basedOn w:val="a9"/>
    <w:link w:val="z-1"/>
    <w:qFormat/>
    <w:rsid w:val="00986055"/>
    <w:rPr>
      <w:rFonts w:ascii="Arial" w:eastAsia="Calibri" w:hAnsi="Arial" w:cs="Times New Roman"/>
      <w:vanish/>
      <w:sz w:val="16"/>
      <w:szCs w:val="20"/>
      <w:lang w:eastAsia="ru-RU"/>
    </w:rPr>
  </w:style>
  <w:style w:type="character" w:customStyle="1" w:styleId="keyworddef">
    <w:name w:val="keyword_def"/>
    <w:qFormat/>
    <w:rsid w:val="00986055"/>
  </w:style>
  <w:style w:type="character" w:customStyle="1" w:styleId="bold">
    <w:name w:val="bold"/>
    <w:qFormat/>
    <w:rsid w:val="00986055"/>
    <w:rPr>
      <w:rFonts w:ascii="Times New Roman" w:hAnsi="Times New Roman"/>
    </w:rPr>
  </w:style>
  <w:style w:type="character" w:customStyle="1" w:styleId="lbldata1">
    <w:name w:val="lbldata1"/>
    <w:qFormat/>
    <w:rsid w:val="00986055"/>
    <w:rPr>
      <w:rFonts w:ascii="Arial" w:hAnsi="Arial"/>
      <w:sz w:val="24"/>
      <w:u w:val="single"/>
    </w:rPr>
  </w:style>
  <w:style w:type="character" w:customStyle="1" w:styleId="FontStyle17">
    <w:name w:val="Font Style17"/>
    <w:qFormat/>
    <w:rsid w:val="00986055"/>
    <w:rPr>
      <w:rFonts w:ascii="Times New Roman" w:hAnsi="Times New Roman"/>
      <w:sz w:val="20"/>
    </w:rPr>
  </w:style>
  <w:style w:type="character" w:customStyle="1" w:styleId="FontStyle18">
    <w:name w:val="Font Style18"/>
    <w:qFormat/>
    <w:rsid w:val="00986055"/>
    <w:rPr>
      <w:rFonts w:ascii="Times New Roman" w:hAnsi="Times New Roman"/>
      <w:i/>
      <w:sz w:val="20"/>
    </w:rPr>
  </w:style>
  <w:style w:type="character" w:customStyle="1" w:styleId="FontStyle19">
    <w:name w:val="Font Style19"/>
    <w:qFormat/>
    <w:rsid w:val="00986055"/>
    <w:rPr>
      <w:rFonts w:ascii="Times New Roman" w:hAnsi="Times New Roman"/>
      <w:sz w:val="20"/>
    </w:rPr>
  </w:style>
  <w:style w:type="character" w:customStyle="1" w:styleId="420">
    <w:name w:val="Знак Знак42"/>
    <w:qFormat/>
    <w:locked/>
    <w:rsid w:val="00986055"/>
    <w:rPr>
      <w:color w:val="000000"/>
      <w:sz w:val="24"/>
      <w:lang w:val="ru-RU" w:eastAsia="ru-RU"/>
    </w:rPr>
  </w:style>
  <w:style w:type="character" w:customStyle="1" w:styleId="490">
    <w:name w:val="Знак Знак49"/>
    <w:qFormat/>
    <w:rsid w:val="00986055"/>
    <w:rPr>
      <w:rFonts w:ascii="Times New Roman" w:hAnsi="Times New Roman"/>
      <w:b/>
      <w:caps/>
      <w:sz w:val="24"/>
      <w:lang w:eastAsia="ru-RU"/>
    </w:rPr>
  </w:style>
  <w:style w:type="character" w:customStyle="1" w:styleId="c4">
    <w:name w:val="c4"/>
    <w:qFormat/>
    <w:rsid w:val="00986055"/>
  </w:style>
  <w:style w:type="character" w:customStyle="1" w:styleId="470">
    <w:name w:val="Знак Знак47"/>
    <w:qFormat/>
    <w:rsid w:val="00986055"/>
    <w:rPr>
      <w:rFonts w:ascii="Times New Roman" w:hAnsi="Times New Roman"/>
      <w:b/>
      <w:sz w:val="27"/>
      <w:lang w:eastAsia="ru-RU"/>
    </w:rPr>
  </w:style>
  <w:style w:type="character" w:customStyle="1" w:styleId="450">
    <w:name w:val="Знак Знак45"/>
    <w:qFormat/>
    <w:rsid w:val="00986055"/>
    <w:rPr>
      <w:rFonts w:ascii="Times New Roman" w:hAnsi="Times New Roman"/>
      <w:b/>
      <w:i/>
      <w:sz w:val="26"/>
      <w:lang w:eastAsia="ru-RU"/>
    </w:rPr>
  </w:style>
  <w:style w:type="character" w:customStyle="1" w:styleId="1fffff8">
    <w:name w:val="Текст макроса Знак1"/>
    <w:qFormat/>
    <w:rsid w:val="00986055"/>
    <w:rPr>
      <w:rFonts w:ascii="Consolas" w:hAnsi="Consolas"/>
      <w:sz w:val="20"/>
      <w:lang w:eastAsia="ru-RU"/>
    </w:rPr>
  </w:style>
  <w:style w:type="character" w:customStyle="1" w:styleId="toctext">
    <w:name w:val="toctext"/>
    <w:qFormat/>
    <w:rsid w:val="00986055"/>
  </w:style>
  <w:style w:type="character" w:customStyle="1" w:styleId="searchmatch">
    <w:name w:val="searchmatch"/>
    <w:qFormat/>
    <w:rsid w:val="00986055"/>
  </w:style>
  <w:style w:type="character" w:customStyle="1" w:styleId="745">
    <w:name w:val="Основной текст (7)45"/>
    <w:qFormat/>
    <w:rsid w:val="00986055"/>
    <w:rPr>
      <w:rFonts w:ascii="Times New Roman" w:hAnsi="Times New Roman"/>
      <w:spacing w:val="0"/>
      <w:sz w:val="20"/>
    </w:rPr>
  </w:style>
  <w:style w:type="character" w:customStyle="1" w:styleId="c7">
    <w:name w:val="c7"/>
    <w:qFormat/>
    <w:rsid w:val="00986055"/>
  </w:style>
  <w:style w:type="character" w:customStyle="1" w:styleId="affffffffd">
    <w:name w:val="полужирный"/>
    <w:qFormat/>
    <w:rsid w:val="00986055"/>
    <w:rPr>
      <w:rFonts w:ascii="Times New Roman" w:hAnsi="Times New Roman"/>
      <w:b/>
      <w:color w:val="auto"/>
      <w:sz w:val="24"/>
    </w:rPr>
  </w:style>
  <w:style w:type="character" w:customStyle="1" w:styleId="authorabout1">
    <w:name w:val="authorabout1"/>
    <w:qFormat/>
    <w:rsid w:val="00986055"/>
    <w:rPr>
      <w:sz w:val="26"/>
    </w:rPr>
  </w:style>
  <w:style w:type="character" w:customStyle="1" w:styleId="Sylfaen1">
    <w:name w:val="Основной текст + Sylfaen1"/>
    <w:aliases w:val="10 pt"/>
    <w:qFormat/>
    <w:rsid w:val="00986055"/>
    <w:rPr>
      <w:rFonts w:ascii="Sylfaen" w:hAnsi="Sylfaen"/>
      <w:sz w:val="20"/>
      <w:u w:val="none"/>
    </w:rPr>
  </w:style>
  <w:style w:type="character" w:customStyle="1" w:styleId="Sylfaen">
    <w:name w:val="Основной текст + Sylfaen"/>
    <w:aliases w:val="9,5 pt,Колонтитул + Microsoft Sans Serif1,6,Колонтитул + Microsoft Sans Serif3,5 pt2,13 pt,Основной текст + 9"/>
    <w:qFormat/>
    <w:rsid w:val="00986055"/>
    <w:rPr>
      <w:rFonts w:ascii="Sylfaen" w:hAnsi="Sylfaen"/>
      <w:sz w:val="19"/>
      <w:u w:val="none"/>
      <w:lang w:val="ru-RU" w:eastAsia="ru-RU"/>
    </w:rPr>
  </w:style>
  <w:style w:type="character" w:customStyle="1" w:styleId="129">
    <w:name w:val="Стиль Выделение + 12 пт не курсив"/>
    <w:qFormat/>
    <w:rsid w:val="00986055"/>
    <w:rPr>
      <w:rFonts w:ascii="Times New Roman" w:hAnsi="Times New Roman"/>
      <w:b/>
      <w:i/>
      <w:sz w:val="24"/>
    </w:rPr>
  </w:style>
  <w:style w:type="character" w:customStyle="1" w:styleId="743">
    <w:name w:val="Основной текст (7)43"/>
    <w:qFormat/>
    <w:rsid w:val="00986055"/>
    <w:rPr>
      <w:rFonts w:ascii="Times New Roman" w:hAnsi="Times New Roman"/>
      <w:spacing w:val="0"/>
      <w:sz w:val="20"/>
    </w:rPr>
  </w:style>
  <w:style w:type="character" w:customStyle="1" w:styleId="58">
    <w:name w:val="Знак5 Знак Знак"/>
    <w:aliases w:val="Знак5 Знак14, Знак5 Знак1,Знак5 Знак15,Знак5 Знак16"/>
    <w:qFormat/>
    <w:locked/>
    <w:rsid w:val="00986055"/>
    <w:rPr>
      <w:sz w:val="16"/>
    </w:rPr>
  </w:style>
  <w:style w:type="character" w:customStyle="1" w:styleId="500">
    <w:name w:val="Знак Знак50"/>
    <w:qFormat/>
    <w:locked/>
    <w:rsid w:val="00986055"/>
    <w:rPr>
      <w:b/>
      <w:sz w:val="28"/>
      <w:lang w:val="ru-RU" w:eastAsia="ru-RU"/>
    </w:rPr>
  </w:style>
  <w:style w:type="character" w:customStyle="1" w:styleId="sem">
    <w:name w:val="sem"/>
    <w:qFormat/>
    <w:rsid w:val="00986055"/>
  </w:style>
  <w:style w:type="character" w:customStyle="1" w:styleId="520">
    <w:name w:val="Знак Знак52"/>
    <w:qFormat/>
    <w:rsid w:val="00986055"/>
    <w:rPr>
      <w:rFonts w:ascii="Arial" w:hAnsi="Arial"/>
      <w:b/>
      <w:i/>
      <w:sz w:val="28"/>
    </w:rPr>
  </w:style>
  <w:style w:type="character" w:customStyle="1" w:styleId="ipa">
    <w:name w:val="ipa"/>
    <w:qFormat/>
    <w:rsid w:val="00986055"/>
    <w:rPr>
      <w:rFonts w:ascii="Times New Roman" w:hAnsi="Times New Roman"/>
    </w:rPr>
  </w:style>
  <w:style w:type="character" w:customStyle="1" w:styleId="fliesstext">
    <w:name w:val="fliesstext"/>
    <w:qFormat/>
    <w:rsid w:val="00986055"/>
    <w:rPr>
      <w:rFonts w:ascii="Times New Roman" w:hAnsi="Times New Roman"/>
    </w:rPr>
  </w:style>
  <w:style w:type="character" w:customStyle="1" w:styleId="skypec2ctextspan">
    <w:name w:val="skype_c2c_text_span"/>
    <w:qFormat/>
    <w:rsid w:val="00986055"/>
    <w:rPr>
      <w:rFonts w:ascii="Times New Roman" w:hAnsi="Times New Roman"/>
    </w:rPr>
  </w:style>
  <w:style w:type="character" w:customStyle="1" w:styleId="w">
    <w:name w:val="w"/>
    <w:qFormat/>
    <w:rsid w:val="00986055"/>
  </w:style>
  <w:style w:type="character" w:customStyle="1" w:styleId="selectionindex">
    <w:name w:val="selection_index"/>
    <w:qFormat/>
    <w:rsid w:val="00986055"/>
  </w:style>
  <w:style w:type="character" w:customStyle="1" w:styleId="citecrochet">
    <w:name w:val="cite_crochet"/>
    <w:qFormat/>
    <w:rsid w:val="00986055"/>
  </w:style>
  <w:style w:type="character" w:customStyle="1" w:styleId="hoverable">
    <w:name w:val="hoverable"/>
    <w:qFormat/>
    <w:rsid w:val="00986055"/>
  </w:style>
  <w:style w:type="character" w:customStyle="1" w:styleId="3fb">
    <w:name w:val="Основной текст Знак3"/>
    <w:qFormat/>
    <w:locked/>
    <w:rsid w:val="00986055"/>
    <w:rPr>
      <w:sz w:val="24"/>
    </w:rPr>
  </w:style>
  <w:style w:type="character" w:customStyle="1" w:styleId="s15122">
    <w:name w:val="s15122"/>
    <w:qFormat/>
    <w:rsid w:val="00986055"/>
  </w:style>
  <w:style w:type="character" w:customStyle="1" w:styleId="shorttext">
    <w:name w:val="short_text"/>
    <w:qFormat/>
    <w:rsid w:val="00986055"/>
  </w:style>
  <w:style w:type="character" w:customStyle="1" w:styleId="CommentTextChar1">
    <w:name w:val="Comment Text Char1"/>
    <w:qFormat/>
    <w:rsid w:val="00986055"/>
    <w:rPr>
      <w:rFonts w:ascii="Times New Roman" w:hAnsi="Times New Roman"/>
    </w:rPr>
  </w:style>
  <w:style w:type="character" w:customStyle="1" w:styleId="12a">
    <w:name w:val="Знак1 Знак Знак2"/>
    <w:aliases w:val="Основной текст Знак Знак4, Знак1 Знак Знак2"/>
    <w:qFormat/>
    <w:locked/>
    <w:rsid w:val="00986055"/>
    <w:rPr>
      <w:sz w:val="24"/>
    </w:rPr>
  </w:style>
  <w:style w:type="character" w:customStyle="1" w:styleId="1fffff9">
    <w:name w:val="Основной текст Знак Знак Знак1"/>
    <w:rsid w:val="00986055"/>
    <w:rPr>
      <w:sz w:val="24"/>
    </w:rPr>
  </w:style>
  <w:style w:type="character" w:customStyle="1" w:styleId="59">
    <w:name w:val="Знак Знак5"/>
    <w:aliases w:val="Заголовок 1 Знак Знак Знак4,Знак Заголовок 1 Знак Знак2,Заголовок 1 Знак Знак Знак6,Знак Заголовок 1 Знак Знак4,heading 1 Знак1"/>
    <w:qFormat/>
    <w:locked/>
    <w:rsid w:val="00986055"/>
    <w:rPr>
      <w:i/>
      <w:sz w:val="24"/>
      <w:lang w:val="ru-RU" w:eastAsia="ru-RU"/>
    </w:rPr>
  </w:style>
  <w:style w:type="character" w:customStyle="1" w:styleId="511">
    <w:name w:val="Знак5 Знак Знак1"/>
    <w:aliases w:val="Знак5 Знак2"/>
    <w:locked/>
    <w:rsid w:val="00986055"/>
    <w:rPr>
      <w:sz w:val="16"/>
      <w:lang w:val="ru-RU" w:eastAsia="ru-RU"/>
    </w:rPr>
  </w:style>
  <w:style w:type="character" w:customStyle="1" w:styleId="FontStyle54">
    <w:name w:val="Font Style54"/>
    <w:qFormat/>
    <w:rsid w:val="00986055"/>
    <w:rPr>
      <w:rFonts w:ascii="Times New Roman" w:hAnsi="Times New Roman"/>
      <w:b/>
      <w:sz w:val="18"/>
    </w:rPr>
  </w:style>
  <w:style w:type="character" w:customStyle="1" w:styleId="FontStyle58">
    <w:name w:val="Font Style58"/>
    <w:qFormat/>
    <w:rsid w:val="00986055"/>
    <w:rPr>
      <w:rFonts w:ascii="Times New Roman" w:hAnsi="Times New Roman"/>
      <w:b/>
      <w:w w:val="40"/>
      <w:sz w:val="38"/>
    </w:rPr>
  </w:style>
  <w:style w:type="character" w:customStyle="1" w:styleId="FontStyle26">
    <w:name w:val="Font Style26"/>
    <w:qFormat/>
    <w:rsid w:val="00986055"/>
    <w:rPr>
      <w:rFonts w:ascii="Times New Roman" w:hAnsi="Times New Roman"/>
      <w:sz w:val="26"/>
    </w:rPr>
  </w:style>
  <w:style w:type="character" w:customStyle="1" w:styleId="b-serp-itemtextpassage">
    <w:name w:val="b-serp-item__text_passage"/>
    <w:qFormat/>
    <w:rsid w:val="00986055"/>
  </w:style>
  <w:style w:type="character" w:customStyle="1" w:styleId="postheader">
    <w:name w:val="postheader"/>
    <w:qFormat/>
    <w:rsid w:val="00986055"/>
  </w:style>
  <w:style w:type="character" w:customStyle="1" w:styleId="field-label-subj-value3font-optima-mb">
    <w:name w:val="field-label-subj-value3 font-optima-mb"/>
    <w:qFormat/>
    <w:rsid w:val="00986055"/>
  </w:style>
  <w:style w:type="character" w:customStyle="1" w:styleId="65">
    <w:name w:val="Знак6 Знак Знак"/>
    <w:qFormat/>
    <w:rsid w:val="00986055"/>
    <w:rPr>
      <w:sz w:val="24"/>
      <w:lang w:val="ru-RU" w:eastAsia="ru-RU"/>
    </w:rPr>
  </w:style>
  <w:style w:type="character" w:customStyle="1" w:styleId="searchterm">
    <w:name w:val="searchterm"/>
    <w:qFormat/>
    <w:rsid w:val="00986055"/>
  </w:style>
  <w:style w:type="character" w:customStyle="1" w:styleId="3200">
    <w:name w:val="Основной текст (3) + Полужирный20"/>
    <w:aliases w:val="Курсив19"/>
    <w:qFormat/>
    <w:rsid w:val="00986055"/>
    <w:rPr>
      <w:rFonts w:ascii="Times New Roman" w:hAnsi="Times New Roman"/>
      <w:b/>
      <w:i/>
      <w:spacing w:val="0"/>
      <w:sz w:val="23"/>
    </w:rPr>
  </w:style>
  <w:style w:type="character" w:customStyle="1" w:styleId="349">
    <w:name w:val="Основной текст (3)49"/>
    <w:qFormat/>
    <w:rsid w:val="00986055"/>
    <w:rPr>
      <w:rFonts w:ascii="Times New Roman" w:hAnsi="Times New Roman"/>
      <w:spacing w:val="0"/>
      <w:sz w:val="20"/>
    </w:rPr>
  </w:style>
  <w:style w:type="character" w:customStyle="1" w:styleId="Heading1Char1">
    <w:name w:val="Heading 1 Char1"/>
    <w:aliases w:val="Знак Char1,Plain Text Char4,Heading 12 Char3,Знак Char11"/>
    <w:qFormat/>
    <w:locked/>
    <w:rsid w:val="00986055"/>
    <w:rPr>
      <w:rFonts w:ascii="Times New Roman" w:hAnsi="Times New Roman"/>
      <w:b/>
      <w:kern w:val="32"/>
      <w:sz w:val="32"/>
      <w:lang w:eastAsia="ru-RU"/>
    </w:rPr>
  </w:style>
  <w:style w:type="character" w:customStyle="1" w:styleId="news">
    <w:name w:val="news"/>
    <w:qFormat/>
    <w:rsid w:val="00986055"/>
    <w:rPr>
      <w:rFonts w:ascii="Times New Roman" w:hAnsi="Times New Roman"/>
    </w:rPr>
  </w:style>
  <w:style w:type="character" w:customStyle="1" w:styleId="affffffffe">
    <w:name w:val="выделение"/>
    <w:qFormat/>
    <w:rsid w:val="00986055"/>
    <w:rPr>
      <w:rFonts w:ascii="Times New Roman" w:hAnsi="Times New Roman"/>
    </w:rPr>
  </w:style>
  <w:style w:type="character" w:customStyle="1" w:styleId="347">
    <w:name w:val="Основной текст (3)47"/>
    <w:qFormat/>
    <w:rsid w:val="00986055"/>
    <w:rPr>
      <w:rFonts w:ascii="Times New Roman" w:hAnsi="Times New Roman"/>
      <w:spacing w:val="0"/>
      <w:sz w:val="20"/>
    </w:rPr>
  </w:style>
  <w:style w:type="character" w:customStyle="1" w:styleId="345">
    <w:name w:val="Основной текст (3)45"/>
    <w:qFormat/>
    <w:rsid w:val="00986055"/>
    <w:rPr>
      <w:rFonts w:ascii="Times New Roman" w:hAnsi="Times New Roman"/>
      <w:spacing w:val="0"/>
      <w:sz w:val="20"/>
    </w:rPr>
  </w:style>
  <w:style w:type="character" w:customStyle="1" w:styleId="FootnoteTextChar">
    <w:name w:val="Footnote Text Char"/>
    <w:aliases w:val="Текст сноски Знак Знак Char,Знак3 Знак Знак Char,Footnote Text Char2,Текст сноски Знак1 Char,Текст сноски Знак Знак Char2,Знак3 Знак Знак Char2,Текст сноски Знак Знак Знак Знак Char,Текст сноски Знак Знак Знак Знак Знак Знак Char"/>
    <w:uiPriority w:val="99"/>
    <w:qFormat/>
    <w:locked/>
    <w:rsid w:val="00986055"/>
    <w:rPr>
      <w:lang w:eastAsia="ru-RU"/>
    </w:rPr>
  </w:style>
  <w:style w:type="character" w:customStyle="1" w:styleId="611">
    <w:name w:val="Знак Знак61"/>
    <w:qFormat/>
    <w:locked/>
    <w:rsid w:val="00986055"/>
    <w:rPr>
      <w:sz w:val="24"/>
      <w:lang w:val="ru-RU" w:eastAsia="ru-RU"/>
    </w:rPr>
  </w:style>
  <w:style w:type="character" w:customStyle="1" w:styleId="FontStyle205">
    <w:name w:val="Font Style205"/>
    <w:qFormat/>
    <w:rsid w:val="00986055"/>
    <w:rPr>
      <w:rFonts w:ascii="Times New Roman" w:hAnsi="Times New Roman"/>
      <w:color w:val="000000"/>
      <w:sz w:val="18"/>
    </w:rPr>
  </w:style>
  <w:style w:type="character" w:customStyle="1" w:styleId="FootnoteTextChar1">
    <w:name w:val="Footnote Text Char1"/>
    <w:aliases w:val="Текст сноски Знак Знак Char1,Знак3 Знак Знак Char1"/>
    <w:qFormat/>
    <w:rsid w:val="00986055"/>
    <w:rPr>
      <w:rFonts w:ascii="Times New Roman" w:hAnsi="Times New Roman"/>
    </w:rPr>
  </w:style>
  <w:style w:type="character" w:customStyle="1" w:styleId="BodyTextIndentChar4">
    <w:name w:val="Body Text Indent Char4"/>
    <w:aliases w:val="текст Char3,Основной текст 1 Char3,Знак6 Char3,Основной текст с отступом Знак1 Знак Char,Основной текст с отступом Знак Знак Знак Char,Знак7 Знак Знак Знак Char3,Знак7 Знак1 Знак Char3,Знак7 Знак Знак1 Char,Знак7 Знак Char3"/>
    <w:locked/>
    <w:rsid w:val="00986055"/>
    <w:rPr>
      <w:rFonts w:ascii="Times New Roman" w:hAnsi="Times New Roman"/>
      <w:sz w:val="24"/>
    </w:rPr>
  </w:style>
  <w:style w:type="character" w:customStyle="1" w:styleId="BodyTextIndentChar1">
    <w:name w:val="Body Text Indent Char1"/>
    <w:aliases w:val="текст Char1,Основной текст 1 Char1,Знак6 Char1,Основной текст с отступом Знак1 Знак Char1,Основной текст с отступом Знак Знак Знак Char1,Знак7 Знак Знак Знак Char1,Знак7 Знак1 Знак Char1,Знак7 Знак Знак1 Char1,Знак7 Знак Char1"/>
    <w:qFormat/>
    <w:rsid w:val="00986055"/>
    <w:rPr>
      <w:rFonts w:ascii="Times New Roman" w:hAnsi="Times New Roman"/>
      <w:sz w:val="24"/>
    </w:rPr>
  </w:style>
  <w:style w:type="character" w:customStyle="1" w:styleId="PlainTextChar1">
    <w:name w:val="Plain Text Char1"/>
    <w:aliases w:val="Знак3 Char11,Heading 12 Char11"/>
    <w:qFormat/>
    <w:rsid w:val="00986055"/>
    <w:rPr>
      <w:rFonts w:ascii="Courier New" w:hAnsi="Courier New"/>
    </w:rPr>
  </w:style>
  <w:style w:type="character" w:customStyle="1" w:styleId="HeaderChar1">
    <w:name w:val="Header Char1"/>
    <w:qFormat/>
    <w:rsid w:val="00986055"/>
    <w:rPr>
      <w:rFonts w:ascii="Times New Roman" w:hAnsi="Times New Roman"/>
      <w:sz w:val="24"/>
    </w:rPr>
  </w:style>
  <w:style w:type="character" w:customStyle="1" w:styleId="FooterChar1">
    <w:name w:val="Footer Char1"/>
    <w:qFormat/>
    <w:rsid w:val="00986055"/>
    <w:rPr>
      <w:rFonts w:ascii="Times New Roman" w:hAnsi="Times New Roman"/>
      <w:sz w:val="24"/>
    </w:rPr>
  </w:style>
  <w:style w:type="character" w:customStyle="1" w:styleId="TitleChar1">
    <w:name w:val="Title Char1"/>
    <w:qFormat/>
    <w:rsid w:val="00986055"/>
    <w:rPr>
      <w:rFonts w:ascii="Cambria" w:hAnsi="Cambria"/>
      <w:b/>
      <w:kern w:val="28"/>
      <w:sz w:val="32"/>
    </w:rPr>
  </w:style>
  <w:style w:type="character" w:customStyle="1" w:styleId="BodyText2Char1">
    <w:name w:val="Body Text 2 Char1"/>
    <w:qFormat/>
    <w:rsid w:val="00986055"/>
    <w:rPr>
      <w:rFonts w:ascii="Times New Roman" w:hAnsi="Times New Roman"/>
      <w:sz w:val="24"/>
    </w:rPr>
  </w:style>
  <w:style w:type="character" w:customStyle="1" w:styleId="BodyText3Char1">
    <w:name w:val="Body Text 3 Char1"/>
    <w:aliases w:val="Знак5 Char1"/>
    <w:qFormat/>
    <w:rsid w:val="00986055"/>
    <w:rPr>
      <w:rFonts w:ascii="Times New Roman" w:hAnsi="Times New Roman"/>
      <w:sz w:val="16"/>
    </w:rPr>
  </w:style>
  <w:style w:type="character" w:customStyle="1" w:styleId="BodyTextIndent2Char1">
    <w:name w:val="Body Text Indent 2 Char1"/>
    <w:qFormat/>
    <w:rsid w:val="00986055"/>
    <w:rPr>
      <w:rFonts w:ascii="Times New Roman" w:hAnsi="Times New Roman"/>
      <w:sz w:val="24"/>
    </w:rPr>
  </w:style>
  <w:style w:type="character" w:customStyle="1" w:styleId="BodyTextIndent3Char1">
    <w:name w:val="Body Text Indent 3 Char1"/>
    <w:qFormat/>
    <w:rsid w:val="00986055"/>
    <w:rPr>
      <w:rFonts w:ascii="Times New Roman" w:hAnsi="Times New Roman"/>
      <w:sz w:val="16"/>
    </w:rPr>
  </w:style>
  <w:style w:type="character" w:customStyle="1" w:styleId="DocumentMapChar1">
    <w:name w:val="Document Map Char1"/>
    <w:qFormat/>
    <w:rsid w:val="00986055"/>
    <w:rPr>
      <w:rFonts w:ascii="Times New Roman" w:hAnsi="Times New Roman"/>
      <w:sz w:val="2"/>
    </w:rPr>
  </w:style>
  <w:style w:type="character" w:customStyle="1" w:styleId="CommentSubjectChar1">
    <w:name w:val="Comment Subject Char1"/>
    <w:qFormat/>
    <w:rsid w:val="00986055"/>
    <w:rPr>
      <w:rFonts w:ascii="Times New Roman" w:hAnsi="Times New Roman"/>
      <w:b/>
      <w:i/>
      <w:color w:val="4F81BD"/>
      <w:spacing w:val="15"/>
      <w:sz w:val="20"/>
      <w:lang w:eastAsia="ru-RU"/>
    </w:rPr>
  </w:style>
  <w:style w:type="character" w:customStyle="1" w:styleId="BalloonTextChar1">
    <w:name w:val="Balloon Text Char1"/>
    <w:qFormat/>
    <w:rsid w:val="00986055"/>
    <w:rPr>
      <w:rFonts w:ascii="Times New Roman" w:hAnsi="Times New Roman"/>
      <w:sz w:val="2"/>
    </w:rPr>
  </w:style>
  <w:style w:type="character" w:customStyle="1" w:styleId="SubtitleChar1">
    <w:name w:val="Subtitle Char1"/>
    <w:qFormat/>
    <w:rsid w:val="00986055"/>
    <w:rPr>
      <w:rFonts w:ascii="Cambria" w:hAnsi="Cambria"/>
      <w:sz w:val="24"/>
    </w:rPr>
  </w:style>
  <w:style w:type="character" w:customStyle="1" w:styleId="QuoteChar1">
    <w:name w:val="Quote Char1"/>
    <w:qFormat/>
    <w:rsid w:val="00986055"/>
    <w:rPr>
      <w:rFonts w:ascii="Times New Roman" w:hAnsi="Times New Roman"/>
      <w:i/>
      <w:color w:val="000000"/>
      <w:sz w:val="24"/>
    </w:rPr>
  </w:style>
  <w:style w:type="character" w:customStyle="1" w:styleId="IntenseQuoteChar1">
    <w:name w:val="Intense Quote Char1"/>
    <w:qFormat/>
    <w:rsid w:val="00986055"/>
    <w:rPr>
      <w:rFonts w:ascii="Times New Roman" w:hAnsi="Times New Roman"/>
      <w:b/>
      <w:i/>
      <w:color w:val="4F81BD"/>
      <w:sz w:val="24"/>
    </w:rPr>
  </w:style>
  <w:style w:type="character" w:customStyle="1" w:styleId="BodyTextFirstIndentChar1">
    <w:name w:val="Body Text First Indent Char1"/>
    <w:qFormat/>
    <w:rsid w:val="00986055"/>
    <w:rPr>
      <w:rFonts w:ascii="Times New Roman" w:hAnsi="Times New Roman"/>
      <w:sz w:val="24"/>
      <w:lang w:eastAsia="ru-RU"/>
    </w:rPr>
  </w:style>
  <w:style w:type="character" w:customStyle="1" w:styleId="BodyTextFirstIndent2Char1">
    <w:name w:val="Body Text First Indent 2 Char1"/>
    <w:qFormat/>
    <w:rsid w:val="00986055"/>
    <w:rPr>
      <w:rFonts w:ascii="Times New Roman" w:hAnsi="Times New Roman"/>
      <w:sz w:val="24"/>
      <w:lang w:eastAsia="ru-RU"/>
    </w:rPr>
  </w:style>
  <w:style w:type="character" w:customStyle="1" w:styleId="1fffffa">
    <w:name w:val="Слабое выделение1"/>
    <w:qFormat/>
    <w:rsid w:val="00986055"/>
    <w:rPr>
      <w:i/>
      <w:color w:val="808080"/>
    </w:rPr>
  </w:style>
  <w:style w:type="character" w:customStyle="1" w:styleId="PlaceholderText1">
    <w:name w:val="Placeholder Text1"/>
    <w:rsid w:val="00986055"/>
    <w:rPr>
      <w:rFonts w:ascii="Times New Roman" w:hAnsi="Times New Roman"/>
      <w:color w:val="808080"/>
    </w:rPr>
  </w:style>
  <w:style w:type="character" w:customStyle="1" w:styleId="fontstyle14">
    <w:name w:val="fontstyle14"/>
    <w:qFormat/>
    <w:rsid w:val="00986055"/>
  </w:style>
  <w:style w:type="character" w:customStyle="1" w:styleId="FontStyle820">
    <w:name w:val="Font Style820"/>
    <w:qFormat/>
    <w:rsid w:val="00986055"/>
    <w:rPr>
      <w:rFonts w:ascii="Times New Roman" w:hAnsi="Times New Roman"/>
      <w:sz w:val="22"/>
    </w:rPr>
  </w:style>
  <w:style w:type="character" w:customStyle="1" w:styleId="FontStyle594">
    <w:name w:val="Font Style594"/>
    <w:qFormat/>
    <w:rsid w:val="00986055"/>
    <w:rPr>
      <w:rFonts w:ascii="Times New Roman" w:hAnsi="Times New Roman"/>
      <w:i/>
      <w:sz w:val="20"/>
    </w:rPr>
  </w:style>
  <w:style w:type="character" w:customStyle="1" w:styleId="FontStyle187">
    <w:name w:val="Font Style187"/>
    <w:qFormat/>
    <w:rsid w:val="00986055"/>
    <w:rPr>
      <w:rFonts w:ascii="Times New Roman" w:hAnsi="Times New Roman"/>
      <w:i/>
      <w:sz w:val="20"/>
    </w:rPr>
  </w:style>
  <w:style w:type="character" w:customStyle="1" w:styleId="FontStyle600">
    <w:name w:val="Font Style600"/>
    <w:qFormat/>
    <w:rsid w:val="00986055"/>
    <w:rPr>
      <w:rFonts w:ascii="Times New Roman" w:hAnsi="Times New Roman"/>
      <w:sz w:val="22"/>
    </w:rPr>
  </w:style>
  <w:style w:type="character" w:customStyle="1" w:styleId="FontStyle624">
    <w:name w:val="Font Style624"/>
    <w:qFormat/>
    <w:rsid w:val="00986055"/>
    <w:rPr>
      <w:rFonts w:ascii="Times New Roman" w:hAnsi="Times New Roman"/>
      <w:b/>
      <w:i/>
      <w:sz w:val="22"/>
    </w:rPr>
  </w:style>
  <w:style w:type="character" w:customStyle="1" w:styleId="FontStyle572">
    <w:name w:val="Font Style572"/>
    <w:qFormat/>
    <w:rsid w:val="00986055"/>
    <w:rPr>
      <w:rFonts w:ascii="Times New Roman" w:hAnsi="Times New Roman"/>
      <w:sz w:val="16"/>
    </w:rPr>
  </w:style>
  <w:style w:type="character" w:customStyle="1" w:styleId="FontStyle184">
    <w:name w:val="Font Style184"/>
    <w:qFormat/>
    <w:rsid w:val="00986055"/>
    <w:rPr>
      <w:rFonts w:ascii="Times New Roman" w:hAnsi="Times New Roman"/>
      <w:sz w:val="20"/>
    </w:rPr>
  </w:style>
  <w:style w:type="character" w:customStyle="1" w:styleId="550">
    <w:name w:val="Знак Знак55"/>
    <w:qFormat/>
    <w:locked/>
    <w:rsid w:val="00986055"/>
    <w:rPr>
      <w:sz w:val="24"/>
      <w:lang w:val="ru-RU" w:eastAsia="ru-RU"/>
    </w:rPr>
  </w:style>
  <w:style w:type="character" w:customStyle="1" w:styleId="650">
    <w:name w:val="Знак Знак65"/>
    <w:qFormat/>
    <w:locked/>
    <w:rsid w:val="00986055"/>
    <w:rPr>
      <w:b/>
      <w:sz w:val="27"/>
      <w:lang w:val="ru-RU" w:eastAsia="ru-RU"/>
    </w:rPr>
  </w:style>
  <w:style w:type="character" w:customStyle="1" w:styleId="640">
    <w:name w:val="Знак Знак64"/>
    <w:qFormat/>
    <w:locked/>
    <w:rsid w:val="00986055"/>
    <w:rPr>
      <w:b/>
      <w:sz w:val="28"/>
      <w:lang w:val="ru-RU" w:eastAsia="ru-RU"/>
    </w:rPr>
  </w:style>
  <w:style w:type="character" w:customStyle="1" w:styleId="630">
    <w:name w:val="Знак Знак63"/>
    <w:qFormat/>
    <w:locked/>
    <w:rsid w:val="00986055"/>
    <w:rPr>
      <w:b/>
      <w:i/>
      <w:sz w:val="26"/>
      <w:lang w:val="ru-RU" w:eastAsia="ru-RU"/>
    </w:rPr>
  </w:style>
  <w:style w:type="character" w:customStyle="1" w:styleId="620">
    <w:name w:val="Знак Знак62"/>
    <w:qFormat/>
    <w:locked/>
    <w:rsid w:val="00986055"/>
    <w:rPr>
      <w:sz w:val="24"/>
      <w:lang w:val="ru-RU" w:eastAsia="ru-RU"/>
    </w:rPr>
  </w:style>
  <w:style w:type="character" w:customStyle="1" w:styleId="600">
    <w:name w:val="Знак Знак60"/>
    <w:qFormat/>
    <w:locked/>
    <w:rsid w:val="00986055"/>
    <w:rPr>
      <w:i/>
      <w:sz w:val="24"/>
      <w:lang w:val="ru-RU" w:eastAsia="ru-RU"/>
    </w:rPr>
  </w:style>
  <w:style w:type="character" w:customStyle="1" w:styleId="590">
    <w:name w:val="Знак Знак59"/>
    <w:qFormat/>
    <w:locked/>
    <w:rsid w:val="00986055"/>
    <w:rPr>
      <w:rFonts w:ascii="Arial" w:hAnsi="Arial"/>
      <w:sz w:val="22"/>
      <w:lang w:val="ru-RU" w:eastAsia="ru-RU"/>
    </w:rPr>
  </w:style>
  <w:style w:type="character" w:customStyle="1" w:styleId="580">
    <w:name w:val="Знак Знак58"/>
    <w:qFormat/>
    <w:locked/>
    <w:rsid w:val="00986055"/>
    <w:rPr>
      <w:rFonts w:ascii="Courier New" w:hAnsi="Courier New"/>
      <w:lang w:val="ru-RU" w:eastAsia="ru-RU"/>
    </w:rPr>
  </w:style>
  <w:style w:type="character" w:customStyle="1" w:styleId="570">
    <w:name w:val="Знак Знак57"/>
    <w:qFormat/>
    <w:locked/>
    <w:rsid w:val="00986055"/>
    <w:rPr>
      <w:lang w:val="ru-RU" w:eastAsia="ru-RU"/>
    </w:rPr>
  </w:style>
  <w:style w:type="character" w:customStyle="1" w:styleId="560">
    <w:name w:val="Знак Знак56"/>
    <w:qFormat/>
    <w:locked/>
    <w:rsid w:val="00986055"/>
    <w:rPr>
      <w:sz w:val="24"/>
      <w:lang w:val="ru-RU" w:eastAsia="ru-RU"/>
    </w:rPr>
  </w:style>
  <w:style w:type="character" w:customStyle="1" w:styleId="540">
    <w:name w:val="Знак Знак54"/>
    <w:qFormat/>
    <w:locked/>
    <w:rsid w:val="00986055"/>
    <w:rPr>
      <w:sz w:val="24"/>
      <w:lang w:val="en-US" w:eastAsia="ru-RU"/>
    </w:rPr>
  </w:style>
  <w:style w:type="character" w:customStyle="1" w:styleId="b-material-headdate-day">
    <w:name w:val="b-material-head__date-day"/>
    <w:qFormat/>
    <w:rsid w:val="00986055"/>
  </w:style>
  <w:style w:type="character" w:customStyle="1" w:styleId="s2">
    <w:name w:val="s2"/>
    <w:qFormat/>
    <w:rsid w:val="00986055"/>
  </w:style>
  <w:style w:type="character" w:customStyle="1" w:styleId="WW8Num16z0">
    <w:name w:val="WW8Num16z0"/>
    <w:qFormat/>
    <w:rsid w:val="00986055"/>
    <w:rPr>
      <w:rFonts w:ascii="Wingdings" w:hAnsi="Wingdings"/>
    </w:rPr>
  </w:style>
  <w:style w:type="character" w:customStyle="1" w:styleId="WW8Num4z0">
    <w:name w:val="WW8Num4z0"/>
    <w:qFormat/>
    <w:rsid w:val="00986055"/>
    <w:rPr>
      <w:color w:val="auto"/>
    </w:rPr>
  </w:style>
  <w:style w:type="character" w:customStyle="1" w:styleId="WW8Num5z0">
    <w:name w:val="WW8Num5z0"/>
    <w:qFormat/>
    <w:rsid w:val="00986055"/>
    <w:rPr>
      <w:b/>
      <w:sz w:val="20"/>
    </w:rPr>
  </w:style>
  <w:style w:type="character" w:customStyle="1" w:styleId="WW8Num6z0">
    <w:name w:val="WW8Num6z0"/>
    <w:qFormat/>
    <w:rsid w:val="00986055"/>
    <w:rPr>
      <w:sz w:val="20"/>
    </w:rPr>
  </w:style>
  <w:style w:type="character" w:customStyle="1" w:styleId="WW8Num7z0">
    <w:name w:val="WW8Num7z0"/>
    <w:qFormat/>
    <w:rsid w:val="00986055"/>
    <w:rPr>
      <w:b/>
      <w:sz w:val="20"/>
    </w:rPr>
  </w:style>
  <w:style w:type="character" w:customStyle="1" w:styleId="WW8Num9z0">
    <w:name w:val="WW8Num9z0"/>
    <w:qFormat/>
    <w:rsid w:val="00986055"/>
    <w:rPr>
      <w:sz w:val="20"/>
    </w:rPr>
  </w:style>
  <w:style w:type="character" w:customStyle="1" w:styleId="WW8Num9z1">
    <w:name w:val="WW8Num9z1"/>
    <w:qFormat/>
    <w:rsid w:val="00986055"/>
    <w:rPr>
      <w:rFonts w:ascii="Symbol" w:hAnsi="Symbol"/>
      <w:sz w:val="20"/>
    </w:rPr>
  </w:style>
  <w:style w:type="character" w:customStyle="1" w:styleId="WW8Num9z2">
    <w:name w:val="WW8Num9z2"/>
    <w:qFormat/>
    <w:rsid w:val="00986055"/>
  </w:style>
  <w:style w:type="character" w:customStyle="1" w:styleId="WW8Num9z3">
    <w:name w:val="WW8Num9z3"/>
    <w:qFormat/>
    <w:rsid w:val="00986055"/>
  </w:style>
  <w:style w:type="character" w:customStyle="1" w:styleId="WW8Num9z4">
    <w:name w:val="WW8Num9z4"/>
    <w:qFormat/>
    <w:rsid w:val="00986055"/>
  </w:style>
  <w:style w:type="character" w:customStyle="1" w:styleId="WW8Num9z5">
    <w:name w:val="WW8Num9z5"/>
    <w:qFormat/>
    <w:rsid w:val="00986055"/>
  </w:style>
  <w:style w:type="character" w:customStyle="1" w:styleId="WW8Num9z6">
    <w:name w:val="WW8Num9z6"/>
    <w:qFormat/>
    <w:rsid w:val="00986055"/>
  </w:style>
  <w:style w:type="character" w:customStyle="1" w:styleId="WW8Num9z7">
    <w:name w:val="WW8Num9z7"/>
    <w:qFormat/>
    <w:rsid w:val="00986055"/>
  </w:style>
  <w:style w:type="character" w:customStyle="1" w:styleId="WW8Num9z8">
    <w:name w:val="WW8Num9z8"/>
    <w:qFormat/>
    <w:rsid w:val="00986055"/>
  </w:style>
  <w:style w:type="character" w:customStyle="1" w:styleId="WW8Num10z0">
    <w:name w:val="WW8Num10z0"/>
    <w:qFormat/>
    <w:rsid w:val="00986055"/>
    <w:rPr>
      <w:sz w:val="20"/>
    </w:rPr>
  </w:style>
  <w:style w:type="character" w:customStyle="1" w:styleId="WW8Num11z0">
    <w:name w:val="WW8Num11z0"/>
    <w:qFormat/>
    <w:rsid w:val="00986055"/>
    <w:rPr>
      <w:rFonts w:ascii="Symbol" w:hAnsi="Symbol"/>
      <w:b/>
    </w:rPr>
  </w:style>
  <w:style w:type="character" w:customStyle="1" w:styleId="WW8Num12z0">
    <w:name w:val="WW8Num12z0"/>
    <w:qFormat/>
    <w:rsid w:val="00986055"/>
    <w:rPr>
      <w:rFonts w:ascii="Symbol" w:hAnsi="Symbol"/>
      <w:sz w:val="24"/>
    </w:rPr>
  </w:style>
  <w:style w:type="character" w:customStyle="1" w:styleId="WW8Num13z0">
    <w:name w:val="WW8Num13z0"/>
    <w:qFormat/>
    <w:rsid w:val="00986055"/>
    <w:rPr>
      <w:rFonts w:ascii="Symbol" w:hAnsi="Symbol"/>
      <w:sz w:val="20"/>
    </w:rPr>
  </w:style>
  <w:style w:type="character" w:customStyle="1" w:styleId="WW8Num14z0">
    <w:name w:val="WW8Num14z0"/>
    <w:qFormat/>
    <w:rsid w:val="00986055"/>
    <w:rPr>
      <w:sz w:val="20"/>
    </w:rPr>
  </w:style>
  <w:style w:type="character" w:customStyle="1" w:styleId="WW8Num15z0">
    <w:name w:val="WW8Num15z0"/>
    <w:qFormat/>
    <w:rsid w:val="00986055"/>
    <w:rPr>
      <w:rFonts w:ascii="Times New Roman" w:hAnsi="Times New Roman"/>
      <w:sz w:val="20"/>
    </w:rPr>
  </w:style>
  <w:style w:type="character" w:customStyle="1" w:styleId="WW8Num17z0">
    <w:name w:val="WW8Num17z0"/>
    <w:qFormat/>
    <w:rsid w:val="00986055"/>
    <w:rPr>
      <w:rFonts w:ascii="Wingdings" w:hAnsi="Wingdings"/>
    </w:rPr>
  </w:style>
  <w:style w:type="character" w:customStyle="1" w:styleId="WW8Num18z0">
    <w:name w:val="WW8Num18z0"/>
    <w:qFormat/>
    <w:rsid w:val="00986055"/>
  </w:style>
  <w:style w:type="character" w:customStyle="1" w:styleId="WW8Num18z1">
    <w:name w:val="WW8Num18z1"/>
    <w:qFormat/>
    <w:rsid w:val="00986055"/>
    <w:rPr>
      <w:rFonts w:ascii="Symbol" w:hAnsi="Symbol"/>
      <w:sz w:val="20"/>
    </w:rPr>
  </w:style>
  <w:style w:type="character" w:customStyle="1" w:styleId="WW8Num18z2">
    <w:name w:val="WW8Num18z2"/>
    <w:qFormat/>
    <w:rsid w:val="00986055"/>
  </w:style>
  <w:style w:type="character" w:customStyle="1" w:styleId="WW8Num18z3">
    <w:name w:val="WW8Num18z3"/>
    <w:qFormat/>
    <w:rsid w:val="00986055"/>
  </w:style>
  <w:style w:type="character" w:customStyle="1" w:styleId="WW8Num18z4">
    <w:name w:val="WW8Num18z4"/>
    <w:qFormat/>
    <w:rsid w:val="00986055"/>
  </w:style>
  <w:style w:type="character" w:customStyle="1" w:styleId="WW8Num18z5">
    <w:name w:val="WW8Num18z5"/>
    <w:qFormat/>
    <w:rsid w:val="00986055"/>
  </w:style>
  <w:style w:type="character" w:customStyle="1" w:styleId="WW8Num18z6">
    <w:name w:val="WW8Num18z6"/>
    <w:qFormat/>
    <w:rsid w:val="00986055"/>
  </w:style>
  <w:style w:type="character" w:customStyle="1" w:styleId="WW8Num18z7">
    <w:name w:val="WW8Num18z7"/>
    <w:qFormat/>
    <w:rsid w:val="00986055"/>
  </w:style>
  <w:style w:type="character" w:customStyle="1" w:styleId="WW8Num18z8">
    <w:name w:val="WW8Num18z8"/>
    <w:qFormat/>
    <w:rsid w:val="00986055"/>
  </w:style>
  <w:style w:type="character" w:customStyle="1" w:styleId="WW8Num19z0">
    <w:name w:val="WW8Num19z0"/>
    <w:qFormat/>
    <w:rsid w:val="00986055"/>
  </w:style>
  <w:style w:type="character" w:customStyle="1" w:styleId="WW8Num19z1">
    <w:name w:val="WW8Num19z1"/>
    <w:qFormat/>
    <w:rsid w:val="00986055"/>
  </w:style>
  <w:style w:type="character" w:customStyle="1" w:styleId="WW8Num19z2">
    <w:name w:val="WW8Num19z2"/>
    <w:qFormat/>
    <w:rsid w:val="00986055"/>
  </w:style>
  <w:style w:type="character" w:customStyle="1" w:styleId="WW8Num19z3">
    <w:name w:val="WW8Num19z3"/>
    <w:qFormat/>
    <w:rsid w:val="00986055"/>
  </w:style>
  <w:style w:type="character" w:customStyle="1" w:styleId="WW8Num19z4">
    <w:name w:val="WW8Num19z4"/>
    <w:qFormat/>
    <w:rsid w:val="00986055"/>
  </w:style>
  <w:style w:type="character" w:customStyle="1" w:styleId="WW8Num19z5">
    <w:name w:val="WW8Num19z5"/>
    <w:qFormat/>
    <w:rsid w:val="00986055"/>
  </w:style>
  <w:style w:type="character" w:customStyle="1" w:styleId="WW8Num19z6">
    <w:name w:val="WW8Num19z6"/>
    <w:qFormat/>
    <w:rsid w:val="00986055"/>
  </w:style>
  <w:style w:type="character" w:customStyle="1" w:styleId="WW8Num19z7">
    <w:name w:val="WW8Num19z7"/>
    <w:qFormat/>
    <w:rsid w:val="00986055"/>
  </w:style>
  <w:style w:type="character" w:customStyle="1" w:styleId="WW8Num19z8">
    <w:name w:val="WW8Num19z8"/>
    <w:qFormat/>
    <w:rsid w:val="00986055"/>
  </w:style>
  <w:style w:type="character" w:customStyle="1" w:styleId="WW8Num4z1">
    <w:name w:val="WW8Num4z1"/>
    <w:qFormat/>
    <w:rsid w:val="00986055"/>
  </w:style>
  <w:style w:type="character" w:customStyle="1" w:styleId="WW8Num4z2">
    <w:name w:val="WW8Num4z2"/>
    <w:qFormat/>
    <w:rsid w:val="00986055"/>
  </w:style>
  <w:style w:type="character" w:customStyle="1" w:styleId="WW8Num4z3">
    <w:name w:val="WW8Num4z3"/>
    <w:qFormat/>
    <w:rsid w:val="00986055"/>
  </w:style>
  <w:style w:type="character" w:customStyle="1" w:styleId="WW8Num4z4">
    <w:name w:val="WW8Num4z4"/>
    <w:qFormat/>
    <w:rsid w:val="00986055"/>
  </w:style>
  <w:style w:type="character" w:customStyle="1" w:styleId="WW8Num4z5">
    <w:name w:val="WW8Num4z5"/>
    <w:qFormat/>
    <w:rsid w:val="00986055"/>
  </w:style>
  <w:style w:type="character" w:customStyle="1" w:styleId="WW8Num4z6">
    <w:name w:val="WW8Num4z6"/>
    <w:qFormat/>
    <w:rsid w:val="00986055"/>
  </w:style>
  <w:style w:type="character" w:customStyle="1" w:styleId="WW8Num4z7">
    <w:name w:val="WW8Num4z7"/>
    <w:qFormat/>
    <w:rsid w:val="00986055"/>
  </w:style>
  <w:style w:type="character" w:customStyle="1" w:styleId="WW8Num4z8">
    <w:name w:val="WW8Num4z8"/>
    <w:qFormat/>
    <w:rsid w:val="00986055"/>
  </w:style>
  <w:style w:type="character" w:customStyle="1" w:styleId="WW8Num5z1">
    <w:name w:val="WW8Num5z1"/>
    <w:qFormat/>
    <w:rsid w:val="00986055"/>
  </w:style>
  <w:style w:type="character" w:customStyle="1" w:styleId="WW8Num5z2">
    <w:name w:val="WW8Num5z2"/>
    <w:qFormat/>
    <w:rsid w:val="00986055"/>
  </w:style>
  <w:style w:type="character" w:customStyle="1" w:styleId="WW8Num5z3">
    <w:name w:val="WW8Num5z3"/>
    <w:qFormat/>
    <w:rsid w:val="00986055"/>
  </w:style>
  <w:style w:type="character" w:customStyle="1" w:styleId="WW8Num5z4">
    <w:name w:val="WW8Num5z4"/>
    <w:qFormat/>
    <w:rsid w:val="00986055"/>
  </w:style>
  <w:style w:type="character" w:customStyle="1" w:styleId="WW8Num5z5">
    <w:name w:val="WW8Num5z5"/>
    <w:qFormat/>
    <w:rsid w:val="00986055"/>
  </w:style>
  <w:style w:type="character" w:customStyle="1" w:styleId="WW8Num5z6">
    <w:name w:val="WW8Num5z6"/>
    <w:qFormat/>
    <w:rsid w:val="00986055"/>
  </w:style>
  <w:style w:type="character" w:customStyle="1" w:styleId="WW8Num5z7">
    <w:name w:val="WW8Num5z7"/>
    <w:qFormat/>
    <w:rsid w:val="00986055"/>
  </w:style>
  <w:style w:type="character" w:customStyle="1" w:styleId="WW8Num5z8">
    <w:name w:val="WW8Num5z8"/>
    <w:qFormat/>
    <w:rsid w:val="00986055"/>
  </w:style>
  <w:style w:type="character" w:customStyle="1" w:styleId="WW8Num6z1">
    <w:name w:val="WW8Num6z1"/>
    <w:qFormat/>
    <w:rsid w:val="00986055"/>
  </w:style>
  <w:style w:type="character" w:customStyle="1" w:styleId="WW8Num6z2">
    <w:name w:val="WW8Num6z2"/>
    <w:qFormat/>
    <w:rsid w:val="00986055"/>
  </w:style>
  <w:style w:type="character" w:customStyle="1" w:styleId="WW8Num6z3">
    <w:name w:val="WW8Num6z3"/>
    <w:qFormat/>
    <w:rsid w:val="00986055"/>
  </w:style>
  <w:style w:type="character" w:customStyle="1" w:styleId="WW8Num6z4">
    <w:name w:val="WW8Num6z4"/>
    <w:qFormat/>
    <w:rsid w:val="00986055"/>
  </w:style>
  <w:style w:type="character" w:customStyle="1" w:styleId="WW8Num6z5">
    <w:name w:val="WW8Num6z5"/>
    <w:qFormat/>
    <w:rsid w:val="00986055"/>
  </w:style>
  <w:style w:type="character" w:customStyle="1" w:styleId="WW8Num6z6">
    <w:name w:val="WW8Num6z6"/>
    <w:qFormat/>
    <w:rsid w:val="00986055"/>
  </w:style>
  <w:style w:type="character" w:customStyle="1" w:styleId="WW8Num6z7">
    <w:name w:val="WW8Num6z7"/>
    <w:qFormat/>
    <w:rsid w:val="00986055"/>
  </w:style>
  <w:style w:type="character" w:customStyle="1" w:styleId="WW8Num6z8">
    <w:name w:val="WW8Num6z8"/>
    <w:qFormat/>
    <w:rsid w:val="00986055"/>
  </w:style>
  <w:style w:type="character" w:customStyle="1" w:styleId="WW8Num7z1">
    <w:name w:val="WW8Num7z1"/>
    <w:qFormat/>
    <w:rsid w:val="00986055"/>
  </w:style>
  <w:style w:type="character" w:customStyle="1" w:styleId="WW8Num7z2">
    <w:name w:val="WW8Num7z2"/>
    <w:qFormat/>
    <w:rsid w:val="00986055"/>
  </w:style>
  <w:style w:type="character" w:customStyle="1" w:styleId="WW8Num7z3">
    <w:name w:val="WW8Num7z3"/>
    <w:qFormat/>
    <w:rsid w:val="00986055"/>
  </w:style>
  <w:style w:type="character" w:customStyle="1" w:styleId="WW8Num7z4">
    <w:name w:val="WW8Num7z4"/>
    <w:qFormat/>
    <w:rsid w:val="00986055"/>
  </w:style>
  <w:style w:type="character" w:customStyle="1" w:styleId="WW8Num7z5">
    <w:name w:val="WW8Num7z5"/>
    <w:qFormat/>
    <w:rsid w:val="00986055"/>
  </w:style>
  <w:style w:type="character" w:customStyle="1" w:styleId="WW8Num7z6">
    <w:name w:val="WW8Num7z6"/>
    <w:qFormat/>
    <w:rsid w:val="00986055"/>
  </w:style>
  <w:style w:type="character" w:customStyle="1" w:styleId="WW8Num7z7">
    <w:name w:val="WW8Num7z7"/>
    <w:qFormat/>
    <w:rsid w:val="00986055"/>
  </w:style>
  <w:style w:type="character" w:customStyle="1" w:styleId="WW8Num7z8">
    <w:name w:val="WW8Num7z8"/>
    <w:qFormat/>
    <w:rsid w:val="00986055"/>
  </w:style>
  <w:style w:type="character" w:customStyle="1" w:styleId="WW8Num8z1">
    <w:name w:val="WW8Num8z1"/>
    <w:qFormat/>
    <w:rsid w:val="00986055"/>
    <w:rPr>
      <w:rFonts w:ascii="Symbol" w:hAnsi="Symbol"/>
      <w:sz w:val="20"/>
    </w:rPr>
  </w:style>
  <w:style w:type="character" w:customStyle="1" w:styleId="WW8Num8z2">
    <w:name w:val="WW8Num8z2"/>
    <w:qFormat/>
    <w:rsid w:val="00986055"/>
  </w:style>
  <w:style w:type="character" w:customStyle="1" w:styleId="WW8Num8z3">
    <w:name w:val="WW8Num8z3"/>
    <w:qFormat/>
    <w:rsid w:val="00986055"/>
  </w:style>
  <w:style w:type="character" w:customStyle="1" w:styleId="WW8Num8z4">
    <w:name w:val="WW8Num8z4"/>
    <w:qFormat/>
    <w:rsid w:val="00986055"/>
  </w:style>
  <w:style w:type="character" w:customStyle="1" w:styleId="WW8Num8z5">
    <w:name w:val="WW8Num8z5"/>
    <w:qFormat/>
    <w:rsid w:val="00986055"/>
  </w:style>
  <w:style w:type="character" w:customStyle="1" w:styleId="WW8Num8z6">
    <w:name w:val="WW8Num8z6"/>
    <w:qFormat/>
    <w:rsid w:val="00986055"/>
  </w:style>
  <w:style w:type="character" w:customStyle="1" w:styleId="WW8Num8z7">
    <w:name w:val="WW8Num8z7"/>
    <w:qFormat/>
    <w:rsid w:val="00986055"/>
  </w:style>
  <w:style w:type="character" w:customStyle="1" w:styleId="WW8Num8z8">
    <w:name w:val="WW8Num8z8"/>
    <w:qFormat/>
    <w:rsid w:val="00986055"/>
  </w:style>
  <w:style w:type="character" w:customStyle="1" w:styleId="WW8Num10z1">
    <w:name w:val="WW8Num10z1"/>
    <w:qFormat/>
    <w:rsid w:val="00986055"/>
  </w:style>
  <w:style w:type="character" w:customStyle="1" w:styleId="WW8Num10z2">
    <w:name w:val="WW8Num10z2"/>
    <w:qFormat/>
    <w:rsid w:val="00986055"/>
  </w:style>
  <w:style w:type="character" w:customStyle="1" w:styleId="WW8Num10z3">
    <w:name w:val="WW8Num10z3"/>
    <w:qFormat/>
    <w:rsid w:val="00986055"/>
  </w:style>
  <w:style w:type="character" w:customStyle="1" w:styleId="WW8Num10z4">
    <w:name w:val="WW8Num10z4"/>
    <w:qFormat/>
    <w:rsid w:val="00986055"/>
  </w:style>
  <w:style w:type="character" w:customStyle="1" w:styleId="WW8Num10z5">
    <w:name w:val="WW8Num10z5"/>
    <w:qFormat/>
    <w:rsid w:val="00986055"/>
  </w:style>
  <w:style w:type="character" w:customStyle="1" w:styleId="WW8Num10z6">
    <w:name w:val="WW8Num10z6"/>
    <w:qFormat/>
    <w:rsid w:val="00986055"/>
  </w:style>
  <w:style w:type="character" w:customStyle="1" w:styleId="WW8Num10z7">
    <w:name w:val="WW8Num10z7"/>
    <w:qFormat/>
    <w:rsid w:val="00986055"/>
  </w:style>
  <w:style w:type="character" w:customStyle="1" w:styleId="WW8Num10z8">
    <w:name w:val="WW8Num10z8"/>
    <w:qFormat/>
    <w:rsid w:val="00986055"/>
  </w:style>
  <w:style w:type="character" w:customStyle="1" w:styleId="WW8Num11z1">
    <w:name w:val="WW8Num11z1"/>
    <w:qFormat/>
    <w:rsid w:val="00986055"/>
    <w:rPr>
      <w:sz w:val="20"/>
    </w:rPr>
  </w:style>
  <w:style w:type="character" w:customStyle="1" w:styleId="WW8Num11z2">
    <w:name w:val="WW8Num11z2"/>
    <w:qFormat/>
    <w:rsid w:val="00986055"/>
  </w:style>
  <w:style w:type="character" w:customStyle="1" w:styleId="WW8Num11z3">
    <w:name w:val="WW8Num11z3"/>
    <w:qFormat/>
    <w:rsid w:val="00986055"/>
  </w:style>
  <w:style w:type="character" w:customStyle="1" w:styleId="WW8Num11z4">
    <w:name w:val="WW8Num11z4"/>
    <w:qFormat/>
    <w:rsid w:val="00986055"/>
  </w:style>
  <w:style w:type="character" w:customStyle="1" w:styleId="WW8Num11z5">
    <w:name w:val="WW8Num11z5"/>
    <w:qFormat/>
    <w:rsid w:val="00986055"/>
  </w:style>
  <w:style w:type="character" w:customStyle="1" w:styleId="WW8Num11z6">
    <w:name w:val="WW8Num11z6"/>
    <w:qFormat/>
    <w:rsid w:val="00986055"/>
  </w:style>
  <w:style w:type="character" w:customStyle="1" w:styleId="WW8Num11z7">
    <w:name w:val="WW8Num11z7"/>
    <w:qFormat/>
    <w:rsid w:val="00986055"/>
  </w:style>
  <w:style w:type="character" w:customStyle="1" w:styleId="WW8Num11z8">
    <w:name w:val="WW8Num11z8"/>
    <w:qFormat/>
    <w:rsid w:val="00986055"/>
  </w:style>
  <w:style w:type="character" w:customStyle="1" w:styleId="WW8Num12z2">
    <w:name w:val="WW8Num12z2"/>
    <w:qFormat/>
    <w:rsid w:val="00986055"/>
    <w:rPr>
      <w:rFonts w:ascii="Wingdings" w:hAnsi="Wingdings"/>
    </w:rPr>
  </w:style>
  <w:style w:type="character" w:customStyle="1" w:styleId="WW8Num12z3">
    <w:name w:val="WW8Num12z3"/>
    <w:qFormat/>
    <w:rsid w:val="00986055"/>
    <w:rPr>
      <w:rFonts w:ascii="Symbol" w:hAnsi="Symbol"/>
    </w:rPr>
  </w:style>
  <w:style w:type="character" w:customStyle="1" w:styleId="WW8Num12z4">
    <w:name w:val="WW8Num12z4"/>
    <w:qFormat/>
    <w:rsid w:val="00986055"/>
    <w:rPr>
      <w:rFonts w:ascii="Courier New" w:hAnsi="Courier New"/>
    </w:rPr>
  </w:style>
  <w:style w:type="character" w:customStyle="1" w:styleId="WW8Num13z1">
    <w:name w:val="WW8Num13z1"/>
    <w:qFormat/>
    <w:rsid w:val="00986055"/>
  </w:style>
  <w:style w:type="character" w:customStyle="1" w:styleId="WW8Num13z2">
    <w:name w:val="WW8Num13z2"/>
    <w:qFormat/>
    <w:rsid w:val="00986055"/>
  </w:style>
  <w:style w:type="character" w:customStyle="1" w:styleId="WW8Num13z3">
    <w:name w:val="WW8Num13z3"/>
    <w:qFormat/>
    <w:rsid w:val="00986055"/>
  </w:style>
  <w:style w:type="character" w:customStyle="1" w:styleId="WW8Num13z4">
    <w:name w:val="WW8Num13z4"/>
    <w:qFormat/>
    <w:rsid w:val="00986055"/>
  </w:style>
  <w:style w:type="character" w:customStyle="1" w:styleId="WW8Num13z5">
    <w:name w:val="WW8Num13z5"/>
    <w:qFormat/>
    <w:rsid w:val="00986055"/>
  </w:style>
  <w:style w:type="character" w:customStyle="1" w:styleId="WW8Num13z6">
    <w:name w:val="WW8Num13z6"/>
    <w:qFormat/>
    <w:rsid w:val="00986055"/>
  </w:style>
  <w:style w:type="character" w:customStyle="1" w:styleId="WW8Num13z7">
    <w:name w:val="WW8Num13z7"/>
    <w:qFormat/>
    <w:rsid w:val="00986055"/>
  </w:style>
  <w:style w:type="character" w:customStyle="1" w:styleId="WW8Num13z8">
    <w:name w:val="WW8Num13z8"/>
    <w:qFormat/>
    <w:rsid w:val="00986055"/>
  </w:style>
  <w:style w:type="character" w:customStyle="1" w:styleId="WW8Num14z1">
    <w:name w:val="WW8Num14z1"/>
    <w:qFormat/>
    <w:rsid w:val="00986055"/>
  </w:style>
  <w:style w:type="character" w:customStyle="1" w:styleId="WW8Num14z2">
    <w:name w:val="WW8Num14z2"/>
    <w:qFormat/>
    <w:rsid w:val="00986055"/>
  </w:style>
  <w:style w:type="character" w:customStyle="1" w:styleId="WW8Num14z3">
    <w:name w:val="WW8Num14z3"/>
    <w:qFormat/>
    <w:rsid w:val="00986055"/>
  </w:style>
  <w:style w:type="character" w:customStyle="1" w:styleId="WW8Num14z4">
    <w:name w:val="WW8Num14z4"/>
    <w:qFormat/>
    <w:rsid w:val="00986055"/>
  </w:style>
  <w:style w:type="character" w:customStyle="1" w:styleId="WW8Num14z5">
    <w:name w:val="WW8Num14z5"/>
    <w:qFormat/>
    <w:rsid w:val="00986055"/>
  </w:style>
  <w:style w:type="character" w:customStyle="1" w:styleId="WW8Num14z6">
    <w:name w:val="WW8Num14z6"/>
    <w:qFormat/>
    <w:rsid w:val="00986055"/>
  </w:style>
  <w:style w:type="character" w:customStyle="1" w:styleId="WW8Num14z7">
    <w:name w:val="WW8Num14z7"/>
    <w:qFormat/>
    <w:rsid w:val="00986055"/>
  </w:style>
  <w:style w:type="character" w:customStyle="1" w:styleId="WW8Num14z8">
    <w:name w:val="WW8Num14z8"/>
    <w:qFormat/>
    <w:rsid w:val="00986055"/>
  </w:style>
  <w:style w:type="character" w:customStyle="1" w:styleId="WW8Num15z1">
    <w:name w:val="WW8Num15z1"/>
    <w:qFormat/>
    <w:rsid w:val="00986055"/>
  </w:style>
  <w:style w:type="character" w:customStyle="1" w:styleId="WW8Num15z2">
    <w:name w:val="WW8Num15z2"/>
    <w:qFormat/>
    <w:rsid w:val="00986055"/>
  </w:style>
  <w:style w:type="character" w:customStyle="1" w:styleId="WW8Num15z3">
    <w:name w:val="WW8Num15z3"/>
    <w:qFormat/>
    <w:rsid w:val="00986055"/>
  </w:style>
  <w:style w:type="character" w:customStyle="1" w:styleId="WW8Num15z4">
    <w:name w:val="WW8Num15z4"/>
    <w:qFormat/>
    <w:rsid w:val="00986055"/>
  </w:style>
  <w:style w:type="character" w:customStyle="1" w:styleId="WW8Num15z5">
    <w:name w:val="WW8Num15z5"/>
    <w:qFormat/>
    <w:rsid w:val="00986055"/>
  </w:style>
  <w:style w:type="character" w:customStyle="1" w:styleId="WW8Num15z6">
    <w:name w:val="WW8Num15z6"/>
    <w:qFormat/>
    <w:rsid w:val="00986055"/>
  </w:style>
  <w:style w:type="character" w:customStyle="1" w:styleId="WW8Num15z7">
    <w:name w:val="WW8Num15z7"/>
    <w:qFormat/>
    <w:rsid w:val="00986055"/>
  </w:style>
  <w:style w:type="character" w:customStyle="1" w:styleId="WW8Num15z8">
    <w:name w:val="WW8Num15z8"/>
    <w:qFormat/>
    <w:rsid w:val="00986055"/>
  </w:style>
  <w:style w:type="character" w:customStyle="1" w:styleId="WW8Num16z1">
    <w:name w:val="WW8Num16z1"/>
    <w:qFormat/>
    <w:rsid w:val="00986055"/>
  </w:style>
  <w:style w:type="character" w:customStyle="1" w:styleId="WW8Num16z2">
    <w:name w:val="WW8Num16z2"/>
    <w:qFormat/>
    <w:rsid w:val="00986055"/>
  </w:style>
  <w:style w:type="character" w:customStyle="1" w:styleId="WW8Num16z3">
    <w:name w:val="WW8Num16z3"/>
    <w:qFormat/>
    <w:rsid w:val="00986055"/>
  </w:style>
  <w:style w:type="character" w:customStyle="1" w:styleId="WW8Num16z4">
    <w:name w:val="WW8Num16z4"/>
    <w:qFormat/>
    <w:rsid w:val="00986055"/>
  </w:style>
  <w:style w:type="character" w:customStyle="1" w:styleId="WW8Num16z5">
    <w:name w:val="WW8Num16z5"/>
    <w:qFormat/>
    <w:rsid w:val="00986055"/>
  </w:style>
  <w:style w:type="character" w:customStyle="1" w:styleId="WW8Num16z6">
    <w:name w:val="WW8Num16z6"/>
    <w:qFormat/>
    <w:rsid w:val="00986055"/>
  </w:style>
  <w:style w:type="character" w:customStyle="1" w:styleId="WW8Num16z7">
    <w:name w:val="WW8Num16z7"/>
    <w:qFormat/>
    <w:rsid w:val="00986055"/>
  </w:style>
  <w:style w:type="character" w:customStyle="1" w:styleId="WW8Num16z8">
    <w:name w:val="WW8Num16z8"/>
    <w:qFormat/>
    <w:rsid w:val="00986055"/>
  </w:style>
  <w:style w:type="character" w:customStyle="1" w:styleId="afffffffff">
    <w:name w:val="Символ нумерации"/>
    <w:qFormat/>
    <w:rsid w:val="00986055"/>
  </w:style>
  <w:style w:type="character" w:customStyle="1" w:styleId="z-10">
    <w:name w:val="z-Начало формы Знак1"/>
    <w:qFormat/>
    <w:rsid w:val="00986055"/>
    <w:rPr>
      <w:rFonts w:ascii="Arial" w:hAnsi="Arial"/>
      <w:vanish/>
      <w:sz w:val="16"/>
    </w:rPr>
  </w:style>
  <w:style w:type="character" w:customStyle="1" w:styleId="s100">
    <w:name w:val="s10"/>
    <w:qFormat/>
    <w:rsid w:val="00986055"/>
  </w:style>
  <w:style w:type="character" w:customStyle="1" w:styleId="Heading12">
    <w:name w:val="Heading 12 Знак Знак"/>
    <w:qFormat/>
    <w:rsid w:val="00986055"/>
    <w:rPr>
      <w:rFonts w:ascii="Courier New" w:hAnsi="Courier New"/>
    </w:rPr>
  </w:style>
  <w:style w:type="character" w:customStyle="1" w:styleId="67">
    <w:name w:val="Знак Знак67"/>
    <w:qFormat/>
    <w:rsid w:val="00986055"/>
    <w:rPr>
      <w:rFonts w:ascii="Arial" w:hAnsi="Arial"/>
      <w:b/>
      <w:sz w:val="26"/>
    </w:rPr>
  </w:style>
  <w:style w:type="character" w:customStyle="1" w:styleId="66">
    <w:name w:val="Знак Знак66"/>
    <w:qFormat/>
    <w:rsid w:val="00986055"/>
    <w:rPr>
      <w:b/>
      <w:sz w:val="28"/>
    </w:rPr>
  </w:style>
  <w:style w:type="character" w:customStyle="1" w:styleId="1fffffb">
    <w:name w:val="Текст сноски Знак Знак Знак1"/>
    <w:aliases w:val="Знак3 Знак Знак Знак11,Текст сноски Знак Знак Знак Знак1,Текст сноски Знак Знак Знак Знак Знак,Текст сноски Знак Знак Знак Знак Знак Знак Знак,Текст сноски Знак Знак Знак Знак Знак Знак Знак Знак Знак Знак,сноска Знак Знак"/>
    <w:qFormat/>
    <w:rsid w:val="00986055"/>
    <w:rPr>
      <w:lang w:eastAsia="en-US"/>
    </w:rPr>
  </w:style>
  <w:style w:type="character" w:customStyle="1" w:styleId="226">
    <w:name w:val="Заголовок 2 Знак2"/>
    <w:qFormat/>
    <w:rsid w:val="00986055"/>
    <w:rPr>
      <w:rFonts w:ascii="Arial" w:hAnsi="Arial"/>
      <w:b/>
      <w:i/>
      <w:sz w:val="28"/>
    </w:rPr>
  </w:style>
  <w:style w:type="character" w:customStyle="1" w:styleId="afffffffff0">
    <w:name w:val="Основной текст Знак Знак Знак Знак"/>
    <w:locked/>
    <w:rsid w:val="00986055"/>
    <w:rPr>
      <w:sz w:val="24"/>
    </w:rPr>
  </w:style>
  <w:style w:type="character" w:customStyle="1" w:styleId="1fffffc">
    <w:name w:val="Текст концевой сноски Знак1"/>
    <w:qFormat/>
    <w:rsid w:val="00986055"/>
    <w:rPr>
      <w:rFonts w:ascii="Times New Roman" w:hAnsi="Times New Roman"/>
      <w:sz w:val="20"/>
      <w:lang w:eastAsia="ru-RU"/>
    </w:rPr>
  </w:style>
  <w:style w:type="character" w:customStyle="1" w:styleId="FontStyle528">
    <w:name w:val="Font Style528"/>
    <w:qFormat/>
    <w:rsid w:val="00986055"/>
    <w:rPr>
      <w:rFonts w:ascii="Times New Roman" w:hAnsi="Times New Roman"/>
      <w:b/>
      <w:i/>
      <w:sz w:val="16"/>
    </w:rPr>
  </w:style>
  <w:style w:type="character" w:customStyle="1" w:styleId="FontStyle514">
    <w:name w:val="Font Style514"/>
    <w:qFormat/>
    <w:rsid w:val="00986055"/>
    <w:rPr>
      <w:rFonts w:ascii="Times New Roman" w:hAnsi="Times New Roman"/>
      <w:sz w:val="20"/>
    </w:rPr>
  </w:style>
  <w:style w:type="character" w:customStyle="1" w:styleId="FontStyle511">
    <w:name w:val="Font Style511"/>
    <w:qFormat/>
    <w:rsid w:val="00986055"/>
    <w:rPr>
      <w:rFonts w:ascii="Times New Roman" w:hAnsi="Times New Roman"/>
      <w:i/>
      <w:sz w:val="20"/>
    </w:rPr>
  </w:style>
  <w:style w:type="character" w:customStyle="1" w:styleId="keyword1">
    <w:name w:val="keyword1"/>
    <w:qFormat/>
    <w:rsid w:val="00986055"/>
    <w:rPr>
      <w:i/>
    </w:rPr>
  </w:style>
  <w:style w:type="character" w:customStyle="1" w:styleId="font2">
    <w:name w:val="font2"/>
    <w:qFormat/>
    <w:rsid w:val="00986055"/>
    <w:rPr>
      <w:rFonts w:ascii="Times New Roman" w:hAnsi="Times New Roman"/>
    </w:rPr>
  </w:style>
  <w:style w:type="character" w:customStyle="1" w:styleId="keyworddef1">
    <w:name w:val="keyword_def1"/>
    <w:qFormat/>
    <w:rsid w:val="00986055"/>
    <w:rPr>
      <w:b/>
      <w:i/>
    </w:rPr>
  </w:style>
  <w:style w:type="character" w:customStyle="1" w:styleId="afffffffff1">
    <w:name w:val="Выделение в тексте документа"/>
    <w:qFormat/>
    <w:rsid w:val="00986055"/>
    <w:rPr>
      <w:rFonts w:ascii="Times New Roman" w:hAnsi="Times New Roman"/>
      <w:b/>
    </w:rPr>
  </w:style>
  <w:style w:type="character" w:customStyle="1" w:styleId="xmlemitalic1">
    <w:name w:val="xml_em_italic1"/>
    <w:qFormat/>
    <w:rsid w:val="00986055"/>
    <w:rPr>
      <w:i/>
    </w:rPr>
  </w:style>
  <w:style w:type="character" w:customStyle="1" w:styleId="afffffffff2">
    <w:name w:val="Текст.Акцентированный"/>
    <w:qFormat/>
    <w:rsid w:val="00986055"/>
    <w:rPr>
      <w:rFonts w:ascii="Times New Roman" w:hAnsi="Times New Roman"/>
      <w:i/>
    </w:rPr>
  </w:style>
  <w:style w:type="character" w:customStyle="1" w:styleId="fontstyle27">
    <w:name w:val="fontstyle27"/>
    <w:qFormat/>
    <w:rsid w:val="00986055"/>
  </w:style>
  <w:style w:type="character" w:customStyle="1" w:styleId="pav31">
    <w:name w:val="pav31"/>
    <w:qFormat/>
    <w:rsid w:val="00986055"/>
    <w:rPr>
      <w:rFonts w:ascii="Comic Sans MS" w:hAnsi="Comic Sans MS"/>
      <w:color w:val="272652"/>
      <w:sz w:val="12"/>
    </w:rPr>
  </w:style>
  <w:style w:type="character" w:customStyle="1" w:styleId="WW8Num3z1">
    <w:name w:val="WW8Num3z1"/>
    <w:qFormat/>
    <w:rsid w:val="00986055"/>
    <w:rPr>
      <w:rFonts w:ascii="Times New Roman" w:hAnsi="Times New Roman"/>
    </w:rPr>
  </w:style>
  <w:style w:type="character" w:customStyle="1" w:styleId="WW8Num17z1">
    <w:name w:val="WW8Num17z1"/>
    <w:qFormat/>
    <w:rsid w:val="00986055"/>
    <w:rPr>
      <w:rFonts w:ascii="Times New Roman" w:hAnsi="Times New Roman"/>
    </w:rPr>
  </w:style>
  <w:style w:type="character" w:customStyle="1" w:styleId="MTEquationSection">
    <w:name w:val="MTEquationSection"/>
    <w:qFormat/>
    <w:rsid w:val="00986055"/>
    <w:rPr>
      <w:vanish/>
      <w:color w:val="FF0000"/>
      <w:lang w:val="en-US"/>
    </w:rPr>
  </w:style>
  <w:style w:type="character" w:customStyle="1" w:styleId="texample1">
    <w:name w:val="texample1"/>
    <w:qFormat/>
    <w:rsid w:val="00986055"/>
    <w:rPr>
      <w:rFonts w:ascii="Courier New" w:hAnsi="Courier New"/>
      <w:color w:val="8B0000"/>
    </w:rPr>
  </w:style>
  <w:style w:type="character" w:customStyle="1" w:styleId="FontStyle28">
    <w:name w:val="Font Style28"/>
    <w:qFormat/>
    <w:rsid w:val="00986055"/>
    <w:rPr>
      <w:rFonts w:ascii="Times New Roman" w:hAnsi="Times New Roman"/>
      <w:i/>
      <w:sz w:val="18"/>
    </w:rPr>
  </w:style>
  <w:style w:type="character" w:customStyle="1" w:styleId="FontStyle20">
    <w:name w:val="Font Style20"/>
    <w:qFormat/>
    <w:rsid w:val="00986055"/>
    <w:rPr>
      <w:rFonts w:ascii="Book Antiqua" w:hAnsi="Book Antiqua"/>
      <w:sz w:val="18"/>
    </w:rPr>
  </w:style>
  <w:style w:type="character" w:customStyle="1" w:styleId="FontStyle140">
    <w:name w:val="Font Style14"/>
    <w:qFormat/>
    <w:rsid w:val="00986055"/>
    <w:rPr>
      <w:rFonts w:ascii="Franklin Gothic Book" w:hAnsi="Franklin Gothic Book"/>
      <w:b/>
      <w:sz w:val="30"/>
    </w:rPr>
  </w:style>
  <w:style w:type="character" w:customStyle="1" w:styleId="FontStyle13">
    <w:name w:val="Font Style13"/>
    <w:qFormat/>
    <w:rsid w:val="00986055"/>
    <w:rPr>
      <w:rFonts w:ascii="Arial" w:hAnsi="Arial"/>
      <w:b/>
      <w:sz w:val="14"/>
    </w:rPr>
  </w:style>
  <w:style w:type="character" w:customStyle="1" w:styleId="fontstyle15">
    <w:name w:val="fontstyle15"/>
    <w:qFormat/>
    <w:rsid w:val="00986055"/>
  </w:style>
  <w:style w:type="character" w:customStyle="1" w:styleId="fontstyle160">
    <w:name w:val="fontstyle16"/>
    <w:qFormat/>
    <w:rsid w:val="00986055"/>
  </w:style>
  <w:style w:type="character" w:customStyle="1" w:styleId="noprint">
    <w:name w:val="noprint"/>
    <w:qFormat/>
    <w:rsid w:val="00986055"/>
  </w:style>
  <w:style w:type="character" w:customStyle="1" w:styleId="a00">
    <w:name w:val="a0"/>
    <w:qFormat/>
    <w:rsid w:val="00986055"/>
  </w:style>
  <w:style w:type="character" w:customStyle="1" w:styleId="Typewriter">
    <w:name w:val="Typewriter"/>
    <w:qFormat/>
    <w:rsid w:val="00986055"/>
    <w:rPr>
      <w:rFonts w:ascii="Courier New" w:hAnsi="Courier New"/>
      <w:sz w:val="20"/>
    </w:rPr>
  </w:style>
  <w:style w:type="character" w:customStyle="1" w:styleId="keyword">
    <w:name w:val="keyword"/>
    <w:qFormat/>
    <w:rsid w:val="00986055"/>
  </w:style>
  <w:style w:type="character" w:customStyle="1" w:styleId="texample">
    <w:name w:val="texample"/>
    <w:qFormat/>
    <w:rsid w:val="00986055"/>
  </w:style>
  <w:style w:type="character" w:customStyle="1" w:styleId="sentence">
    <w:name w:val="sentence"/>
    <w:qFormat/>
    <w:rsid w:val="00986055"/>
  </w:style>
  <w:style w:type="character" w:customStyle="1" w:styleId="input">
    <w:name w:val="input"/>
    <w:qFormat/>
    <w:rsid w:val="00986055"/>
  </w:style>
  <w:style w:type="character" w:customStyle="1" w:styleId="xmlemitalic">
    <w:name w:val="xml_em_italic"/>
    <w:qFormat/>
    <w:rsid w:val="00986055"/>
  </w:style>
  <w:style w:type="character" w:customStyle="1" w:styleId="serp-urlitem">
    <w:name w:val="serp-url__item"/>
    <w:qFormat/>
    <w:rsid w:val="00986055"/>
  </w:style>
  <w:style w:type="character" w:customStyle="1" w:styleId="1fffffd">
    <w:name w:val="Гиперссылка1"/>
    <w:qFormat/>
    <w:rsid w:val="00986055"/>
    <w:rPr>
      <w:color w:val="006890"/>
      <w:u w:val="none"/>
    </w:rPr>
  </w:style>
  <w:style w:type="character" w:customStyle="1" w:styleId="maintxt">
    <w:name w:val="maintxt"/>
    <w:qFormat/>
    <w:rsid w:val="00986055"/>
    <w:rPr>
      <w:rFonts w:ascii="Times New Roman" w:hAnsi="Times New Roman"/>
    </w:rPr>
  </w:style>
  <w:style w:type="character" w:customStyle="1" w:styleId="zagl">
    <w:name w:val="zagl"/>
    <w:qFormat/>
    <w:rsid w:val="00986055"/>
  </w:style>
  <w:style w:type="character" w:customStyle="1" w:styleId="FontStyle135">
    <w:name w:val="Font Style135"/>
    <w:qFormat/>
    <w:rsid w:val="00986055"/>
    <w:rPr>
      <w:rFonts w:ascii="Times New Roman" w:hAnsi="Times New Roman"/>
      <w:sz w:val="20"/>
    </w:rPr>
  </w:style>
  <w:style w:type="character" w:customStyle="1" w:styleId="wrc131">
    <w:name w:val="wrc131"/>
    <w:qFormat/>
    <w:rsid w:val="00986055"/>
    <w:rPr>
      <w:vanish/>
    </w:rPr>
  </w:style>
  <w:style w:type="character" w:customStyle="1" w:styleId="butback">
    <w:name w:val="butback"/>
    <w:qFormat/>
    <w:rsid w:val="00986055"/>
  </w:style>
  <w:style w:type="character" w:customStyle="1" w:styleId="3fc">
    <w:name w:val="Основной текст Знак Знак3"/>
    <w:aliases w:val="Основной текст Знак1 Знак2,Основной текст Знак Знак Знак Знак2,Знак1 Знак Знак4,Знак1 Знак Знак41,Знак1 Знак Знак42,Знак1 Знак Знак411"/>
    <w:locked/>
    <w:rsid w:val="00986055"/>
    <w:rPr>
      <w:sz w:val="24"/>
      <w:lang w:val="ru-RU" w:eastAsia="ru-RU"/>
    </w:rPr>
  </w:style>
  <w:style w:type="character" w:customStyle="1" w:styleId="a30">
    <w:name w:val="a3"/>
    <w:qFormat/>
    <w:rsid w:val="00986055"/>
  </w:style>
  <w:style w:type="character" w:customStyle="1" w:styleId="formula">
    <w:name w:val="formula"/>
    <w:qFormat/>
    <w:rsid w:val="00986055"/>
  </w:style>
  <w:style w:type="character" w:customStyle="1" w:styleId="style170">
    <w:name w:val="style17"/>
    <w:qFormat/>
    <w:rsid w:val="00986055"/>
  </w:style>
  <w:style w:type="character" w:customStyle="1" w:styleId="texhtml">
    <w:name w:val="texhtml"/>
    <w:qFormat/>
    <w:rsid w:val="00986055"/>
  </w:style>
  <w:style w:type="character" w:customStyle="1" w:styleId="style230">
    <w:name w:val="style23"/>
    <w:qFormat/>
    <w:rsid w:val="00986055"/>
  </w:style>
  <w:style w:type="character" w:customStyle="1" w:styleId="BodyTextChar1">
    <w:name w:val="Body Text Char1"/>
    <w:qFormat/>
    <w:locked/>
    <w:rsid w:val="00986055"/>
    <w:rPr>
      <w:sz w:val="24"/>
      <w:lang w:eastAsia="ru-RU"/>
    </w:rPr>
  </w:style>
  <w:style w:type="character" w:customStyle="1" w:styleId="FontStyle29">
    <w:name w:val="Font Style29"/>
    <w:qFormat/>
    <w:rsid w:val="00986055"/>
    <w:rPr>
      <w:rFonts w:ascii="Times New Roman" w:hAnsi="Times New Roman"/>
      <w:sz w:val="26"/>
    </w:rPr>
  </w:style>
  <w:style w:type="character" w:customStyle="1" w:styleId="small1">
    <w:name w:val="small1"/>
    <w:qFormat/>
    <w:rsid w:val="00986055"/>
  </w:style>
  <w:style w:type="character" w:customStyle="1" w:styleId="answer-source">
    <w:name w:val="answer-source"/>
    <w:qFormat/>
    <w:rsid w:val="00986055"/>
  </w:style>
  <w:style w:type="character" w:customStyle="1" w:styleId="reftag">
    <w:name w:val="reftag"/>
    <w:qFormat/>
    <w:rsid w:val="00986055"/>
  </w:style>
  <w:style w:type="character" w:customStyle="1" w:styleId="tgc">
    <w:name w:val="_tgc"/>
    <w:qFormat/>
    <w:rsid w:val="00986055"/>
  </w:style>
  <w:style w:type="character" w:customStyle="1" w:styleId="FontStyle39">
    <w:name w:val="Font Style39"/>
    <w:qFormat/>
    <w:rsid w:val="00986055"/>
    <w:rPr>
      <w:rFonts w:ascii="Times New Roman" w:hAnsi="Times New Roman"/>
      <w:b/>
      <w:sz w:val="24"/>
    </w:rPr>
  </w:style>
  <w:style w:type="character" w:customStyle="1" w:styleId="FontStyle816">
    <w:name w:val="Font Style816"/>
    <w:qFormat/>
    <w:rsid w:val="00986055"/>
    <w:rPr>
      <w:rFonts w:ascii="Times New Roman" w:hAnsi="Times New Roman"/>
      <w:sz w:val="20"/>
    </w:rPr>
  </w:style>
  <w:style w:type="character" w:customStyle="1" w:styleId="EndnoteTextChar1">
    <w:name w:val="Endnote Text Char1"/>
    <w:qFormat/>
    <w:rsid w:val="00986055"/>
    <w:rPr>
      <w:rFonts w:ascii="Times New Roman" w:hAnsi="Times New Roman"/>
    </w:rPr>
  </w:style>
  <w:style w:type="character" w:customStyle="1" w:styleId="s7">
    <w:name w:val="s7"/>
    <w:qFormat/>
    <w:rsid w:val="00986055"/>
  </w:style>
  <w:style w:type="character" w:customStyle="1" w:styleId="s13">
    <w:name w:val="s13"/>
    <w:qFormat/>
    <w:rsid w:val="00986055"/>
  </w:style>
  <w:style w:type="character" w:customStyle="1" w:styleId="s14">
    <w:name w:val="s14"/>
    <w:qFormat/>
    <w:rsid w:val="00986055"/>
  </w:style>
  <w:style w:type="character" w:customStyle="1" w:styleId="s15">
    <w:name w:val="s15"/>
    <w:qFormat/>
    <w:rsid w:val="00986055"/>
  </w:style>
  <w:style w:type="character" w:customStyle="1" w:styleId="s9">
    <w:name w:val="s9"/>
    <w:qFormat/>
    <w:rsid w:val="00986055"/>
  </w:style>
  <w:style w:type="character" w:customStyle="1" w:styleId="712">
    <w:name w:val="Знак Знак71"/>
    <w:qFormat/>
    <w:rsid w:val="00986055"/>
    <w:rPr>
      <w:sz w:val="16"/>
      <w:lang w:val="ru-RU" w:eastAsia="ru-RU"/>
    </w:rPr>
  </w:style>
  <w:style w:type="character" w:customStyle="1" w:styleId="161">
    <w:name w:val="Знак Знак161"/>
    <w:qFormat/>
    <w:rsid w:val="00986055"/>
    <w:rPr>
      <w:rFonts w:ascii="Cambria" w:hAnsi="Cambria"/>
      <w:b/>
      <w:kern w:val="32"/>
      <w:sz w:val="32"/>
    </w:rPr>
  </w:style>
  <w:style w:type="character" w:customStyle="1" w:styleId="s4">
    <w:name w:val="s4"/>
    <w:qFormat/>
    <w:rsid w:val="00986055"/>
  </w:style>
  <w:style w:type="character" w:customStyle="1" w:styleId="3fd">
    <w:name w:val="Гиперссылка3"/>
    <w:qFormat/>
    <w:rsid w:val="00986055"/>
    <w:rPr>
      <w:color w:val="2C437A"/>
      <w:u w:val="none"/>
    </w:rPr>
  </w:style>
  <w:style w:type="character" w:customStyle="1" w:styleId="700">
    <w:name w:val="Знак Знак70"/>
    <w:qFormat/>
    <w:rsid w:val="00986055"/>
    <w:rPr>
      <w:rFonts w:ascii="Arial" w:hAnsi="Arial"/>
      <w:b/>
      <w:sz w:val="26"/>
    </w:rPr>
  </w:style>
  <w:style w:type="character" w:customStyle="1" w:styleId="69">
    <w:name w:val="Знак Знак69"/>
    <w:qFormat/>
    <w:rsid w:val="00986055"/>
    <w:rPr>
      <w:b/>
      <w:sz w:val="28"/>
    </w:rPr>
  </w:style>
  <w:style w:type="character" w:customStyle="1" w:styleId="68">
    <w:name w:val="Знак Знак68"/>
    <w:qFormat/>
    <w:rsid w:val="00986055"/>
    <w:rPr>
      <w:b/>
      <w:i/>
      <w:sz w:val="26"/>
    </w:rPr>
  </w:style>
  <w:style w:type="character" w:customStyle="1" w:styleId="Heading121">
    <w:name w:val="Heading 12 Знак Знак1"/>
    <w:qFormat/>
    <w:rsid w:val="00986055"/>
    <w:rPr>
      <w:rFonts w:ascii="Courier New" w:hAnsi="Courier New"/>
    </w:rPr>
  </w:style>
  <w:style w:type="character" w:customStyle="1" w:styleId="hps">
    <w:name w:val="hps"/>
    <w:qFormat/>
    <w:rsid w:val="00986055"/>
  </w:style>
  <w:style w:type="character" w:customStyle="1" w:styleId="HTML20">
    <w:name w:val="Стандартный HTML Знак2"/>
    <w:qFormat/>
    <w:locked/>
    <w:rsid w:val="00986055"/>
    <w:rPr>
      <w:rFonts w:ascii="Courier New" w:hAnsi="Courier New"/>
      <w:lang w:val="ru-RU" w:eastAsia="ru-RU"/>
    </w:rPr>
  </w:style>
  <w:style w:type="character" w:customStyle="1" w:styleId="11e">
    <w:name w:val="Знак11"/>
    <w:qFormat/>
    <w:rsid w:val="00986055"/>
    <w:rPr>
      <w:rFonts w:ascii="Arial" w:hAnsi="Arial"/>
      <w:b/>
      <w:kern w:val="32"/>
      <w:sz w:val="32"/>
      <w:lang w:val="ru-RU" w:eastAsia="ru-RU"/>
    </w:rPr>
  </w:style>
  <w:style w:type="character" w:customStyle="1" w:styleId="rubric2">
    <w:name w:val="rubric2"/>
    <w:qFormat/>
    <w:rsid w:val="00986055"/>
    <w:rPr>
      <w:shd w:val="clear" w:color="auto" w:fill="FFFFFF"/>
    </w:rPr>
  </w:style>
  <w:style w:type="character" w:customStyle="1" w:styleId="A10">
    <w:name w:val="A1"/>
    <w:qFormat/>
    <w:rsid w:val="00986055"/>
    <w:rPr>
      <w:rFonts w:ascii="Myriad Pro" w:hAnsi="Myriad Pro"/>
      <w:color w:val="000000"/>
      <w:sz w:val="20"/>
    </w:rPr>
  </w:style>
  <w:style w:type="character" w:customStyle="1" w:styleId="A31">
    <w:name w:val="A3"/>
    <w:qFormat/>
    <w:rsid w:val="00986055"/>
    <w:rPr>
      <w:rFonts w:ascii="Myriad Pro" w:hAnsi="Myriad Pro"/>
      <w:b/>
      <w:color w:val="000000"/>
      <w:sz w:val="30"/>
    </w:rPr>
  </w:style>
  <w:style w:type="character" w:customStyle="1" w:styleId="para6">
    <w:name w:val="para6"/>
    <w:qFormat/>
    <w:rsid w:val="00986055"/>
  </w:style>
  <w:style w:type="character" w:customStyle="1" w:styleId="FontStyle31">
    <w:name w:val="Font Style31"/>
    <w:qFormat/>
    <w:rsid w:val="00986055"/>
    <w:rPr>
      <w:rFonts w:ascii="Times New Roman" w:hAnsi="Times New Roman"/>
      <w:b/>
      <w:sz w:val="28"/>
    </w:rPr>
  </w:style>
  <w:style w:type="character" w:customStyle="1" w:styleId="342">
    <w:name w:val="Знак3 Знак Знак4"/>
    <w:qFormat/>
    <w:locked/>
    <w:rsid w:val="00986055"/>
    <w:rPr>
      <w:rFonts w:ascii="Courier New" w:hAnsi="Courier New"/>
      <w:lang w:val="ru-RU" w:eastAsia="ru-RU"/>
    </w:rPr>
  </w:style>
  <w:style w:type="character" w:customStyle="1" w:styleId="FontStyle30">
    <w:name w:val="Font Style30"/>
    <w:qFormat/>
    <w:rsid w:val="00986055"/>
    <w:rPr>
      <w:rFonts w:ascii="Times New Roman" w:hAnsi="Times New Roman"/>
      <w:sz w:val="22"/>
    </w:rPr>
  </w:style>
  <w:style w:type="character" w:customStyle="1" w:styleId="FontStyle32">
    <w:name w:val="Font Style32"/>
    <w:qFormat/>
    <w:rsid w:val="00986055"/>
    <w:rPr>
      <w:rFonts w:ascii="Times New Roman" w:hAnsi="Times New Roman"/>
      <w:i/>
      <w:sz w:val="26"/>
    </w:rPr>
  </w:style>
  <w:style w:type="character" w:customStyle="1" w:styleId="gray1">
    <w:name w:val="gray1"/>
    <w:qFormat/>
    <w:rsid w:val="00986055"/>
    <w:rPr>
      <w:color w:val="808080"/>
    </w:rPr>
  </w:style>
  <w:style w:type="character" w:customStyle="1" w:styleId="style161">
    <w:name w:val="style161"/>
    <w:qFormat/>
    <w:rsid w:val="00986055"/>
    <w:rPr>
      <w:rFonts w:ascii="Verdana" w:hAnsi="Verdana"/>
      <w:sz w:val="24"/>
    </w:rPr>
  </w:style>
  <w:style w:type="character" w:customStyle="1" w:styleId="description2">
    <w:name w:val="description2"/>
    <w:qFormat/>
    <w:rsid w:val="00986055"/>
    <w:rPr>
      <w:color w:val="000000"/>
      <w:sz w:val="20"/>
    </w:rPr>
  </w:style>
  <w:style w:type="character" w:customStyle="1" w:styleId="c17">
    <w:name w:val="c17"/>
    <w:qFormat/>
    <w:rsid w:val="00986055"/>
  </w:style>
  <w:style w:type="character" w:customStyle="1" w:styleId="searchhit">
    <w:name w:val="search_hit"/>
    <w:qFormat/>
    <w:rsid w:val="00986055"/>
  </w:style>
  <w:style w:type="character" w:customStyle="1" w:styleId="FontStyle111">
    <w:name w:val="Font Style111"/>
    <w:qFormat/>
    <w:rsid w:val="00986055"/>
    <w:rPr>
      <w:rFonts w:ascii="Century Schoolbook" w:hAnsi="Century Schoolbook"/>
      <w:sz w:val="18"/>
    </w:rPr>
  </w:style>
  <w:style w:type="character" w:customStyle="1" w:styleId="FontStyle136">
    <w:name w:val="Font Style136"/>
    <w:qFormat/>
    <w:rsid w:val="00986055"/>
    <w:rPr>
      <w:rFonts w:ascii="Century Schoolbook" w:hAnsi="Century Schoolbook"/>
      <w:b/>
      <w:sz w:val="18"/>
    </w:rPr>
  </w:style>
  <w:style w:type="character" w:customStyle="1" w:styleId="rl">
    <w:name w:val="rl"/>
    <w:qFormat/>
    <w:rsid w:val="00986055"/>
  </w:style>
  <w:style w:type="character" w:customStyle="1" w:styleId="NoBreak">
    <w:name w:val="_NoBreak"/>
    <w:qFormat/>
    <w:rsid w:val="00986055"/>
  </w:style>
  <w:style w:type="character" w:customStyle="1" w:styleId="mymarkfind">
    <w:name w:val="my_mark_find"/>
    <w:qFormat/>
    <w:rsid w:val="00986055"/>
  </w:style>
  <w:style w:type="character" w:customStyle="1" w:styleId="hl">
    <w:name w:val="hl"/>
    <w:qFormat/>
    <w:rsid w:val="00986055"/>
    <w:rPr>
      <w:rFonts w:ascii="Times New Roman" w:hAnsi="Times New Roman"/>
    </w:rPr>
  </w:style>
  <w:style w:type="character" w:customStyle="1" w:styleId="Arial16">
    <w:name w:val="Стиль Arial 16 пт полужирный"/>
    <w:qFormat/>
    <w:rsid w:val="00986055"/>
    <w:rPr>
      <w:rFonts w:ascii="Arial" w:hAnsi="Arial"/>
      <w:b/>
      <w:sz w:val="32"/>
    </w:rPr>
  </w:style>
  <w:style w:type="character" w:customStyle="1" w:styleId="b">
    <w:name w:val="b"/>
    <w:qFormat/>
    <w:rsid w:val="00986055"/>
  </w:style>
  <w:style w:type="character" w:customStyle="1" w:styleId="FontStyle61">
    <w:name w:val="Font Style61"/>
    <w:qFormat/>
    <w:rsid w:val="00986055"/>
    <w:rPr>
      <w:rFonts w:ascii="MS Reference Sans Serif" w:hAnsi="MS Reference Sans Serif"/>
      <w:sz w:val="12"/>
    </w:rPr>
  </w:style>
  <w:style w:type="character" w:customStyle="1" w:styleId="FontStyle60">
    <w:name w:val="Font Style60"/>
    <w:qFormat/>
    <w:rsid w:val="00986055"/>
    <w:rPr>
      <w:rFonts w:ascii="MS Reference Sans Serif" w:hAnsi="MS Reference Sans Serif"/>
      <w:sz w:val="16"/>
    </w:rPr>
  </w:style>
  <w:style w:type="character" w:customStyle="1" w:styleId="FontStyle79">
    <w:name w:val="Font Style79"/>
    <w:qFormat/>
    <w:rsid w:val="00986055"/>
    <w:rPr>
      <w:rFonts w:ascii="MS Reference Sans Serif" w:hAnsi="MS Reference Sans Serif"/>
      <w:sz w:val="22"/>
    </w:rPr>
  </w:style>
  <w:style w:type="character" w:customStyle="1" w:styleId="WW8Num2z1">
    <w:name w:val="WW8Num2z1"/>
    <w:qFormat/>
    <w:rsid w:val="00986055"/>
    <w:rPr>
      <w:rFonts w:ascii="Times New Roman" w:hAnsi="Times New Roman"/>
    </w:rPr>
  </w:style>
  <w:style w:type="character" w:customStyle="1" w:styleId="332">
    <w:name w:val="Знак3 Знак Знак3"/>
    <w:qFormat/>
    <w:locked/>
    <w:rsid w:val="00986055"/>
    <w:rPr>
      <w:rFonts w:ascii="Courier New" w:hAnsi="Courier New"/>
      <w:lang w:val="ru-RU" w:eastAsia="ru-RU"/>
    </w:rPr>
  </w:style>
  <w:style w:type="character" w:customStyle="1" w:styleId="WW8Num2z2">
    <w:name w:val="WW8Num2z2"/>
    <w:qFormat/>
    <w:rsid w:val="00986055"/>
    <w:rPr>
      <w:rFonts w:ascii="Wingdings" w:hAnsi="Wingdings"/>
    </w:rPr>
  </w:style>
  <w:style w:type="character" w:customStyle="1" w:styleId="WW8Num3z2">
    <w:name w:val="WW8Num3z2"/>
    <w:qFormat/>
    <w:rsid w:val="00986055"/>
    <w:rPr>
      <w:rFonts w:ascii="Wingdings" w:hAnsi="Wingdings"/>
    </w:rPr>
  </w:style>
  <w:style w:type="character" w:customStyle="1" w:styleId="WW8Num3z3">
    <w:name w:val="WW8Num3z3"/>
    <w:qFormat/>
    <w:rsid w:val="00986055"/>
    <w:rPr>
      <w:rFonts w:ascii="Symbol" w:hAnsi="Symbol"/>
    </w:rPr>
  </w:style>
  <w:style w:type="character" w:customStyle="1" w:styleId="WW8Num12z1">
    <w:name w:val="WW8Num12z1"/>
    <w:qFormat/>
    <w:rsid w:val="00986055"/>
    <w:rPr>
      <w:b/>
    </w:rPr>
  </w:style>
  <w:style w:type="character" w:customStyle="1" w:styleId="WW8Num12z5">
    <w:name w:val="WW8Num12z5"/>
    <w:qFormat/>
    <w:rsid w:val="00986055"/>
  </w:style>
  <w:style w:type="character" w:customStyle="1" w:styleId="WW8Num12z6">
    <w:name w:val="WW8Num12z6"/>
    <w:qFormat/>
    <w:rsid w:val="00986055"/>
  </w:style>
  <w:style w:type="character" w:customStyle="1" w:styleId="WW8Num12z7">
    <w:name w:val="WW8Num12z7"/>
    <w:qFormat/>
    <w:rsid w:val="00986055"/>
  </w:style>
  <w:style w:type="character" w:customStyle="1" w:styleId="WW8Num12z8">
    <w:name w:val="WW8Num12z8"/>
    <w:qFormat/>
    <w:rsid w:val="00986055"/>
  </w:style>
  <w:style w:type="character" w:customStyle="1" w:styleId="WW8Num17z2">
    <w:name w:val="WW8Num17z2"/>
    <w:qFormat/>
    <w:rsid w:val="00986055"/>
  </w:style>
  <w:style w:type="character" w:customStyle="1" w:styleId="WW8Num17z3">
    <w:name w:val="WW8Num17z3"/>
    <w:qFormat/>
    <w:rsid w:val="00986055"/>
  </w:style>
  <w:style w:type="character" w:customStyle="1" w:styleId="WW8Num17z4">
    <w:name w:val="WW8Num17z4"/>
    <w:qFormat/>
    <w:rsid w:val="00986055"/>
  </w:style>
  <w:style w:type="character" w:customStyle="1" w:styleId="WW8Num17z5">
    <w:name w:val="WW8Num17z5"/>
    <w:qFormat/>
    <w:rsid w:val="00986055"/>
  </w:style>
  <w:style w:type="character" w:customStyle="1" w:styleId="WW8Num17z6">
    <w:name w:val="WW8Num17z6"/>
    <w:qFormat/>
    <w:rsid w:val="00986055"/>
  </w:style>
  <w:style w:type="character" w:customStyle="1" w:styleId="WW8Num17z7">
    <w:name w:val="WW8Num17z7"/>
    <w:qFormat/>
    <w:rsid w:val="00986055"/>
  </w:style>
  <w:style w:type="character" w:customStyle="1" w:styleId="WW8Num17z8">
    <w:name w:val="WW8Num17z8"/>
    <w:qFormat/>
    <w:rsid w:val="00986055"/>
  </w:style>
  <w:style w:type="character" w:customStyle="1" w:styleId="WW8Num20z0">
    <w:name w:val="WW8Num20z0"/>
    <w:qFormat/>
    <w:rsid w:val="00986055"/>
  </w:style>
  <w:style w:type="character" w:customStyle="1" w:styleId="WW8Num21z0">
    <w:name w:val="WW8Num21z0"/>
    <w:qFormat/>
    <w:rsid w:val="00986055"/>
  </w:style>
  <w:style w:type="character" w:customStyle="1" w:styleId="WW8Num21z1">
    <w:name w:val="WW8Num21z1"/>
    <w:qFormat/>
    <w:rsid w:val="00986055"/>
  </w:style>
  <w:style w:type="character" w:customStyle="1" w:styleId="WW8Num21z2">
    <w:name w:val="WW8Num21z2"/>
    <w:qFormat/>
    <w:rsid w:val="00986055"/>
  </w:style>
  <w:style w:type="character" w:customStyle="1" w:styleId="WW8Num21z3">
    <w:name w:val="WW8Num21z3"/>
    <w:qFormat/>
    <w:rsid w:val="00986055"/>
  </w:style>
  <w:style w:type="character" w:customStyle="1" w:styleId="WW8Num21z4">
    <w:name w:val="WW8Num21z4"/>
    <w:qFormat/>
    <w:rsid w:val="00986055"/>
  </w:style>
  <w:style w:type="character" w:customStyle="1" w:styleId="WW8Num21z5">
    <w:name w:val="WW8Num21z5"/>
    <w:qFormat/>
    <w:rsid w:val="00986055"/>
  </w:style>
  <w:style w:type="character" w:customStyle="1" w:styleId="WW8Num21z6">
    <w:name w:val="WW8Num21z6"/>
    <w:qFormat/>
    <w:rsid w:val="00986055"/>
  </w:style>
  <w:style w:type="character" w:customStyle="1" w:styleId="WW8Num21z7">
    <w:name w:val="WW8Num21z7"/>
    <w:qFormat/>
    <w:rsid w:val="00986055"/>
  </w:style>
  <w:style w:type="character" w:customStyle="1" w:styleId="WW8Num21z8">
    <w:name w:val="WW8Num21z8"/>
    <w:qFormat/>
    <w:rsid w:val="00986055"/>
  </w:style>
  <w:style w:type="character" w:customStyle="1" w:styleId="WW8Num22z0">
    <w:name w:val="WW8Num22z0"/>
    <w:qFormat/>
    <w:rsid w:val="00986055"/>
    <w:rPr>
      <w:rFonts w:ascii="Symbol" w:hAnsi="Symbol"/>
    </w:rPr>
  </w:style>
  <w:style w:type="character" w:customStyle="1" w:styleId="WW8Num22z1">
    <w:name w:val="WW8Num22z1"/>
    <w:qFormat/>
    <w:rsid w:val="00986055"/>
    <w:rPr>
      <w:rFonts w:ascii="Courier New" w:hAnsi="Courier New"/>
    </w:rPr>
  </w:style>
  <w:style w:type="character" w:customStyle="1" w:styleId="WW8Num22z2">
    <w:name w:val="WW8Num22z2"/>
    <w:qFormat/>
    <w:rsid w:val="00986055"/>
    <w:rPr>
      <w:rFonts w:ascii="Wingdings" w:hAnsi="Wingdings"/>
    </w:rPr>
  </w:style>
  <w:style w:type="character" w:customStyle="1" w:styleId="WW8Num23z0">
    <w:name w:val="WW8Num23z0"/>
    <w:qFormat/>
    <w:rsid w:val="00986055"/>
  </w:style>
  <w:style w:type="character" w:customStyle="1" w:styleId="WW8Num23z1">
    <w:name w:val="WW8Num23z1"/>
    <w:qFormat/>
    <w:rsid w:val="00986055"/>
  </w:style>
  <w:style w:type="character" w:customStyle="1" w:styleId="WW8Num23z2">
    <w:name w:val="WW8Num23z2"/>
    <w:qFormat/>
    <w:rsid w:val="00986055"/>
  </w:style>
  <w:style w:type="character" w:customStyle="1" w:styleId="WW8Num23z3">
    <w:name w:val="WW8Num23z3"/>
    <w:qFormat/>
    <w:rsid w:val="00986055"/>
  </w:style>
  <w:style w:type="character" w:customStyle="1" w:styleId="WW8Num23z4">
    <w:name w:val="WW8Num23z4"/>
    <w:qFormat/>
    <w:rsid w:val="00986055"/>
  </w:style>
  <w:style w:type="character" w:customStyle="1" w:styleId="WW8Num23z5">
    <w:name w:val="WW8Num23z5"/>
    <w:qFormat/>
    <w:rsid w:val="00986055"/>
  </w:style>
  <w:style w:type="character" w:customStyle="1" w:styleId="WW8Num23z6">
    <w:name w:val="WW8Num23z6"/>
    <w:qFormat/>
    <w:rsid w:val="00986055"/>
  </w:style>
  <w:style w:type="character" w:customStyle="1" w:styleId="WW8Num23z7">
    <w:name w:val="WW8Num23z7"/>
    <w:qFormat/>
    <w:rsid w:val="00986055"/>
  </w:style>
  <w:style w:type="character" w:customStyle="1" w:styleId="WW8Num23z8">
    <w:name w:val="WW8Num23z8"/>
    <w:qFormat/>
    <w:rsid w:val="00986055"/>
  </w:style>
  <w:style w:type="character" w:customStyle="1" w:styleId="WW8Num24z0">
    <w:name w:val="WW8Num24z0"/>
    <w:qFormat/>
    <w:rsid w:val="00986055"/>
    <w:rPr>
      <w:rFonts w:ascii="Symbol" w:hAnsi="Symbol"/>
      <w:sz w:val="24"/>
    </w:rPr>
  </w:style>
  <w:style w:type="character" w:customStyle="1" w:styleId="WW8Num24z1">
    <w:name w:val="WW8Num24z1"/>
    <w:qFormat/>
    <w:rsid w:val="00986055"/>
    <w:rPr>
      <w:rFonts w:ascii="Courier New" w:hAnsi="Courier New"/>
    </w:rPr>
  </w:style>
  <w:style w:type="character" w:customStyle="1" w:styleId="WW8Num24z2">
    <w:name w:val="WW8Num24z2"/>
    <w:qFormat/>
    <w:rsid w:val="00986055"/>
    <w:rPr>
      <w:rFonts w:ascii="Wingdings" w:hAnsi="Wingdings"/>
    </w:rPr>
  </w:style>
  <w:style w:type="character" w:customStyle="1" w:styleId="WW8Num24z3">
    <w:name w:val="WW8Num24z3"/>
    <w:qFormat/>
    <w:rsid w:val="00986055"/>
    <w:rPr>
      <w:rFonts w:ascii="Symbol" w:hAnsi="Symbol"/>
    </w:rPr>
  </w:style>
  <w:style w:type="character" w:customStyle="1" w:styleId="WW8Num25z0">
    <w:name w:val="WW8Num25z0"/>
    <w:qFormat/>
    <w:rsid w:val="00986055"/>
    <w:rPr>
      <w:rFonts w:ascii="Symbol" w:hAnsi="Symbol"/>
      <w:color w:val="auto"/>
    </w:rPr>
  </w:style>
  <w:style w:type="character" w:customStyle="1" w:styleId="WW8Num25z1">
    <w:name w:val="WW8Num25z1"/>
    <w:qFormat/>
    <w:rsid w:val="00986055"/>
    <w:rPr>
      <w:rFonts w:ascii="Courier New" w:hAnsi="Courier New"/>
    </w:rPr>
  </w:style>
  <w:style w:type="character" w:customStyle="1" w:styleId="WW8Num25z2">
    <w:name w:val="WW8Num25z2"/>
    <w:qFormat/>
    <w:rsid w:val="00986055"/>
    <w:rPr>
      <w:rFonts w:ascii="Wingdings" w:hAnsi="Wingdings"/>
    </w:rPr>
  </w:style>
  <w:style w:type="character" w:customStyle="1" w:styleId="WW8Num25z3">
    <w:name w:val="WW8Num25z3"/>
    <w:qFormat/>
    <w:rsid w:val="00986055"/>
    <w:rPr>
      <w:rFonts w:ascii="Symbol" w:hAnsi="Symbol"/>
    </w:rPr>
  </w:style>
  <w:style w:type="character" w:customStyle="1" w:styleId="WW8Num26z0">
    <w:name w:val="WW8Num26z0"/>
    <w:qFormat/>
    <w:rsid w:val="00986055"/>
    <w:rPr>
      <w:rFonts w:ascii="Symbol" w:hAnsi="Symbol"/>
    </w:rPr>
  </w:style>
  <w:style w:type="character" w:customStyle="1" w:styleId="WW8Num26z1">
    <w:name w:val="WW8Num26z1"/>
    <w:qFormat/>
    <w:rsid w:val="00986055"/>
    <w:rPr>
      <w:rFonts w:ascii="Courier New" w:hAnsi="Courier New"/>
    </w:rPr>
  </w:style>
  <w:style w:type="character" w:customStyle="1" w:styleId="WW8Num26z2">
    <w:name w:val="WW8Num26z2"/>
    <w:qFormat/>
    <w:rsid w:val="00986055"/>
    <w:rPr>
      <w:rFonts w:ascii="Wingdings" w:hAnsi="Wingdings"/>
    </w:rPr>
  </w:style>
  <w:style w:type="character" w:customStyle="1" w:styleId="WW8Num27z0">
    <w:name w:val="WW8Num27z0"/>
    <w:qFormat/>
    <w:rsid w:val="00986055"/>
  </w:style>
  <w:style w:type="character" w:customStyle="1" w:styleId="WW8Num27z1">
    <w:name w:val="WW8Num27z1"/>
    <w:qFormat/>
    <w:rsid w:val="00986055"/>
  </w:style>
  <w:style w:type="character" w:customStyle="1" w:styleId="WW8Num27z2">
    <w:name w:val="WW8Num27z2"/>
    <w:qFormat/>
    <w:rsid w:val="00986055"/>
  </w:style>
  <w:style w:type="character" w:customStyle="1" w:styleId="WW8Num27z3">
    <w:name w:val="WW8Num27z3"/>
    <w:qFormat/>
    <w:rsid w:val="00986055"/>
  </w:style>
  <w:style w:type="character" w:customStyle="1" w:styleId="WW8Num27z4">
    <w:name w:val="WW8Num27z4"/>
    <w:qFormat/>
    <w:rsid w:val="00986055"/>
  </w:style>
  <w:style w:type="character" w:customStyle="1" w:styleId="WW8Num27z5">
    <w:name w:val="WW8Num27z5"/>
    <w:qFormat/>
    <w:rsid w:val="00986055"/>
  </w:style>
  <w:style w:type="character" w:customStyle="1" w:styleId="WW8Num27z6">
    <w:name w:val="WW8Num27z6"/>
    <w:qFormat/>
    <w:rsid w:val="00986055"/>
  </w:style>
  <w:style w:type="character" w:customStyle="1" w:styleId="WW8Num27z7">
    <w:name w:val="WW8Num27z7"/>
    <w:qFormat/>
    <w:rsid w:val="00986055"/>
  </w:style>
  <w:style w:type="character" w:customStyle="1" w:styleId="WW8Num27z8">
    <w:name w:val="WW8Num27z8"/>
    <w:qFormat/>
    <w:rsid w:val="00986055"/>
  </w:style>
  <w:style w:type="character" w:customStyle="1" w:styleId="WW8Num28z0">
    <w:name w:val="WW8Num28z0"/>
    <w:qFormat/>
    <w:rsid w:val="00986055"/>
  </w:style>
  <w:style w:type="character" w:customStyle="1" w:styleId="WW8Num28z1">
    <w:name w:val="WW8Num28z1"/>
    <w:qFormat/>
    <w:rsid w:val="00986055"/>
    <w:rPr>
      <w:rFonts w:ascii="Symbol" w:hAnsi="Symbol"/>
      <w:sz w:val="24"/>
    </w:rPr>
  </w:style>
  <w:style w:type="character" w:customStyle="1" w:styleId="WW8Num28z2">
    <w:name w:val="WW8Num28z2"/>
    <w:qFormat/>
    <w:rsid w:val="00986055"/>
  </w:style>
  <w:style w:type="character" w:customStyle="1" w:styleId="WW8Num28z3">
    <w:name w:val="WW8Num28z3"/>
    <w:qFormat/>
    <w:rsid w:val="00986055"/>
  </w:style>
  <w:style w:type="character" w:customStyle="1" w:styleId="WW8Num28z4">
    <w:name w:val="WW8Num28z4"/>
    <w:qFormat/>
    <w:rsid w:val="00986055"/>
  </w:style>
  <w:style w:type="character" w:customStyle="1" w:styleId="WW8Num28z5">
    <w:name w:val="WW8Num28z5"/>
    <w:qFormat/>
    <w:rsid w:val="00986055"/>
  </w:style>
  <w:style w:type="character" w:customStyle="1" w:styleId="WW8Num28z6">
    <w:name w:val="WW8Num28z6"/>
    <w:qFormat/>
    <w:rsid w:val="00986055"/>
  </w:style>
  <w:style w:type="character" w:customStyle="1" w:styleId="WW8Num28z7">
    <w:name w:val="WW8Num28z7"/>
    <w:qFormat/>
    <w:rsid w:val="00986055"/>
  </w:style>
  <w:style w:type="character" w:customStyle="1" w:styleId="WW8Num28z8">
    <w:name w:val="WW8Num28z8"/>
    <w:qFormat/>
    <w:rsid w:val="00986055"/>
  </w:style>
  <w:style w:type="character" w:customStyle="1" w:styleId="WW8Num29z0">
    <w:name w:val="WW8Num29z0"/>
    <w:qFormat/>
    <w:rsid w:val="00986055"/>
  </w:style>
  <w:style w:type="character" w:customStyle="1" w:styleId="WW8Num29z1">
    <w:name w:val="WW8Num29z1"/>
    <w:qFormat/>
    <w:rsid w:val="00986055"/>
  </w:style>
  <w:style w:type="character" w:customStyle="1" w:styleId="WW8Num29z2">
    <w:name w:val="WW8Num29z2"/>
    <w:qFormat/>
    <w:rsid w:val="00986055"/>
  </w:style>
  <w:style w:type="character" w:customStyle="1" w:styleId="WW8Num29z3">
    <w:name w:val="WW8Num29z3"/>
    <w:qFormat/>
    <w:rsid w:val="00986055"/>
  </w:style>
  <w:style w:type="character" w:customStyle="1" w:styleId="WW8Num29z4">
    <w:name w:val="WW8Num29z4"/>
    <w:qFormat/>
    <w:rsid w:val="00986055"/>
  </w:style>
  <w:style w:type="character" w:customStyle="1" w:styleId="WW8Num29z5">
    <w:name w:val="WW8Num29z5"/>
    <w:qFormat/>
    <w:rsid w:val="00986055"/>
  </w:style>
  <w:style w:type="character" w:customStyle="1" w:styleId="WW8Num29z6">
    <w:name w:val="WW8Num29z6"/>
    <w:qFormat/>
    <w:rsid w:val="00986055"/>
  </w:style>
  <w:style w:type="character" w:customStyle="1" w:styleId="WW8Num29z7">
    <w:name w:val="WW8Num29z7"/>
    <w:qFormat/>
    <w:rsid w:val="00986055"/>
  </w:style>
  <w:style w:type="character" w:customStyle="1" w:styleId="WW8Num29z8">
    <w:name w:val="WW8Num29z8"/>
    <w:qFormat/>
    <w:rsid w:val="00986055"/>
  </w:style>
  <w:style w:type="character" w:customStyle="1" w:styleId="WW8Num30z0">
    <w:name w:val="WW8Num30z0"/>
    <w:qFormat/>
    <w:rsid w:val="00986055"/>
    <w:rPr>
      <w:rFonts w:ascii="Wingdings" w:hAnsi="Wingdings"/>
    </w:rPr>
  </w:style>
  <w:style w:type="character" w:customStyle="1" w:styleId="WW8Num30z1">
    <w:name w:val="WW8Num30z1"/>
    <w:qFormat/>
    <w:rsid w:val="00986055"/>
    <w:rPr>
      <w:rFonts w:ascii="Courier New" w:hAnsi="Courier New"/>
    </w:rPr>
  </w:style>
  <w:style w:type="character" w:customStyle="1" w:styleId="WW8Num30z3">
    <w:name w:val="WW8Num30z3"/>
    <w:qFormat/>
    <w:rsid w:val="00986055"/>
    <w:rPr>
      <w:rFonts w:ascii="Symbol" w:hAnsi="Symbol"/>
    </w:rPr>
  </w:style>
  <w:style w:type="character" w:customStyle="1" w:styleId="WW8Num31z0">
    <w:name w:val="WW8Num31z0"/>
    <w:qFormat/>
    <w:rsid w:val="00986055"/>
    <w:rPr>
      <w:rFonts w:ascii="Wingdings" w:hAnsi="Wingdings"/>
    </w:rPr>
  </w:style>
  <w:style w:type="character" w:customStyle="1" w:styleId="WW8Num31z1">
    <w:name w:val="WW8Num31z1"/>
    <w:qFormat/>
    <w:rsid w:val="00986055"/>
    <w:rPr>
      <w:rFonts w:ascii="Courier New" w:hAnsi="Courier New"/>
    </w:rPr>
  </w:style>
  <w:style w:type="character" w:customStyle="1" w:styleId="WW8Num31z3">
    <w:name w:val="WW8Num31z3"/>
    <w:qFormat/>
    <w:rsid w:val="00986055"/>
    <w:rPr>
      <w:rFonts w:ascii="Symbol" w:hAnsi="Symbol"/>
    </w:rPr>
  </w:style>
  <w:style w:type="character" w:customStyle="1" w:styleId="WW8Num32z0">
    <w:name w:val="WW8Num32z0"/>
    <w:qFormat/>
    <w:rsid w:val="00986055"/>
  </w:style>
  <w:style w:type="character" w:customStyle="1" w:styleId="WW8Num32z1">
    <w:name w:val="WW8Num32z1"/>
    <w:qFormat/>
    <w:rsid w:val="00986055"/>
    <w:rPr>
      <w:rFonts w:ascii="Courier New" w:hAnsi="Courier New"/>
    </w:rPr>
  </w:style>
  <w:style w:type="character" w:customStyle="1" w:styleId="WW8Num32z2">
    <w:name w:val="WW8Num32z2"/>
    <w:qFormat/>
    <w:rsid w:val="00986055"/>
    <w:rPr>
      <w:rFonts w:ascii="Wingdings" w:hAnsi="Wingdings"/>
    </w:rPr>
  </w:style>
  <w:style w:type="character" w:customStyle="1" w:styleId="WW8Num32z3">
    <w:name w:val="WW8Num32z3"/>
    <w:qFormat/>
    <w:rsid w:val="00986055"/>
    <w:rPr>
      <w:rFonts w:ascii="Symbol" w:hAnsi="Symbol"/>
    </w:rPr>
  </w:style>
  <w:style w:type="character" w:customStyle="1" w:styleId="FontStyle310">
    <w:name w:val="Font Style310"/>
    <w:qFormat/>
    <w:rsid w:val="00986055"/>
    <w:rPr>
      <w:rFonts w:ascii="Times New Roman" w:hAnsi="Times New Roman"/>
      <w:sz w:val="18"/>
    </w:rPr>
  </w:style>
  <w:style w:type="character" w:customStyle="1" w:styleId="-0">
    <w:name w:val="Интернет-ссылка"/>
    <w:qFormat/>
    <w:rsid w:val="00986055"/>
    <w:rPr>
      <w:rFonts w:ascii="Times New Roman" w:hAnsi="Times New Roman"/>
      <w:color w:val="0000FF"/>
      <w:u w:val="single"/>
    </w:rPr>
  </w:style>
  <w:style w:type="character" w:customStyle="1" w:styleId="textmaincenter">
    <w:name w:val="textmain_center"/>
    <w:qFormat/>
    <w:rsid w:val="00986055"/>
  </w:style>
  <w:style w:type="character" w:customStyle="1" w:styleId="WW8Num2z3">
    <w:name w:val="WW8Num2z3"/>
    <w:qFormat/>
    <w:rsid w:val="00986055"/>
  </w:style>
  <w:style w:type="character" w:customStyle="1" w:styleId="WW8Num2z4">
    <w:name w:val="WW8Num2z4"/>
    <w:qFormat/>
    <w:rsid w:val="00986055"/>
  </w:style>
  <w:style w:type="character" w:customStyle="1" w:styleId="WW8Num2z5">
    <w:name w:val="WW8Num2z5"/>
    <w:qFormat/>
    <w:rsid w:val="00986055"/>
  </w:style>
  <w:style w:type="character" w:customStyle="1" w:styleId="WW8Num2z6">
    <w:name w:val="WW8Num2z6"/>
    <w:qFormat/>
    <w:rsid w:val="00986055"/>
  </w:style>
  <w:style w:type="character" w:customStyle="1" w:styleId="WW8Num2z7">
    <w:name w:val="WW8Num2z7"/>
    <w:qFormat/>
    <w:rsid w:val="00986055"/>
  </w:style>
  <w:style w:type="character" w:customStyle="1" w:styleId="WW8Num2z8">
    <w:name w:val="WW8Num2z8"/>
    <w:qFormat/>
    <w:rsid w:val="00986055"/>
  </w:style>
  <w:style w:type="character" w:customStyle="1" w:styleId="WW8Num3z4">
    <w:name w:val="WW8Num3z4"/>
    <w:qFormat/>
    <w:rsid w:val="00986055"/>
  </w:style>
  <w:style w:type="character" w:customStyle="1" w:styleId="WW8Num3z5">
    <w:name w:val="WW8Num3z5"/>
    <w:qFormat/>
    <w:rsid w:val="00986055"/>
  </w:style>
  <w:style w:type="character" w:customStyle="1" w:styleId="WW8Num3z6">
    <w:name w:val="WW8Num3z6"/>
    <w:qFormat/>
    <w:rsid w:val="00986055"/>
  </w:style>
  <w:style w:type="character" w:customStyle="1" w:styleId="WW8Num3z7">
    <w:name w:val="WW8Num3z7"/>
    <w:qFormat/>
    <w:rsid w:val="00986055"/>
  </w:style>
  <w:style w:type="character" w:customStyle="1" w:styleId="WW8Num3z8">
    <w:name w:val="WW8Num3z8"/>
    <w:qFormat/>
    <w:rsid w:val="00986055"/>
  </w:style>
  <w:style w:type="character" w:customStyle="1" w:styleId="afffffffff3">
    <w:name w:val="Стиль Обычный"/>
    <w:qFormat/>
    <w:rsid w:val="00986055"/>
    <w:rPr>
      <w:rFonts w:ascii="Times New Roman" w:hAnsi="Times New Roman"/>
      <w:sz w:val="24"/>
    </w:rPr>
  </w:style>
  <w:style w:type="character" w:customStyle="1" w:styleId="butback1">
    <w:name w:val="butback1"/>
    <w:qFormat/>
    <w:rsid w:val="00986055"/>
    <w:rPr>
      <w:rFonts w:ascii="Times New Roman" w:hAnsi="Times New Roman"/>
      <w:color w:val="666666"/>
    </w:rPr>
  </w:style>
  <w:style w:type="character" w:customStyle="1" w:styleId="FontStyle95">
    <w:name w:val="Font Style95"/>
    <w:qFormat/>
    <w:rsid w:val="00986055"/>
    <w:rPr>
      <w:rFonts w:ascii="Times New Roman" w:hAnsi="Times New Roman"/>
      <w:sz w:val="22"/>
    </w:rPr>
  </w:style>
  <w:style w:type="character" w:customStyle="1" w:styleId="FontStyle94">
    <w:name w:val="Font Style94"/>
    <w:qFormat/>
    <w:rsid w:val="00986055"/>
    <w:rPr>
      <w:rFonts w:ascii="Times New Roman" w:hAnsi="Times New Roman"/>
      <w:b/>
      <w:sz w:val="22"/>
    </w:rPr>
  </w:style>
  <w:style w:type="character" w:customStyle="1" w:styleId="FontStyle231">
    <w:name w:val="Font Style231"/>
    <w:qFormat/>
    <w:rsid w:val="00986055"/>
    <w:rPr>
      <w:rFonts w:ascii="Times New Roman" w:hAnsi="Times New Roman"/>
      <w:sz w:val="26"/>
    </w:rPr>
  </w:style>
  <w:style w:type="character" w:customStyle="1" w:styleId="FontStyle145">
    <w:name w:val="Font Style145"/>
    <w:qFormat/>
    <w:rsid w:val="00986055"/>
    <w:rPr>
      <w:rFonts w:ascii="Times New Roman" w:hAnsi="Times New Roman"/>
      <w:color w:val="000000"/>
      <w:sz w:val="18"/>
    </w:rPr>
  </w:style>
  <w:style w:type="character" w:customStyle="1" w:styleId="FontStyle215">
    <w:name w:val="Font Style215"/>
    <w:qFormat/>
    <w:rsid w:val="00986055"/>
    <w:rPr>
      <w:rFonts w:ascii="Times New Roman" w:hAnsi="Times New Roman"/>
      <w:b/>
      <w:color w:val="000000"/>
      <w:sz w:val="18"/>
    </w:rPr>
  </w:style>
  <w:style w:type="character" w:customStyle="1" w:styleId="FontStyle153">
    <w:name w:val="Font Style153"/>
    <w:qFormat/>
    <w:rsid w:val="00986055"/>
    <w:rPr>
      <w:rFonts w:ascii="Times New Roman" w:hAnsi="Times New Roman"/>
      <w:i/>
      <w:color w:val="000000"/>
      <w:sz w:val="18"/>
    </w:rPr>
  </w:style>
  <w:style w:type="character" w:customStyle="1" w:styleId="FontStyle173">
    <w:name w:val="Font Style173"/>
    <w:qFormat/>
    <w:rsid w:val="00986055"/>
    <w:rPr>
      <w:rFonts w:ascii="Times New Roman" w:hAnsi="Times New Roman"/>
      <w:i/>
      <w:color w:val="000000"/>
      <w:spacing w:val="20"/>
      <w:sz w:val="18"/>
    </w:rPr>
  </w:style>
  <w:style w:type="character" w:customStyle="1" w:styleId="b-serp-url">
    <w:name w:val="b-serp-url"/>
    <w:qFormat/>
    <w:rsid w:val="00986055"/>
  </w:style>
  <w:style w:type="character" w:customStyle="1" w:styleId="page">
    <w:name w:val="page"/>
    <w:rsid w:val="00986055"/>
    <w:rPr>
      <w:i/>
      <w:vanish/>
      <w:color w:val="00008B"/>
      <w:sz w:val="19"/>
      <w:bdr w:val="single" w:sz="4" w:space="0" w:color="C1C1C1"/>
    </w:rPr>
  </w:style>
  <w:style w:type="character" w:customStyle="1" w:styleId="current">
    <w:name w:val="current"/>
    <w:qFormat/>
    <w:rsid w:val="00986055"/>
  </w:style>
  <w:style w:type="character" w:customStyle="1" w:styleId="FontStyle235">
    <w:name w:val="Font Style235"/>
    <w:qFormat/>
    <w:rsid w:val="00986055"/>
    <w:rPr>
      <w:rFonts w:ascii="Arial" w:hAnsi="Arial"/>
      <w:b/>
      <w:sz w:val="18"/>
    </w:rPr>
  </w:style>
  <w:style w:type="character" w:customStyle="1" w:styleId="FontStyle255">
    <w:name w:val="Font Style255"/>
    <w:qFormat/>
    <w:rsid w:val="00986055"/>
    <w:rPr>
      <w:rFonts w:ascii="Times New Roman" w:hAnsi="Times New Roman"/>
      <w:b/>
      <w:i/>
      <w:sz w:val="20"/>
    </w:rPr>
  </w:style>
  <w:style w:type="character" w:customStyle="1" w:styleId="FontStyle256">
    <w:name w:val="Font Style256"/>
    <w:qFormat/>
    <w:rsid w:val="00986055"/>
    <w:rPr>
      <w:rFonts w:ascii="Times New Roman" w:hAnsi="Times New Roman"/>
      <w:b/>
      <w:sz w:val="20"/>
    </w:rPr>
  </w:style>
  <w:style w:type="character" w:customStyle="1" w:styleId="FontStyle240">
    <w:name w:val="Font Style240"/>
    <w:qFormat/>
    <w:rsid w:val="00986055"/>
    <w:rPr>
      <w:rFonts w:ascii="Times New Roman" w:hAnsi="Times New Roman"/>
      <w:sz w:val="18"/>
    </w:rPr>
  </w:style>
  <w:style w:type="character" w:customStyle="1" w:styleId="FontStyle253">
    <w:name w:val="Font Style253"/>
    <w:qFormat/>
    <w:rsid w:val="00986055"/>
    <w:rPr>
      <w:rFonts w:ascii="Times New Roman" w:hAnsi="Times New Roman"/>
      <w:i/>
      <w:sz w:val="18"/>
    </w:rPr>
  </w:style>
  <w:style w:type="character" w:customStyle="1" w:styleId="FontStyle234">
    <w:name w:val="Font Style234"/>
    <w:qFormat/>
    <w:rsid w:val="00986055"/>
    <w:rPr>
      <w:rFonts w:ascii="Arial" w:hAnsi="Arial"/>
      <w:b/>
      <w:sz w:val="16"/>
    </w:rPr>
  </w:style>
  <w:style w:type="character" w:customStyle="1" w:styleId="citation">
    <w:name w:val="citation"/>
    <w:qFormat/>
    <w:rsid w:val="00986055"/>
  </w:style>
  <w:style w:type="character" w:customStyle="1" w:styleId="xmlemitalic10">
    <w:name w:val="xmlemitalic1"/>
    <w:qFormat/>
    <w:rsid w:val="00986055"/>
  </w:style>
  <w:style w:type="character" w:customStyle="1" w:styleId="font23">
    <w:name w:val="font23"/>
    <w:qFormat/>
    <w:rsid w:val="00986055"/>
  </w:style>
  <w:style w:type="character" w:customStyle="1" w:styleId="texttext1">
    <w:name w:val="texttext1"/>
    <w:qFormat/>
    <w:rsid w:val="00986055"/>
    <w:rPr>
      <w:rFonts w:ascii="Verdana" w:hAnsi="Verdana"/>
      <w:color w:val="000000"/>
      <w:sz w:val="19"/>
      <w:u w:val="none"/>
    </w:rPr>
  </w:style>
  <w:style w:type="character" w:customStyle="1" w:styleId="FontStyle64">
    <w:name w:val="Font Style64"/>
    <w:qFormat/>
    <w:rsid w:val="00986055"/>
    <w:rPr>
      <w:rFonts w:ascii="Times New Roman" w:hAnsi="Times New Roman"/>
      <w:b/>
      <w:sz w:val="24"/>
    </w:rPr>
  </w:style>
  <w:style w:type="character" w:customStyle="1" w:styleId="authorabout">
    <w:name w:val="authorabout"/>
    <w:qFormat/>
    <w:rsid w:val="00986055"/>
    <w:rPr>
      <w:rFonts w:ascii="Times New Roman" w:hAnsi="Times New Roman"/>
    </w:rPr>
  </w:style>
  <w:style w:type="character" w:customStyle="1" w:styleId="textbf">
    <w:name w:val="textbf"/>
    <w:qFormat/>
    <w:rsid w:val="00986055"/>
    <w:rPr>
      <w:rFonts w:ascii="Times New Roman" w:hAnsi="Times New Roman"/>
    </w:rPr>
  </w:style>
  <w:style w:type="character" w:customStyle="1" w:styleId="textit">
    <w:name w:val="textit"/>
    <w:qFormat/>
    <w:rsid w:val="00986055"/>
    <w:rPr>
      <w:rFonts w:ascii="Times New Roman" w:hAnsi="Times New Roman"/>
    </w:rPr>
  </w:style>
  <w:style w:type="character" w:customStyle="1" w:styleId="textdoc1">
    <w:name w:val="textdoc1"/>
    <w:qFormat/>
    <w:rsid w:val="00986055"/>
    <w:rPr>
      <w:rFonts w:ascii="Times New Roman" w:hAnsi="Times New Roman"/>
    </w:rPr>
  </w:style>
  <w:style w:type="character" w:customStyle="1" w:styleId="IntenseEmphasis1">
    <w:name w:val="Intense Emphasis1"/>
    <w:rsid w:val="00986055"/>
    <w:rPr>
      <w:b/>
    </w:rPr>
  </w:style>
  <w:style w:type="character" w:customStyle="1" w:styleId="FontStyle52">
    <w:name w:val="Font Style52"/>
    <w:qFormat/>
    <w:rsid w:val="00986055"/>
    <w:rPr>
      <w:rFonts w:ascii="Times New Roman" w:hAnsi="Times New Roman"/>
      <w:sz w:val="20"/>
    </w:rPr>
  </w:style>
  <w:style w:type="character" w:customStyle="1" w:styleId="snsep">
    <w:name w:val="snsep"/>
    <w:qFormat/>
    <w:rsid w:val="00986055"/>
  </w:style>
  <w:style w:type="character" w:customStyle="1" w:styleId="mw-editsection">
    <w:name w:val="mw-editsection"/>
    <w:qFormat/>
    <w:rsid w:val="00986055"/>
  </w:style>
  <w:style w:type="character" w:customStyle="1" w:styleId="num0">
    <w:name w:val="num0"/>
    <w:qFormat/>
    <w:rsid w:val="00986055"/>
  </w:style>
  <w:style w:type="character" w:customStyle="1" w:styleId="copy3">
    <w:name w:val="copy3"/>
    <w:qFormat/>
    <w:rsid w:val="00986055"/>
    <w:rPr>
      <w:rFonts w:ascii="Times New Roman" w:hAnsi="Times New Roman"/>
    </w:rPr>
  </w:style>
  <w:style w:type="character" w:customStyle="1" w:styleId="style80">
    <w:name w:val="style8"/>
    <w:qFormat/>
    <w:rsid w:val="00986055"/>
    <w:rPr>
      <w:rFonts w:ascii="Times New Roman" w:hAnsi="Times New Roman"/>
    </w:rPr>
  </w:style>
  <w:style w:type="character" w:customStyle="1" w:styleId="512">
    <w:name w:val="Заголовок 5 Знак1"/>
    <w:qFormat/>
    <w:locked/>
    <w:rsid w:val="00986055"/>
    <w:rPr>
      <w:b/>
      <w:i/>
      <w:sz w:val="26"/>
    </w:rPr>
  </w:style>
  <w:style w:type="character" w:customStyle="1" w:styleId="afffffffff4">
    <w:name w:val="Выделение жирным"/>
    <w:qFormat/>
    <w:rsid w:val="00986055"/>
    <w:rPr>
      <w:b/>
    </w:rPr>
  </w:style>
  <w:style w:type="character" w:customStyle="1" w:styleId="ListLabel1">
    <w:name w:val="ListLabel 1"/>
    <w:qFormat/>
    <w:rsid w:val="00986055"/>
    <w:rPr>
      <w:color w:val="000000"/>
      <w:spacing w:val="0"/>
      <w:position w:val="0"/>
      <w:sz w:val="20"/>
      <w:u w:val="none"/>
      <w:vertAlign w:val="baseline"/>
    </w:rPr>
  </w:style>
  <w:style w:type="character" w:customStyle="1" w:styleId="ListLabel2">
    <w:name w:val="ListLabel 2"/>
    <w:qFormat/>
    <w:rsid w:val="00986055"/>
  </w:style>
  <w:style w:type="character" w:customStyle="1" w:styleId="ListLabel3">
    <w:name w:val="ListLabel 3"/>
    <w:qFormat/>
    <w:rsid w:val="00986055"/>
    <w:rPr>
      <w:b/>
    </w:rPr>
  </w:style>
  <w:style w:type="character" w:customStyle="1" w:styleId="ListLabel4">
    <w:name w:val="ListLabel 4"/>
    <w:qFormat/>
    <w:rsid w:val="00986055"/>
  </w:style>
  <w:style w:type="character" w:customStyle="1" w:styleId="ListLabel5">
    <w:name w:val="ListLabel 5"/>
    <w:qFormat/>
    <w:rsid w:val="00986055"/>
    <w:rPr>
      <w:color w:val="00000A"/>
    </w:rPr>
  </w:style>
  <w:style w:type="character" w:customStyle="1" w:styleId="ListLabel6">
    <w:name w:val="ListLabel 6"/>
    <w:qFormat/>
    <w:rsid w:val="00986055"/>
    <w:rPr>
      <w:sz w:val="20"/>
    </w:rPr>
  </w:style>
  <w:style w:type="character" w:customStyle="1" w:styleId="2ff9">
    <w:name w:val="Название Знак2"/>
    <w:qFormat/>
    <w:locked/>
    <w:rsid w:val="00986055"/>
    <w:rPr>
      <w:rFonts w:ascii="Mangal" w:hAnsi="Mangal"/>
      <w:i/>
      <w:color w:val="00000A"/>
      <w:sz w:val="24"/>
    </w:rPr>
  </w:style>
  <w:style w:type="character" w:customStyle="1" w:styleId="2ffa">
    <w:name w:val="Схема документа Знак2"/>
    <w:qFormat/>
    <w:locked/>
    <w:rsid w:val="00986055"/>
    <w:rPr>
      <w:rFonts w:ascii="Tahoma" w:hAnsi="Tahoma"/>
      <w:color w:val="00000A"/>
      <w:shd w:val="clear" w:color="auto" w:fill="000080"/>
    </w:rPr>
  </w:style>
  <w:style w:type="character" w:customStyle="1" w:styleId="324">
    <w:name w:val="Основной текст с отступом 3 Знак2"/>
    <w:qFormat/>
    <w:locked/>
    <w:rsid w:val="00986055"/>
    <w:rPr>
      <w:color w:val="00000A"/>
      <w:sz w:val="16"/>
      <w:lang w:val="ru-RU" w:eastAsia="ru-RU"/>
    </w:rPr>
  </w:style>
  <w:style w:type="character" w:customStyle="1" w:styleId="2ffb">
    <w:name w:val="Нижний колонтитул Знак2"/>
    <w:qFormat/>
    <w:locked/>
    <w:rsid w:val="00986055"/>
    <w:rPr>
      <w:sz w:val="24"/>
    </w:rPr>
  </w:style>
  <w:style w:type="character" w:customStyle="1" w:styleId="2ffc">
    <w:name w:val="Текст выноски Знак2"/>
    <w:qFormat/>
    <w:locked/>
    <w:rsid w:val="00986055"/>
    <w:rPr>
      <w:rFonts w:ascii="Tahoma" w:hAnsi="Tahoma"/>
      <w:color w:val="00000A"/>
      <w:sz w:val="16"/>
    </w:rPr>
  </w:style>
  <w:style w:type="character" w:customStyle="1" w:styleId="227">
    <w:name w:val="Основной текст 2 Знак2"/>
    <w:qFormat/>
    <w:locked/>
    <w:rsid w:val="00986055"/>
    <w:rPr>
      <w:sz w:val="24"/>
    </w:rPr>
  </w:style>
  <w:style w:type="character" w:customStyle="1" w:styleId="ft1834">
    <w:name w:val="ft1834"/>
    <w:qFormat/>
    <w:rsid w:val="00986055"/>
  </w:style>
  <w:style w:type="character" w:customStyle="1" w:styleId="ft1846">
    <w:name w:val="ft1846"/>
    <w:qFormat/>
    <w:rsid w:val="00986055"/>
  </w:style>
  <w:style w:type="character" w:customStyle="1" w:styleId="ft1850">
    <w:name w:val="ft1850"/>
    <w:qFormat/>
    <w:rsid w:val="00986055"/>
  </w:style>
  <w:style w:type="character" w:customStyle="1" w:styleId="ft1994">
    <w:name w:val="ft1994"/>
    <w:qFormat/>
    <w:rsid w:val="00986055"/>
  </w:style>
  <w:style w:type="character" w:customStyle="1" w:styleId="ft2006">
    <w:name w:val="ft2006"/>
    <w:qFormat/>
    <w:rsid w:val="00986055"/>
  </w:style>
  <w:style w:type="character" w:customStyle="1" w:styleId="ft2181">
    <w:name w:val="ft2181"/>
    <w:qFormat/>
    <w:rsid w:val="00986055"/>
  </w:style>
  <w:style w:type="character" w:customStyle="1" w:styleId="ft2193">
    <w:name w:val="ft2193"/>
    <w:qFormat/>
    <w:rsid w:val="00986055"/>
  </w:style>
  <w:style w:type="character" w:customStyle="1" w:styleId="ft2205">
    <w:name w:val="ft2205"/>
    <w:qFormat/>
    <w:rsid w:val="00986055"/>
  </w:style>
  <w:style w:type="character" w:customStyle="1" w:styleId="ft2213">
    <w:name w:val="ft2213"/>
    <w:qFormat/>
    <w:rsid w:val="00986055"/>
  </w:style>
  <w:style w:type="character" w:customStyle="1" w:styleId="editsection">
    <w:name w:val="editsection"/>
    <w:qFormat/>
    <w:rsid w:val="00986055"/>
  </w:style>
  <w:style w:type="character" w:customStyle="1" w:styleId="f1">
    <w:name w:val="f1"/>
    <w:qFormat/>
    <w:rsid w:val="00986055"/>
    <w:rPr>
      <w:rFonts w:ascii="Times New Roman" w:hAnsi="Times New Roman"/>
    </w:rPr>
  </w:style>
  <w:style w:type="character" w:customStyle="1" w:styleId="a11">
    <w:name w:val="a1"/>
    <w:qFormat/>
    <w:rsid w:val="00986055"/>
    <w:rPr>
      <w:rFonts w:ascii="Times New Roman" w:hAnsi="Times New Roman"/>
    </w:rPr>
  </w:style>
  <w:style w:type="character" w:customStyle="1" w:styleId="1fffffe">
    <w:name w:val="Сильное выделение1"/>
    <w:qFormat/>
    <w:rsid w:val="00986055"/>
    <w:rPr>
      <w:b/>
    </w:rPr>
  </w:style>
  <w:style w:type="character" w:customStyle="1" w:styleId="field-content">
    <w:name w:val="field-content"/>
    <w:qFormat/>
    <w:rsid w:val="00986055"/>
  </w:style>
  <w:style w:type="character" w:customStyle="1" w:styleId="reference-text">
    <w:name w:val="reference-text"/>
    <w:qFormat/>
    <w:rsid w:val="00986055"/>
  </w:style>
  <w:style w:type="table" w:customStyle="1" w:styleId="1ffffff">
    <w:name w:val="Сетка таблицы1"/>
    <w:rsid w:val="00986055"/>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
    <w:name w:val="Сетка таблицы11"/>
    <w:rsid w:val="0098605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b">
    <w:name w:val="Сетка таблицы12"/>
    <w:rsid w:val="00986055"/>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1f2">
    <w:name w:val="Красная строка 21"/>
    <w:basedOn w:val="a8"/>
    <w:qFormat/>
    <w:rsid w:val="00986055"/>
    <w:pPr>
      <w:widowControl w:val="0"/>
      <w:suppressAutoHyphens/>
      <w:spacing w:before="0" w:beforeAutospacing="0" w:after="120" w:afterAutospacing="0"/>
      <w:ind w:left="283" w:firstLine="210"/>
    </w:pPr>
    <w:rPr>
      <w:rFonts w:eastAsia="MS PMincho" w:cs="Mangal"/>
      <w:kern w:val="2"/>
      <w:lang w:val="en-US" w:eastAsia="hi-IN" w:bidi="hi-IN"/>
    </w:rPr>
  </w:style>
  <w:style w:type="paragraph" w:customStyle="1" w:styleId="2ffd">
    <w:name w:val="Знак Знак Знак Знак Знак Знак2"/>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20">
    <w:name w:val="Знак Знак72"/>
    <w:qFormat/>
    <w:rsid w:val="00986055"/>
    <w:rPr>
      <w:sz w:val="16"/>
      <w:lang w:val="ru-RU" w:eastAsia="ru-RU"/>
    </w:rPr>
  </w:style>
  <w:style w:type="character" w:customStyle="1" w:styleId="1411">
    <w:name w:val="Знак Знак141"/>
    <w:qFormat/>
    <w:locked/>
    <w:rsid w:val="00986055"/>
    <w:rPr>
      <w:b/>
      <w:sz w:val="27"/>
      <w:lang w:val="ru-RU" w:eastAsia="ru-RU"/>
    </w:rPr>
  </w:style>
  <w:style w:type="character" w:customStyle="1" w:styleId="101">
    <w:name w:val="Знак Знак101"/>
    <w:qFormat/>
    <w:locked/>
    <w:rsid w:val="00986055"/>
    <w:rPr>
      <w:sz w:val="16"/>
      <w:lang w:val="ru-RU" w:eastAsia="ru-RU"/>
    </w:rPr>
  </w:style>
  <w:style w:type="character" w:customStyle="1" w:styleId="6100">
    <w:name w:val="Знак Знак610"/>
    <w:qFormat/>
    <w:rsid w:val="00986055"/>
    <w:rPr>
      <w:rFonts w:ascii="Arial" w:hAnsi="Arial"/>
      <w:b/>
      <w:i/>
      <w:sz w:val="28"/>
      <w:lang w:val="ru-RU" w:eastAsia="en-US"/>
    </w:rPr>
  </w:style>
  <w:style w:type="character" w:customStyle="1" w:styleId="162">
    <w:name w:val="Знак Знак162"/>
    <w:qFormat/>
    <w:locked/>
    <w:rsid w:val="00986055"/>
    <w:rPr>
      <w:b/>
      <w:caps/>
      <w:sz w:val="24"/>
      <w:lang w:val="ru-RU" w:eastAsia="ru-RU"/>
    </w:rPr>
  </w:style>
  <w:style w:type="character" w:customStyle="1" w:styleId="1ffffff0">
    <w:name w:val="Знак Знак Знак1"/>
    <w:rsid w:val="00986055"/>
    <w:rPr>
      <w:rFonts w:ascii="Times New Roman" w:hAnsi="Times New Roman"/>
      <w:b/>
      <w:caps/>
      <w:sz w:val="28"/>
    </w:rPr>
  </w:style>
  <w:style w:type="character" w:customStyle="1" w:styleId="251">
    <w:name w:val="Знак Знак251"/>
    <w:qFormat/>
    <w:rsid w:val="00986055"/>
    <w:rPr>
      <w:rFonts w:ascii="Times New Roman" w:hAnsi="Times New Roman"/>
      <w:b/>
      <w:sz w:val="28"/>
    </w:rPr>
  </w:style>
  <w:style w:type="character" w:customStyle="1" w:styleId="2210">
    <w:name w:val="Знак Знак221"/>
    <w:qFormat/>
    <w:rsid w:val="00986055"/>
    <w:rPr>
      <w:rFonts w:ascii="Times New Roman" w:hAnsi="Times New Roman"/>
      <w:sz w:val="24"/>
    </w:rPr>
  </w:style>
  <w:style w:type="character" w:customStyle="1" w:styleId="201">
    <w:name w:val="Знак Знак201"/>
    <w:qFormat/>
    <w:rsid w:val="00986055"/>
    <w:rPr>
      <w:rFonts w:ascii="Arial" w:hAnsi="Arial"/>
      <w:sz w:val="22"/>
    </w:rPr>
  </w:style>
  <w:style w:type="character" w:customStyle="1" w:styleId="191">
    <w:name w:val="Знак Знак191"/>
    <w:qFormat/>
    <w:rsid w:val="00986055"/>
    <w:rPr>
      <w:rFonts w:ascii="Times New Roman" w:hAnsi="Times New Roman"/>
      <w:sz w:val="16"/>
      <w:lang w:eastAsia="ru-RU"/>
    </w:rPr>
  </w:style>
  <w:style w:type="character" w:customStyle="1" w:styleId="181">
    <w:name w:val="Знак Знак181"/>
    <w:qFormat/>
    <w:rsid w:val="00986055"/>
    <w:rPr>
      <w:rFonts w:ascii="Courier New" w:hAnsi="Courier New"/>
    </w:rPr>
  </w:style>
  <w:style w:type="character" w:customStyle="1" w:styleId="171">
    <w:name w:val="Знак Знак171"/>
    <w:qFormat/>
    <w:rsid w:val="00986055"/>
    <w:rPr>
      <w:rFonts w:ascii="Times New Roman" w:hAnsi="Times New Roman"/>
      <w:sz w:val="24"/>
    </w:rPr>
  </w:style>
  <w:style w:type="character" w:customStyle="1" w:styleId="151">
    <w:name w:val="Знак Знак151"/>
    <w:qFormat/>
    <w:rsid w:val="00986055"/>
    <w:rPr>
      <w:b/>
      <w:sz w:val="28"/>
    </w:rPr>
  </w:style>
  <w:style w:type="character" w:customStyle="1" w:styleId="afffffffff5">
    <w:name w:val="Знак Знак"/>
    <w:rsid w:val="00986055"/>
    <w:rPr>
      <w:rFonts w:ascii="Times New Roman" w:hAnsi="Times New Roman"/>
      <w:lang w:eastAsia="en-US"/>
    </w:rPr>
  </w:style>
  <w:style w:type="paragraph" w:customStyle="1" w:styleId="1ffffff1">
    <w:name w:val="Заголовок оглавления1"/>
    <w:basedOn w:val="1c"/>
    <w:next w:val="a8"/>
    <w:qFormat/>
    <w:rsid w:val="00986055"/>
    <w:pPr>
      <w:keepNext/>
      <w:keepLines/>
      <w:spacing w:before="480" w:beforeAutospacing="0" w:after="0" w:afterAutospacing="0"/>
      <w:ind w:left="0"/>
      <w:outlineLvl w:val="9"/>
    </w:pPr>
    <w:rPr>
      <w:rFonts w:ascii="Cambria" w:hAnsi="Cambria" w:cs="Arial"/>
      <w:b/>
      <w:bCs/>
      <w:caps/>
      <w:color w:val="365F91"/>
      <w:kern w:val="32"/>
      <w:sz w:val="28"/>
      <w:szCs w:val="28"/>
    </w:rPr>
  </w:style>
  <w:style w:type="character" w:customStyle="1" w:styleId="4111">
    <w:name w:val="Знак Знак411"/>
    <w:qFormat/>
    <w:locked/>
    <w:rsid w:val="00986055"/>
    <w:rPr>
      <w:rFonts w:ascii="Arial" w:hAnsi="Arial"/>
      <w:b/>
      <w:i/>
      <w:sz w:val="28"/>
      <w:lang w:val="ru-RU" w:eastAsia="en-US"/>
    </w:rPr>
  </w:style>
  <w:style w:type="character" w:customStyle="1" w:styleId="1100">
    <w:name w:val="Знак Знак110"/>
    <w:uiPriority w:val="99"/>
    <w:qFormat/>
    <w:rsid w:val="00986055"/>
    <w:rPr>
      <w:rFonts w:ascii="Arial" w:hAnsi="Arial"/>
      <w:b/>
      <w:sz w:val="36"/>
      <w:lang w:val="ru-RU" w:eastAsia="en-US"/>
    </w:rPr>
  </w:style>
  <w:style w:type="character" w:customStyle="1" w:styleId="2310">
    <w:name w:val="Знак Знак23 Знак1"/>
    <w:aliases w:val="Знак Знак3 Знак1,Обычный (Web) Знак1,Знак Знак24 Знак1,Знак Знак26 Знак1,Обычный (веб) Знак Знак Знак1,Обычный (веб) Знак1,Знак Знак23 Знак2,Знак Знак3 Знак2,Обычный (веб) Знак Знак1,Текст Знак2 Знак,Знак3 Знак1 Знак, Знак Знак24 Знак"/>
    <w:qFormat/>
    <w:locked/>
    <w:rsid w:val="00986055"/>
    <w:rPr>
      <w:rFonts w:ascii="Tahoma" w:hAnsi="Tahoma"/>
      <w:sz w:val="16"/>
    </w:rPr>
  </w:style>
  <w:style w:type="paragraph" w:customStyle="1" w:styleId="3fe">
    <w:name w:val="Знак Знак Знак Знак Знак Знак Знак Знак Знак Знак Знак Знак Знак3"/>
    <w:basedOn w:val="a8"/>
    <w:qFormat/>
    <w:rsid w:val="00986055"/>
    <w:pPr>
      <w:spacing w:before="0" w:beforeAutospacing="0" w:after="160" w:afterAutospacing="0" w:line="240" w:lineRule="exact"/>
    </w:pPr>
    <w:rPr>
      <w:rFonts w:ascii="Verdana" w:hAnsi="Verdana"/>
      <w:lang w:val="en-US" w:eastAsia="en-US"/>
    </w:rPr>
  </w:style>
  <w:style w:type="paragraph" w:customStyle="1" w:styleId="318">
    <w:name w:val="Знак31"/>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10">
    <w:name w:val="Знак Знак531"/>
    <w:qFormat/>
    <w:locked/>
    <w:rsid w:val="00986055"/>
    <w:rPr>
      <w:b/>
      <w:caps/>
      <w:sz w:val="24"/>
      <w:lang w:val="ru-RU" w:eastAsia="ru-RU"/>
    </w:rPr>
  </w:style>
  <w:style w:type="character" w:customStyle="1" w:styleId="1110">
    <w:name w:val="Знак1 Знак Знак11"/>
    <w:qFormat/>
    <w:locked/>
    <w:rsid w:val="00986055"/>
    <w:rPr>
      <w:rFonts w:ascii="Times New Roman" w:hAnsi="Times New Roman"/>
      <w:sz w:val="24"/>
      <w:lang w:eastAsia="ru-RU"/>
    </w:rPr>
  </w:style>
  <w:style w:type="character" w:customStyle="1" w:styleId="461">
    <w:name w:val="Знак Знак461"/>
    <w:qFormat/>
    <w:locked/>
    <w:rsid w:val="00986055"/>
    <w:rPr>
      <w:b/>
      <w:sz w:val="27"/>
      <w:lang w:val="ru-RU" w:eastAsia="ru-RU"/>
    </w:rPr>
  </w:style>
  <w:style w:type="character" w:customStyle="1" w:styleId="481">
    <w:name w:val="Знак Знак481"/>
    <w:qFormat/>
    <w:locked/>
    <w:rsid w:val="00986055"/>
    <w:rPr>
      <w:b/>
      <w:sz w:val="27"/>
      <w:lang w:val="ru-RU" w:eastAsia="ru-RU"/>
    </w:rPr>
  </w:style>
  <w:style w:type="character" w:customStyle="1" w:styleId="441">
    <w:name w:val="Знак Знак441"/>
    <w:qFormat/>
    <w:locked/>
    <w:rsid w:val="00986055"/>
    <w:rPr>
      <w:sz w:val="24"/>
    </w:rPr>
  </w:style>
  <w:style w:type="character" w:customStyle="1" w:styleId="5110">
    <w:name w:val="Знак Знак511"/>
    <w:qFormat/>
    <w:locked/>
    <w:rsid w:val="00986055"/>
    <w:rPr>
      <w:b/>
      <w:sz w:val="27"/>
      <w:lang w:val="ru-RU" w:eastAsia="ru-RU"/>
    </w:rPr>
  </w:style>
  <w:style w:type="character" w:customStyle="1" w:styleId="431">
    <w:name w:val="Знак Знак431"/>
    <w:qFormat/>
    <w:locked/>
    <w:rsid w:val="00986055"/>
    <w:rPr>
      <w:color w:val="000000"/>
      <w:sz w:val="24"/>
      <w:lang w:eastAsia="ru-RU"/>
    </w:rPr>
  </w:style>
  <w:style w:type="character" w:customStyle="1" w:styleId="421">
    <w:name w:val="Знак Знак421"/>
    <w:qFormat/>
    <w:rsid w:val="00986055"/>
    <w:rPr>
      <w:rFonts w:ascii="Times New Roman" w:hAnsi="Times New Roman"/>
      <w:sz w:val="16"/>
    </w:rPr>
  </w:style>
  <w:style w:type="character" w:customStyle="1" w:styleId="491">
    <w:name w:val="Знак Знак491"/>
    <w:qFormat/>
    <w:rsid w:val="00986055"/>
    <w:rPr>
      <w:rFonts w:ascii="Times New Roman" w:hAnsi="Times New Roman"/>
      <w:b/>
      <w:caps/>
      <w:sz w:val="24"/>
      <w:lang w:eastAsia="ru-RU"/>
    </w:rPr>
  </w:style>
  <w:style w:type="character" w:customStyle="1" w:styleId="471">
    <w:name w:val="Знак Знак471"/>
    <w:qFormat/>
    <w:rsid w:val="00986055"/>
    <w:rPr>
      <w:rFonts w:ascii="Times New Roman" w:hAnsi="Times New Roman"/>
      <w:b/>
      <w:sz w:val="27"/>
      <w:lang w:eastAsia="ru-RU"/>
    </w:rPr>
  </w:style>
  <w:style w:type="character" w:customStyle="1" w:styleId="451">
    <w:name w:val="Знак Знак451"/>
    <w:qFormat/>
    <w:rsid w:val="00986055"/>
    <w:rPr>
      <w:rFonts w:ascii="Times New Roman" w:hAnsi="Times New Roman"/>
      <w:b/>
      <w:i/>
      <w:sz w:val="26"/>
      <w:lang w:eastAsia="ru-RU"/>
    </w:rPr>
  </w:style>
  <w:style w:type="character" w:customStyle="1" w:styleId="521">
    <w:name w:val="Знак5 Знак Знак2"/>
    <w:aliases w:val="Знак5 Знак21"/>
    <w:locked/>
    <w:rsid w:val="00986055"/>
    <w:rPr>
      <w:sz w:val="16"/>
    </w:rPr>
  </w:style>
  <w:style w:type="character" w:customStyle="1" w:styleId="501">
    <w:name w:val="Знак Знак501"/>
    <w:qFormat/>
    <w:locked/>
    <w:rsid w:val="00986055"/>
    <w:rPr>
      <w:b/>
      <w:sz w:val="28"/>
      <w:lang w:val="ru-RU" w:eastAsia="ru-RU"/>
    </w:rPr>
  </w:style>
  <w:style w:type="character" w:customStyle="1" w:styleId="5210">
    <w:name w:val="Знак Знак521"/>
    <w:qFormat/>
    <w:rsid w:val="00986055"/>
    <w:rPr>
      <w:rFonts w:ascii="Arial" w:hAnsi="Arial"/>
      <w:b/>
      <w:i/>
      <w:sz w:val="28"/>
    </w:rPr>
  </w:style>
  <w:style w:type="character" w:customStyle="1" w:styleId="5111">
    <w:name w:val="Знак5 Знак Знак11"/>
    <w:qFormat/>
    <w:locked/>
    <w:rsid w:val="00986055"/>
    <w:rPr>
      <w:sz w:val="16"/>
      <w:lang w:val="ru-RU" w:eastAsia="ru-RU"/>
    </w:rPr>
  </w:style>
  <w:style w:type="character" w:customStyle="1" w:styleId="612">
    <w:name w:val="Знак6 Знак Знак1"/>
    <w:qFormat/>
    <w:rsid w:val="00986055"/>
    <w:rPr>
      <w:sz w:val="24"/>
      <w:lang w:val="ru-RU" w:eastAsia="ru-RU"/>
    </w:rPr>
  </w:style>
  <w:style w:type="character" w:customStyle="1" w:styleId="551">
    <w:name w:val="Знак Знак551"/>
    <w:qFormat/>
    <w:locked/>
    <w:rsid w:val="00986055"/>
    <w:rPr>
      <w:sz w:val="24"/>
      <w:lang w:val="ru-RU" w:eastAsia="ru-RU"/>
    </w:rPr>
  </w:style>
  <w:style w:type="character" w:customStyle="1" w:styleId="651">
    <w:name w:val="Знак Знак651"/>
    <w:qFormat/>
    <w:locked/>
    <w:rsid w:val="00986055"/>
    <w:rPr>
      <w:b/>
      <w:sz w:val="27"/>
      <w:lang w:val="ru-RU" w:eastAsia="ru-RU"/>
    </w:rPr>
  </w:style>
  <w:style w:type="character" w:customStyle="1" w:styleId="641">
    <w:name w:val="Знак Знак641"/>
    <w:qFormat/>
    <w:locked/>
    <w:rsid w:val="00986055"/>
    <w:rPr>
      <w:b/>
      <w:sz w:val="28"/>
      <w:lang w:val="ru-RU" w:eastAsia="ru-RU"/>
    </w:rPr>
  </w:style>
  <w:style w:type="character" w:customStyle="1" w:styleId="631">
    <w:name w:val="Знак Знак631"/>
    <w:qFormat/>
    <w:locked/>
    <w:rsid w:val="00986055"/>
    <w:rPr>
      <w:b/>
      <w:i/>
      <w:sz w:val="26"/>
      <w:lang w:val="ru-RU" w:eastAsia="ru-RU"/>
    </w:rPr>
  </w:style>
  <w:style w:type="character" w:customStyle="1" w:styleId="621">
    <w:name w:val="Знак Знак621"/>
    <w:qFormat/>
    <w:locked/>
    <w:rsid w:val="00986055"/>
    <w:rPr>
      <w:sz w:val="24"/>
      <w:lang w:val="ru-RU" w:eastAsia="ru-RU"/>
    </w:rPr>
  </w:style>
  <w:style w:type="character" w:customStyle="1" w:styleId="6110">
    <w:name w:val="Знак Знак611"/>
    <w:qFormat/>
    <w:locked/>
    <w:rsid w:val="00986055"/>
    <w:rPr>
      <w:sz w:val="24"/>
      <w:lang w:val="ru-RU" w:eastAsia="ru-RU"/>
    </w:rPr>
  </w:style>
  <w:style w:type="character" w:customStyle="1" w:styleId="601">
    <w:name w:val="Знак Знак601"/>
    <w:qFormat/>
    <w:locked/>
    <w:rsid w:val="00986055"/>
    <w:rPr>
      <w:i/>
      <w:sz w:val="24"/>
      <w:lang w:val="ru-RU" w:eastAsia="ru-RU"/>
    </w:rPr>
  </w:style>
  <w:style w:type="character" w:customStyle="1" w:styleId="591">
    <w:name w:val="Знак Знак591"/>
    <w:qFormat/>
    <w:locked/>
    <w:rsid w:val="00986055"/>
    <w:rPr>
      <w:rFonts w:ascii="Arial" w:hAnsi="Arial"/>
      <w:sz w:val="22"/>
      <w:lang w:val="ru-RU" w:eastAsia="ru-RU"/>
    </w:rPr>
  </w:style>
  <w:style w:type="character" w:customStyle="1" w:styleId="581">
    <w:name w:val="Знак Знак581"/>
    <w:qFormat/>
    <w:locked/>
    <w:rsid w:val="00986055"/>
    <w:rPr>
      <w:rFonts w:ascii="Courier New" w:hAnsi="Courier New"/>
      <w:lang w:val="ru-RU" w:eastAsia="ru-RU"/>
    </w:rPr>
  </w:style>
  <w:style w:type="character" w:customStyle="1" w:styleId="571">
    <w:name w:val="Знак Знак571"/>
    <w:qFormat/>
    <w:locked/>
    <w:rsid w:val="00986055"/>
    <w:rPr>
      <w:lang w:val="ru-RU" w:eastAsia="ru-RU"/>
    </w:rPr>
  </w:style>
  <w:style w:type="character" w:customStyle="1" w:styleId="561">
    <w:name w:val="Знак Знак561"/>
    <w:qFormat/>
    <w:locked/>
    <w:rsid w:val="00986055"/>
    <w:rPr>
      <w:sz w:val="24"/>
      <w:lang w:val="ru-RU" w:eastAsia="ru-RU"/>
    </w:rPr>
  </w:style>
  <w:style w:type="character" w:customStyle="1" w:styleId="541">
    <w:name w:val="Знак Знак541"/>
    <w:qFormat/>
    <w:locked/>
    <w:rsid w:val="00986055"/>
    <w:rPr>
      <w:sz w:val="24"/>
      <w:lang w:val="en-US" w:eastAsia="ru-RU"/>
    </w:rPr>
  </w:style>
  <w:style w:type="character" w:customStyle="1" w:styleId="671">
    <w:name w:val="Знак Знак671"/>
    <w:qFormat/>
    <w:rsid w:val="00986055"/>
    <w:rPr>
      <w:rFonts w:ascii="Arial" w:hAnsi="Arial"/>
      <w:b/>
      <w:sz w:val="26"/>
    </w:rPr>
  </w:style>
  <w:style w:type="character" w:customStyle="1" w:styleId="661">
    <w:name w:val="Знак Знак661"/>
    <w:qFormat/>
    <w:rsid w:val="00986055"/>
    <w:rPr>
      <w:b/>
      <w:sz w:val="28"/>
    </w:rPr>
  </w:style>
  <w:style w:type="character" w:customStyle="1" w:styleId="701">
    <w:name w:val="Знак Знак701"/>
    <w:qFormat/>
    <w:rsid w:val="00986055"/>
    <w:rPr>
      <w:rFonts w:ascii="Arial" w:hAnsi="Arial"/>
      <w:b/>
      <w:sz w:val="26"/>
    </w:rPr>
  </w:style>
  <w:style w:type="character" w:customStyle="1" w:styleId="691">
    <w:name w:val="Знак Знак691"/>
    <w:qFormat/>
    <w:rsid w:val="00986055"/>
    <w:rPr>
      <w:b/>
      <w:sz w:val="28"/>
    </w:rPr>
  </w:style>
  <w:style w:type="character" w:customStyle="1" w:styleId="681">
    <w:name w:val="Знак Знак681"/>
    <w:qFormat/>
    <w:rsid w:val="00986055"/>
    <w:rPr>
      <w:b/>
      <w:i/>
      <w:sz w:val="26"/>
    </w:rPr>
  </w:style>
  <w:style w:type="character" w:customStyle="1" w:styleId="afffffffff6">
    <w:name w:val="Название Знак"/>
    <w:aliases w:val="Заголовок Знак3"/>
    <w:qFormat/>
    <w:locked/>
    <w:rsid w:val="00986055"/>
    <w:rPr>
      <w:sz w:val="24"/>
      <w:lang w:val="en-US"/>
    </w:rPr>
  </w:style>
  <w:style w:type="character" w:customStyle="1" w:styleId="BodyTextIndent3Char">
    <w:name w:val="Body Text Indent 3 Char"/>
    <w:qFormat/>
    <w:locked/>
    <w:rsid w:val="00986055"/>
    <w:rPr>
      <w:rFonts w:ascii="Times New Roman" w:hAnsi="Times New Roman"/>
      <w:sz w:val="16"/>
    </w:rPr>
  </w:style>
  <w:style w:type="character" w:customStyle="1" w:styleId="BodyTextIndent2Char">
    <w:name w:val="Body Text Indent 2 Char"/>
    <w:qFormat/>
    <w:locked/>
    <w:rsid w:val="00986055"/>
    <w:rPr>
      <w:sz w:val="24"/>
    </w:rPr>
  </w:style>
  <w:style w:type="character" w:customStyle="1" w:styleId="2ffe">
    <w:name w:val="Текст сноски Знак2"/>
    <w:semiHidden/>
    <w:rsid w:val="00986055"/>
    <w:rPr>
      <w:rFonts w:ascii="Times New Roman" w:hAnsi="Times New Roman"/>
      <w:sz w:val="20"/>
    </w:rPr>
  </w:style>
  <w:style w:type="character" w:customStyle="1" w:styleId="FooterChar">
    <w:name w:val="Footer Char"/>
    <w:qFormat/>
    <w:locked/>
    <w:rsid w:val="00986055"/>
    <w:rPr>
      <w:sz w:val="24"/>
    </w:rPr>
  </w:style>
  <w:style w:type="character" w:customStyle="1" w:styleId="BodyText2Char">
    <w:name w:val="Body Text 2 Char"/>
    <w:qFormat/>
    <w:locked/>
    <w:rsid w:val="00986055"/>
  </w:style>
  <w:style w:type="character" w:customStyle="1" w:styleId="DocumentMapChar">
    <w:name w:val="Document Map Char"/>
    <w:qFormat/>
    <w:locked/>
    <w:rsid w:val="00986055"/>
    <w:rPr>
      <w:rFonts w:ascii="Tahoma" w:hAnsi="Tahoma"/>
    </w:rPr>
  </w:style>
  <w:style w:type="character" w:customStyle="1" w:styleId="HeaderChar">
    <w:name w:val="Header Char"/>
    <w:qFormat/>
    <w:locked/>
    <w:rsid w:val="00986055"/>
    <w:rPr>
      <w:sz w:val="24"/>
    </w:rPr>
  </w:style>
  <w:style w:type="paragraph" w:customStyle="1" w:styleId="83">
    <w:name w:val="Стиль8"/>
    <w:basedOn w:val="a8"/>
    <w:next w:val="afff1"/>
    <w:link w:val="3ff"/>
    <w:qFormat/>
    <w:rsid w:val="00986055"/>
    <w:pPr>
      <w:spacing w:before="0" w:beforeAutospacing="0" w:after="0" w:afterAutospacing="0"/>
      <w:jc w:val="center"/>
    </w:pPr>
    <w:rPr>
      <w:szCs w:val="20"/>
      <w:lang w:val="en-US"/>
    </w:rPr>
  </w:style>
  <w:style w:type="character" w:customStyle="1" w:styleId="3ff">
    <w:name w:val="Название Знак3"/>
    <w:link w:val="83"/>
    <w:locked/>
    <w:rsid w:val="00986055"/>
    <w:rPr>
      <w:rFonts w:ascii="Times New Roman" w:eastAsia="Calibri" w:hAnsi="Times New Roman" w:cs="Times New Roman"/>
      <w:sz w:val="24"/>
      <w:szCs w:val="20"/>
      <w:lang w:val="en-US"/>
    </w:rPr>
  </w:style>
  <w:style w:type="character" w:customStyle="1" w:styleId="TitleChar">
    <w:name w:val="Title Char"/>
    <w:qFormat/>
    <w:locked/>
    <w:rsid w:val="00986055"/>
    <w:rPr>
      <w:sz w:val="24"/>
      <w:lang w:val="en-US"/>
    </w:rPr>
  </w:style>
  <w:style w:type="paragraph" w:customStyle="1" w:styleId="3ff0">
    <w:name w:val="Абзац списка3"/>
    <w:basedOn w:val="a8"/>
    <w:link w:val="ListParagraphChar2"/>
    <w:qFormat/>
    <w:rsid w:val="00986055"/>
    <w:pPr>
      <w:spacing w:before="0" w:beforeAutospacing="0" w:after="0" w:afterAutospacing="0"/>
      <w:ind w:left="708"/>
    </w:pPr>
    <w:rPr>
      <w:sz w:val="20"/>
      <w:szCs w:val="20"/>
    </w:rPr>
  </w:style>
  <w:style w:type="character" w:customStyle="1" w:styleId="ListParagraphChar2">
    <w:name w:val="List Paragraph Char2"/>
    <w:link w:val="3ff0"/>
    <w:qFormat/>
    <w:locked/>
    <w:rsid w:val="00986055"/>
    <w:rPr>
      <w:rFonts w:ascii="Times New Roman" w:eastAsia="Calibri" w:hAnsi="Times New Roman" w:cs="Times New Roman"/>
      <w:sz w:val="20"/>
      <w:szCs w:val="20"/>
    </w:rPr>
  </w:style>
  <w:style w:type="character" w:customStyle="1" w:styleId="CommentTextChar">
    <w:name w:val="Comment Text Char"/>
    <w:qFormat/>
    <w:locked/>
    <w:rsid w:val="00986055"/>
    <w:rPr>
      <w:rFonts w:ascii="Times New Roman" w:hAnsi="Times New Roman"/>
      <w:sz w:val="20"/>
      <w:lang w:eastAsia="ru-RU"/>
    </w:rPr>
  </w:style>
  <w:style w:type="character" w:customStyle="1" w:styleId="730">
    <w:name w:val="Знак Знак73"/>
    <w:qFormat/>
    <w:rsid w:val="00986055"/>
    <w:rPr>
      <w:sz w:val="16"/>
      <w:lang w:val="ru-RU" w:eastAsia="ru-RU"/>
    </w:rPr>
  </w:style>
  <w:style w:type="character" w:customStyle="1" w:styleId="Heading1Char3">
    <w:name w:val="Heading 1 Char3"/>
    <w:aliases w:val="Знак Char3,Заголовок 1 Знак Знак Char2,Знак Заголовок 1 Char2"/>
    <w:uiPriority w:val="99"/>
    <w:qFormat/>
    <w:locked/>
    <w:rsid w:val="00986055"/>
    <w:rPr>
      <w:rFonts w:ascii="Cambria" w:hAnsi="Cambria"/>
      <w:b/>
      <w:kern w:val="32"/>
      <w:sz w:val="32"/>
    </w:rPr>
  </w:style>
  <w:style w:type="character" w:customStyle="1" w:styleId="BodyTextFirstIndentChar">
    <w:name w:val="Body Text First Indent Char"/>
    <w:qFormat/>
    <w:locked/>
    <w:rsid w:val="00986055"/>
    <w:rPr>
      <w:rFonts w:ascii="PragmaticaCTT" w:hAnsi="PragmaticaCTT"/>
      <w:sz w:val="24"/>
    </w:rPr>
  </w:style>
  <w:style w:type="character" w:customStyle="1" w:styleId="2fff">
    <w:name w:val="Слабое выделение2"/>
    <w:uiPriority w:val="99"/>
    <w:qFormat/>
    <w:rsid w:val="00986055"/>
    <w:rPr>
      <w:i/>
      <w:color w:val="808080"/>
    </w:rPr>
  </w:style>
  <w:style w:type="character" w:customStyle="1" w:styleId="3ff1">
    <w:name w:val="Знак Знак Знак3"/>
    <w:qFormat/>
    <w:rsid w:val="00986055"/>
    <w:rPr>
      <w:rFonts w:ascii="Times New Roman" w:hAnsi="Times New Roman"/>
      <w:b/>
      <w:caps/>
      <w:sz w:val="28"/>
    </w:rPr>
  </w:style>
  <w:style w:type="character" w:customStyle="1" w:styleId="SubtitleChar">
    <w:name w:val="Subtitle Char"/>
    <w:qFormat/>
    <w:locked/>
    <w:rsid w:val="00986055"/>
    <w:rPr>
      <w:rFonts w:ascii="Cambria" w:hAnsi="Cambria"/>
      <w:i/>
      <w:color w:val="4F81BD"/>
      <w:spacing w:val="15"/>
      <w:sz w:val="24"/>
    </w:rPr>
  </w:style>
  <w:style w:type="character" w:customStyle="1" w:styleId="BalloonTextChar">
    <w:name w:val="Balloon Text Char"/>
    <w:qFormat/>
    <w:locked/>
    <w:rsid w:val="00986055"/>
    <w:rPr>
      <w:rFonts w:ascii="Tahoma" w:hAnsi="Tahoma"/>
      <w:sz w:val="16"/>
    </w:rPr>
  </w:style>
  <w:style w:type="character" w:customStyle="1" w:styleId="HTMLAddressChar1">
    <w:name w:val="HTML Address Char1"/>
    <w:uiPriority w:val="99"/>
    <w:qFormat/>
    <w:locked/>
    <w:rsid w:val="00986055"/>
    <w:rPr>
      <w:i/>
      <w:sz w:val="24"/>
      <w:lang w:eastAsia="ru-RU"/>
    </w:rPr>
  </w:style>
  <w:style w:type="paragraph" w:customStyle="1" w:styleId="5a">
    <w:name w:val="Обычный5"/>
    <w:basedOn w:val="a8"/>
    <w:uiPriority w:val="99"/>
    <w:qFormat/>
    <w:rsid w:val="00986055"/>
    <w:rPr>
      <w:rFonts w:eastAsia="Times New Roman"/>
    </w:rPr>
  </w:style>
  <w:style w:type="character" w:customStyle="1" w:styleId="NoSpacingChar1">
    <w:name w:val="No Spacing Char1"/>
    <w:link w:val="2fff0"/>
    <w:qFormat/>
    <w:locked/>
    <w:rsid w:val="00986055"/>
    <w:rPr>
      <w:lang w:val="en-US"/>
    </w:rPr>
  </w:style>
  <w:style w:type="paragraph" w:customStyle="1" w:styleId="2fff0">
    <w:name w:val="Без интервала2"/>
    <w:link w:val="NoSpacingChar1"/>
    <w:qFormat/>
    <w:rsid w:val="00986055"/>
    <w:pPr>
      <w:spacing w:after="0" w:line="240" w:lineRule="auto"/>
    </w:pPr>
    <w:rPr>
      <w:lang w:val="en-US"/>
    </w:rPr>
  </w:style>
  <w:style w:type="paragraph" w:customStyle="1" w:styleId="21f3">
    <w:name w:val="Цитата 21"/>
    <w:basedOn w:val="a8"/>
    <w:next w:val="a8"/>
    <w:link w:val="QuoteChar"/>
    <w:qFormat/>
    <w:rsid w:val="00986055"/>
    <w:pPr>
      <w:spacing w:before="0" w:beforeAutospacing="0" w:after="0" w:afterAutospacing="0"/>
    </w:pPr>
    <w:rPr>
      <w:rFonts w:ascii="Calibri" w:eastAsia="Times New Roman" w:hAnsi="Calibri"/>
      <w:i/>
      <w:color w:val="000000"/>
      <w:sz w:val="20"/>
      <w:szCs w:val="20"/>
    </w:rPr>
  </w:style>
  <w:style w:type="character" w:customStyle="1" w:styleId="QuoteChar">
    <w:name w:val="Quote Char"/>
    <w:link w:val="21f3"/>
    <w:qFormat/>
    <w:locked/>
    <w:rsid w:val="00986055"/>
    <w:rPr>
      <w:rFonts w:ascii="Calibri" w:eastAsia="Times New Roman" w:hAnsi="Calibri" w:cs="Times New Roman"/>
      <w:i/>
      <w:color w:val="000000"/>
      <w:sz w:val="20"/>
      <w:szCs w:val="20"/>
    </w:rPr>
  </w:style>
  <w:style w:type="paragraph" w:customStyle="1" w:styleId="1ffffff2">
    <w:name w:val="Выделенная цитата1"/>
    <w:basedOn w:val="a8"/>
    <w:next w:val="a8"/>
    <w:link w:val="IntenseQuoteChar"/>
    <w:qFormat/>
    <w:rsid w:val="00986055"/>
    <w:pPr>
      <w:pBdr>
        <w:bottom w:val="single" w:sz="4" w:space="4" w:color="4F81BD"/>
      </w:pBdr>
      <w:spacing w:before="200" w:beforeAutospacing="0" w:after="280" w:afterAutospacing="0"/>
      <w:ind w:left="936" w:right="936"/>
    </w:pPr>
    <w:rPr>
      <w:rFonts w:ascii="Calibri" w:eastAsia="Times New Roman" w:hAnsi="Calibri"/>
      <w:b/>
      <w:i/>
      <w:color w:val="4F81BD"/>
      <w:sz w:val="20"/>
      <w:szCs w:val="20"/>
    </w:rPr>
  </w:style>
  <w:style w:type="character" w:customStyle="1" w:styleId="IntenseQuoteChar">
    <w:name w:val="Intense Quote Char"/>
    <w:link w:val="1ffffff2"/>
    <w:qFormat/>
    <w:locked/>
    <w:rsid w:val="00986055"/>
    <w:rPr>
      <w:rFonts w:ascii="Calibri" w:eastAsia="Times New Roman" w:hAnsi="Calibri" w:cs="Times New Roman"/>
      <w:b/>
      <w:i/>
      <w:color w:val="4F81BD"/>
      <w:sz w:val="20"/>
      <w:szCs w:val="20"/>
    </w:rPr>
  </w:style>
  <w:style w:type="paragraph" w:customStyle="1" w:styleId="1ffffff3">
    <w:name w:val="Заголовок оглавления1"/>
    <w:basedOn w:val="1c"/>
    <w:next w:val="a8"/>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character" w:customStyle="1" w:styleId="2fff1">
    <w:name w:val="Сильное выделение2"/>
    <w:uiPriority w:val="99"/>
    <w:qFormat/>
    <w:rsid w:val="00986055"/>
    <w:rPr>
      <w:b/>
      <w:i/>
      <w:color w:val="4F81BD"/>
    </w:rPr>
  </w:style>
  <w:style w:type="character" w:customStyle="1" w:styleId="1ffffff4">
    <w:name w:val="Слабая ссылка1"/>
    <w:qFormat/>
    <w:rsid w:val="00986055"/>
    <w:rPr>
      <w:smallCaps/>
      <w:color w:val="C0504D"/>
      <w:u w:val="single"/>
    </w:rPr>
  </w:style>
  <w:style w:type="character" w:customStyle="1" w:styleId="1ffffff5">
    <w:name w:val="Сильная ссылка1"/>
    <w:qFormat/>
    <w:rsid w:val="00986055"/>
    <w:rPr>
      <w:b/>
      <w:smallCaps/>
      <w:color w:val="C0504D"/>
      <w:spacing w:val="5"/>
      <w:u w:val="single"/>
    </w:rPr>
  </w:style>
  <w:style w:type="character" w:customStyle="1" w:styleId="1ffffff6">
    <w:name w:val="Название книги1"/>
    <w:qFormat/>
    <w:rsid w:val="00986055"/>
    <w:rPr>
      <w:b/>
      <w:smallCaps/>
      <w:spacing w:val="5"/>
    </w:rPr>
  </w:style>
  <w:style w:type="character" w:customStyle="1" w:styleId="1ffffff7">
    <w:name w:val="Замещающий текст1"/>
    <w:uiPriority w:val="99"/>
    <w:qFormat/>
    <w:rsid w:val="00986055"/>
    <w:rPr>
      <w:color w:val="808080"/>
    </w:rPr>
  </w:style>
  <w:style w:type="character" w:customStyle="1" w:styleId="MacroTextChar">
    <w:name w:val="Macro Text Char"/>
    <w:qFormat/>
    <w:locked/>
    <w:rsid w:val="00986055"/>
    <w:rPr>
      <w:rFonts w:ascii="Courier New" w:hAnsi="Courier New"/>
      <w:sz w:val="22"/>
      <w:lang w:val="en-US" w:eastAsia="en-US"/>
    </w:rPr>
  </w:style>
  <w:style w:type="paragraph" w:customStyle="1" w:styleId="2fff2">
    <w:name w:val="Подзаголовок2"/>
    <w:basedOn w:val="a8"/>
    <w:uiPriority w:val="99"/>
    <w:qFormat/>
    <w:rsid w:val="00986055"/>
    <w:pPr>
      <w:spacing w:before="0" w:beforeAutospacing="0" w:after="0" w:afterAutospacing="0" w:line="312" w:lineRule="auto"/>
    </w:pPr>
    <w:rPr>
      <w:rFonts w:ascii="Arial" w:eastAsia="Times New Roman" w:hAnsi="Arial" w:cs="Arial"/>
      <w:b/>
      <w:bCs/>
      <w:color w:val="000000"/>
      <w:sz w:val="20"/>
      <w:szCs w:val="20"/>
    </w:rPr>
  </w:style>
  <w:style w:type="character" w:customStyle="1" w:styleId="EndnoteTextChar">
    <w:name w:val="Endnote Text Char"/>
    <w:qFormat/>
    <w:locked/>
    <w:rsid w:val="00986055"/>
    <w:rPr>
      <w:color w:val="000000"/>
      <w:sz w:val="24"/>
    </w:rPr>
  </w:style>
  <w:style w:type="character" w:customStyle="1" w:styleId="1210">
    <w:name w:val="Знак1 Знак Знак21"/>
    <w:qFormat/>
    <w:locked/>
    <w:rsid w:val="00986055"/>
    <w:rPr>
      <w:sz w:val="24"/>
    </w:rPr>
  </w:style>
  <w:style w:type="character" w:customStyle="1" w:styleId="232">
    <w:name w:val="Основной текст 2 Знак3"/>
    <w:qFormat/>
    <w:rsid w:val="00986055"/>
    <w:rPr>
      <w:sz w:val="24"/>
    </w:rPr>
  </w:style>
  <w:style w:type="character" w:customStyle="1" w:styleId="2fff3">
    <w:name w:val="Красная строка Знак2"/>
    <w:rsid w:val="00986055"/>
  </w:style>
  <w:style w:type="character" w:customStyle="1" w:styleId="afffffffff7">
    <w:name w:val="Тело ИАК Знак"/>
    <w:link w:val="afffffffff8"/>
    <w:qFormat/>
    <w:locked/>
    <w:rsid w:val="00986055"/>
    <w:rPr>
      <w:sz w:val="28"/>
    </w:rPr>
  </w:style>
  <w:style w:type="paragraph" w:customStyle="1" w:styleId="afffffffff8">
    <w:name w:val="Тело ИАК"/>
    <w:basedOn w:val="a8"/>
    <w:link w:val="afffffffff7"/>
    <w:qFormat/>
    <w:rsid w:val="00986055"/>
    <w:pPr>
      <w:spacing w:before="0" w:beforeAutospacing="0" w:after="0" w:afterAutospacing="0" w:line="288" w:lineRule="auto"/>
      <w:ind w:firstLine="720"/>
      <w:jc w:val="both"/>
    </w:pPr>
    <w:rPr>
      <w:rFonts w:asciiTheme="minorHAnsi" w:eastAsiaTheme="minorHAnsi" w:hAnsiTheme="minorHAnsi" w:cstheme="minorBidi"/>
      <w:sz w:val="28"/>
      <w:szCs w:val="22"/>
      <w:lang w:eastAsia="en-US"/>
    </w:rPr>
  </w:style>
  <w:style w:type="character" w:customStyle="1" w:styleId="afffffffff9">
    <w:name w:val="кадр"/>
    <w:qFormat/>
    <w:rsid w:val="00986055"/>
  </w:style>
  <w:style w:type="paragraph" w:customStyle="1" w:styleId="96">
    <w:name w:val="Знак9"/>
    <w:basedOn w:val="a8"/>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useradditionalinfo1">
    <w:name w:val="useradditionalinfo1"/>
    <w:basedOn w:val="a8"/>
    <w:qFormat/>
    <w:rsid w:val="00986055"/>
    <w:pPr>
      <w:pBdr>
        <w:top w:val="dotted" w:sz="4" w:space="3" w:color="CCCCCC"/>
      </w:pBdr>
      <w:spacing w:beforeAutospacing="0" w:after="0" w:afterAutospacing="0"/>
    </w:pPr>
    <w:rPr>
      <w:rFonts w:eastAsia="Times New Roman"/>
    </w:rPr>
  </w:style>
  <w:style w:type="paragraph" w:customStyle="1" w:styleId="0752">
    <w:name w:val="Стиль Нумерованный список + сверху: (одинарная Авто  075 пт лини...2"/>
    <w:basedOn w:val="a"/>
    <w:qFormat/>
    <w:rsid w:val="00986055"/>
    <w:pPr>
      <w:numPr>
        <w:numId w:val="0"/>
      </w:numPr>
      <w:tabs>
        <w:tab w:val="left" w:pos="926"/>
      </w:tabs>
      <w:spacing w:before="0" w:beforeAutospacing="0" w:after="0" w:afterAutospacing="0"/>
      <w:ind w:left="926" w:hanging="360"/>
    </w:pPr>
    <w:rPr>
      <w:rFonts w:eastAsia="Times New Roman"/>
      <w:szCs w:val="20"/>
    </w:rPr>
  </w:style>
  <w:style w:type="paragraph" w:customStyle="1" w:styleId="0753">
    <w:name w:val="Стиль Нумерованный список + сверху: (одинарная Авто  075 пт лини...3"/>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4">
    <w:name w:val="Стиль Нумерованный список + сверху: (одинарная Авто  075 пт лини...4"/>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5">
    <w:name w:val="Стиль Нумерованный список + сверху: (одинарная Авто  075 пт лини...5"/>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8">
    <w:name w:val="Стиль Нумерованный список + сверху: (одинарная Авто  075 пт лини...8"/>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9">
    <w:name w:val="Стиль Нумерованный список + сверху: (одинарная Авто  075 пт лини...9"/>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10">
    <w:name w:val="Стиль Нумерованный список + сверху: (одинарная Авто  075 пт лини...10"/>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11">
    <w:name w:val="Стиль Нумерованный список + сверху: (одинарная Авто  075 пт лини...11"/>
    <w:basedOn w:val="a"/>
    <w:qFormat/>
    <w:rsid w:val="00986055"/>
    <w:pPr>
      <w:numPr>
        <w:numId w:val="0"/>
      </w:numPr>
      <w:spacing w:before="0" w:beforeAutospacing="0" w:after="0" w:afterAutospacing="0"/>
      <w:ind w:left="360" w:hanging="360"/>
    </w:pPr>
    <w:rPr>
      <w:rFonts w:eastAsia="Times New Roman"/>
      <w:szCs w:val="20"/>
    </w:rPr>
  </w:style>
  <w:style w:type="character" w:customStyle="1" w:styleId="76">
    <w:name w:val="Основной текст (7)_"/>
    <w:qFormat/>
    <w:locked/>
    <w:rsid w:val="00986055"/>
    <w:rPr>
      <w:b/>
      <w:i/>
    </w:rPr>
  </w:style>
  <w:style w:type="paragraph" w:customStyle="1" w:styleId="bloc">
    <w:name w:val="bloc"/>
    <w:basedOn w:val="a8"/>
    <w:qFormat/>
    <w:rsid w:val="00986055"/>
  </w:style>
  <w:style w:type="paragraph" w:customStyle="1" w:styleId="bordered">
    <w:name w:val="bordered"/>
    <w:basedOn w:val="a8"/>
    <w:qFormat/>
    <w:rsid w:val="00986055"/>
  </w:style>
  <w:style w:type="paragraph" w:customStyle="1" w:styleId="fr-collapsible-toggle">
    <w:name w:val="fr-collapsible-toggle"/>
    <w:basedOn w:val="a8"/>
    <w:qFormat/>
    <w:rsid w:val="00986055"/>
  </w:style>
  <w:style w:type="paragraph" w:customStyle="1" w:styleId="fr-collapsible-toggle-collapsed">
    <w:name w:val="fr-collapsible-toggle-collapsed"/>
    <w:basedOn w:val="a8"/>
    <w:qFormat/>
    <w:rsid w:val="00986055"/>
  </w:style>
  <w:style w:type="paragraph" w:customStyle="1" w:styleId="fr-collapsible-group-toogle-all">
    <w:name w:val="fr-collapsible-group-toogle-all"/>
    <w:basedOn w:val="a8"/>
    <w:qFormat/>
    <w:rsid w:val="00986055"/>
    <w:rPr>
      <w:sz w:val="18"/>
      <w:szCs w:val="18"/>
    </w:rPr>
  </w:style>
  <w:style w:type="paragraph" w:customStyle="1" w:styleId="toogleboxnew">
    <w:name w:val="toogleboxnew"/>
    <w:basedOn w:val="a8"/>
    <w:qFormat/>
    <w:rsid w:val="00986055"/>
    <w:pPr>
      <w:pBdr>
        <w:top w:val="single" w:sz="6" w:space="2" w:color="AAAAAA"/>
        <w:left w:val="single" w:sz="6" w:space="2" w:color="AAAAAA"/>
        <w:bottom w:val="single" w:sz="6" w:space="0" w:color="AAAAAA"/>
        <w:right w:val="single" w:sz="6" w:space="2" w:color="AAAAAA"/>
      </w:pBdr>
    </w:pPr>
  </w:style>
  <w:style w:type="paragraph" w:customStyle="1" w:styleId="toogleboxnewtitle">
    <w:name w:val="toogleboxnew_title"/>
    <w:basedOn w:val="a8"/>
    <w:qFormat/>
    <w:rsid w:val="00986055"/>
    <w:pPr>
      <w:shd w:val="clear" w:color="auto" w:fill="EFEFEF"/>
      <w:spacing w:before="0" w:beforeAutospacing="0" w:after="30" w:afterAutospacing="0"/>
      <w:jc w:val="center"/>
    </w:pPr>
    <w:rPr>
      <w:b/>
      <w:bCs/>
    </w:rPr>
  </w:style>
  <w:style w:type="paragraph" w:customStyle="1" w:styleId="navboxnew">
    <w:name w:val="navboxnew"/>
    <w:basedOn w:val="a8"/>
    <w:qFormat/>
    <w:rsid w:val="00986055"/>
    <w:pPr>
      <w:pBdr>
        <w:top w:val="single" w:sz="6" w:space="3" w:color="AAAAAA"/>
        <w:left w:val="single" w:sz="6" w:space="3" w:color="AAAAAA"/>
        <w:bottom w:val="single" w:sz="6" w:space="2" w:color="AAAAAA"/>
        <w:right w:val="single" w:sz="6" w:space="3" w:color="AAAAAA"/>
      </w:pBdr>
      <w:shd w:val="clear" w:color="auto" w:fill="F9F9F9"/>
    </w:pPr>
  </w:style>
  <w:style w:type="paragraph" w:customStyle="1" w:styleId="navboxnewtnavbar">
    <w:name w:val="navboxnew_tnavbar"/>
    <w:basedOn w:val="a8"/>
    <w:qFormat/>
    <w:rsid w:val="00986055"/>
    <w:pPr>
      <w:ind w:left="-1200"/>
    </w:pPr>
    <w:rPr>
      <w:sz w:val="19"/>
      <w:szCs w:val="19"/>
    </w:rPr>
  </w:style>
  <w:style w:type="paragraph" w:customStyle="1" w:styleId="navboxnewoldie">
    <w:name w:val="navboxnew_oldie"/>
    <w:basedOn w:val="a8"/>
    <w:qFormat/>
    <w:rsid w:val="00986055"/>
    <w:pPr>
      <w:pBdr>
        <w:top w:val="single" w:sz="6" w:space="3" w:color="AAAAAA"/>
        <w:left w:val="single" w:sz="6" w:space="3" w:color="AAAAAA"/>
        <w:bottom w:val="single" w:sz="6" w:space="2" w:color="AAAAAA"/>
        <w:right w:val="single" w:sz="6" w:space="3" w:color="AAAAAA"/>
      </w:pBdr>
      <w:shd w:val="clear" w:color="auto" w:fill="F9F9F9"/>
    </w:pPr>
  </w:style>
  <w:style w:type="paragraph" w:customStyle="1" w:styleId="mw-hiero-table">
    <w:name w:val="mw-hiero-table"/>
    <w:basedOn w:val="a8"/>
    <w:qFormat/>
    <w:rsid w:val="00986055"/>
  </w:style>
  <w:style w:type="paragraph" w:customStyle="1" w:styleId="mw-hiero-outer">
    <w:name w:val="mw-hiero-outer"/>
    <w:basedOn w:val="a8"/>
    <w:qFormat/>
    <w:rsid w:val="00986055"/>
  </w:style>
  <w:style w:type="paragraph" w:customStyle="1" w:styleId="mw-hiero-box">
    <w:name w:val="mw-hiero-box"/>
    <w:basedOn w:val="a8"/>
    <w:qFormat/>
    <w:rsid w:val="00986055"/>
    <w:pPr>
      <w:shd w:val="clear" w:color="auto" w:fill="000000"/>
    </w:pPr>
  </w:style>
  <w:style w:type="paragraph" w:customStyle="1" w:styleId="ui-helper-hidden">
    <w:name w:val="ui-helper-hidden"/>
    <w:basedOn w:val="a8"/>
    <w:qFormat/>
    <w:rsid w:val="00986055"/>
    <w:rPr>
      <w:vanish/>
    </w:rPr>
  </w:style>
  <w:style w:type="paragraph" w:customStyle="1" w:styleId="ui-helper-reset">
    <w:name w:val="ui-helper-reset"/>
    <w:basedOn w:val="a8"/>
    <w:qFormat/>
    <w:rsid w:val="00986055"/>
    <w:pPr>
      <w:spacing w:before="0" w:beforeAutospacing="0" w:after="0" w:afterAutospacing="0"/>
    </w:pPr>
  </w:style>
  <w:style w:type="paragraph" w:customStyle="1" w:styleId="ui-helper-clearfix">
    <w:name w:val="ui-helper-clearfix"/>
    <w:basedOn w:val="a8"/>
    <w:qFormat/>
    <w:rsid w:val="00986055"/>
  </w:style>
  <w:style w:type="paragraph" w:customStyle="1" w:styleId="ui-helper-zfix">
    <w:name w:val="ui-helper-zfix"/>
    <w:basedOn w:val="a8"/>
    <w:qFormat/>
    <w:rsid w:val="00986055"/>
  </w:style>
  <w:style w:type="paragraph" w:customStyle="1" w:styleId="ui-icon">
    <w:name w:val="ui-icon"/>
    <w:basedOn w:val="a8"/>
    <w:qFormat/>
    <w:rsid w:val="00986055"/>
    <w:pPr>
      <w:ind w:firstLine="7343"/>
    </w:pPr>
  </w:style>
  <w:style w:type="paragraph" w:customStyle="1" w:styleId="ui-widget-overlay">
    <w:name w:val="ui-widget-overlay"/>
    <w:basedOn w:val="a8"/>
    <w:qFormat/>
    <w:rsid w:val="00986055"/>
    <w:pPr>
      <w:shd w:val="clear" w:color="auto" w:fill="000000"/>
    </w:pPr>
  </w:style>
  <w:style w:type="paragraph" w:customStyle="1" w:styleId="ui-widget">
    <w:name w:val="ui-widget"/>
    <w:basedOn w:val="a8"/>
    <w:qFormat/>
    <w:rsid w:val="00986055"/>
    <w:rPr>
      <w:rFonts w:ascii="Arial" w:hAnsi="Arial" w:cs="Arial"/>
      <w:sz w:val="19"/>
      <w:szCs w:val="19"/>
    </w:rPr>
  </w:style>
  <w:style w:type="paragraph" w:customStyle="1" w:styleId="ui-widget-content">
    <w:name w:val="ui-widget-content"/>
    <w:basedOn w:val="a8"/>
    <w:qFormat/>
    <w:rsid w:val="00986055"/>
    <w:pPr>
      <w:pBdr>
        <w:top w:val="single" w:sz="6" w:space="0" w:color="CCCCCC"/>
        <w:left w:val="single" w:sz="6" w:space="0" w:color="CCCCCC"/>
        <w:bottom w:val="single" w:sz="6" w:space="0" w:color="CCCCCC"/>
        <w:right w:val="single" w:sz="6" w:space="0" w:color="CCCCCC"/>
      </w:pBdr>
    </w:pPr>
    <w:rPr>
      <w:color w:val="362B36"/>
    </w:rPr>
  </w:style>
  <w:style w:type="paragraph" w:customStyle="1" w:styleId="ui-widget-header">
    <w:name w:val="ui-widget-header"/>
    <w:basedOn w:val="a8"/>
    <w:qFormat/>
    <w:rsid w:val="00986055"/>
    <w:pPr>
      <w:pBdr>
        <w:bottom w:val="single" w:sz="6" w:space="0" w:color="BBBBBB"/>
      </w:pBdr>
      <w:shd w:val="clear" w:color="auto" w:fill="FFFFFF"/>
      <w:spacing w:line="240" w:lineRule="atLeast"/>
    </w:pPr>
    <w:rPr>
      <w:b/>
      <w:bCs/>
      <w:color w:val="222222"/>
    </w:rPr>
  </w:style>
  <w:style w:type="paragraph" w:customStyle="1" w:styleId="ui-state-default">
    <w:name w:val="ui-state-default"/>
    <w:basedOn w:val="a8"/>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hover">
    <w:name w:val="ui-state-hover"/>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
    <w:name w:val="ui-state-focus"/>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active">
    <w:name w:val="ui-state-active"/>
    <w:basedOn w:val="a8"/>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highlight">
    <w:name w:val="ui-state-highlight"/>
    <w:basedOn w:val="a8"/>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error">
    <w:name w:val="ui-state-error"/>
    <w:basedOn w:val="a8"/>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text">
    <w:name w:val="ui-state-error-text"/>
    <w:basedOn w:val="a8"/>
    <w:qFormat/>
    <w:rsid w:val="00986055"/>
    <w:rPr>
      <w:color w:val="FFFFFF"/>
    </w:rPr>
  </w:style>
  <w:style w:type="paragraph" w:customStyle="1" w:styleId="ui-priority-primary">
    <w:name w:val="ui-priority-primary"/>
    <w:basedOn w:val="a8"/>
    <w:qFormat/>
    <w:rsid w:val="00986055"/>
    <w:rPr>
      <w:b/>
      <w:bCs/>
    </w:rPr>
  </w:style>
  <w:style w:type="paragraph" w:customStyle="1" w:styleId="ui-priority-secondary">
    <w:name w:val="ui-priority-secondary"/>
    <w:basedOn w:val="a8"/>
    <w:qFormat/>
    <w:rsid w:val="00986055"/>
  </w:style>
  <w:style w:type="paragraph" w:customStyle="1" w:styleId="ui-state-disabled">
    <w:name w:val="ui-state-disabled"/>
    <w:basedOn w:val="a8"/>
    <w:qFormat/>
    <w:rsid w:val="00986055"/>
  </w:style>
  <w:style w:type="paragraph" w:customStyle="1" w:styleId="ui-widget-shadow">
    <w:name w:val="ui-widget-shadow"/>
    <w:basedOn w:val="a8"/>
    <w:qFormat/>
    <w:rsid w:val="00986055"/>
    <w:pPr>
      <w:shd w:val="clear" w:color="auto" w:fill="000000"/>
      <w:spacing w:before="0" w:beforeAutospacing="0" w:after="0" w:afterAutospacing="0"/>
      <w:ind w:left="-105"/>
    </w:pPr>
  </w:style>
  <w:style w:type="paragraph" w:customStyle="1" w:styleId="ui-resizable-handle">
    <w:name w:val="ui-resizable-handle"/>
    <w:basedOn w:val="a8"/>
    <w:qFormat/>
    <w:rsid w:val="00986055"/>
    <w:rPr>
      <w:sz w:val="2"/>
      <w:szCs w:val="2"/>
    </w:rPr>
  </w:style>
  <w:style w:type="paragraph" w:customStyle="1" w:styleId="ui-resizable-n">
    <w:name w:val="ui-resizable-n"/>
    <w:basedOn w:val="a8"/>
    <w:qFormat/>
    <w:rsid w:val="00986055"/>
  </w:style>
  <w:style w:type="paragraph" w:customStyle="1" w:styleId="ui-resizable-s">
    <w:name w:val="ui-resizable-s"/>
    <w:basedOn w:val="a8"/>
    <w:qFormat/>
    <w:rsid w:val="00986055"/>
  </w:style>
  <w:style w:type="paragraph" w:customStyle="1" w:styleId="ui-resizable-e">
    <w:name w:val="ui-resizable-e"/>
    <w:basedOn w:val="a8"/>
    <w:qFormat/>
    <w:rsid w:val="00986055"/>
  </w:style>
  <w:style w:type="paragraph" w:customStyle="1" w:styleId="ui-resizable-w">
    <w:name w:val="ui-resizable-w"/>
    <w:basedOn w:val="a8"/>
    <w:qFormat/>
    <w:rsid w:val="00986055"/>
  </w:style>
  <w:style w:type="paragraph" w:customStyle="1" w:styleId="ui-resizable-se">
    <w:name w:val="ui-resizable-se"/>
    <w:basedOn w:val="a8"/>
    <w:qFormat/>
    <w:rsid w:val="00986055"/>
  </w:style>
  <w:style w:type="paragraph" w:customStyle="1" w:styleId="ui-resizable-sw">
    <w:name w:val="ui-resizable-sw"/>
    <w:basedOn w:val="a8"/>
    <w:qFormat/>
    <w:rsid w:val="00986055"/>
  </w:style>
  <w:style w:type="paragraph" w:customStyle="1" w:styleId="ui-resizable-nw">
    <w:name w:val="ui-resizable-nw"/>
    <w:basedOn w:val="a8"/>
    <w:qFormat/>
    <w:rsid w:val="00986055"/>
  </w:style>
  <w:style w:type="paragraph" w:customStyle="1" w:styleId="ui-resizable-ne">
    <w:name w:val="ui-resizable-ne"/>
    <w:basedOn w:val="a8"/>
    <w:qFormat/>
    <w:rsid w:val="00986055"/>
  </w:style>
  <w:style w:type="paragraph" w:customStyle="1" w:styleId="ui-button">
    <w:name w:val="ui-button"/>
    <w:basedOn w:val="a8"/>
    <w:qFormat/>
    <w:rsid w:val="00986055"/>
    <w:pPr>
      <w:ind w:right="24"/>
      <w:jc w:val="center"/>
    </w:pPr>
  </w:style>
  <w:style w:type="paragraph" w:customStyle="1" w:styleId="ui-button-icon-only">
    <w:name w:val="ui-button-icon-only"/>
    <w:basedOn w:val="a8"/>
    <w:qFormat/>
    <w:rsid w:val="00986055"/>
  </w:style>
  <w:style w:type="paragraph" w:customStyle="1" w:styleId="ui-button-icons-only">
    <w:name w:val="ui-button-icons-only"/>
    <w:basedOn w:val="a8"/>
    <w:qFormat/>
    <w:rsid w:val="00986055"/>
  </w:style>
  <w:style w:type="paragraph" w:customStyle="1" w:styleId="ui-buttonset">
    <w:name w:val="ui-buttonset"/>
    <w:basedOn w:val="a8"/>
    <w:qFormat/>
    <w:rsid w:val="00986055"/>
    <w:pPr>
      <w:ind w:right="105"/>
    </w:pPr>
  </w:style>
  <w:style w:type="paragraph" w:customStyle="1" w:styleId="ui-dialog">
    <w:name w:val="ui-dialog"/>
    <w:basedOn w:val="a8"/>
    <w:qFormat/>
    <w:rsid w:val="00986055"/>
  </w:style>
  <w:style w:type="paragraph" w:customStyle="1" w:styleId="suggestions">
    <w:name w:val="suggestions"/>
    <w:basedOn w:val="a8"/>
    <w:qFormat/>
    <w:rsid w:val="00986055"/>
    <w:pPr>
      <w:spacing w:before="0" w:beforeAutospacing="0" w:after="0" w:afterAutospacing="0"/>
      <w:ind w:right="-15"/>
    </w:pPr>
  </w:style>
  <w:style w:type="paragraph" w:customStyle="1" w:styleId="suggestions-special">
    <w:name w:val="suggestions-special"/>
    <w:basedOn w:val="a8"/>
    <w:qFormat/>
    <w:rsid w:val="00986055"/>
    <w:pPr>
      <w:pBdr>
        <w:top w:val="single" w:sz="6" w:space="3" w:color="AAAAAA"/>
        <w:left w:val="single" w:sz="6" w:space="3" w:color="AAAAAA"/>
        <w:bottom w:val="single" w:sz="6" w:space="3" w:color="AAAAAA"/>
        <w:right w:val="single" w:sz="6" w:space="3" w:color="AAAAAA"/>
      </w:pBdr>
      <w:shd w:val="clear" w:color="auto" w:fill="FFFFFF"/>
      <w:spacing w:before="0" w:beforeAutospacing="0" w:after="0" w:afterAutospacing="0" w:line="300" w:lineRule="atLeast"/>
    </w:pPr>
    <w:rPr>
      <w:vanish/>
    </w:rPr>
  </w:style>
  <w:style w:type="paragraph" w:customStyle="1" w:styleId="suggestions-results">
    <w:name w:val="suggestions-results"/>
    <w:basedOn w:val="a8"/>
    <w:qFormat/>
    <w:rsid w:val="00986055"/>
    <w:pPr>
      <w:pBdr>
        <w:top w:val="single" w:sz="6" w:space="0" w:color="AAAAAA"/>
        <w:left w:val="single" w:sz="6" w:space="0" w:color="AAAAAA"/>
        <w:bottom w:val="single" w:sz="6" w:space="0" w:color="AAAAAA"/>
        <w:right w:val="single" w:sz="6" w:space="0" w:color="AAAAAA"/>
      </w:pBdr>
      <w:shd w:val="clear" w:color="auto" w:fill="FFFFFF"/>
      <w:spacing w:before="0" w:beforeAutospacing="0" w:after="0" w:afterAutospacing="0"/>
    </w:pPr>
  </w:style>
  <w:style w:type="paragraph" w:customStyle="1" w:styleId="suggestions-result">
    <w:name w:val="suggestions-result"/>
    <w:basedOn w:val="a8"/>
    <w:qFormat/>
    <w:rsid w:val="00986055"/>
    <w:pPr>
      <w:spacing w:before="0" w:beforeAutospacing="0" w:after="0" w:afterAutospacing="0" w:line="360" w:lineRule="atLeast"/>
    </w:pPr>
    <w:rPr>
      <w:color w:val="000000"/>
    </w:rPr>
  </w:style>
  <w:style w:type="paragraph" w:customStyle="1" w:styleId="suggestions-result-current">
    <w:name w:val="suggestions-result-current"/>
    <w:basedOn w:val="a8"/>
    <w:qFormat/>
    <w:rsid w:val="00986055"/>
    <w:pPr>
      <w:shd w:val="clear" w:color="auto" w:fill="4C59A6"/>
    </w:pPr>
    <w:rPr>
      <w:color w:val="FFFFFF"/>
    </w:rPr>
  </w:style>
  <w:style w:type="paragraph" w:customStyle="1" w:styleId="autoellipsis-matched">
    <w:name w:val="autoellipsis-matched"/>
    <w:basedOn w:val="a8"/>
    <w:qFormat/>
    <w:rsid w:val="00986055"/>
    <w:rPr>
      <w:b/>
      <w:bCs/>
    </w:rPr>
  </w:style>
  <w:style w:type="paragraph" w:customStyle="1" w:styleId="mwembedplayer">
    <w:name w:val="mwembedplayer"/>
    <w:basedOn w:val="a8"/>
    <w:qFormat/>
    <w:rsid w:val="00986055"/>
  </w:style>
  <w:style w:type="paragraph" w:customStyle="1" w:styleId="loadingspinner">
    <w:name w:val="loadingspinner"/>
    <w:basedOn w:val="a8"/>
    <w:qFormat/>
    <w:rsid w:val="00986055"/>
  </w:style>
  <w:style w:type="paragraph" w:customStyle="1" w:styleId="mw-imported-resource">
    <w:name w:val="mw-imported-resource"/>
    <w:basedOn w:val="a8"/>
    <w:qFormat/>
    <w:rsid w:val="00986055"/>
    <w:pPr>
      <w:pBdr>
        <w:top w:val="single" w:sz="6" w:space="0" w:color="000000"/>
        <w:left w:val="single" w:sz="6" w:space="0" w:color="000000"/>
        <w:bottom w:val="single" w:sz="6" w:space="0" w:color="000000"/>
        <w:right w:val="single" w:sz="6" w:space="0" w:color="000000"/>
      </w:pBdr>
    </w:pPr>
  </w:style>
  <w:style w:type="paragraph" w:customStyle="1" w:styleId="kaltura-icon">
    <w:name w:val="kaltura-icon"/>
    <w:basedOn w:val="a8"/>
    <w:qFormat/>
    <w:rsid w:val="00986055"/>
    <w:pPr>
      <w:spacing w:before="30" w:beforeAutospacing="0"/>
      <w:ind w:left="45"/>
    </w:pPr>
  </w:style>
  <w:style w:type="paragraph" w:customStyle="1" w:styleId="mw-fullscreen-overlay">
    <w:name w:val="mw-fullscreen-overlay"/>
    <w:basedOn w:val="a8"/>
    <w:qFormat/>
    <w:rsid w:val="00986055"/>
    <w:pPr>
      <w:shd w:val="clear" w:color="auto" w:fill="000000"/>
    </w:pPr>
  </w:style>
  <w:style w:type="paragraph" w:customStyle="1" w:styleId="play-btn-large">
    <w:name w:val="play-btn-large"/>
    <w:basedOn w:val="a8"/>
    <w:qFormat/>
    <w:rsid w:val="00986055"/>
  </w:style>
  <w:style w:type="paragraph" w:customStyle="1" w:styleId="carouselcontainer">
    <w:name w:val="carouselcontainer"/>
    <w:basedOn w:val="a8"/>
    <w:qFormat/>
    <w:rsid w:val="00986055"/>
  </w:style>
  <w:style w:type="paragraph" w:customStyle="1" w:styleId="carouselvideotitle">
    <w:name w:val="carouselvideotitle"/>
    <w:basedOn w:val="a8"/>
    <w:qFormat/>
    <w:rsid w:val="00986055"/>
    <w:rPr>
      <w:b/>
      <w:bCs/>
      <w:color w:val="FFFFFF"/>
    </w:rPr>
  </w:style>
  <w:style w:type="paragraph" w:customStyle="1" w:styleId="carouselvideotitletext">
    <w:name w:val="carouselvideotitletext"/>
    <w:basedOn w:val="a8"/>
    <w:qFormat/>
    <w:rsid w:val="00986055"/>
  </w:style>
  <w:style w:type="paragraph" w:customStyle="1" w:styleId="carouseltitleduration">
    <w:name w:val="carouseltitleduration"/>
    <w:basedOn w:val="a8"/>
    <w:qFormat/>
    <w:rsid w:val="00986055"/>
    <w:pPr>
      <w:shd w:val="clear" w:color="auto" w:fill="5A5A5A"/>
    </w:pPr>
    <w:rPr>
      <w:color w:val="D9D9D9"/>
      <w:sz w:val="20"/>
      <w:szCs w:val="20"/>
    </w:rPr>
  </w:style>
  <w:style w:type="paragraph" w:customStyle="1" w:styleId="carouselimgtitle">
    <w:name w:val="carouselimgtitle"/>
    <w:basedOn w:val="a8"/>
    <w:qFormat/>
    <w:rsid w:val="00986055"/>
    <w:pPr>
      <w:jc w:val="center"/>
    </w:pPr>
    <w:rPr>
      <w:color w:val="FFFFFF"/>
    </w:rPr>
  </w:style>
  <w:style w:type="paragraph" w:customStyle="1" w:styleId="carouselimgduration">
    <w:name w:val="carouselimgduration"/>
    <w:basedOn w:val="a8"/>
    <w:qFormat/>
    <w:rsid w:val="00986055"/>
    <w:rPr>
      <w:color w:val="FFFFFF"/>
    </w:rPr>
  </w:style>
  <w:style w:type="paragraph" w:customStyle="1" w:styleId="carouselprevbutton">
    <w:name w:val="carouselprevbutton"/>
    <w:basedOn w:val="a8"/>
    <w:qFormat/>
    <w:rsid w:val="00986055"/>
  </w:style>
  <w:style w:type="paragraph" w:customStyle="1" w:styleId="carouselnextbutton">
    <w:name w:val="carouselnextbutton"/>
    <w:basedOn w:val="a8"/>
    <w:qFormat/>
    <w:rsid w:val="00986055"/>
  </w:style>
  <w:style w:type="paragraph" w:customStyle="1" w:styleId="alert-container">
    <w:name w:val="alert-container"/>
    <w:basedOn w:val="a8"/>
    <w:qFormat/>
    <w:rsid w:val="00986055"/>
  </w:style>
  <w:style w:type="paragraph" w:customStyle="1" w:styleId="alert-title">
    <w:name w:val="alert-title"/>
    <w:basedOn w:val="a8"/>
    <w:qFormat/>
    <w:rsid w:val="00986055"/>
    <w:pPr>
      <w:pBdr>
        <w:bottom w:val="single" w:sz="6" w:space="4" w:color="D1D1D1"/>
      </w:pBdr>
      <w:shd w:val="clear" w:color="auto" w:fill="E6E6E6"/>
    </w:pPr>
    <w:rPr>
      <w:sz w:val="21"/>
      <w:szCs w:val="21"/>
    </w:rPr>
  </w:style>
  <w:style w:type="paragraph" w:customStyle="1" w:styleId="alert-message">
    <w:name w:val="alert-message"/>
    <w:basedOn w:val="a8"/>
    <w:qFormat/>
    <w:rsid w:val="00986055"/>
    <w:pPr>
      <w:jc w:val="center"/>
    </w:pPr>
    <w:rPr>
      <w:sz w:val="21"/>
      <w:szCs w:val="21"/>
    </w:rPr>
  </w:style>
  <w:style w:type="paragraph" w:customStyle="1" w:styleId="alert-buttons-container">
    <w:name w:val="alert-buttons-container"/>
    <w:basedOn w:val="a8"/>
    <w:qFormat/>
    <w:rsid w:val="00986055"/>
    <w:pPr>
      <w:jc w:val="center"/>
    </w:pPr>
  </w:style>
  <w:style w:type="paragraph" w:customStyle="1" w:styleId="alert-button">
    <w:name w:val="alert-button"/>
    <w:basedOn w:val="a8"/>
    <w:qFormat/>
    <w:rsid w:val="00986055"/>
    <w:pPr>
      <w:shd w:val="clear" w:color="auto" w:fill="474747"/>
    </w:pPr>
    <w:rPr>
      <w:color w:val="FFFFFF"/>
    </w:rPr>
  </w:style>
  <w:style w:type="paragraph" w:customStyle="1" w:styleId="mw-plusminus-pos">
    <w:name w:val="mw-plusminus-pos"/>
    <w:basedOn w:val="a8"/>
    <w:qFormat/>
    <w:rsid w:val="00986055"/>
    <w:rPr>
      <w:color w:val="00B000"/>
    </w:rPr>
  </w:style>
  <w:style w:type="paragraph" w:customStyle="1" w:styleId="mw-plusminus-neg">
    <w:name w:val="mw-plusminus-neg"/>
    <w:basedOn w:val="a8"/>
    <w:qFormat/>
    <w:rsid w:val="00986055"/>
    <w:rPr>
      <w:color w:val="FF2050"/>
    </w:rPr>
  </w:style>
  <w:style w:type="paragraph" w:customStyle="1" w:styleId="mw-plusminus-null">
    <w:name w:val="mw-plusminus-null"/>
    <w:basedOn w:val="a8"/>
    <w:qFormat/>
    <w:rsid w:val="00986055"/>
    <w:rPr>
      <w:color w:val="999999"/>
    </w:rPr>
  </w:style>
  <w:style w:type="paragraph" w:customStyle="1" w:styleId="mw-tag-markers">
    <w:name w:val="mw-tag-markers"/>
    <w:basedOn w:val="a8"/>
    <w:qFormat/>
    <w:rsid w:val="00986055"/>
    <w:rPr>
      <w:rFonts w:ascii="Arial" w:hAnsi="Arial" w:cs="Arial"/>
      <w:i/>
      <w:iCs/>
      <w:sz w:val="22"/>
      <w:szCs w:val="22"/>
    </w:rPr>
  </w:style>
  <w:style w:type="paragraph" w:customStyle="1" w:styleId="history-size">
    <w:name w:val="history-size"/>
    <w:basedOn w:val="a8"/>
    <w:qFormat/>
    <w:rsid w:val="00986055"/>
    <w:rPr>
      <w:sz w:val="19"/>
      <w:szCs w:val="19"/>
    </w:rPr>
  </w:style>
  <w:style w:type="paragraph" w:customStyle="1" w:styleId="mw-whatlinkshere-tools">
    <w:name w:val="mw-whatlinkshere-tools"/>
    <w:basedOn w:val="a8"/>
    <w:qFormat/>
    <w:rsid w:val="00986055"/>
    <w:rPr>
      <w:sz w:val="19"/>
      <w:szCs w:val="19"/>
    </w:rPr>
  </w:style>
  <w:style w:type="paragraph" w:customStyle="1" w:styleId="italique">
    <w:name w:val="italique"/>
    <w:basedOn w:val="a8"/>
    <w:qFormat/>
    <w:rsid w:val="00986055"/>
    <w:rPr>
      <w:i/>
      <w:iCs/>
    </w:rPr>
  </w:style>
  <w:style w:type="paragraph" w:customStyle="1" w:styleId="nowrap">
    <w:name w:val="nowrap"/>
    <w:basedOn w:val="a8"/>
    <w:qFormat/>
    <w:rsid w:val="00986055"/>
  </w:style>
  <w:style w:type="paragraph" w:customStyle="1" w:styleId="rcoptions">
    <w:name w:val="rcoptions"/>
    <w:basedOn w:val="a8"/>
    <w:qFormat/>
    <w:rsid w:val="00986055"/>
    <w:pPr>
      <w:pBdr>
        <w:top w:val="single" w:sz="6" w:space="0" w:color="DDDDF7"/>
        <w:left w:val="single" w:sz="48" w:space="6" w:color="DDDDF7"/>
        <w:bottom w:val="single" w:sz="6" w:space="0" w:color="DDDDF7"/>
        <w:right w:val="single" w:sz="6" w:space="6" w:color="DDDDF7"/>
      </w:pBdr>
      <w:shd w:val="clear" w:color="auto" w:fill="FFFFFF"/>
      <w:spacing w:before="0" w:beforeAutospacing="0" w:after="30" w:afterAutospacing="0"/>
    </w:pPr>
  </w:style>
  <w:style w:type="paragraph" w:customStyle="1" w:styleId="printcssonly">
    <w:name w:val="printcssonly"/>
    <w:basedOn w:val="a8"/>
    <w:qFormat/>
    <w:rsid w:val="00986055"/>
    <w:rPr>
      <w:vanish/>
    </w:rPr>
  </w:style>
  <w:style w:type="paragraph" w:customStyle="1" w:styleId="fieldsetlike">
    <w:name w:val="fieldsetlike"/>
    <w:basedOn w:val="a8"/>
    <w:qFormat/>
    <w:rsid w:val="00986055"/>
    <w:pPr>
      <w:pBdr>
        <w:top w:val="single" w:sz="6" w:space="0" w:color="AAAAAA"/>
        <w:left w:val="single" w:sz="6" w:space="0" w:color="AAAAAA"/>
        <w:bottom w:val="single" w:sz="6" w:space="5" w:color="AAAAAA"/>
        <w:right w:val="single" w:sz="6" w:space="0" w:color="AAAAAA"/>
      </w:pBdr>
      <w:spacing w:before="240" w:beforeAutospacing="0" w:after="240" w:afterAutospacing="0"/>
      <w:jc w:val="center"/>
    </w:pPr>
  </w:style>
  <w:style w:type="paragraph" w:customStyle="1" w:styleId="homonymie">
    <w:name w:val="homonymie"/>
    <w:basedOn w:val="a8"/>
    <w:qFormat/>
    <w:rsid w:val="00986055"/>
    <w:pPr>
      <w:pBdr>
        <w:bottom w:val="single" w:sz="6" w:space="6" w:color="AAAAAA"/>
      </w:pBdr>
      <w:shd w:val="clear" w:color="auto" w:fill="FFFFFF"/>
      <w:spacing w:before="0" w:beforeAutospacing="0" w:after="120" w:afterAutospacing="0"/>
    </w:pPr>
    <w:rPr>
      <w:i/>
      <w:iCs/>
    </w:rPr>
  </w:style>
  <w:style w:type="paragraph" w:customStyle="1" w:styleId="indicateur-langue">
    <w:name w:val="indicateur-langue"/>
    <w:basedOn w:val="a8"/>
    <w:qFormat/>
    <w:rsid w:val="00986055"/>
    <w:rPr>
      <w:rFonts w:ascii="Courier New" w:hAnsi="Courier New" w:cs="Courier New"/>
      <w:b/>
      <w:bCs/>
    </w:rPr>
  </w:style>
  <w:style w:type="paragraph" w:customStyle="1" w:styleId="romain">
    <w:name w:val="romain"/>
    <w:basedOn w:val="a8"/>
    <w:qFormat/>
    <w:rsid w:val="00986055"/>
    <w:rPr>
      <w:smallCaps/>
    </w:rPr>
  </w:style>
  <w:style w:type="paragraph" w:customStyle="1" w:styleId="reference">
    <w:name w:val="reference"/>
    <w:basedOn w:val="a8"/>
    <w:qFormat/>
    <w:rsid w:val="00986055"/>
    <w:rPr>
      <w:sz w:val="19"/>
      <w:szCs w:val="19"/>
    </w:rPr>
  </w:style>
  <w:style w:type="paragraph" w:customStyle="1" w:styleId="exposant">
    <w:name w:val="exposant"/>
    <w:basedOn w:val="a8"/>
    <w:qFormat/>
    <w:rsid w:val="00986055"/>
    <w:rPr>
      <w:sz w:val="19"/>
      <w:szCs w:val="19"/>
    </w:rPr>
  </w:style>
  <w:style w:type="paragraph" w:customStyle="1" w:styleId="mw-magiclink-isbn">
    <w:name w:val="mw-magiclink-isbn"/>
    <w:basedOn w:val="a8"/>
    <w:qFormat/>
    <w:rsid w:val="00986055"/>
  </w:style>
  <w:style w:type="paragraph" w:customStyle="1" w:styleId="biblist">
    <w:name w:val="biblist"/>
    <w:basedOn w:val="a8"/>
    <w:qFormat/>
    <w:rsid w:val="00986055"/>
  </w:style>
  <w:style w:type="paragraph" w:customStyle="1" w:styleId="wikinorme">
    <w:name w:val="wikinorme"/>
    <w:basedOn w:val="a8"/>
    <w:qFormat/>
    <w:rsid w:val="00986055"/>
    <w:rPr>
      <w:vanish/>
    </w:rPr>
  </w:style>
  <w:style w:type="paragraph" w:customStyle="1" w:styleId="bibtex">
    <w:name w:val="bibtex"/>
    <w:basedOn w:val="a8"/>
    <w:qFormat/>
    <w:rsid w:val="00986055"/>
    <w:rPr>
      <w:vanish/>
    </w:rPr>
  </w:style>
  <w:style w:type="paragraph" w:customStyle="1" w:styleId="isbd">
    <w:name w:val="isbd"/>
    <w:basedOn w:val="a8"/>
    <w:qFormat/>
    <w:rsid w:val="00986055"/>
    <w:rPr>
      <w:vanish/>
    </w:rPr>
  </w:style>
  <w:style w:type="paragraph" w:customStyle="1" w:styleId="iso690">
    <w:name w:val="iso690"/>
    <w:basedOn w:val="a8"/>
    <w:qFormat/>
    <w:rsid w:val="00986055"/>
    <w:rPr>
      <w:vanish/>
    </w:rPr>
  </w:style>
  <w:style w:type="paragraph" w:customStyle="1" w:styleId="specialbib">
    <w:name w:val="specialbib"/>
    <w:basedOn w:val="a8"/>
    <w:qFormat/>
    <w:rsid w:val="00986055"/>
    <w:rPr>
      <w:vanish/>
    </w:rPr>
  </w:style>
  <w:style w:type="paragraph" w:customStyle="1" w:styleId="citevirgule">
    <w:name w:val="cite_virgule"/>
    <w:basedOn w:val="a8"/>
    <w:qFormat/>
    <w:rsid w:val="00986055"/>
  </w:style>
  <w:style w:type="paragraph" w:customStyle="1" w:styleId="boite-sans-fond">
    <w:name w:val="boite-sans-fond"/>
    <w:basedOn w:val="a8"/>
    <w:qFormat/>
    <w:rsid w:val="00986055"/>
  </w:style>
  <w:style w:type="paragraph" w:customStyle="1" w:styleId="boite-grise">
    <w:name w:val="boite-grise"/>
    <w:basedOn w:val="a8"/>
    <w:qFormat/>
    <w:rsid w:val="00986055"/>
    <w:pPr>
      <w:shd w:val="clear" w:color="auto" w:fill="F9F9F9"/>
    </w:pPr>
  </w:style>
  <w:style w:type="paragraph" w:customStyle="1" w:styleId="bandeau-niveau-grave">
    <w:name w:val="bandeau-niveau-grave"/>
    <w:basedOn w:val="a8"/>
    <w:qFormat/>
    <w:rsid w:val="00986055"/>
    <w:pPr>
      <w:shd w:val="clear" w:color="auto" w:fill="FFCCCC"/>
    </w:pPr>
  </w:style>
  <w:style w:type="paragraph" w:customStyle="1" w:styleId="bandeau-niveau-modere">
    <w:name w:val="bandeau-niveau-modere"/>
    <w:basedOn w:val="a8"/>
    <w:qFormat/>
    <w:rsid w:val="00986055"/>
    <w:pPr>
      <w:shd w:val="clear" w:color="auto" w:fill="FFEEDD"/>
    </w:pPr>
  </w:style>
  <w:style w:type="paragraph" w:customStyle="1" w:styleId="bandeau-niveau-ebauche">
    <w:name w:val="bandeau-niveau-ebauche"/>
    <w:basedOn w:val="a8"/>
    <w:qFormat/>
    <w:rsid w:val="00986055"/>
    <w:pPr>
      <w:shd w:val="clear" w:color="auto" w:fill="FBFBFB"/>
    </w:pPr>
  </w:style>
  <w:style w:type="paragraph" w:customStyle="1" w:styleId="bandeau-niveau-information">
    <w:name w:val="bandeau-niveau-information"/>
    <w:basedOn w:val="a8"/>
    <w:qFormat/>
    <w:rsid w:val="00986055"/>
    <w:pPr>
      <w:shd w:val="clear" w:color="auto" w:fill="FBFBFB"/>
    </w:pPr>
  </w:style>
  <w:style w:type="paragraph" w:customStyle="1" w:styleId="bandeau">
    <w:name w:val="bandeau"/>
    <w:basedOn w:val="a8"/>
    <w:qFormat/>
    <w:rsid w:val="00986055"/>
    <w:pPr>
      <w:pBdr>
        <w:top w:val="single" w:sz="6" w:space="2" w:color="auto"/>
        <w:left w:val="single" w:sz="48" w:space="8" w:color="auto"/>
        <w:bottom w:val="single" w:sz="6" w:space="2" w:color="auto"/>
        <w:right w:val="single" w:sz="6" w:space="8" w:color="auto"/>
      </w:pBdr>
      <w:spacing w:before="120" w:beforeAutospacing="0" w:after="180" w:afterAutospacing="0"/>
      <w:ind w:left="1224" w:right="1224"/>
    </w:pPr>
  </w:style>
  <w:style w:type="paragraph" w:customStyle="1" w:styleId="bandeau-icone">
    <w:name w:val="bandeau-icone"/>
    <w:basedOn w:val="a8"/>
    <w:qFormat/>
    <w:rsid w:val="00986055"/>
    <w:pPr>
      <w:jc w:val="center"/>
    </w:pPr>
  </w:style>
  <w:style w:type="paragraph" w:customStyle="1" w:styleId="bandeau-titre">
    <w:name w:val="bandeau-titre"/>
    <w:basedOn w:val="a8"/>
    <w:qFormat/>
    <w:rsid w:val="00986055"/>
    <w:pPr>
      <w:spacing w:after="120" w:afterAutospacing="0" w:line="336" w:lineRule="atLeast"/>
    </w:pPr>
  </w:style>
  <w:style w:type="paragraph" w:customStyle="1" w:styleId="bandeau-texte">
    <w:name w:val="bandeau-texte"/>
    <w:basedOn w:val="a8"/>
    <w:qFormat/>
    <w:rsid w:val="00986055"/>
    <w:pPr>
      <w:spacing w:line="288" w:lineRule="atLeast"/>
    </w:pPr>
    <w:rPr>
      <w:sz w:val="22"/>
      <w:szCs w:val="22"/>
    </w:rPr>
  </w:style>
  <w:style w:type="paragraph" w:customStyle="1" w:styleId="indentation">
    <w:name w:val="indentation"/>
    <w:basedOn w:val="a8"/>
    <w:qFormat/>
    <w:rsid w:val="00986055"/>
    <w:pPr>
      <w:spacing w:line="360" w:lineRule="atLeast"/>
      <w:ind w:firstLine="345"/>
    </w:pPr>
  </w:style>
  <w:style w:type="paragraph" w:customStyle="1" w:styleId="loupe">
    <w:name w:val="loupe"/>
    <w:basedOn w:val="a8"/>
    <w:qFormat/>
    <w:rsid w:val="00986055"/>
    <w:pPr>
      <w:spacing w:line="360" w:lineRule="atLeast"/>
      <w:ind w:firstLine="345"/>
    </w:pPr>
  </w:style>
  <w:style w:type="paragraph" w:customStyle="1" w:styleId="general">
    <w:name w:val="general"/>
    <w:basedOn w:val="a8"/>
    <w:qFormat/>
    <w:rsid w:val="00986055"/>
    <w:pPr>
      <w:spacing w:line="360" w:lineRule="atLeast"/>
      <w:ind w:firstLine="345"/>
    </w:pPr>
  </w:style>
  <w:style w:type="paragraph" w:customStyle="1" w:styleId="accessibilite">
    <w:name w:val="accessibilite"/>
    <w:basedOn w:val="a8"/>
    <w:qFormat/>
    <w:rsid w:val="00986055"/>
    <w:pPr>
      <w:spacing w:line="360" w:lineRule="atLeast"/>
      <w:ind w:firstLine="345"/>
    </w:pPr>
  </w:style>
  <w:style w:type="paragraph" w:customStyle="1" w:styleId="etoile-or">
    <w:name w:val="etoile-or"/>
    <w:basedOn w:val="a8"/>
    <w:qFormat/>
    <w:rsid w:val="00986055"/>
    <w:pPr>
      <w:spacing w:line="360" w:lineRule="atLeast"/>
      <w:ind w:firstLine="345"/>
    </w:pPr>
  </w:style>
  <w:style w:type="paragraph" w:customStyle="1" w:styleId="etoile-argent">
    <w:name w:val="etoile-argent"/>
    <w:basedOn w:val="a8"/>
    <w:qFormat/>
    <w:rsid w:val="00986055"/>
    <w:pPr>
      <w:spacing w:line="360" w:lineRule="atLeast"/>
      <w:ind w:firstLine="345"/>
    </w:pPr>
  </w:style>
  <w:style w:type="paragraph" w:customStyle="1" w:styleId="categorie">
    <w:name w:val="categorie"/>
    <w:basedOn w:val="a8"/>
    <w:qFormat/>
    <w:rsid w:val="00986055"/>
    <w:pPr>
      <w:spacing w:line="360" w:lineRule="atLeast"/>
      <w:ind w:firstLine="345"/>
    </w:pPr>
  </w:style>
  <w:style w:type="paragraph" w:customStyle="1" w:styleId="recyclage">
    <w:name w:val="recyclage"/>
    <w:basedOn w:val="a8"/>
    <w:qFormat/>
    <w:rsid w:val="00986055"/>
    <w:pPr>
      <w:spacing w:line="360" w:lineRule="atLeast"/>
      <w:ind w:firstLine="345"/>
    </w:pPr>
  </w:style>
  <w:style w:type="paragraph" w:customStyle="1" w:styleId="archives">
    <w:name w:val="archives"/>
    <w:basedOn w:val="a8"/>
    <w:qFormat/>
    <w:rsid w:val="00986055"/>
    <w:pPr>
      <w:spacing w:line="360" w:lineRule="atLeast"/>
      <w:ind w:firstLine="345"/>
    </w:pPr>
  </w:style>
  <w:style w:type="paragraph" w:customStyle="1" w:styleId="conflit-edition">
    <w:name w:val="conflit-edition"/>
    <w:basedOn w:val="a8"/>
    <w:qFormat/>
    <w:rsid w:val="00986055"/>
    <w:pPr>
      <w:spacing w:line="360" w:lineRule="atLeast"/>
      <w:ind w:firstLine="345"/>
    </w:pPr>
  </w:style>
  <w:style w:type="paragraph" w:customStyle="1" w:styleId="sons">
    <w:name w:val="sons"/>
    <w:basedOn w:val="a8"/>
    <w:qFormat/>
    <w:rsid w:val="00986055"/>
    <w:pPr>
      <w:spacing w:line="360" w:lineRule="atLeast"/>
      <w:ind w:firstLine="345"/>
    </w:pPr>
  </w:style>
  <w:style w:type="paragraph" w:customStyle="1" w:styleId="videos">
    <w:name w:val="videos"/>
    <w:basedOn w:val="a8"/>
    <w:qFormat/>
    <w:rsid w:val="00986055"/>
    <w:pPr>
      <w:spacing w:line="360" w:lineRule="atLeast"/>
      <w:ind w:firstLine="345"/>
    </w:pPr>
  </w:style>
  <w:style w:type="paragraph" w:customStyle="1" w:styleId="incomplet">
    <w:name w:val="incomplet"/>
    <w:basedOn w:val="a8"/>
    <w:qFormat/>
    <w:rsid w:val="00986055"/>
    <w:pPr>
      <w:spacing w:line="360" w:lineRule="atLeast"/>
      <w:ind w:firstLine="345"/>
    </w:pPr>
  </w:style>
  <w:style w:type="paragraph" w:customStyle="1" w:styleId="sources">
    <w:name w:val="sources"/>
    <w:basedOn w:val="a8"/>
    <w:qFormat/>
    <w:rsid w:val="00986055"/>
    <w:pPr>
      <w:spacing w:line="360" w:lineRule="atLeast"/>
      <w:ind w:firstLine="345"/>
    </w:pPr>
  </w:style>
  <w:style w:type="paragraph" w:customStyle="1" w:styleId="important">
    <w:name w:val="important"/>
    <w:basedOn w:val="a8"/>
    <w:qFormat/>
    <w:rsid w:val="00986055"/>
    <w:pPr>
      <w:spacing w:line="360" w:lineRule="atLeast"/>
      <w:ind w:firstLine="345"/>
    </w:pPr>
  </w:style>
  <w:style w:type="paragraph" w:customStyle="1" w:styleId="en-travaux">
    <w:name w:val="en-travaux"/>
    <w:basedOn w:val="a8"/>
    <w:qFormat/>
    <w:rsid w:val="00986055"/>
    <w:pPr>
      <w:spacing w:line="360" w:lineRule="atLeast"/>
      <w:ind w:firstLine="345"/>
    </w:pPr>
  </w:style>
  <w:style w:type="paragraph" w:customStyle="1" w:styleId="incubator">
    <w:name w:val="incubator"/>
    <w:basedOn w:val="a8"/>
    <w:qFormat/>
    <w:rsid w:val="00986055"/>
    <w:pPr>
      <w:spacing w:line="360" w:lineRule="atLeast"/>
      <w:ind w:firstLine="345"/>
    </w:pPr>
  </w:style>
  <w:style w:type="paragraph" w:customStyle="1" w:styleId="extension">
    <w:name w:val="extension"/>
    <w:basedOn w:val="a8"/>
    <w:qFormat/>
    <w:rsid w:val="00986055"/>
    <w:pPr>
      <w:spacing w:line="360" w:lineRule="atLeast"/>
      <w:ind w:firstLine="345"/>
    </w:pPr>
  </w:style>
  <w:style w:type="paragraph" w:customStyle="1" w:styleId="wikispecies">
    <w:name w:val="wikispecies"/>
    <w:basedOn w:val="a8"/>
    <w:qFormat/>
    <w:rsid w:val="00986055"/>
    <w:pPr>
      <w:spacing w:line="360" w:lineRule="atLeast"/>
      <w:ind w:firstLine="345"/>
    </w:pPr>
  </w:style>
  <w:style w:type="paragraph" w:customStyle="1" w:styleId="metawiki">
    <w:name w:val="metawiki"/>
    <w:basedOn w:val="a8"/>
    <w:qFormat/>
    <w:rsid w:val="00986055"/>
    <w:pPr>
      <w:spacing w:line="360" w:lineRule="atLeast"/>
      <w:ind w:firstLine="345"/>
    </w:pPr>
  </w:style>
  <w:style w:type="paragraph" w:customStyle="1" w:styleId="wikiversity">
    <w:name w:val="wikiversity"/>
    <w:basedOn w:val="a8"/>
    <w:qFormat/>
    <w:rsid w:val="00986055"/>
    <w:pPr>
      <w:spacing w:line="360" w:lineRule="atLeast"/>
      <w:ind w:firstLine="345"/>
    </w:pPr>
  </w:style>
  <w:style w:type="paragraph" w:customStyle="1" w:styleId="wikipedia">
    <w:name w:val="wikipedia"/>
    <w:basedOn w:val="a8"/>
    <w:qFormat/>
    <w:rsid w:val="00986055"/>
    <w:pPr>
      <w:spacing w:line="360" w:lineRule="atLeast"/>
      <w:ind w:firstLine="345"/>
    </w:pPr>
  </w:style>
  <w:style w:type="paragraph" w:customStyle="1" w:styleId="wikibooks">
    <w:name w:val="wikibooks"/>
    <w:basedOn w:val="a8"/>
    <w:qFormat/>
    <w:rsid w:val="00986055"/>
    <w:pPr>
      <w:spacing w:line="360" w:lineRule="atLeast"/>
      <w:ind w:firstLine="345"/>
    </w:pPr>
  </w:style>
  <w:style w:type="paragraph" w:customStyle="1" w:styleId="wikinews">
    <w:name w:val="wikinews"/>
    <w:basedOn w:val="a8"/>
    <w:qFormat/>
    <w:rsid w:val="00986055"/>
    <w:pPr>
      <w:spacing w:line="360" w:lineRule="atLeast"/>
      <w:ind w:firstLine="345"/>
    </w:pPr>
  </w:style>
  <w:style w:type="paragraph" w:customStyle="1" w:styleId="wikiquote">
    <w:name w:val="wikiquote"/>
    <w:basedOn w:val="a8"/>
    <w:qFormat/>
    <w:rsid w:val="00986055"/>
    <w:pPr>
      <w:spacing w:line="360" w:lineRule="atLeast"/>
      <w:ind w:firstLine="345"/>
    </w:pPr>
  </w:style>
  <w:style w:type="paragraph" w:customStyle="1" w:styleId="wikisource">
    <w:name w:val="wikisource"/>
    <w:basedOn w:val="a8"/>
    <w:qFormat/>
    <w:rsid w:val="00986055"/>
    <w:pPr>
      <w:spacing w:line="360" w:lineRule="atLeast"/>
      <w:ind w:firstLine="345"/>
    </w:pPr>
  </w:style>
  <w:style w:type="paragraph" w:customStyle="1" w:styleId="commons">
    <w:name w:val="commons"/>
    <w:basedOn w:val="a8"/>
    <w:qFormat/>
    <w:rsid w:val="00986055"/>
    <w:pPr>
      <w:spacing w:line="360" w:lineRule="atLeast"/>
      <w:ind w:firstLine="345"/>
    </w:pPr>
  </w:style>
  <w:style w:type="paragraph" w:customStyle="1" w:styleId="wikimedia">
    <w:name w:val="wikimedia"/>
    <w:basedOn w:val="a8"/>
    <w:qFormat/>
    <w:rsid w:val="00986055"/>
    <w:pPr>
      <w:spacing w:line="360" w:lineRule="atLeast"/>
      <w:ind w:firstLine="345"/>
    </w:pPr>
  </w:style>
  <w:style w:type="paragraph" w:customStyle="1" w:styleId="wiktionary">
    <w:name w:val="wiktionary"/>
    <w:basedOn w:val="a8"/>
    <w:qFormat/>
    <w:rsid w:val="00986055"/>
    <w:pPr>
      <w:spacing w:line="360" w:lineRule="atLeast"/>
      <w:ind w:firstLine="345"/>
    </w:pPr>
  </w:style>
  <w:style w:type="paragraph" w:customStyle="1" w:styleId="wikidata">
    <w:name w:val="wikidata"/>
    <w:basedOn w:val="a8"/>
    <w:qFormat/>
    <w:rsid w:val="00986055"/>
    <w:pPr>
      <w:spacing w:line="360" w:lineRule="atLeast"/>
      <w:ind w:firstLine="345"/>
    </w:pPr>
  </w:style>
  <w:style w:type="paragraph" w:customStyle="1" w:styleId="wikivoyage">
    <w:name w:val="wikivoyage"/>
    <w:basedOn w:val="a8"/>
    <w:qFormat/>
    <w:rsid w:val="00986055"/>
    <w:pPr>
      <w:spacing w:line="360" w:lineRule="atLeast"/>
      <w:ind w:firstLine="345"/>
    </w:pPr>
  </w:style>
  <w:style w:type="paragraph" w:customStyle="1" w:styleId="grosse-icone">
    <w:name w:val="grosse-icone"/>
    <w:basedOn w:val="a8"/>
    <w:qFormat/>
    <w:rsid w:val="00986055"/>
  </w:style>
  <w:style w:type="paragraph" w:customStyle="1" w:styleId="alerte">
    <w:name w:val="alerte"/>
    <w:basedOn w:val="a8"/>
    <w:qFormat/>
    <w:rsid w:val="00986055"/>
    <w:pPr>
      <w:shd w:val="clear" w:color="auto" w:fill="FFFFDD"/>
      <w:spacing w:after="96" w:afterAutospacing="0"/>
    </w:pPr>
    <w:rPr>
      <w:i/>
      <w:iCs/>
    </w:rPr>
  </w:style>
  <w:style w:type="paragraph" w:customStyle="1" w:styleId="grave">
    <w:name w:val="grave"/>
    <w:basedOn w:val="a8"/>
    <w:qFormat/>
    <w:rsid w:val="00986055"/>
    <w:pPr>
      <w:pBdr>
        <w:top w:val="single" w:sz="6" w:space="0" w:color="FF9966"/>
        <w:left w:val="single" w:sz="6" w:space="0" w:color="FF9966"/>
        <w:bottom w:val="single" w:sz="6" w:space="0" w:color="FF9966"/>
        <w:right w:val="single" w:sz="6" w:space="0" w:color="FF9966"/>
      </w:pBdr>
    </w:pPr>
  </w:style>
  <w:style w:type="paragraph" w:customStyle="1" w:styleId="messagebox">
    <w:name w:val="messagebox"/>
    <w:basedOn w:val="a8"/>
    <w:qFormat/>
    <w:rsid w:val="00986055"/>
    <w:pPr>
      <w:pBdr>
        <w:top w:val="single" w:sz="6" w:space="2" w:color="AAAAAA"/>
        <w:left w:val="single" w:sz="6" w:space="2" w:color="AAAAAA"/>
        <w:bottom w:val="single" w:sz="6" w:space="2" w:color="AAAAAA"/>
        <w:right w:val="single" w:sz="6" w:space="2" w:color="AAAAAA"/>
      </w:pBdr>
      <w:shd w:val="clear" w:color="auto" w:fill="F9F9F9"/>
      <w:spacing w:before="0" w:beforeAutospacing="0" w:after="240" w:afterAutospacing="0"/>
      <w:jc w:val="both"/>
    </w:pPr>
  </w:style>
  <w:style w:type="paragraph" w:customStyle="1" w:styleId="vectorbox">
    <w:name w:val="vectorbox"/>
    <w:basedOn w:val="a8"/>
    <w:qFormat/>
    <w:rsid w:val="00986055"/>
    <w:pPr>
      <w:pBdr>
        <w:top w:val="single" w:sz="6" w:space="0" w:color="A7D7F9"/>
        <w:left w:val="single" w:sz="6" w:space="0" w:color="A7D7F9"/>
        <w:bottom w:val="single" w:sz="6" w:space="0" w:color="A7D7F9"/>
        <w:right w:val="single" w:sz="6" w:space="0" w:color="A7D7F9"/>
      </w:pBdr>
      <w:shd w:val="clear" w:color="auto" w:fill="F5FAFF"/>
      <w:spacing w:before="0" w:beforeAutospacing="0" w:after="240" w:afterAutospacing="0"/>
    </w:pPr>
  </w:style>
  <w:style w:type="paragraph" w:customStyle="1" w:styleId="bandeau-portail-element">
    <w:name w:val="bandeau-portail-element"/>
    <w:basedOn w:val="a8"/>
    <w:qFormat/>
    <w:rsid w:val="00986055"/>
    <w:pPr>
      <w:ind w:left="360" w:right="360"/>
    </w:pPr>
  </w:style>
  <w:style w:type="paragraph" w:customStyle="1" w:styleId="bandeau-portail-icone">
    <w:name w:val="bandeau-portail-icone"/>
    <w:basedOn w:val="a8"/>
    <w:qFormat/>
    <w:rsid w:val="00986055"/>
    <w:pPr>
      <w:ind w:right="120"/>
    </w:pPr>
  </w:style>
  <w:style w:type="paragraph" w:customStyle="1" w:styleId="bandeau-portail-texte">
    <w:name w:val="bandeau-portail-texte"/>
    <w:basedOn w:val="a8"/>
    <w:qFormat/>
    <w:rsid w:val="00986055"/>
    <w:rPr>
      <w:b/>
      <w:bCs/>
    </w:rPr>
  </w:style>
  <w:style w:type="paragraph" w:customStyle="1" w:styleId="exemple">
    <w:name w:val="exemple"/>
    <w:basedOn w:val="a8"/>
    <w:qFormat/>
    <w:rsid w:val="00986055"/>
    <w:pPr>
      <w:pBdr>
        <w:top w:val="dashed" w:sz="6" w:space="6" w:color="ADD8E6"/>
        <w:left w:val="dashed" w:sz="6" w:space="6" w:color="ADD8E6"/>
        <w:bottom w:val="dashed" w:sz="6" w:space="6" w:color="ADD8E6"/>
        <w:right w:val="dashed" w:sz="6" w:space="6" w:color="ADD8E6"/>
      </w:pBdr>
      <w:shd w:val="clear" w:color="auto" w:fill="FFFFFF"/>
      <w:spacing w:before="120" w:beforeAutospacing="0" w:after="120" w:afterAutospacing="0"/>
      <w:ind w:left="120" w:right="120"/>
    </w:pPr>
  </w:style>
  <w:style w:type="paragraph" w:customStyle="1" w:styleId="avanceboite">
    <w:name w:val="avance_boite"/>
    <w:basedOn w:val="a8"/>
    <w:qFormat/>
    <w:rsid w:val="00986055"/>
    <w:pPr>
      <w:pBdr>
        <w:top w:val="single" w:sz="6" w:space="0" w:color="808080"/>
        <w:left w:val="single" w:sz="6" w:space="0" w:color="808080"/>
        <w:bottom w:val="single" w:sz="6" w:space="0" w:color="808080"/>
        <w:right w:val="single" w:sz="6" w:space="0" w:color="808080"/>
      </w:pBdr>
      <w:shd w:val="clear" w:color="auto" w:fill="D3D3D3"/>
      <w:spacing w:before="0" w:beforeAutospacing="0" w:after="0" w:afterAutospacing="0"/>
    </w:pPr>
  </w:style>
  <w:style w:type="paragraph" w:customStyle="1" w:styleId="avancebarre">
    <w:name w:val="avance_barre"/>
    <w:basedOn w:val="a8"/>
    <w:qFormat/>
    <w:rsid w:val="00986055"/>
    <w:pPr>
      <w:shd w:val="clear" w:color="auto" w:fill="A0A0FF"/>
      <w:spacing w:before="0" w:beforeAutospacing="0" w:after="0" w:afterAutospacing="0"/>
    </w:pPr>
  </w:style>
  <w:style w:type="paragraph" w:customStyle="1" w:styleId="avancetexte">
    <w:name w:val="avance_texte"/>
    <w:basedOn w:val="a8"/>
    <w:qFormat/>
    <w:rsid w:val="00986055"/>
    <w:pPr>
      <w:spacing w:before="0" w:beforeAutospacing="0" w:after="0" w:afterAutospacing="0" w:line="240" w:lineRule="atLeast"/>
      <w:jc w:val="center"/>
    </w:pPr>
    <w:rPr>
      <w:sz w:val="21"/>
      <w:szCs w:val="21"/>
    </w:rPr>
  </w:style>
  <w:style w:type="paragraph" w:customStyle="1" w:styleId="mw-lag-warn-normal">
    <w:name w:val="mw-lag-warn-normal"/>
    <w:basedOn w:val="a8"/>
    <w:qFormat/>
    <w:rsid w:val="00986055"/>
    <w:rPr>
      <w:vanish/>
    </w:rPr>
  </w:style>
  <w:style w:type="paragraph" w:customStyle="1" w:styleId="mw-alerte">
    <w:name w:val="mw-alerte"/>
    <w:basedOn w:val="a8"/>
    <w:qFormat/>
    <w:rsid w:val="00986055"/>
    <w:pPr>
      <w:pBdr>
        <w:top w:val="single" w:sz="12" w:space="0" w:color="FF8C00"/>
        <w:left w:val="single" w:sz="12" w:space="0" w:color="FF8C00"/>
        <w:bottom w:val="single" w:sz="12" w:space="0" w:color="FF8C00"/>
        <w:right w:val="single" w:sz="12" w:space="0" w:color="FF8C00"/>
      </w:pBdr>
      <w:shd w:val="clear" w:color="auto" w:fill="FAEBD7"/>
    </w:pPr>
  </w:style>
  <w:style w:type="paragraph" w:customStyle="1" w:styleId="mw-toolbox">
    <w:name w:val="mw-toolbox"/>
    <w:basedOn w:val="a8"/>
    <w:qFormat/>
    <w:rsid w:val="00986055"/>
    <w:pPr>
      <w:pBdr>
        <w:top w:val="single" w:sz="6" w:space="3" w:color="B8B8B8"/>
        <w:left w:val="single" w:sz="6" w:space="12" w:color="B8B8B8"/>
        <w:bottom w:val="single" w:sz="6" w:space="3" w:color="B8B8B8"/>
        <w:right w:val="single" w:sz="6" w:space="12" w:color="B8B8B8"/>
      </w:pBdr>
      <w:shd w:val="clear" w:color="auto" w:fill="F8F8F8"/>
    </w:pPr>
    <w:rPr>
      <w:sz w:val="22"/>
      <w:szCs w:val="22"/>
    </w:rPr>
  </w:style>
  <w:style w:type="paragraph" w:customStyle="1" w:styleId="navboxtoggle">
    <w:name w:val="navboxtoggle"/>
    <w:basedOn w:val="a8"/>
    <w:qFormat/>
    <w:rsid w:val="00986055"/>
    <w:rPr>
      <w:sz w:val="22"/>
      <w:szCs w:val="22"/>
    </w:rPr>
  </w:style>
  <w:style w:type="paragraph" w:customStyle="1" w:styleId="navtoggle">
    <w:name w:val="navtoggle"/>
    <w:basedOn w:val="a8"/>
    <w:qFormat/>
    <w:rsid w:val="00986055"/>
    <w:rPr>
      <w:sz w:val="22"/>
      <w:szCs w:val="22"/>
    </w:rPr>
  </w:style>
  <w:style w:type="paragraph" w:customStyle="1" w:styleId="alternance">
    <w:name w:val="alternance"/>
    <w:basedOn w:val="a8"/>
    <w:qFormat/>
    <w:rsid w:val="00986055"/>
  </w:style>
  <w:style w:type="paragraph" w:customStyle="1" w:styleId="alternance2">
    <w:name w:val="alternance2"/>
    <w:basedOn w:val="a8"/>
    <w:qFormat/>
    <w:rsid w:val="00986055"/>
  </w:style>
  <w:style w:type="paragraph" w:customStyle="1" w:styleId="infobox">
    <w:name w:val="infobox"/>
    <w:basedOn w:val="a8"/>
    <w:qFormat/>
    <w:rsid w:val="00986055"/>
    <w:pPr>
      <w:shd w:val="clear" w:color="auto" w:fill="EEEEEE"/>
      <w:spacing w:before="0" w:beforeAutospacing="0" w:after="120" w:afterAutospacing="0"/>
      <w:ind w:left="240"/>
    </w:pPr>
    <w:rPr>
      <w:color w:val="000000"/>
      <w:sz w:val="23"/>
      <w:szCs w:val="23"/>
    </w:rPr>
  </w:style>
  <w:style w:type="paragraph" w:customStyle="1" w:styleId="globegris">
    <w:name w:val="globegris"/>
    <w:basedOn w:val="a8"/>
    <w:qFormat/>
    <w:rsid w:val="00986055"/>
  </w:style>
  <w:style w:type="paragraph" w:customStyle="1" w:styleId="assistant">
    <w:name w:val="assistant"/>
    <w:basedOn w:val="a8"/>
    <w:qFormat/>
    <w:rsid w:val="00986055"/>
  </w:style>
  <w:style w:type="paragraph" w:customStyle="1" w:styleId="headergris">
    <w:name w:val="headergris"/>
    <w:basedOn w:val="a8"/>
    <w:qFormat/>
    <w:rsid w:val="00986055"/>
    <w:pPr>
      <w:pBdr>
        <w:top w:val="single" w:sz="6" w:space="2" w:color="A3B0BF"/>
        <w:left w:val="single" w:sz="6" w:space="5" w:color="A3B0BF"/>
        <w:bottom w:val="single" w:sz="6" w:space="2" w:color="A3B0BF"/>
        <w:right w:val="single" w:sz="6" w:space="5" w:color="A3B0BF"/>
      </w:pBdr>
      <w:shd w:val="clear" w:color="auto" w:fill="F0F0F0"/>
      <w:spacing w:before="0" w:beforeAutospacing="0" w:after="0" w:afterAutospacing="0"/>
    </w:pPr>
    <w:rPr>
      <w:b/>
      <w:bCs/>
      <w:color w:val="000000"/>
      <w:sz w:val="29"/>
      <w:szCs w:val="29"/>
    </w:rPr>
  </w:style>
  <w:style w:type="paragraph" w:customStyle="1" w:styleId="cadregris">
    <w:name w:val="cadregris"/>
    <w:basedOn w:val="a8"/>
    <w:qFormat/>
    <w:rsid w:val="00986055"/>
    <w:pPr>
      <w:pBdr>
        <w:top w:val="single" w:sz="6" w:space="5" w:color="AAAAAA"/>
        <w:left w:val="single" w:sz="6" w:space="5" w:color="AAAAAA"/>
        <w:bottom w:val="single" w:sz="6" w:space="5" w:color="AAAAAA"/>
        <w:right w:val="single" w:sz="6" w:space="5" w:color="AAAAAA"/>
      </w:pBdr>
      <w:shd w:val="clear" w:color="auto" w:fill="FCFCFC"/>
      <w:spacing w:after="144" w:afterAutospacing="0"/>
    </w:pPr>
  </w:style>
  <w:style w:type="paragraph" w:customStyle="1" w:styleId="accueilcadrelien">
    <w:name w:val="accueil_cadre_lien"/>
    <w:basedOn w:val="a8"/>
    <w:qFormat/>
    <w:rsid w:val="00986055"/>
    <w:pPr>
      <w:ind w:right="120"/>
      <w:jc w:val="right"/>
    </w:pPr>
    <w:rPr>
      <w:sz w:val="15"/>
      <w:szCs w:val="15"/>
    </w:rPr>
  </w:style>
  <w:style w:type="paragraph" w:customStyle="1" w:styleId="geo-default">
    <w:name w:val="geo-default"/>
    <w:basedOn w:val="a8"/>
    <w:qFormat/>
    <w:rsid w:val="00986055"/>
  </w:style>
  <w:style w:type="paragraph" w:customStyle="1" w:styleId="geo-nondefault">
    <w:name w:val="geo-nondefault"/>
    <w:basedOn w:val="a8"/>
    <w:qFormat/>
    <w:rsid w:val="00986055"/>
    <w:rPr>
      <w:vanish/>
    </w:rPr>
  </w:style>
  <w:style w:type="paragraph" w:customStyle="1" w:styleId="geo-dms">
    <w:name w:val="geo-dms"/>
    <w:basedOn w:val="a8"/>
    <w:qFormat/>
    <w:rsid w:val="00986055"/>
  </w:style>
  <w:style w:type="paragraph" w:customStyle="1" w:styleId="geo-dec">
    <w:name w:val="geo-dec"/>
    <w:basedOn w:val="a8"/>
    <w:qFormat/>
    <w:rsid w:val="00986055"/>
  </w:style>
  <w:style w:type="paragraph" w:customStyle="1" w:styleId="geo-multi-punct">
    <w:name w:val="geo-multi-punct"/>
    <w:basedOn w:val="a8"/>
    <w:qFormat/>
    <w:rsid w:val="00986055"/>
    <w:rPr>
      <w:vanish/>
    </w:rPr>
  </w:style>
  <w:style w:type="paragraph" w:customStyle="1" w:styleId="infoboxv2">
    <w:name w:val="infobox_v2"/>
    <w:basedOn w:val="a8"/>
    <w:qFormat/>
    <w:rsid w:val="00986055"/>
    <w:pPr>
      <w:pBdr>
        <w:top w:val="single" w:sz="6" w:space="1" w:color="AAAAAA"/>
        <w:left w:val="single" w:sz="6" w:space="1" w:color="AAAAAA"/>
        <w:bottom w:val="single" w:sz="6" w:space="1" w:color="AAAAAA"/>
        <w:right w:val="single" w:sz="6" w:space="1" w:color="AAAAAA"/>
      </w:pBdr>
      <w:shd w:val="clear" w:color="auto" w:fill="F9F9F9"/>
      <w:spacing w:before="0" w:beforeAutospacing="0" w:after="120" w:afterAutospacing="0" w:line="264" w:lineRule="atLeast"/>
      <w:ind w:left="240"/>
    </w:pPr>
    <w:rPr>
      <w:color w:val="000000"/>
      <w:sz w:val="22"/>
      <w:szCs w:val="22"/>
    </w:rPr>
  </w:style>
  <w:style w:type="paragraph" w:customStyle="1" w:styleId="taxoboxv3">
    <w:name w:val="taxobox_v3"/>
    <w:basedOn w:val="a8"/>
    <w:qFormat/>
    <w:rsid w:val="00986055"/>
  </w:style>
  <w:style w:type="paragraph" w:customStyle="1" w:styleId="degrade">
    <w:name w:val="degrade"/>
    <w:basedOn w:val="a8"/>
    <w:qFormat/>
    <w:rsid w:val="00986055"/>
  </w:style>
  <w:style w:type="paragraph" w:customStyle="1" w:styleId="degraderev">
    <w:name w:val="degrade_rev"/>
    <w:basedOn w:val="a8"/>
    <w:qFormat/>
    <w:rsid w:val="00986055"/>
  </w:style>
  <w:style w:type="paragraph" w:customStyle="1" w:styleId="ombre">
    <w:name w:val="ombre"/>
    <w:basedOn w:val="a8"/>
    <w:qFormat/>
    <w:rsid w:val="00986055"/>
  </w:style>
  <w:style w:type="paragraph" w:customStyle="1" w:styleId="ombrepale">
    <w:name w:val="ombre_pale"/>
    <w:basedOn w:val="a8"/>
    <w:qFormat/>
    <w:rsid w:val="00986055"/>
  </w:style>
  <w:style w:type="paragraph" w:customStyle="1" w:styleId="ombrebl">
    <w:name w:val="ombre_bl"/>
    <w:basedOn w:val="a8"/>
    <w:qFormat/>
    <w:rsid w:val="00986055"/>
  </w:style>
  <w:style w:type="paragraph" w:customStyle="1" w:styleId="ombreblpale">
    <w:name w:val="ombre_blpale"/>
    <w:basedOn w:val="a8"/>
    <w:qFormat/>
    <w:rsid w:val="00986055"/>
  </w:style>
  <w:style w:type="paragraph" w:customStyle="1" w:styleId="ombrerg">
    <w:name w:val="ombre_rg"/>
    <w:basedOn w:val="a8"/>
    <w:qFormat/>
    <w:rsid w:val="00986055"/>
  </w:style>
  <w:style w:type="paragraph" w:customStyle="1" w:styleId="ombrergpale">
    <w:name w:val="ombre_rgpale"/>
    <w:basedOn w:val="a8"/>
    <w:qFormat/>
    <w:rsid w:val="00986055"/>
  </w:style>
  <w:style w:type="paragraph" w:customStyle="1" w:styleId="hidden">
    <w:name w:val="hidden"/>
    <w:basedOn w:val="a8"/>
    <w:qFormat/>
    <w:rsid w:val="00986055"/>
  </w:style>
  <w:style w:type="paragraph" w:customStyle="1" w:styleId="cinema-bandeau">
    <w:name w:val="cinema-bandeau"/>
    <w:basedOn w:val="a8"/>
    <w:qFormat/>
    <w:rsid w:val="00986055"/>
  </w:style>
  <w:style w:type="paragraph" w:customStyle="1" w:styleId="mw-textarea-protected">
    <w:name w:val="mw-textarea-protected"/>
    <w:basedOn w:val="a8"/>
    <w:qFormat/>
    <w:rsid w:val="00986055"/>
    <w:pPr>
      <w:pBdr>
        <w:top w:val="single" w:sz="12" w:space="0" w:color="FF0000"/>
        <w:left w:val="single" w:sz="12" w:space="0" w:color="FF0000"/>
        <w:bottom w:val="single" w:sz="12" w:space="0" w:color="FF0000"/>
        <w:right w:val="single" w:sz="12" w:space="0" w:color="FF0000"/>
      </w:pBdr>
    </w:pPr>
    <w:rPr>
      <w:color w:val="000080"/>
    </w:rPr>
  </w:style>
  <w:style w:type="paragraph" w:customStyle="1" w:styleId="wikimagpictofond">
    <w:name w:val="wikimag_picto_fond"/>
    <w:basedOn w:val="a8"/>
    <w:qFormat/>
    <w:rsid w:val="00986055"/>
  </w:style>
  <w:style w:type="paragraph" w:customStyle="1" w:styleId="wikimagtitre">
    <w:name w:val="wikimag_titre"/>
    <w:basedOn w:val="a8"/>
    <w:qFormat/>
    <w:rsid w:val="00986055"/>
  </w:style>
  <w:style w:type="paragraph" w:customStyle="1" w:styleId="ui-button-large">
    <w:name w:val="ui-button-large"/>
    <w:basedOn w:val="a8"/>
    <w:qFormat/>
    <w:rsid w:val="00986055"/>
  </w:style>
  <w:style w:type="paragraph" w:customStyle="1" w:styleId="fr-collapsible-content">
    <w:name w:val="fr-collapsible-content"/>
    <w:basedOn w:val="a8"/>
    <w:qFormat/>
    <w:rsid w:val="00986055"/>
  </w:style>
  <w:style w:type="paragraph" w:customStyle="1" w:styleId="navboxnewtitle">
    <w:name w:val="navboxnew_title"/>
    <w:basedOn w:val="a8"/>
    <w:qFormat/>
    <w:rsid w:val="00986055"/>
  </w:style>
  <w:style w:type="paragraph" w:customStyle="1" w:styleId="navboxnewtitlesub">
    <w:name w:val="navboxnew_titlesub"/>
    <w:basedOn w:val="a8"/>
    <w:qFormat/>
    <w:rsid w:val="00986055"/>
  </w:style>
  <w:style w:type="paragraph" w:customStyle="1" w:styleId="navboxnewcell">
    <w:name w:val="navboxnew_cell"/>
    <w:basedOn w:val="a8"/>
    <w:qFormat/>
    <w:rsid w:val="00986055"/>
  </w:style>
  <w:style w:type="paragraph" w:customStyle="1" w:styleId="navboxnewth">
    <w:name w:val="navboxnew_th"/>
    <w:basedOn w:val="a8"/>
    <w:qFormat/>
    <w:rsid w:val="00986055"/>
  </w:style>
  <w:style w:type="paragraph" w:customStyle="1" w:styleId="impair">
    <w:name w:val="impair"/>
    <w:basedOn w:val="a8"/>
    <w:qFormat/>
    <w:rsid w:val="00986055"/>
  </w:style>
  <w:style w:type="paragraph" w:customStyle="1" w:styleId="pair">
    <w:name w:val="pair"/>
    <w:basedOn w:val="a8"/>
    <w:qFormat/>
    <w:rsid w:val="00986055"/>
  </w:style>
  <w:style w:type="paragraph" w:customStyle="1" w:styleId="navboxnewbanner">
    <w:name w:val="navboxnew_banner"/>
    <w:basedOn w:val="a8"/>
    <w:qFormat/>
    <w:rsid w:val="00986055"/>
  </w:style>
  <w:style w:type="paragraph" w:customStyle="1" w:styleId="navboxnewimage">
    <w:name w:val="navboxnew_image"/>
    <w:basedOn w:val="a8"/>
    <w:qFormat/>
    <w:rsid w:val="00986055"/>
  </w:style>
  <w:style w:type="paragraph" w:customStyle="1" w:styleId="navboxnewrow">
    <w:name w:val="navboxnew_row"/>
    <w:basedOn w:val="a8"/>
    <w:qFormat/>
    <w:rsid w:val="00986055"/>
  </w:style>
  <w:style w:type="paragraph" w:customStyle="1" w:styleId="navboxnewie">
    <w:name w:val="navboxnew_ie"/>
    <w:basedOn w:val="a8"/>
    <w:qFormat/>
    <w:rsid w:val="00986055"/>
  </w:style>
  <w:style w:type="paragraph" w:customStyle="1" w:styleId="navboxnewinline">
    <w:name w:val="navboxnew_inline"/>
    <w:basedOn w:val="a8"/>
    <w:qFormat/>
    <w:rsid w:val="00986055"/>
  </w:style>
  <w:style w:type="paragraph" w:customStyle="1" w:styleId="ui-button-text">
    <w:name w:val="ui-button-text"/>
    <w:basedOn w:val="a8"/>
    <w:qFormat/>
    <w:rsid w:val="00986055"/>
  </w:style>
  <w:style w:type="paragraph" w:customStyle="1" w:styleId="ui-dialog-titlebar">
    <w:name w:val="ui-dialog-titlebar"/>
    <w:basedOn w:val="a8"/>
    <w:qFormat/>
    <w:rsid w:val="00986055"/>
  </w:style>
  <w:style w:type="paragraph" w:customStyle="1" w:styleId="ui-dialog-title">
    <w:name w:val="ui-dialog-title"/>
    <w:basedOn w:val="a8"/>
    <w:qFormat/>
    <w:rsid w:val="00986055"/>
  </w:style>
  <w:style w:type="paragraph" w:customStyle="1" w:styleId="ui-dialog-titlebar-close">
    <w:name w:val="ui-dialog-titlebar-close"/>
    <w:basedOn w:val="a8"/>
    <w:qFormat/>
    <w:rsid w:val="00986055"/>
  </w:style>
  <w:style w:type="paragraph" w:customStyle="1" w:styleId="ui-dialog-content">
    <w:name w:val="ui-dialog-content"/>
    <w:basedOn w:val="a8"/>
    <w:qFormat/>
    <w:rsid w:val="00986055"/>
  </w:style>
  <w:style w:type="paragraph" w:customStyle="1" w:styleId="ui-dialog-buttonpane">
    <w:name w:val="ui-dialog-buttonpane"/>
    <w:basedOn w:val="a8"/>
    <w:qFormat/>
    <w:rsid w:val="00986055"/>
  </w:style>
  <w:style w:type="paragraph" w:customStyle="1" w:styleId="fr-collapsible-toggle-keyboard">
    <w:name w:val="fr-collapsible-toggle-keyboard"/>
    <w:basedOn w:val="a8"/>
    <w:qFormat/>
    <w:rsid w:val="00986055"/>
  </w:style>
  <w:style w:type="paragraph" w:customStyle="1" w:styleId="navboxnewlast">
    <w:name w:val="navboxnew_last"/>
    <w:basedOn w:val="a8"/>
    <w:qFormat/>
    <w:rsid w:val="00986055"/>
  </w:style>
  <w:style w:type="paragraph" w:customStyle="1" w:styleId="special-label">
    <w:name w:val="special-label"/>
    <w:basedOn w:val="a8"/>
    <w:qFormat/>
    <w:rsid w:val="00986055"/>
  </w:style>
  <w:style w:type="paragraph" w:customStyle="1" w:styleId="special-query">
    <w:name w:val="special-query"/>
    <w:basedOn w:val="a8"/>
    <w:qFormat/>
    <w:rsid w:val="00986055"/>
  </w:style>
  <w:style w:type="paragraph" w:customStyle="1" w:styleId="special-hover">
    <w:name w:val="special-hover"/>
    <w:basedOn w:val="a8"/>
    <w:qFormat/>
    <w:rsid w:val="00986055"/>
  </w:style>
  <w:style w:type="paragraph" w:customStyle="1" w:styleId="mw-specialpage-summary">
    <w:name w:val="mw-specialpage-summary"/>
    <w:basedOn w:val="a8"/>
    <w:qFormat/>
    <w:rsid w:val="00986055"/>
  </w:style>
  <w:style w:type="paragraph" w:customStyle="1" w:styleId="legendlike">
    <w:name w:val="legendlike"/>
    <w:basedOn w:val="a8"/>
    <w:qFormat/>
    <w:rsid w:val="00986055"/>
  </w:style>
  <w:style w:type="paragraph" w:customStyle="1" w:styleId="legendtextlike">
    <w:name w:val="legendtextlike"/>
    <w:basedOn w:val="a8"/>
    <w:qFormat/>
    <w:rsid w:val="00986055"/>
  </w:style>
  <w:style w:type="paragraph" w:customStyle="1" w:styleId="scrollbar">
    <w:name w:val="scrollbar"/>
    <w:basedOn w:val="a8"/>
    <w:qFormat/>
    <w:rsid w:val="00986055"/>
  </w:style>
  <w:style w:type="paragraph" w:customStyle="1" w:styleId="scrollbarcontainer">
    <w:name w:val="scrollbarcontainer"/>
    <w:basedOn w:val="a8"/>
    <w:qFormat/>
    <w:rsid w:val="00986055"/>
  </w:style>
  <w:style w:type="paragraph" w:customStyle="1" w:styleId="magnify">
    <w:name w:val="magnify"/>
    <w:basedOn w:val="a8"/>
    <w:qFormat/>
    <w:rsid w:val="00986055"/>
  </w:style>
  <w:style w:type="paragraph" w:customStyle="1" w:styleId="infoboximage">
    <w:name w:val="infoboximage"/>
    <w:basedOn w:val="a8"/>
    <w:qFormat/>
    <w:rsid w:val="00986055"/>
  </w:style>
  <w:style w:type="paragraph" w:customStyle="1" w:styleId="infoboxsoustitre">
    <w:name w:val="infoboxsoustitre"/>
    <w:basedOn w:val="a8"/>
    <w:qFormat/>
    <w:rsid w:val="00986055"/>
  </w:style>
  <w:style w:type="paragraph" w:customStyle="1" w:styleId="latitude">
    <w:name w:val="latitude"/>
    <w:basedOn w:val="a8"/>
    <w:qFormat/>
    <w:rsid w:val="00986055"/>
  </w:style>
  <w:style w:type="paragraph" w:customStyle="1" w:styleId="entete">
    <w:name w:val="entete"/>
    <w:basedOn w:val="a8"/>
    <w:qFormat/>
    <w:rsid w:val="00986055"/>
  </w:style>
  <w:style w:type="paragraph" w:customStyle="1" w:styleId="media">
    <w:name w:val="media"/>
    <w:basedOn w:val="a8"/>
    <w:qFormat/>
    <w:rsid w:val="00986055"/>
  </w:style>
  <w:style w:type="paragraph" w:customStyle="1" w:styleId="thumbimage">
    <w:name w:val="thumbimage"/>
    <w:basedOn w:val="a8"/>
    <w:qFormat/>
    <w:rsid w:val="00986055"/>
  </w:style>
  <w:style w:type="paragraph" w:customStyle="1" w:styleId="thumbinner">
    <w:name w:val="thumbinner"/>
    <w:basedOn w:val="a8"/>
    <w:qFormat/>
    <w:rsid w:val="00986055"/>
  </w:style>
  <w:style w:type="paragraph" w:customStyle="1" w:styleId="thumb">
    <w:name w:val="thumb"/>
    <w:basedOn w:val="a8"/>
    <w:qFormat/>
    <w:rsid w:val="00986055"/>
  </w:style>
  <w:style w:type="paragraph" w:customStyle="1" w:styleId="thumbcaption">
    <w:name w:val="thumbcaption"/>
    <w:basedOn w:val="a8"/>
    <w:qFormat/>
    <w:rsid w:val="00986055"/>
  </w:style>
  <w:style w:type="paragraph" w:customStyle="1" w:styleId="legend">
    <w:name w:val="legend"/>
    <w:basedOn w:val="a8"/>
    <w:qFormat/>
    <w:rsid w:val="00986055"/>
  </w:style>
  <w:style w:type="paragraph" w:customStyle="1" w:styleId="image2">
    <w:name w:val="image2"/>
    <w:basedOn w:val="a8"/>
    <w:qFormat/>
    <w:rsid w:val="00986055"/>
  </w:style>
  <w:style w:type="paragraph" w:customStyle="1" w:styleId="hr">
    <w:name w:val="hr"/>
    <w:basedOn w:val="a8"/>
    <w:qFormat/>
    <w:rsid w:val="00986055"/>
  </w:style>
  <w:style w:type="paragraph" w:customStyle="1" w:styleId="navbar">
    <w:name w:val="navbar"/>
    <w:basedOn w:val="a8"/>
    <w:qFormat/>
    <w:rsid w:val="00986055"/>
  </w:style>
  <w:style w:type="paragraph" w:customStyle="1" w:styleId="prevbloc">
    <w:name w:val="prev_bloc"/>
    <w:basedOn w:val="a8"/>
    <w:qFormat/>
    <w:rsid w:val="00986055"/>
  </w:style>
  <w:style w:type="paragraph" w:customStyle="1" w:styleId="nextbloc">
    <w:name w:val="next_bloc"/>
    <w:basedOn w:val="a8"/>
    <w:qFormat/>
    <w:rsid w:val="00986055"/>
  </w:style>
  <w:style w:type="paragraph" w:customStyle="1" w:styleId="imgtoogle">
    <w:name w:val="img_toogle"/>
    <w:basedOn w:val="a8"/>
    <w:qFormat/>
    <w:rsid w:val="00986055"/>
  </w:style>
  <w:style w:type="paragraph" w:customStyle="1" w:styleId="atoogle">
    <w:name w:val="a_toogle"/>
    <w:basedOn w:val="a8"/>
    <w:qFormat/>
    <w:rsid w:val="00986055"/>
  </w:style>
  <w:style w:type="paragraph" w:customStyle="1" w:styleId="geopoint">
    <w:name w:val="geopoint"/>
    <w:basedOn w:val="a8"/>
    <w:qFormat/>
    <w:rsid w:val="00986055"/>
  </w:style>
  <w:style w:type="paragraph" w:customStyle="1" w:styleId="titre">
    <w:name w:val="titre"/>
    <w:basedOn w:val="a8"/>
    <w:qFormat/>
    <w:rsid w:val="00986055"/>
  </w:style>
  <w:style w:type="paragraph" w:customStyle="1" w:styleId="ui-icon-closethick">
    <w:name w:val="ui-icon-closethick"/>
    <w:basedOn w:val="a8"/>
    <w:qFormat/>
    <w:rsid w:val="00986055"/>
  </w:style>
  <w:style w:type="paragraph" w:customStyle="1" w:styleId="taxoboxclassification">
    <w:name w:val="taxobox_classification"/>
    <w:basedOn w:val="a8"/>
    <w:qFormat/>
    <w:rsid w:val="00986055"/>
  </w:style>
  <w:style w:type="paragraph" w:customStyle="1" w:styleId="rnormal">
    <w:name w:val="rnormal"/>
    <w:basedOn w:val="a8"/>
    <w:qFormat/>
    <w:rsid w:val="00986055"/>
  </w:style>
  <w:style w:type="paragraph" w:customStyle="1" w:styleId="alert-text">
    <w:name w:val="alert-text"/>
    <w:basedOn w:val="a8"/>
    <w:qFormat/>
    <w:rsid w:val="00986055"/>
    <w:rPr>
      <w:color w:val="000000"/>
    </w:rPr>
  </w:style>
  <w:style w:type="paragraph" w:customStyle="1" w:styleId="regardsactu">
    <w:name w:val="regards_actu"/>
    <w:basedOn w:val="a8"/>
    <w:qFormat/>
    <w:rsid w:val="00986055"/>
  </w:style>
  <w:style w:type="paragraph" w:customStyle="1" w:styleId="mw-geshi">
    <w:name w:val="mw-geshi"/>
    <w:basedOn w:val="a8"/>
    <w:qFormat/>
    <w:rsid w:val="00986055"/>
    <w:rPr>
      <w:rFonts w:ascii="Courier New" w:hAnsi="Courier New" w:cs="Courier New"/>
    </w:rPr>
  </w:style>
  <w:style w:type="paragraph" w:customStyle="1" w:styleId="fr-collapsible-content1">
    <w:name w:val="fr-collapsible-content1"/>
    <w:basedOn w:val="a8"/>
    <w:qFormat/>
    <w:rsid w:val="00986055"/>
    <w:rPr>
      <w:sz w:val="22"/>
      <w:szCs w:val="22"/>
    </w:rPr>
  </w:style>
  <w:style w:type="paragraph" w:customStyle="1" w:styleId="fr-collapsible-toggle1">
    <w:name w:val="fr-collapsible-toggle1"/>
    <w:basedOn w:val="a8"/>
    <w:qFormat/>
    <w:rsid w:val="00986055"/>
    <w:rPr>
      <w:sz w:val="22"/>
      <w:szCs w:val="22"/>
    </w:rPr>
  </w:style>
  <w:style w:type="paragraph" w:customStyle="1" w:styleId="fr-collapsible-toggle2">
    <w:name w:val="fr-collapsible-toggle2"/>
    <w:basedOn w:val="a8"/>
    <w:qFormat/>
    <w:rsid w:val="00986055"/>
    <w:rPr>
      <w:sz w:val="22"/>
      <w:szCs w:val="22"/>
    </w:rPr>
  </w:style>
  <w:style w:type="paragraph" w:customStyle="1" w:styleId="fr-collapsible-toggle3">
    <w:name w:val="fr-collapsible-toggle3"/>
    <w:basedOn w:val="a8"/>
    <w:qFormat/>
    <w:rsid w:val="00986055"/>
    <w:rPr>
      <w:sz w:val="22"/>
      <w:szCs w:val="22"/>
    </w:rPr>
  </w:style>
  <w:style w:type="paragraph" w:customStyle="1" w:styleId="navboxnewtitle1">
    <w:name w:val="navboxnew_title1"/>
    <w:basedOn w:val="a8"/>
    <w:qFormat/>
    <w:rsid w:val="00986055"/>
    <w:pPr>
      <w:shd w:val="clear" w:color="auto" w:fill="CCCCFF"/>
      <w:spacing w:before="0" w:beforeAutospacing="0" w:after="30" w:afterAutospacing="0"/>
      <w:jc w:val="center"/>
    </w:pPr>
    <w:rPr>
      <w:b/>
      <w:bCs/>
    </w:rPr>
  </w:style>
  <w:style w:type="paragraph" w:customStyle="1" w:styleId="navboxnewtitlesub1">
    <w:name w:val="navboxnew_titlesub1"/>
    <w:basedOn w:val="a8"/>
    <w:qFormat/>
    <w:rsid w:val="00986055"/>
    <w:rPr>
      <w:sz w:val="19"/>
      <w:szCs w:val="19"/>
    </w:rPr>
  </w:style>
  <w:style w:type="paragraph" w:customStyle="1" w:styleId="fr-collapsible-content2">
    <w:name w:val="fr-collapsible-content2"/>
    <w:basedOn w:val="a8"/>
    <w:qFormat/>
    <w:rsid w:val="00986055"/>
    <w:rPr>
      <w:sz w:val="22"/>
      <w:szCs w:val="22"/>
    </w:rPr>
  </w:style>
  <w:style w:type="paragraph" w:customStyle="1" w:styleId="navboxnewcell1">
    <w:name w:val="navboxnew_cell1"/>
    <w:basedOn w:val="a8"/>
    <w:qFormat/>
    <w:rsid w:val="00986055"/>
    <w:pPr>
      <w:jc w:val="center"/>
    </w:pPr>
  </w:style>
  <w:style w:type="paragraph" w:customStyle="1" w:styleId="navboxnewth1">
    <w:name w:val="navboxnew_th1"/>
    <w:basedOn w:val="a8"/>
    <w:qFormat/>
    <w:rsid w:val="00986055"/>
    <w:pPr>
      <w:pBdr>
        <w:right w:val="single" w:sz="12" w:space="9" w:color="F9F9F9"/>
      </w:pBdr>
      <w:shd w:val="clear" w:color="auto" w:fill="DDDDFF"/>
    </w:pPr>
    <w:rPr>
      <w:b/>
      <w:bCs/>
    </w:rPr>
  </w:style>
  <w:style w:type="paragraph" w:customStyle="1" w:styleId="navboxnewlast1">
    <w:name w:val="navboxnew_last1"/>
    <w:basedOn w:val="a8"/>
    <w:qFormat/>
    <w:rsid w:val="00986055"/>
  </w:style>
  <w:style w:type="paragraph" w:customStyle="1" w:styleId="impair1">
    <w:name w:val="impair1"/>
    <w:basedOn w:val="a8"/>
    <w:qFormat/>
    <w:rsid w:val="00986055"/>
    <w:pPr>
      <w:shd w:val="clear" w:color="auto" w:fill="EEEEFF"/>
    </w:pPr>
  </w:style>
  <w:style w:type="paragraph" w:customStyle="1" w:styleId="pair1">
    <w:name w:val="pair1"/>
    <w:basedOn w:val="a8"/>
    <w:qFormat/>
    <w:rsid w:val="00986055"/>
    <w:pPr>
      <w:shd w:val="clear" w:color="auto" w:fill="F9F9F9"/>
    </w:pPr>
  </w:style>
  <w:style w:type="paragraph" w:customStyle="1" w:styleId="navboxnewbanner1">
    <w:name w:val="navboxnew_banner1"/>
    <w:basedOn w:val="a8"/>
    <w:qFormat/>
    <w:rsid w:val="00986055"/>
    <w:pPr>
      <w:shd w:val="clear" w:color="auto" w:fill="DDDDFF"/>
      <w:spacing w:before="0" w:beforeAutospacing="0" w:after="30" w:afterAutospacing="0"/>
      <w:jc w:val="center"/>
    </w:pPr>
  </w:style>
  <w:style w:type="paragraph" w:customStyle="1" w:styleId="navboxnewimage1">
    <w:name w:val="navboxnew_image1"/>
    <w:basedOn w:val="a8"/>
    <w:qFormat/>
    <w:rsid w:val="00986055"/>
  </w:style>
  <w:style w:type="paragraph" w:customStyle="1" w:styleId="navboxnewcell2">
    <w:name w:val="navboxnew_cell2"/>
    <w:basedOn w:val="a8"/>
    <w:qFormat/>
    <w:rsid w:val="00986055"/>
    <w:pPr>
      <w:jc w:val="center"/>
    </w:pPr>
  </w:style>
  <w:style w:type="paragraph" w:customStyle="1" w:styleId="navboxnewie1">
    <w:name w:val="navboxnew_ie1"/>
    <w:basedOn w:val="a8"/>
    <w:qFormat/>
    <w:rsid w:val="00986055"/>
  </w:style>
  <w:style w:type="paragraph" w:customStyle="1" w:styleId="navboxnewtitle2">
    <w:name w:val="navboxnew_title2"/>
    <w:basedOn w:val="a8"/>
    <w:qFormat/>
    <w:rsid w:val="00986055"/>
    <w:pPr>
      <w:shd w:val="clear" w:color="auto" w:fill="99CC99"/>
    </w:pPr>
  </w:style>
  <w:style w:type="paragraph" w:customStyle="1" w:styleId="navboxnewbanner2">
    <w:name w:val="navboxnew_banner2"/>
    <w:basedOn w:val="a8"/>
    <w:qFormat/>
    <w:rsid w:val="00986055"/>
    <w:pPr>
      <w:shd w:val="clear" w:color="auto" w:fill="99CC99"/>
    </w:pPr>
  </w:style>
  <w:style w:type="paragraph" w:customStyle="1" w:styleId="navboxnewth2">
    <w:name w:val="navboxnew_th2"/>
    <w:basedOn w:val="a8"/>
    <w:qFormat/>
    <w:rsid w:val="00986055"/>
    <w:pPr>
      <w:shd w:val="clear" w:color="auto" w:fill="B3D9B3"/>
    </w:pPr>
  </w:style>
  <w:style w:type="paragraph" w:customStyle="1" w:styleId="navboxnewtitle3">
    <w:name w:val="navboxnew_title3"/>
    <w:basedOn w:val="a8"/>
    <w:qFormat/>
    <w:rsid w:val="00986055"/>
    <w:pPr>
      <w:shd w:val="clear" w:color="auto" w:fill="DFEDFF"/>
    </w:pPr>
  </w:style>
  <w:style w:type="paragraph" w:customStyle="1" w:styleId="navboxnewbanner3">
    <w:name w:val="navboxnew_banner3"/>
    <w:basedOn w:val="a8"/>
    <w:qFormat/>
    <w:rsid w:val="00986055"/>
    <w:pPr>
      <w:shd w:val="clear" w:color="auto" w:fill="DFEDFF"/>
    </w:pPr>
  </w:style>
  <w:style w:type="paragraph" w:customStyle="1" w:styleId="navboxnewth3">
    <w:name w:val="navboxnew_th3"/>
    <w:basedOn w:val="a8"/>
    <w:qFormat/>
    <w:rsid w:val="00986055"/>
    <w:pPr>
      <w:shd w:val="clear" w:color="auto" w:fill="E7F2FF"/>
    </w:pPr>
  </w:style>
  <w:style w:type="paragraph" w:customStyle="1" w:styleId="fr-collapsible-toggle4">
    <w:name w:val="fr-collapsible-toggle4"/>
    <w:basedOn w:val="a8"/>
    <w:qFormat/>
    <w:rsid w:val="00986055"/>
    <w:rPr>
      <w:sz w:val="22"/>
      <w:szCs w:val="22"/>
    </w:rPr>
  </w:style>
  <w:style w:type="paragraph" w:customStyle="1" w:styleId="navboxnewtitle4">
    <w:name w:val="navboxnew_title4"/>
    <w:basedOn w:val="a8"/>
    <w:qFormat/>
    <w:rsid w:val="00986055"/>
    <w:pPr>
      <w:shd w:val="clear" w:color="auto" w:fill="CCCCFF"/>
      <w:spacing w:before="0" w:beforeAutospacing="0" w:after="30" w:afterAutospacing="0"/>
      <w:jc w:val="center"/>
    </w:pPr>
    <w:rPr>
      <w:b/>
      <w:bCs/>
    </w:rPr>
  </w:style>
  <w:style w:type="paragraph" w:customStyle="1" w:styleId="navboxnewtitlesub2">
    <w:name w:val="navboxnew_titlesub2"/>
    <w:basedOn w:val="a8"/>
    <w:qFormat/>
    <w:rsid w:val="00986055"/>
    <w:rPr>
      <w:sz w:val="19"/>
      <w:szCs w:val="19"/>
    </w:rPr>
  </w:style>
  <w:style w:type="paragraph" w:customStyle="1" w:styleId="fr-collapsible-content3">
    <w:name w:val="fr-collapsible-content3"/>
    <w:basedOn w:val="a8"/>
    <w:qFormat/>
    <w:rsid w:val="00986055"/>
    <w:rPr>
      <w:sz w:val="22"/>
      <w:szCs w:val="22"/>
    </w:rPr>
  </w:style>
  <w:style w:type="paragraph" w:customStyle="1" w:styleId="navboxnewrow1">
    <w:name w:val="navboxnew_row1"/>
    <w:basedOn w:val="a8"/>
    <w:qFormat/>
    <w:rsid w:val="00986055"/>
    <w:pPr>
      <w:shd w:val="clear" w:color="auto" w:fill="DDDDFF"/>
    </w:pPr>
  </w:style>
  <w:style w:type="paragraph" w:customStyle="1" w:styleId="navboxnewth4">
    <w:name w:val="navboxnew_th4"/>
    <w:basedOn w:val="a8"/>
    <w:qFormat/>
    <w:rsid w:val="00986055"/>
    <w:pPr>
      <w:pBdr>
        <w:top w:val="single" w:sz="12" w:space="0" w:color="F9F9F9"/>
      </w:pBdr>
      <w:jc w:val="center"/>
    </w:pPr>
    <w:rPr>
      <w:b/>
      <w:bCs/>
    </w:rPr>
  </w:style>
  <w:style w:type="paragraph" w:customStyle="1" w:styleId="navboxnewie2">
    <w:name w:val="navboxnew_ie2"/>
    <w:basedOn w:val="a8"/>
    <w:qFormat/>
    <w:rsid w:val="00986055"/>
    <w:pPr>
      <w:pBdr>
        <w:left w:val="single" w:sz="12" w:space="0" w:color="F9F9F9"/>
      </w:pBdr>
    </w:pPr>
  </w:style>
  <w:style w:type="paragraph" w:customStyle="1" w:styleId="navboxnewinline1">
    <w:name w:val="navboxnew_inline1"/>
    <w:basedOn w:val="a8"/>
    <w:qFormat/>
    <w:rsid w:val="00986055"/>
    <w:pPr>
      <w:shd w:val="clear" w:color="auto" w:fill="F9F9F9"/>
    </w:pPr>
  </w:style>
  <w:style w:type="paragraph" w:customStyle="1" w:styleId="navboxnewinline2">
    <w:name w:val="navboxnew_inline2"/>
    <w:basedOn w:val="a8"/>
    <w:qFormat/>
    <w:rsid w:val="00986055"/>
    <w:pPr>
      <w:shd w:val="clear" w:color="auto" w:fill="EEEEFF"/>
    </w:pPr>
  </w:style>
  <w:style w:type="paragraph" w:customStyle="1" w:styleId="navboxnewimage2">
    <w:name w:val="navboxnew_image2"/>
    <w:basedOn w:val="a8"/>
    <w:qFormat/>
    <w:rsid w:val="00986055"/>
    <w:rPr>
      <w:vanish/>
    </w:rPr>
  </w:style>
  <w:style w:type="paragraph" w:customStyle="1" w:styleId="navboxnewbanner4">
    <w:name w:val="navboxnew_banner4"/>
    <w:basedOn w:val="a8"/>
    <w:qFormat/>
    <w:rsid w:val="00986055"/>
    <w:pPr>
      <w:shd w:val="clear" w:color="auto" w:fill="CCCCFF"/>
      <w:spacing w:before="30" w:beforeAutospacing="0" w:after="0" w:afterAutospacing="0"/>
      <w:jc w:val="center"/>
    </w:pPr>
  </w:style>
  <w:style w:type="paragraph" w:customStyle="1" w:styleId="navboxnew1">
    <w:name w:val="navboxnew1"/>
    <w:basedOn w:val="a8"/>
    <w:qFormat/>
    <w:rsid w:val="00986055"/>
    <w:pPr>
      <w:shd w:val="clear" w:color="auto" w:fill="F9F9F9"/>
    </w:pPr>
  </w:style>
  <w:style w:type="paragraph" w:customStyle="1" w:styleId="play-btn-large1">
    <w:name w:val="play-btn-large1"/>
    <w:basedOn w:val="a8"/>
    <w:qFormat/>
    <w:rsid w:val="00986055"/>
    <w:pPr>
      <w:spacing w:before="0" w:beforeAutospacing="0"/>
      <w:ind w:left="-525"/>
    </w:pPr>
  </w:style>
  <w:style w:type="paragraph" w:customStyle="1" w:styleId="ui-widget1">
    <w:name w:val="ui-widget1"/>
    <w:basedOn w:val="a8"/>
    <w:qFormat/>
    <w:rsid w:val="00986055"/>
    <w:rPr>
      <w:rFonts w:ascii="Arial" w:hAnsi="Arial" w:cs="Arial"/>
    </w:rPr>
  </w:style>
  <w:style w:type="paragraph" w:customStyle="1" w:styleId="ui-state-default1">
    <w:name w:val="ui-state-default1"/>
    <w:basedOn w:val="a8"/>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default2">
    <w:name w:val="ui-state-default2"/>
    <w:basedOn w:val="a8"/>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hover1">
    <w:name w:val="ui-state-hover1"/>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hover2">
    <w:name w:val="ui-state-hover2"/>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1">
    <w:name w:val="ui-state-focus1"/>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2">
    <w:name w:val="ui-state-focus2"/>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active1">
    <w:name w:val="ui-state-active1"/>
    <w:basedOn w:val="a8"/>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active2">
    <w:name w:val="ui-state-active2"/>
    <w:basedOn w:val="a8"/>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highlight1">
    <w:name w:val="ui-state-highlight1"/>
    <w:basedOn w:val="a8"/>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highlight2">
    <w:name w:val="ui-state-highlight2"/>
    <w:basedOn w:val="a8"/>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error1">
    <w:name w:val="ui-state-error1"/>
    <w:basedOn w:val="a8"/>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2">
    <w:name w:val="ui-state-error2"/>
    <w:basedOn w:val="a8"/>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text1">
    <w:name w:val="ui-state-error-text1"/>
    <w:basedOn w:val="a8"/>
    <w:qFormat/>
    <w:rsid w:val="00986055"/>
    <w:rPr>
      <w:color w:val="FFFFFF"/>
    </w:rPr>
  </w:style>
  <w:style w:type="paragraph" w:customStyle="1" w:styleId="ui-state-error-text2">
    <w:name w:val="ui-state-error-text2"/>
    <w:basedOn w:val="a8"/>
    <w:qFormat/>
    <w:rsid w:val="00986055"/>
    <w:rPr>
      <w:color w:val="FFFFFF"/>
    </w:rPr>
  </w:style>
  <w:style w:type="paragraph" w:customStyle="1" w:styleId="ui-priority-primary1">
    <w:name w:val="ui-priority-primary1"/>
    <w:basedOn w:val="a8"/>
    <w:qFormat/>
    <w:rsid w:val="00986055"/>
    <w:rPr>
      <w:b/>
      <w:bCs/>
    </w:rPr>
  </w:style>
  <w:style w:type="paragraph" w:customStyle="1" w:styleId="ui-priority-primary2">
    <w:name w:val="ui-priority-primary2"/>
    <w:basedOn w:val="a8"/>
    <w:qFormat/>
    <w:rsid w:val="00986055"/>
    <w:rPr>
      <w:b/>
      <w:bCs/>
    </w:rPr>
  </w:style>
  <w:style w:type="paragraph" w:customStyle="1" w:styleId="ui-priority-secondary1">
    <w:name w:val="ui-priority-secondary1"/>
    <w:basedOn w:val="a8"/>
    <w:qFormat/>
    <w:rsid w:val="00986055"/>
  </w:style>
  <w:style w:type="paragraph" w:customStyle="1" w:styleId="ui-priority-secondary2">
    <w:name w:val="ui-priority-secondary2"/>
    <w:basedOn w:val="a8"/>
    <w:qFormat/>
    <w:rsid w:val="00986055"/>
  </w:style>
  <w:style w:type="paragraph" w:customStyle="1" w:styleId="ui-state-disabled1">
    <w:name w:val="ui-state-disabled1"/>
    <w:basedOn w:val="a8"/>
    <w:qFormat/>
    <w:rsid w:val="00986055"/>
  </w:style>
  <w:style w:type="paragraph" w:customStyle="1" w:styleId="ui-state-disabled2">
    <w:name w:val="ui-state-disabled2"/>
    <w:basedOn w:val="a8"/>
    <w:qFormat/>
    <w:rsid w:val="00986055"/>
  </w:style>
  <w:style w:type="paragraph" w:customStyle="1" w:styleId="ui-icon1">
    <w:name w:val="ui-icon1"/>
    <w:basedOn w:val="a8"/>
    <w:qFormat/>
    <w:rsid w:val="00986055"/>
    <w:pPr>
      <w:ind w:firstLine="7343"/>
    </w:pPr>
  </w:style>
  <w:style w:type="paragraph" w:customStyle="1" w:styleId="ui-icon2">
    <w:name w:val="ui-icon2"/>
    <w:basedOn w:val="a8"/>
    <w:qFormat/>
    <w:rsid w:val="00986055"/>
    <w:pPr>
      <w:ind w:firstLine="7343"/>
    </w:pPr>
  </w:style>
  <w:style w:type="paragraph" w:customStyle="1" w:styleId="ui-icon3">
    <w:name w:val="ui-icon3"/>
    <w:basedOn w:val="a8"/>
    <w:qFormat/>
    <w:rsid w:val="00986055"/>
    <w:pPr>
      <w:ind w:firstLine="7343"/>
    </w:pPr>
  </w:style>
  <w:style w:type="paragraph" w:customStyle="1" w:styleId="ui-icon4">
    <w:name w:val="ui-icon4"/>
    <w:basedOn w:val="a8"/>
    <w:qFormat/>
    <w:rsid w:val="00986055"/>
    <w:pPr>
      <w:ind w:firstLine="7343"/>
    </w:pPr>
  </w:style>
  <w:style w:type="paragraph" w:customStyle="1" w:styleId="ui-icon5">
    <w:name w:val="ui-icon5"/>
    <w:basedOn w:val="a8"/>
    <w:qFormat/>
    <w:rsid w:val="00986055"/>
    <w:pPr>
      <w:ind w:firstLine="7343"/>
    </w:pPr>
  </w:style>
  <w:style w:type="paragraph" w:customStyle="1" w:styleId="ui-icon6">
    <w:name w:val="ui-icon6"/>
    <w:basedOn w:val="a8"/>
    <w:qFormat/>
    <w:rsid w:val="00986055"/>
    <w:pPr>
      <w:ind w:firstLine="7343"/>
    </w:pPr>
  </w:style>
  <w:style w:type="paragraph" w:customStyle="1" w:styleId="ui-icon7">
    <w:name w:val="ui-icon7"/>
    <w:basedOn w:val="a8"/>
    <w:qFormat/>
    <w:rsid w:val="00986055"/>
    <w:pPr>
      <w:ind w:firstLine="7343"/>
    </w:pPr>
  </w:style>
  <w:style w:type="paragraph" w:customStyle="1" w:styleId="ui-icon8">
    <w:name w:val="ui-icon8"/>
    <w:basedOn w:val="a8"/>
    <w:qFormat/>
    <w:rsid w:val="00986055"/>
    <w:pPr>
      <w:ind w:firstLine="7343"/>
    </w:pPr>
  </w:style>
  <w:style w:type="paragraph" w:customStyle="1" w:styleId="ui-icon9">
    <w:name w:val="ui-icon9"/>
    <w:basedOn w:val="a8"/>
    <w:qFormat/>
    <w:rsid w:val="00986055"/>
    <w:pPr>
      <w:ind w:firstLine="7343"/>
    </w:pPr>
  </w:style>
  <w:style w:type="paragraph" w:customStyle="1" w:styleId="ui-resizable-handle1">
    <w:name w:val="ui-resizable-handle1"/>
    <w:basedOn w:val="a8"/>
    <w:qFormat/>
    <w:rsid w:val="00986055"/>
    <w:rPr>
      <w:vanish/>
      <w:sz w:val="2"/>
      <w:szCs w:val="2"/>
    </w:rPr>
  </w:style>
  <w:style w:type="paragraph" w:customStyle="1" w:styleId="ui-resizable-handle2">
    <w:name w:val="ui-resizable-handle2"/>
    <w:basedOn w:val="a8"/>
    <w:qFormat/>
    <w:rsid w:val="00986055"/>
    <w:rPr>
      <w:vanish/>
      <w:sz w:val="2"/>
      <w:szCs w:val="2"/>
    </w:rPr>
  </w:style>
  <w:style w:type="paragraph" w:customStyle="1" w:styleId="ui-button-text1">
    <w:name w:val="ui-button-text1"/>
    <w:basedOn w:val="a8"/>
    <w:qFormat/>
    <w:rsid w:val="00986055"/>
  </w:style>
  <w:style w:type="paragraph" w:customStyle="1" w:styleId="ui-button-text2">
    <w:name w:val="ui-button-text2"/>
    <w:basedOn w:val="a8"/>
    <w:qFormat/>
    <w:rsid w:val="00986055"/>
  </w:style>
  <w:style w:type="paragraph" w:customStyle="1" w:styleId="ui-button-text3">
    <w:name w:val="ui-button-text3"/>
    <w:basedOn w:val="a8"/>
    <w:qFormat/>
    <w:rsid w:val="00986055"/>
    <w:pPr>
      <w:ind w:firstLine="11919"/>
    </w:pPr>
  </w:style>
  <w:style w:type="paragraph" w:customStyle="1" w:styleId="ui-button-text4">
    <w:name w:val="ui-button-text4"/>
    <w:basedOn w:val="a8"/>
    <w:qFormat/>
    <w:rsid w:val="00986055"/>
    <w:pPr>
      <w:ind w:firstLine="11919"/>
    </w:pPr>
  </w:style>
  <w:style w:type="paragraph" w:customStyle="1" w:styleId="ui-button-text5">
    <w:name w:val="ui-button-text5"/>
    <w:basedOn w:val="a8"/>
    <w:qFormat/>
    <w:rsid w:val="00986055"/>
  </w:style>
  <w:style w:type="paragraph" w:customStyle="1" w:styleId="ui-button-text6">
    <w:name w:val="ui-button-text6"/>
    <w:basedOn w:val="a8"/>
    <w:qFormat/>
    <w:rsid w:val="00986055"/>
  </w:style>
  <w:style w:type="paragraph" w:customStyle="1" w:styleId="ui-button-text7">
    <w:name w:val="ui-button-text7"/>
    <w:basedOn w:val="a8"/>
    <w:qFormat/>
    <w:rsid w:val="00986055"/>
  </w:style>
  <w:style w:type="paragraph" w:customStyle="1" w:styleId="ui-icon10">
    <w:name w:val="ui-icon10"/>
    <w:basedOn w:val="a8"/>
    <w:qFormat/>
    <w:rsid w:val="00986055"/>
    <w:pPr>
      <w:spacing w:before="0" w:beforeAutospacing="0"/>
      <w:ind w:left="-120" w:firstLine="7343"/>
    </w:pPr>
  </w:style>
  <w:style w:type="paragraph" w:customStyle="1" w:styleId="ui-icon11">
    <w:name w:val="ui-icon11"/>
    <w:basedOn w:val="a8"/>
    <w:qFormat/>
    <w:rsid w:val="00986055"/>
    <w:pPr>
      <w:spacing w:before="0" w:beforeAutospacing="0"/>
      <w:ind w:firstLine="7343"/>
    </w:pPr>
  </w:style>
  <w:style w:type="paragraph" w:customStyle="1" w:styleId="ui-icon12">
    <w:name w:val="ui-icon12"/>
    <w:basedOn w:val="a8"/>
    <w:qFormat/>
    <w:rsid w:val="00986055"/>
    <w:pPr>
      <w:spacing w:before="0" w:beforeAutospacing="0"/>
      <w:ind w:firstLine="7343"/>
    </w:pPr>
  </w:style>
  <w:style w:type="paragraph" w:customStyle="1" w:styleId="ui-icon13">
    <w:name w:val="ui-icon13"/>
    <w:basedOn w:val="a8"/>
    <w:qFormat/>
    <w:rsid w:val="00986055"/>
    <w:pPr>
      <w:spacing w:before="0" w:beforeAutospacing="0"/>
      <w:ind w:firstLine="7343"/>
    </w:pPr>
  </w:style>
  <w:style w:type="paragraph" w:customStyle="1" w:styleId="ui-icon14">
    <w:name w:val="ui-icon14"/>
    <w:basedOn w:val="a8"/>
    <w:qFormat/>
    <w:rsid w:val="00986055"/>
    <w:pPr>
      <w:spacing w:before="0" w:beforeAutospacing="0"/>
      <w:ind w:firstLine="7343"/>
    </w:pPr>
  </w:style>
  <w:style w:type="paragraph" w:customStyle="1" w:styleId="ui-icon15">
    <w:name w:val="ui-icon15"/>
    <w:basedOn w:val="a8"/>
    <w:qFormat/>
    <w:rsid w:val="00986055"/>
    <w:pPr>
      <w:spacing w:before="0" w:beforeAutospacing="0"/>
      <w:ind w:firstLine="7343"/>
    </w:pPr>
  </w:style>
  <w:style w:type="paragraph" w:customStyle="1" w:styleId="ui-button1">
    <w:name w:val="ui-button1"/>
    <w:basedOn w:val="a8"/>
    <w:qFormat/>
    <w:rsid w:val="00986055"/>
    <w:pPr>
      <w:ind w:right="-72"/>
      <w:jc w:val="center"/>
    </w:pPr>
  </w:style>
  <w:style w:type="paragraph" w:customStyle="1" w:styleId="ui-button2">
    <w:name w:val="ui-button2"/>
    <w:basedOn w:val="a8"/>
    <w:qFormat/>
    <w:rsid w:val="00986055"/>
    <w:pPr>
      <w:pBdr>
        <w:top w:val="single" w:sz="6" w:space="0" w:color="A6A6A6"/>
        <w:left w:val="single" w:sz="6" w:space="0" w:color="A6A6A6"/>
        <w:bottom w:val="single" w:sz="6" w:space="0" w:color="A6A6A6"/>
        <w:right w:val="single" w:sz="6" w:space="0" w:color="A6A6A6"/>
      </w:pBdr>
      <w:shd w:val="clear" w:color="auto" w:fill="F2F2F2"/>
      <w:spacing w:before="120" w:beforeAutospacing="0" w:after="120" w:afterAutospacing="0" w:line="336" w:lineRule="atLeast"/>
      <w:ind w:left="96"/>
      <w:jc w:val="center"/>
    </w:pPr>
  </w:style>
  <w:style w:type="paragraph" w:customStyle="1" w:styleId="ui-button3">
    <w:name w:val="ui-button3"/>
    <w:basedOn w:val="a8"/>
    <w:qFormat/>
    <w:rsid w:val="00986055"/>
    <w:pPr>
      <w:pBdr>
        <w:top w:val="single" w:sz="6" w:space="0" w:color="6E7273"/>
        <w:left w:val="single" w:sz="6" w:space="0" w:color="6E7273"/>
        <w:bottom w:val="single" w:sz="6" w:space="0" w:color="6E7273"/>
        <w:right w:val="single" w:sz="6" w:space="0" w:color="6E7273"/>
      </w:pBdr>
      <w:shd w:val="clear" w:color="auto" w:fill="E1E1E1"/>
      <w:spacing w:before="120" w:beforeAutospacing="0" w:after="120" w:afterAutospacing="0" w:line="336" w:lineRule="atLeast"/>
      <w:ind w:left="96"/>
      <w:jc w:val="center"/>
    </w:pPr>
  </w:style>
  <w:style w:type="paragraph" w:customStyle="1" w:styleId="ui-button-large1">
    <w:name w:val="ui-button-large1"/>
    <w:basedOn w:val="a8"/>
    <w:qFormat/>
    <w:rsid w:val="00986055"/>
  </w:style>
  <w:style w:type="paragraph" w:customStyle="1" w:styleId="ui-icon16">
    <w:name w:val="ui-icon16"/>
    <w:basedOn w:val="a8"/>
    <w:qFormat/>
    <w:rsid w:val="00986055"/>
    <w:pPr>
      <w:ind w:firstLine="7343"/>
    </w:pPr>
  </w:style>
  <w:style w:type="paragraph" w:customStyle="1" w:styleId="ui-icon17">
    <w:name w:val="ui-icon17"/>
    <w:basedOn w:val="a8"/>
    <w:qFormat/>
    <w:rsid w:val="00986055"/>
    <w:pPr>
      <w:ind w:firstLine="7343"/>
    </w:pPr>
  </w:style>
  <w:style w:type="paragraph" w:customStyle="1" w:styleId="ui-icon18">
    <w:name w:val="ui-icon18"/>
    <w:basedOn w:val="a8"/>
    <w:qFormat/>
    <w:rsid w:val="00986055"/>
    <w:pPr>
      <w:ind w:firstLine="7343"/>
    </w:pPr>
  </w:style>
  <w:style w:type="paragraph" w:customStyle="1" w:styleId="ui-icon19">
    <w:name w:val="ui-icon19"/>
    <w:basedOn w:val="a8"/>
    <w:qFormat/>
    <w:rsid w:val="00986055"/>
    <w:pPr>
      <w:ind w:firstLine="7343"/>
    </w:pPr>
  </w:style>
  <w:style w:type="paragraph" w:customStyle="1" w:styleId="ui-dialog-titlebar1">
    <w:name w:val="ui-dialog-titlebar1"/>
    <w:basedOn w:val="a8"/>
    <w:qFormat/>
    <w:rsid w:val="00986055"/>
  </w:style>
  <w:style w:type="paragraph" w:customStyle="1" w:styleId="ui-dialog-title1">
    <w:name w:val="ui-dialog-title1"/>
    <w:basedOn w:val="a8"/>
    <w:qFormat/>
    <w:rsid w:val="00986055"/>
    <w:pPr>
      <w:spacing w:before="0" w:beforeAutospacing="0" w:after="0" w:afterAutospacing="0"/>
    </w:pPr>
  </w:style>
  <w:style w:type="paragraph" w:customStyle="1" w:styleId="ui-dialog-titlebar-close1">
    <w:name w:val="ui-dialog-titlebar-close1"/>
    <w:basedOn w:val="a8"/>
    <w:qFormat/>
    <w:rsid w:val="00986055"/>
    <w:pPr>
      <w:spacing w:before="0" w:beforeAutospacing="0" w:after="0" w:afterAutospacing="0"/>
    </w:pPr>
  </w:style>
  <w:style w:type="paragraph" w:customStyle="1" w:styleId="ui-dialog-titlebar-close2">
    <w:name w:val="ui-dialog-titlebar-close2"/>
    <w:basedOn w:val="a8"/>
    <w:qFormat/>
    <w:rsid w:val="00986055"/>
    <w:pPr>
      <w:spacing w:before="0" w:beforeAutospacing="0" w:after="0" w:afterAutospacing="0"/>
    </w:pPr>
  </w:style>
  <w:style w:type="paragraph" w:customStyle="1" w:styleId="ui-dialog-content1">
    <w:name w:val="ui-dialog-content1"/>
    <w:basedOn w:val="a8"/>
    <w:qFormat/>
    <w:rsid w:val="00986055"/>
  </w:style>
  <w:style w:type="paragraph" w:customStyle="1" w:styleId="ui-dialog-buttonpane1">
    <w:name w:val="ui-dialog-buttonpane1"/>
    <w:basedOn w:val="a8"/>
    <w:qFormat/>
    <w:rsid w:val="00986055"/>
    <w:pPr>
      <w:spacing w:before="120" w:beforeAutospacing="0" w:after="0" w:afterAutospacing="0"/>
    </w:pPr>
  </w:style>
  <w:style w:type="paragraph" w:customStyle="1" w:styleId="ui-resizable-se1">
    <w:name w:val="ui-resizable-se1"/>
    <w:basedOn w:val="a8"/>
    <w:qFormat/>
    <w:rsid w:val="00986055"/>
  </w:style>
  <w:style w:type="paragraph" w:customStyle="1" w:styleId="ui-dialog-titlebar-close3">
    <w:name w:val="ui-dialog-titlebar-close3"/>
    <w:basedOn w:val="a8"/>
    <w:qFormat/>
    <w:rsid w:val="00986055"/>
    <w:pPr>
      <w:spacing w:before="0" w:beforeAutospacing="0" w:after="0" w:afterAutospacing="0"/>
    </w:pPr>
  </w:style>
  <w:style w:type="paragraph" w:customStyle="1" w:styleId="ui-dialog-titlebar2">
    <w:name w:val="ui-dialog-titlebar2"/>
    <w:basedOn w:val="a8"/>
    <w:qFormat/>
    <w:rsid w:val="00986055"/>
  </w:style>
  <w:style w:type="paragraph" w:customStyle="1" w:styleId="ui-widget-header1">
    <w:name w:val="ui-widget-header1"/>
    <w:basedOn w:val="a8"/>
    <w:qFormat/>
    <w:rsid w:val="00986055"/>
    <w:pPr>
      <w:pBdr>
        <w:bottom w:val="single" w:sz="6" w:space="0" w:color="BBBBBB"/>
      </w:pBdr>
      <w:shd w:val="clear" w:color="auto" w:fill="F0F0F0"/>
      <w:spacing w:line="240" w:lineRule="atLeast"/>
    </w:pPr>
    <w:rPr>
      <w:b/>
      <w:bCs/>
      <w:color w:val="222222"/>
    </w:rPr>
  </w:style>
  <w:style w:type="paragraph" w:customStyle="1" w:styleId="ui-icon-closethick1">
    <w:name w:val="ui-icon-closethick1"/>
    <w:basedOn w:val="a8"/>
    <w:qFormat/>
    <w:rsid w:val="00986055"/>
  </w:style>
  <w:style w:type="paragraph" w:customStyle="1" w:styleId="ui-dialog-buttonpane2">
    <w:name w:val="ui-dialog-buttonpane2"/>
    <w:basedOn w:val="a8"/>
    <w:qFormat/>
    <w:rsid w:val="00986055"/>
    <w:pPr>
      <w:spacing w:before="0" w:beforeAutospacing="0" w:after="0" w:afterAutospacing="0"/>
    </w:pPr>
  </w:style>
  <w:style w:type="paragraph" w:customStyle="1" w:styleId="special-label1">
    <w:name w:val="special-label1"/>
    <w:basedOn w:val="a8"/>
    <w:qFormat/>
    <w:rsid w:val="00986055"/>
    <w:rPr>
      <w:color w:val="808080"/>
    </w:rPr>
  </w:style>
  <w:style w:type="paragraph" w:customStyle="1" w:styleId="special-query1">
    <w:name w:val="special-query1"/>
    <w:basedOn w:val="a8"/>
    <w:qFormat/>
    <w:rsid w:val="00986055"/>
    <w:rPr>
      <w:i/>
      <w:iCs/>
      <w:color w:val="000000"/>
    </w:rPr>
  </w:style>
  <w:style w:type="paragraph" w:customStyle="1" w:styleId="special-hover1">
    <w:name w:val="special-hover1"/>
    <w:basedOn w:val="a8"/>
    <w:qFormat/>
    <w:rsid w:val="00986055"/>
    <w:pPr>
      <w:shd w:val="clear" w:color="auto" w:fill="C0C0C0"/>
    </w:pPr>
  </w:style>
  <w:style w:type="paragraph" w:customStyle="1" w:styleId="special-label2">
    <w:name w:val="special-label2"/>
    <w:basedOn w:val="a8"/>
    <w:qFormat/>
    <w:rsid w:val="00986055"/>
    <w:rPr>
      <w:color w:val="FFFFFF"/>
    </w:rPr>
  </w:style>
  <w:style w:type="paragraph" w:customStyle="1" w:styleId="special-query2">
    <w:name w:val="special-query2"/>
    <w:basedOn w:val="a8"/>
    <w:qFormat/>
    <w:rsid w:val="00986055"/>
    <w:rPr>
      <w:color w:val="FFFFFF"/>
    </w:rPr>
  </w:style>
  <w:style w:type="paragraph" w:customStyle="1" w:styleId="mw-specialpage-summary1">
    <w:name w:val="mw-specialpage-summary1"/>
    <w:basedOn w:val="a8"/>
    <w:qFormat/>
    <w:rsid w:val="00986055"/>
    <w:rPr>
      <w:vanish/>
    </w:rPr>
  </w:style>
  <w:style w:type="paragraph" w:customStyle="1" w:styleId="editsection1">
    <w:name w:val="editsection1"/>
    <w:basedOn w:val="a8"/>
    <w:qFormat/>
    <w:rsid w:val="00986055"/>
    <w:rPr>
      <w:sz w:val="20"/>
      <w:szCs w:val="20"/>
    </w:rPr>
  </w:style>
  <w:style w:type="paragraph" w:customStyle="1" w:styleId="mw-headline1">
    <w:name w:val="mw-headline1"/>
    <w:basedOn w:val="a8"/>
    <w:qFormat/>
    <w:rsid w:val="00986055"/>
    <w:pPr>
      <w:ind w:right="72"/>
    </w:pPr>
  </w:style>
  <w:style w:type="paragraph" w:customStyle="1" w:styleId="legendlike1">
    <w:name w:val="legendlike1"/>
    <w:basedOn w:val="a8"/>
    <w:qFormat/>
    <w:rsid w:val="00986055"/>
    <w:pPr>
      <w:spacing w:before="0" w:beforeAutospacing="0"/>
    </w:pPr>
  </w:style>
  <w:style w:type="paragraph" w:customStyle="1" w:styleId="legendtextlike1">
    <w:name w:val="legendtextlike1"/>
    <w:basedOn w:val="a8"/>
    <w:qFormat/>
    <w:rsid w:val="00986055"/>
    <w:pPr>
      <w:shd w:val="clear" w:color="auto" w:fill="FFFFFF"/>
    </w:pPr>
  </w:style>
  <w:style w:type="paragraph" w:customStyle="1" w:styleId="scrollbar1">
    <w:name w:val="scrollbar1"/>
    <w:basedOn w:val="a8"/>
    <w:qFormat/>
    <w:rsid w:val="00986055"/>
  </w:style>
  <w:style w:type="paragraph" w:customStyle="1" w:styleId="scrollbarcontainer1">
    <w:name w:val="scrollbarcontainer1"/>
    <w:basedOn w:val="a8"/>
    <w:qFormat/>
    <w:rsid w:val="00986055"/>
  </w:style>
  <w:style w:type="paragraph" w:customStyle="1" w:styleId="magnify1">
    <w:name w:val="magnify1"/>
    <w:basedOn w:val="a8"/>
    <w:qFormat/>
    <w:rsid w:val="00986055"/>
    <w:rPr>
      <w:vanish/>
    </w:rPr>
  </w:style>
  <w:style w:type="paragraph" w:customStyle="1" w:styleId="infoboximage1">
    <w:name w:val="infoboximage1"/>
    <w:basedOn w:val="a8"/>
    <w:qFormat/>
    <w:rsid w:val="00986055"/>
    <w:pPr>
      <w:shd w:val="clear" w:color="auto" w:fill="FFFFFF"/>
      <w:spacing w:before="0" w:beforeAutospacing="0"/>
      <w:jc w:val="center"/>
    </w:pPr>
    <w:rPr>
      <w:color w:val="000000"/>
    </w:rPr>
  </w:style>
  <w:style w:type="paragraph" w:customStyle="1" w:styleId="infoboxsoustitre1">
    <w:name w:val="infoboxsoustitre1"/>
    <w:basedOn w:val="a8"/>
    <w:qFormat/>
    <w:rsid w:val="00986055"/>
    <w:pPr>
      <w:spacing w:line="480" w:lineRule="auto"/>
      <w:jc w:val="center"/>
    </w:pPr>
    <w:rPr>
      <w:b/>
      <w:bCs/>
      <w:color w:val="000000"/>
      <w:sz w:val="28"/>
      <w:szCs w:val="28"/>
    </w:rPr>
  </w:style>
  <w:style w:type="paragraph" w:customStyle="1" w:styleId="latitude1">
    <w:name w:val="latitude1"/>
    <w:basedOn w:val="a8"/>
    <w:qFormat/>
    <w:rsid w:val="00986055"/>
  </w:style>
  <w:style w:type="paragraph" w:customStyle="1" w:styleId="entete1">
    <w:name w:val="entete1"/>
    <w:basedOn w:val="a8"/>
    <w:qFormat/>
    <w:rsid w:val="00986055"/>
    <w:pPr>
      <w:spacing w:line="288" w:lineRule="atLeast"/>
      <w:jc w:val="center"/>
    </w:pPr>
    <w:rPr>
      <w:b/>
      <w:bCs/>
      <w:color w:val="000000"/>
      <w:sz w:val="36"/>
      <w:szCs w:val="36"/>
    </w:rPr>
  </w:style>
  <w:style w:type="paragraph" w:customStyle="1" w:styleId="media1">
    <w:name w:val="media1"/>
    <w:basedOn w:val="a8"/>
    <w:qFormat/>
    <w:rsid w:val="00986055"/>
    <w:pPr>
      <w:jc w:val="center"/>
    </w:pPr>
    <w:rPr>
      <w:b/>
      <w:bCs/>
      <w:color w:val="000000"/>
    </w:rPr>
  </w:style>
  <w:style w:type="paragraph" w:customStyle="1" w:styleId="entete2">
    <w:name w:val="entete2"/>
    <w:basedOn w:val="a8"/>
    <w:qFormat/>
    <w:rsid w:val="00986055"/>
    <w:pPr>
      <w:pBdr>
        <w:top w:val="single" w:sz="12" w:space="2" w:color="DFEDFF"/>
        <w:left w:val="single" w:sz="12" w:space="0" w:color="DFEDFF"/>
        <w:bottom w:val="single" w:sz="12" w:space="2" w:color="DFEDFF"/>
        <w:right w:val="single" w:sz="12" w:space="0" w:color="DFEDFF"/>
      </w:pBdr>
      <w:shd w:val="clear" w:color="auto" w:fill="DFEDFF"/>
      <w:spacing w:before="0" w:beforeAutospacing="0" w:after="150" w:afterAutospacing="0" w:line="264" w:lineRule="atLeast"/>
      <w:jc w:val="center"/>
    </w:pPr>
    <w:rPr>
      <w:b/>
      <w:bCs/>
      <w:sz w:val="34"/>
      <w:szCs w:val="34"/>
    </w:rPr>
  </w:style>
  <w:style w:type="paragraph" w:customStyle="1" w:styleId="thumbimage1">
    <w:name w:val="thumbimage1"/>
    <w:basedOn w:val="a8"/>
    <w:qFormat/>
    <w:rsid w:val="00986055"/>
  </w:style>
  <w:style w:type="paragraph" w:customStyle="1" w:styleId="thumbinner1">
    <w:name w:val="thumbinner1"/>
    <w:basedOn w:val="a8"/>
    <w:qFormat/>
    <w:rsid w:val="00986055"/>
  </w:style>
  <w:style w:type="paragraph" w:customStyle="1" w:styleId="thumb1">
    <w:name w:val="thumb1"/>
    <w:basedOn w:val="a8"/>
    <w:qFormat/>
    <w:rsid w:val="00986055"/>
  </w:style>
  <w:style w:type="paragraph" w:customStyle="1" w:styleId="thumbcaption1">
    <w:name w:val="thumbcaption1"/>
    <w:basedOn w:val="a8"/>
    <w:qFormat/>
    <w:rsid w:val="00986055"/>
    <w:rPr>
      <w:vanish/>
    </w:rPr>
  </w:style>
  <w:style w:type="paragraph" w:customStyle="1" w:styleId="legend1">
    <w:name w:val="legend1"/>
    <w:basedOn w:val="a8"/>
    <w:qFormat/>
    <w:rsid w:val="00986055"/>
    <w:pPr>
      <w:spacing w:before="75" w:beforeAutospacing="0" w:after="120" w:afterAutospacing="0"/>
      <w:jc w:val="center"/>
    </w:pPr>
    <w:rPr>
      <w:sz w:val="22"/>
      <w:szCs w:val="22"/>
    </w:rPr>
  </w:style>
  <w:style w:type="paragraph" w:customStyle="1" w:styleId="image21">
    <w:name w:val="image21"/>
    <w:basedOn w:val="a8"/>
    <w:qFormat/>
    <w:rsid w:val="00986055"/>
    <w:pPr>
      <w:jc w:val="center"/>
    </w:pPr>
  </w:style>
  <w:style w:type="paragraph" w:customStyle="1" w:styleId="bloc1">
    <w:name w:val="bloc1"/>
    <w:basedOn w:val="a8"/>
    <w:qFormat/>
    <w:rsid w:val="00986055"/>
    <w:pPr>
      <w:shd w:val="clear" w:color="auto" w:fill="DFEDFF"/>
      <w:spacing w:before="75" w:beforeAutospacing="0" w:after="75" w:afterAutospacing="0" w:line="264" w:lineRule="atLeast"/>
      <w:jc w:val="center"/>
    </w:pPr>
    <w:rPr>
      <w:b/>
      <w:bCs/>
    </w:rPr>
  </w:style>
  <w:style w:type="paragraph" w:customStyle="1" w:styleId="bordered1">
    <w:name w:val="bordered1"/>
    <w:basedOn w:val="a8"/>
    <w:qFormat/>
    <w:rsid w:val="00986055"/>
    <w:pPr>
      <w:pBdr>
        <w:top w:val="single" w:sz="6" w:space="0" w:color="DFEDFF"/>
        <w:bottom w:val="single" w:sz="6" w:space="0" w:color="DFEDFF"/>
      </w:pBdr>
      <w:spacing w:before="0" w:beforeAutospacing="0" w:after="75" w:afterAutospacing="0" w:line="264" w:lineRule="atLeast"/>
      <w:jc w:val="center"/>
    </w:pPr>
    <w:rPr>
      <w:b/>
      <w:bCs/>
    </w:rPr>
  </w:style>
  <w:style w:type="paragraph" w:customStyle="1" w:styleId="hr1">
    <w:name w:val="hr1"/>
    <w:basedOn w:val="a8"/>
    <w:qFormat/>
    <w:rsid w:val="00986055"/>
    <w:pPr>
      <w:shd w:val="clear" w:color="auto" w:fill="DFEDFF"/>
      <w:spacing w:before="75" w:beforeAutospacing="0" w:after="75" w:afterAutospacing="0" w:line="15" w:lineRule="atLeast"/>
    </w:pPr>
    <w:rPr>
      <w:sz w:val="2"/>
      <w:szCs w:val="2"/>
    </w:rPr>
  </w:style>
  <w:style w:type="paragraph" w:customStyle="1" w:styleId="navbar1">
    <w:name w:val="navbar1"/>
    <w:basedOn w:val="a8"/>
    <w:qFormat/>
    <w:rsid w:val="00986055"/>
    <w:pPr>
      <w:spacing w:before="0" w:beforeAutospacing="0" w:after="0" w:afterAutospacing="0"/>
      <w:jc w:val="right"/>
    </w:pPr>
    <w:rPr>
      <w:sz w:val="19"/>
      <w:szCs w:val="19"/>
    </w:rPr>
  </w:style>
  <w:style w:type="paragraph" w:customStyle="1" w:styleId="prevbloc1">
    <w:name w:val="prev_bloc1"/>
    <w:basedOn w:val="a8"/>
    <w:qFormat/>
    <w:rsid w:val="00986055"/>
  </w:style>
  <w:style w:type="paragraph" w:customStyle="1" w:styleId="nextbloc1">
    <w:name w:val="next_bloc1"/>
    <w:basedOn w:val="a8"/>
    <w:qFormat/>
    <w:rsid w:val="00986055"/>
    <w:pPr>
      <w:jc w:val="right"/>
    </w:pPr>
  </w:style>
  <w:style w:type="paragraph" w:customStyle="1" w:styleId="entete3">
    <w:name w:val="entete3"/>
    <w:basedOn w:val="a8"/>
    <w:qFormat/>
    <w:rsid w:val="00986055"/>
  </w:style>
  <w:style w:type="paragraph" w:customStyle="1" w:styleId="bloc2">
    <w:name w:val="bloc2"/>
    <w:basedOn w:val="a8"/>
    <w:qFormat/>
    <w:rsid w:val="00986055"/>
  </w:style>
  <w:style w:type="paragraph" w:customStyle="1" w:styleId="taxoboxclassification1">
    <w:name w:val="taxobox_classification1"/>
    <w:basedOn w:val="a8"/>
    <w:qFormat/>
    <w:rsid w:val="00986055"/>
    <w:rPr>
      <w:i/>
      <w:iCs/>
    </w:rPr>
  </w:style>
  <w:style w:type="paragraph" w:customStyle="1" w:styleId="rnormal1">
    <w:name w:val="rnormal1"/>
    <w:basedOn w:val="a8"/>
    <w:qFormat/>
    <w:rsid w:val="00986055"/>
  </w:style>
  <w:style w:type="paragraph" w:customStyle="1" w:styleId="imgtoogle1">
    <w:name w:val="img_toogle1"/>
    <w:basedOn w:val="a8"/>
    <w:qFormat/>
    <w:rsid w:val="00986055"/>
  </w:style>
  <w:style w:type="paragraph" w:customStyle="1" w:styleId="atoogle1">
    <w:name w:val="a_toogle1"/>
    <w:basedOn w:val="a8"/>
    <w:qFormat/>
    <w:rsid w:val="00986055"/>
    <w:pPr>
      <w:jc w:val="center"/>
    </w:pPr>
    <w:rPr>
      <w:sz w:val="23"/>
      <w:szCs w:val="23"/>
    </w:rPr>
  </w:style>
  <w:style w:type="paragraph" w:customStyle="1" w:styleId="geopoint1">
    <w:name w:val="geopoint1"/>
    <w:basedOn w:val="a8"/>
    <w:qFormat/>
    <w:rsid w:val="00986055"/>
    <w:pPr>
      <w:pBdr>
        <w:top w:val="single" w:sz="6" w:space="0" w:color="000000"/>
        <w:left w:val="single" w:sz="6" w:space="0" w:color="000000"/>
        <w:bottom w:val="single" w:sz="6" w:space="0" w:color="000000"/>
        <w:right w:val="single" w:sz="6" w:space="0" w:color="000000"/>
      </w:pBdr>
      <w:shd w:val="clear" w:color="auto" w:fill="FF0000"/>
    </w:pPr>
    <w:rPr>
      <w:sz w:val="2"/>
      <w:szCs w:val="2"/>
    </w:rPr>
  </w:style>
  <w:style w:type="paragraph" w:customStyle="1" w:styleId="thumbinner2">
    <w:name w:val="thumbinner2"/>
    <w:basedOn w:val="a8"/>
    <w:qFormat/>
    <w:rsid w:val="00986055"/>
    <w:pPr>
      <w:spacing w:before="0" w:beforeAutospacing="0" w:after="0" w:afterAutospacing="0"/>
    </w:pPr>
  </w:style>
  <w:style w:type="paragraph" w:customStyle="1" w:styleId="titre1">
    <w:name w:val="titre1"/>
    <w:basedOn w:val="a8"/>
    <w:qFormat/>
    <w:rsid w:val="00986055"/>
    <w:pPr>
      <w:spacing w:before="48" w:beforeAutospacing="0" w:after="48" w:afterAutospacing="0"/>
      <w:jc w:val="center"/>
    </w:pPr>
  </w:style>
  <w:style w:type="paragraph" w:customStyle="1" w:styleId="e6e73">
    <w:name w:val="¶e6e7аголовок 3"/>
    <w:basedOn w:val="a8"/>
    <w:next w:val="a8"/>
    <w:qFormat/>
    <w:rsid w:val="00986055"/>
    <w:pPr>
      <w:keepNext/>
      <w:widowControl w:val="0"/>
      <w:tabs>
        <w:tab w:val="left" w:pos="794"/>
      </w:tabs>
      <w:snapToGrid w:val="0"/>
      <w:spacing w:before="0" w:beforeAutospacing="0" w:after="0" w:afterAutospacing="0"/>
      <w:ind w:left="794" w:hanging="397"/>
    </w:pPr>
    <w:rPr>
      <w:rFonts w:ascii="Arial" w:eastAsia="Times New Roman" w:hAnsi="Arial"/>
      <w:szCs w:val="20"/>
      <w:lang w:val="en-US"/>
    </w:rPr>
  </w:style>
  <w:style w:type="paragraph" w:customStyle="1" w:styleId="Normalnormal">
    <w:name w:val="Normal.normal"/>
    <w:qFormat/>
    <w:rsid w:val="00986055"/>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paragraph" w:customStyle="1" w:styleId="l2">
    <w:name w:val="l2"/>
    <w:basedOn w:val="a8"/>
    <w:qFormat/>
    <w:rsid w:val="00986055"/>
    <w:pPr>
      <w:suppressAutoHyphens/>
      <w:spacing w:before="280" w:beforeAutospacing="0" w:after="280" w:afterAutospacing="0"/>
    </w:pPr>
    <w:rPr>
      <w:rFonts w:eastAsia="Times New Roman"/>
      <w:lang w:eastAsia="ar-SA"/>
    </w:rPr>
  </w:style>
  <w:style w:type="paragraph" w:customStyle="1" w:styleId="l1">
    <w:name w:val="l1"/>
    <w:basedOn w:val="a8"/>
    <w:qFormat/>
    <w:rsid w:val="00986055"/>
    <w:rPr>
      <w:rFonts w:eastAsia="Times New Roman"/>
    </w:rPr>
  </w:style>
  <w:style w:type="character" w:customStyle="1" w:styleId="afffffffffa">
    <w:name w:val="Подпись к таблице_"/>
    <w:link w:val="afffffffffb"/>
    <w:qFormat/>
    <w:locked/>
    <w:rsid w:val="00986055"/>
    <w:rPr>
      <w:sz w:val="17"/>
      <w:shd w:val="clear" w:color="auto" w:fill="FFFFFF"/>
    </w:rPr>
  </w:style>
  <w:style w:type="paragraph" w:customStyle="1" w:styleId="afffffffffb">
    <w:name w:val="Подпись к таблице"/>
    <w:basedOn w:val="a8"/>
    <w:link w:val="afffffffffa"/>
    <w:qFormat/>
    <w:rsid w:val="00986055"/>
    <w:pPr>
      <w:shd w:val="clear" w:color="auto" w:fill="FFFFFF"/>
      <w:spacing w:before="0" w:beforeAutospacing="0" w:after="0" w:afterAutospacing="0" w:line="235" w:lineRule="exact"/>
      <w:ind w:firstLine="1400"/>
    </w:pPr>
    <w:rPr>
      <w:rFonts w:asciiTheme="minorHAnsi" w:eastAsiaTheme="minorHAnsi" w:hAnsiTheme="minorHAnsi" w:cstheme="minorBidi"/>
      <w:sz w:val="17"/>
      <w:szCs w:val="22"/>
      <w:lang w:eastAsia="en-US"/>
    </w:rPr>
  </w:style>
  <w:style w:type="character" w:customStyle="1" w:styleId="6a">
    <w:name w:val="Основной текст (6)_"/>
    <w:link w:val="6b"/>
    <w:qFormat/>
    <w:locked/>
    <w:rsid w:val="00986055"/>
    <w:rPr>
      <w:sz w:val="14"/>
      <w:shd w:val="clear" w:color="auto" w:fill="FFFFFF"/>
    </w:rPr>
  </w:style>
  <w:style w:type="paragraph" w:customStyle="1" w:styleId="6b">
    <w:name w:val="Основной текст (6)"/>
    <w:basedOn w:val="a8"/>
    <w:link w:val="6a"/>
    <w:qFormat/>
    <w:rsid w:val="00986055"/>
    <w:pPr>
      <w:shd w:val="clear" w:color="auto" w:fill="FFFFFF"/>
      <w:spacing w:before="0" w:beforeAutospacing="0" w:after="0" w:afterAutospacing="0" w:line="240" w:lineRule="atLeast"/>
      <w:jc w:val="both"/>
    </w:pPr>
    <w:rPr>
      <w:rFonts w:asciiTheme="minorHAnsi" w:eastAsiaTheme="minorHAnsi" w:hAnsiTheme="minorHAnsi" w:cstheme="minorBidi"/>
      <w:sz w:val="14"/>
      <w:szCs w:val="22"/>
      <w:lang w:eastAsia="en-US"/>
    </w:rPr>
  </w:style>
  <w:style w:type="paragraph" w:customStyle="1" w:styleId="3ff2">
    <w:name w:val="Заголовок 3 уровня"/>
    <w:basedOn w:val="afffff4"/>
    <w:qFormat/>
    <w:rsid w:val="00986055"/>
    <w:pPr>
      <w:ind w:firstLine="0"/>
      <w:jc w:val="center"/>
    </w:pPr>
    <w:rPr>
      <w:rFonts w:ascii="Times New Roman" w:hAnsi="Times New Roman"/>
      <w:b/>
      <w:sz w:val="20"/>
    </w:rPr>
  </w:style>
  <w:style w:type="character" w:customStyle="1" w:styleId="nameautor4">
    <w:name w:val="name_autor4"/>
    <w:qFormat/>
    <w:rsid w:val="00986055"/>
    <w:rPr>
      <w:sz w:val="22"/>
    </w:rPr>
  </w:style>
  <w:style w:type="character" w:customStyle="1" w:styleId="useremail">
    <w:name w:val="useremail"/>
    <w:qFormat/>
    <w:rsid w:val="00986055"/>
    <w:rPr>
      <w:b/>
      <w:color w:val="555555"/>
    </w:rPr>
  </w:style>
  <w:style w:type="character" w:customStyle="1" w:styleId="sel1">
    <w:name w:val="sel1"/>
    <w:qFormat/>
    <w:rsid w:val="00986055"/>
    <w:rPr>
      <w:shd w:val="clear" w:color="auto" w:fill="000000"/>
    </w:rPr>
  </w:style>
  <w:style w:type="character" w:customStyle="1" w:styleId="1ffffff8">
    <w:name w:val="Основной текст + Курсив1"/>
    <w:qFormat/>
    <w:rsid w:val="00986055"/>
    <w:rPr>
      <w:rFonts w:ascii="SimSun" w:eastAsia="SimSun" w:hAnsi="SimSun"/>
      <w:i/>
      <w:lang w:val="ru-RU" w:eastAsia="zh-CN"/>
    </w:rPr>
  </w:style>
  <w:style w:type="character" w:customStyle="1" w:styleId="4f">
    <w:name w:val="Основной текст + Полужирный4"/>
    <w:aliases w:val="Курсив4,Основной текст + 12 pt4,Интервал 1 pt4,Основной текст + 96,5 pt7"/>
    <w:qFormat/>
    <w:rsid w:val="00986055"/>
    <w:rPr>
      <w:rFonts w:ascii="Times New Roman" w:hAnsi="Times New Roman"/>
      <w:b/>
      <w:i/>
      <w:spacing w:val="0"/>
      <w:sz w:val="20"/>
    </w:rPr>
  </w:style>
  <w:style w:type="character" w:customStyle="1" w:styleId="sel11">
    <w:name w:val="sel11"/>
    <w:qFormat/>
    <w:rsid w:val="00986055"/>
    <w:rPr>
      <w:b/>
    </w:rPr>
  </w:style>
  <w:style w:type="character" w:customStyle="1" w:styleId="bodyouter">
    <w:name w:val="body_outer"/>
    <w:qFormat/>
    <w:rsid w:val="00986055"/>
  </w:style>
  <w:style w:type="character" w:customStyle="1" w:styleId="at3">
    <w:name w:val="at3"/>
    <w:qFormat/>
    <w:rsid w:val="00986055"/>
    <w:rPr>
      <w:b/>
      <w:i/>
      <w:color w:val="00008B"/>
      <w:u w:val="single"/>
    </w:rPr>
  </w:style>
  <w:style w:type="character" w:customStyle="1" w:styleId="415">
    <w:name w:val="Знак4 Знак Знак1"/>
    <w:locked/>
    <w:rsid w:val="00986055"/>
    <w:rPr>
      <w:rFonts w:ascii="Arial" w:hAnsi="Arial"/>
      <w:b/>
      <w:kern w:val="32"/>
      <w:sz w:val="32"/>
      <w:lang w:val="ru-RU" w:eastAsia="ru-RU"/>
    </w:rPr>
  </w:style>
  <w:style w:type="character" w:customStyle="1" w:styleId="21f4">
    <w:name w:val="Знак2 Знак Знак1"/>
    <w:qFormat/>
    <w:locked/>
    <w:rsid w:val="00986055"/>
    <w:rPr>
      <w:b/>
      <w:sz w:val="27"/>
      <w:lang w:val="ru-RU" w:eastAsia="ru-RU"/>
    </w:rPr>
  </w:style>
  <w:style w:type="character" w:customStyle="1" w:styleId="ilad">
    <w:name w:val="il_ad"/>
    <w:qFormat/>
    <w:rsid w:val="00986055"/>
  </w:style>
  <w:style w:type="character" w:customStyle="1" w:styleId="tooltipextranews">
    <w:name w:val="tooltip_extranews"/>
    <w:qFormat/>
    <w:rsid w:val="00986055"/>
    <w:rPr>
      <w:rFonts w:ascii="Times New Roman" w:hAnsi="Times New Roman"/>
    </w:rPr>
  </w:style>
  <w:style w:type="character" w:customStyle="1" w:styleId="citecrochet1">
    <w:name w:val="cite_crochet1"/>
    <w:qFormat/>
    <w:rsid w:val="00986055"/>
    <w:rPr>
      <w:rFonts w:ascii="Times New Roman" w:hAnsi="Times New Roman"/>
      <w:vanish/>
    </w:rPr>
  </w:style>
  <w:style w:type="character" w:customStyle="1" w:styleId="nowrap1">
    <w:name w:val="nowrap1"/>
    <w:qFormat/>
    <w:rsid w:val="00986055"/>
    <w:rPr>
      <w:rFonts w:ascii="Times New Roman" w:hAnsi="Times New Roman"/>
    </w:rPr>
  </w:style>
  <w:style w:type="character" w:customStyle="1" w:styleId="needref">
    <w:name w:val="need_ref"/>
    <w:qFormat/>
    <w:rsid w:val="00986055"/>
    <w:rPr>
      <w:rFonts w:ascii="Times New Roman" w:hAnsi="Times New Roman"/>
    </w:rPr>
  </w:style>
  <w:style w:type="character" w:customStyle="1" w:styleId="up">
    <w:name w:val="up"/>
    <w:qFormat/>
    <w:rsid w:val="00986055"/>
    <w:rPr>
      <w:rFonts w:ascii="Times New Roman" w:hAnsi="Times New Roman"/>
    </w:rPr>
  </w:style>
  <w:style w:type="character" w:customStyle="1" w:styleId="down">
    <w:name w:val="down"/>
    <w:qFormat/>
    <w:rsid w:val="00986055"/>
    <w:rPr>
      <w:rFonts w:ascii="Times New Roman" w:hAnsi="Times New Roman"/>
    </w:rPr>
  </w:style>
  <w:style w:type="character" w:customStyle="1" w:styleId="ref">
    <w:name w:val="ref"/>
    <w:qFormat/>
    <w:rsid w:val="00986055"/>
    <w:rPr>
      <w:rFonts w:ascii="Times New Roman" w:hAnsi="Times New Roman"/>
    </w:rPr>
  </w:style>
  <w:style w:type="character" w:customStyle="1" w:styleId="up1">
    <w:name w:val="up1"/>
    <w:qFormat/>
    <w:rsid w:val="00986055"/>
    <w:rPr>
      <w:rFonts w:ascii="Times New Roman" w:hAnsi="Times New Roman"/>
      <w:color w:val="0645AD"/>
    </w:rPr>
  </w:style>
  <w:style w:type="character" w:customStyle="1" w:styleId="down1">
    <w:name w:val="down1"/>
    <w:qFormat/>
    <w:rsid w:val="00986055"/>
    <w:rPr>
      <w:rFonts w:ascii="Times New Roman" w:hAnsi="Times New Roman"/>
      <w:color w:val="0645AD"/>
    </w:rPr>
  </w:style>
  <w:style w:type="character" w:customStyle="1" w:styleId="up2">
    <w:name w:val="up2"/>
    <w:qFormat/>
    <w:rsid w:val="00986055"/>
    <w:rPr>
      <w:rFonts w:ascii="Times New Roman" w:hAnsi="Times New Roman"/>
      <w:vanish/>
    </w:rPr>
  </w:style>
  <w:style w:type="character" w:customStyle="1" w:styleId="down2">
    <w:name w:val="down2"/>
    <w:qFormat/>
    <w:rsid w:val="00986055"/>
    <w:rPr>
      <w:rFonts w:ascii="Times New Roman" w:hAnsi="Times New Roman"/>
      <w:vanish/>
    </w:rPr>
  </w:style>
  <w:style w:type="character" w:customStyle="1" w:styleId="toctoggle">
    <w:name w:val="toctoggle"/>
    <w:qFormat/>
    <w:rsid w:val="00986055"/>
    <w:rPr>
      <w:rFonts w:ascii="Times New Roman" w:hAnsi="Times New Roman"/>
    </w:rPr>
  </w:style>
  <w:style w:type="character" w:customStyle="1" w:styleId="tocnumber">
    <w:name w:val="tocnumber"/>
    <w:qFormat/>
    <w:rsid w:val="00986055"/>
    <w:rPr>
      <w:rFonts w:ascii="Times New Roman" w:hAnsi="Times New Roman"/>
    </w:rPr>
  </w:style>
  <w:style w:type="character" w:customStyle="1" w:styleId="romain1">
    <w:name w:val="romain1"/>
    <w:qFormat/>
    <w:rsid w:val="00986055"/>
    <w:rPr>
      <w:rFonts w:ascii="Times New Roman" w:hAnsi="Times New Roman"/>
      <w:smallCaps/>
    </w:rPr>
  </w:style>
  <w:style w:type="character" w:customStyle="1" w:styleId="editsection2">
    <w:name w:val="editsection2"/>
    <w:qFormat/>
    <w:rsid w:val="00986055"/>
    <w:rPr>
      <w:rFonts w:ascii="Times New Roman" w:hAnsi="Times New Roman"/>
    </w:rPr>
  </w:style>
  <w:style w:type="character" w:customStyle="1" w:styleId="mw-headline2">
    <w:name w:val="mw-headline2"/>
    <w:qFormat/>
    <w:rsid w:val="00986055"/>
    <w:rPr>
      <w:rFonts w:ascii="Times New Roman" w:hAnsi="Times New Roman"/>
    </w:rPr>
  </w:style>
  <w:style w:type="character" w:customStyle="1" w:styleId="750">
    <w:name w:val="Основной текст (7)5"/>
    <w:qFormat/>
    <w:rsid w:val="00986055"/>
    <w:rPr>
      <w:rFonts w:ascii="Times New Roman" w:hAnsi="Times New Roman"/>
      <w:spacing w:val="0"/>
      <w:sz w:val="20"/>
    </w:rPr>
  </w:style>
  <w:style w:type="character" w:customStyle="1" w:styleId="term1">
    <w:name w:val="term1"/>
    <w:qFormat/>
    <w:rsid w:val="00986055"/>
    <w:rPr>
      <w:b/>
      <w:i/>
      <w:color w:val="121F48"/>
    </w:rPr>
  </w:style>
  <w:style w:type="character" w:customStyle="1" w:styleId="fontstyle290">
    <w:name w:val="fontstyle29"/>
    <w:qFormat/>
    <w:rsid w:val="00986055"/>
    <w:rPr>
      <w:rFonts w:ascii="Times New Roman" w:hAnsi="Times New Roman"/>
    </w:rPr>
  </w:style>
  <w:style w:type="character" w:customStyle="1" w:styleId="4f0">
    <w:name w:val="Знак4 Знак Знак"/>
    <w:qFormat/>
    <w:locked/>
    <w:rsid w:val="00986055"/>
    <w:rPr>
      <w:rFonts w:ascii="Arial" w:hAnsi="Arial"/>
      <w:b/>
      <w:kern w:val="32"/>
      <w:sz w:val="32"/>
      <w:lang w:val="ru-RU" w:eastAsia="ru-RU"/>
    </w:rPr>
  </w:style>
  <w:style w:type="character" w:customStyle="1" w:styleId="2fff4">
    <w:name w:val="Знак2 Знак Знак"/>
    <w:semiHidden/>
    <w:qFormat/>
    <w:locked/>
    <w:rsid w:val="00986055"/>
    <w:rPr>
      <w:rFonts w:ascii="Arial" w:hAnsi="Arial"/>
      <w:b/>
      <w:sz w:val="26"/>
      <w:lang w:val="ru-RU" w:eastAsia="ru-RU"/>
    </w:rPr>
  </w:style>
  <w:style w:type="character" w:customStyle="1" w:styleId="-FN">
    <w:name w:val="Текст сноски-FN Знак Знак Знак"/>
    <w:semiHidden/>
    <w:qFormat/>
    <w:locked/>
    <w:rsid w:val="00986055"/>
    <w:rPr>
      <w:lang w:eastAsia="ru-RU"/>
    </w:rPr>
  </w:style>
  <w:style w:type="character" w:customStyle="1" w:styleId="style50">
    <w:name w:val="style5"/>
    <w:qFormat/>
    <w:rsid w:val="00986055"/>
  </w:style>
  <w:style w:type="character" w:customStyle="1" w:styleId="-FN0">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qFormat/>
    <w:locked/>
    <w:rsid w:val="00986055"/>
    <w:rPr>
      <w:lang w:val="ru-RU" w:eastAsia="ru-RU"/>
    </w:rPr>
  </w:style>
  <w:style w:type="character" w:customStyle="1" w:styleId="gapspan">
    <w:name w:val="gapspan"/>
    <w:qFormat/>
    <w:rsid w:val="00986055"/>
  </w:style>
  <w:style w:type="character" w:customStyle="1" w:styleId="721">
    <w:name w:val="Основной текст (7)2"/>
    <w:qFormat/>
    <w:rsid w:val="00986055"/>
    <w:rPr>
      <w:rFonts w:ascii="Times New Roman" w:hAnsi="Times New Roman"/>
      <w:spacing w:val="0"/>
      <w:sz w:val="20"/>
    </w:rPr>
  </w:style>
  <w:style w:type="character" w:customStyle="1" w:styleId="760">
    <w:name w:val="Основной текст (7)6"/>
    <w:qFormat/>
    <w:rsid w:val="00986055"/>
    <w:rPr>
      <w:rFonts w:ascii="Times New Roman" w:hAnsi="Times New Roman"/>
      <w:spacing w:val="0"/>
      <w:sz w:val="20"/>
    </w:rPr>
  </w:style>
  <w:style w:type="character" w:customStyle="1" w:styleId="Absatz-Standardschriftart">
    <w:name w:val="Absatz-Standardschriftart"/>
    <w:qFormat/>
    <w:rsid w:val="00986055"/>
  </w:style>
  <w:style w:type="character" w:customStyle="1" w:styleId="WW-Absatz-Standardschriftart">
    <w:name w:val="WW-Absatz-Standardschriftart"/>
    <w:qFormat/>
    <w:rsid w:val="00986055"/>
  </w:style>
  <w:style w:type="character" w:customStyle="1" w:styleId="FontStyle150">
    <w:name w:val="Font Style15"/>
    <w:qFormat/>
    <w:rsid w:val="00986055"/>
    <w:rPr>
      <w:rFonts w:ascii="Times New Roman" w:hAnsi="Times New Roman"/>
      <w:sz w:val="10"/>
    </w:rPr>
  </w:style>
  <w:style w:type="character" w:customStyle="1" w:styleId="FontStyle23">
    <w:name w:val="Font Style23"/>
    <w:qFormat/>
    <w:rsid w:val="00986055"/>
    <w:rPr>
      <w:rFonts w:ascii="Times New Roman" w:hAnsi="Times New Roman"/>
      <w:b/>
      <w:sz w:val="20"/>
    </w:rPr>
  </w:style>
  <w:style w:type="character" w:customStyle="1" w:styleId="b-serp-urlitem">
    <w:name w:val="b-serp-url__item"/>
    <w:qFormat/>
    <w:rsid w:val="00986055"/>
    <w:rPr>
      <w:rFonts w:ascii="Times New Roman" w:hAnsi="Times New Roman"/>
    </w:rPr>
  </w:style>
  <w:style w:type="character" w:customStyle="1" w:styleId="79">
    <w:name w:val="Основной текст (7)9"/>
    <w:qFormat/>
    <w:rsid w:val="00986055"/>
    <w:rPr>
      <w:rFonts w:ascii="Times New Roman" w:hAnsi="Times New Roman"/>
      <w:spacing w:val="0"/>
      <w:sz w:val="20"/>
    </w:rPr>
  </w:style>
  <w:style w:type="character" w:customStyle="1" w:styleId="afffffffffc">
    <w:name w:val="пример"/>
    <w:qFormat/>
    <w:rsid w:val="00986055"/>
    <w:rPr>
      <w:rFonts w:ascii="Times New Roman" w:hAnsi="Times New Roman"/>
    </w:rPr>
  </w:style>
  <w:style w:type="character" w:customStyle="1" w:styleId="first-letter">
    <w:name w:val="first-letter"/>
    <w:qFormat/>
    <w:rsid w:val="00986055"/>
  </w:style>
  <w:style w:type="character" w:customStyle="1" w:styleId="indicateur-langue1">
    <w:name w:val="indicateur-langue1"/>
    <w:qFormat/>
    <w:rsid w:val="00986055"/>
    <w:rPr>
      <w:rFonts w:ascii="Courier New" w:hAnsi="Courier New"/>
      <w:b/>
      <w:sz w:val="24"/>
    </w:rPr>
  </w:style>
  <w:style w:type="character" w:customStyle="1" w:styleId="italique1">
    <w:name w:val="italique1"/>
    <w:qFormat/>
    <w:rsid w:val="00986055"/>
    <w:rPr>
      <w:i/>
    </w:rPr>
  </w:style>
  <w:style w:type="character" w:customStyle="1" w:styleId="hl21">
    <w:name w:val="hl21"/>
    <w:qFormat/>
    <w:rsid w:val="00986055"/>
    <w:rPr>
      <w:b/>
      <w:sz w:val="24"/>
    </w:rPr>
  </w:style>
  <w:style w:type="character" w:customStyle="1" w:styleId="m1">
    <w:name w:val="m1"/>
    <w:qFormat/>
    <w:rsid w:val="00986055"/>
    <w:rPr>
      <w:rFonts w:ascii="Tahoma" w:hAnsi="Tahoma"/>
      <w:sz w:val="18"/>
      <w:u w:val="none"/>
    </w:rPr>
  </w:style>
  <w:style w:type="character" w:customStyle="1" w:styleId="trd12">
    <w:name w:val="trd12"/>
    <w:qFormat/>
    <w:rsid w:val="00986055"/>
  </w:style>
  <w:style w:type="character" w:customStyle="1" w:styleId="mr1">
    <w:name w:val="mr1"/>
    <w:qFormat/>
    <w:rsid w:val="00986055"/>
    <w:rPr>
      <w:rFonts w:ascii="Tahoma" w:hAnsi="Tahoma"/>
      <w:color w:val="800000"/>
      <w:sz w:val="18"/>
      <w:u w:val="none"/>
    </w:rPr>
  </w:style>
  <w:style w:type="character" w:customStyle="1" w:styleId="trd121">
    <w:name w:val="trd121"/>
    <w:qFormat/>
    <w:rsid w:val="00986055"/>
    <w:rPr>
      <w:rFonts w:ascii="Arial" w:hAnsi="Arial"/>
      <w:b/>
      <w:color w:val="800000"/>
      <w:sz w:val="18"/>
      <w:u w:val="none"/>
    </w:rPr>
  </w:style>
  <w:style w:type="character" w:customStyle="1" w:styleId="hlnormal">
    <w:name w:val="hlnormal"/>
    <w:qFormat/>
    <w:rsid w:val="00986055"/>
  </w:style>
  <w:style w:type="character" w:customStyle="1" w:styleId="bod1">
    <w:name w:val="bod1"/>
    <w:qFormat/>
    <w:rsid w:val="00986055"/>
  </w:style>
  <w:style w:type="paragraph" w:customStyle="1" w:styleId="911">
    <w:name w:val="Знак91"/>
    <w:basedOn w:val="a8"/>
    <w:qFormat/>
    <w:rsid w:val="00986055"/>
    <w:pPr>
      <w:spacing w:before="0" w:beforeAutospacing="0" w:after="160" w:afterAutospacing="0" w:line="240" w:lineRule="exact"/>
    </w:pPr>
    <w:rPr>
      <w:rFonts w:ascii="Verdana" w:eastAsia="Times New Roman" w:hAnsi="Verdana"/>
      <w:lang w:val="en-US" w:eastAsia="en-US"/>
    </w:rPr>
  </w:style>
  <w:style w:type="character" w:customStyle="1" w:styleId="4112">
    <w:name w:val="Знак4 Знак Знак11"/>
    <w:aliases w:val="Основной текст с отступом Знак12,Знак Знак4 Знак11,Заголовок 1 Знак Знак12,Знак7 Знак Знак1 Знак12,Заголовок 1 Знак Знак Знак5 Знак11,Знак Заголовок 1 Знак Знак3 Знак11,Знак7 Знак Знак Знак Знак2 Знак3,текст Знак12"/>
    <w:qFormat/>
    <w:locked/>
    <w:rsid w:val="00986055"/>
    <w:rPr>
      <w:rFonts w:ascii="Arial" w:hAnsi="Arial"/>
      <w:b/>
      <w:kern w:val="32"/>
      <w:sz w:val="32"/>
      <w:lang w:val="ru-RU" w:eastAsia="ru-RU"/>
    </w:rPr>
  </w:style>
  <w:style w:type="character" w:customStyle="1" w:styleId="2112">
    <w:name w:val="Знак2 Знак Знак11"/>
    <w:qFormat/>
    <w:locked/>
    <w:rsid w:val="00986055"/>
    <w:rPr>
      <w:b/>
      <w:sz w:val="27"/>
      <w:lang w:val="ru-RU" w:eastAsia="ru-RU"/>
    </w:rPr>
  </w:style>
  <w:style w:type="character" w:customStyle="1" w:styleId="422">
    <w:name w:val="Знак4 Знак Знак2"/>
    <w:locked/>
    <w:rsid w:val="00986055"/>
    <w:rPr>
      <w:rFonts w:ascii="Arial" w:hAnsi="Arial"/>
      <w:b/>
      <w:kern w:val="32"/>
      <w:sz w:val="32"/>
      <w:lang w:val="ru-RU" w:eastAsia="ru-RU"/>
    </w:rPr>
  </w:style>
  <w:style w:type="character" w:customStyle="1" w:styleId="228">
    <w:name w:val="Знак2 Знак Знак2"/>
    <w:qFormat/>
    <w:locked/>
    <w:rsid w:val="00986055"/>
    <w:rPr>
      <w:rFonts w:ascii="Arial" w:hAnsi="Arial"/>
      <w:b/>
      <w:sz w:val="26"/>
      <w:lang w:val="ru-RU" w:eastAsia="ru-RU"/>
    </w:rPr>
  </w:style>
  <w:style w:type="character" w:customStyle="1" w:styleId="NormalWebChar">
    <w:name w:val="Normal (Web) Char"/>
    <w:aliases w:val="Обычный (Web) Char,Знак Знак24 Char,Знак Знак23 Char,Знак Знак3 Char,Знак Знак26 Char,Обычный (веб) Знак Char,Знак Знак24 Char2,Знак Знак23 Char2,Знак Знак24 Char21,Знак Знак23 Char21,Текст Знак2 Char,Знак3 Знак1 Char"/>
    <w:qFormat/>
    <w:locked/>
    <w:rsid w:val="00986055"/>
    <w:rPr>
      <w:rFonts w:ascii="Times New Roman" w:hAnsi="Times New Roman"/>
      <w:sz w:val="24"/>
      <w:lang w:eastAsia="ru-RU"/>
    </w:rPr>
  </w:style>
  <w:style w:type="character" w:customStyle="1" w:styleId="spellingerror">
    <w:name w:val="spellingerror"/>
    <w:qFormat/>
    <w:rsid w:val="00986055"/>
  </w:style>
  <w:style w:type="character" w:customStyle="1" w:styleId="contextualspellingandgrammarerror">
    <w:name w:val="contextualspellingandgrammarerror"/>
    <w:qFormat/>
    <w:rsid w:val="00986055"/>
  </w:style>
  <w:style w:type="character" w:customStyle="1" w:styleId="normaltextrun1">
    <w:name w:val="normaltextrun1"/>
    <w:qFormat/>
    <w:rsid w:val="00986055"/>
  </w:style>
  <w:style w:type="character" w:customStyle="1" w:styleId="eop">
    <w:name w:val="eop"/>
    <w:qFormat/>
    <w:rsid w:val="00986055"/>
  </w:style>
  <w:style w:type="character" w:customStyle="1" w:styleId="FontStyle182">
    <w:name w:val="Font Style182"/>
    <w:qFormat/>
    <w:rsid w:val="00986055"/>
    <w:rPr>
      <w:rFonts w:ascii="Times New Roman" w:hAnsi="Times New Roman"/>
      <w:sz w:val="18"/>
    </w:rPr>
  </w:style>
  <w:style w:type="paragraph" w:customStyle="1" w:styleId="Style2134">
    <w:name w:val="_Style 2134"/>
    <w:basedOn w:val="a8"/>
    <w:next w:val="afff1"/>
    <w:uiPriority w:val="99"/>
    <w:qFormat/>
    <w:rsid w:val="00986055"/>
    <w:pPr>
      <w:spacing w:before="0" w:beforeAutospacing="0" w:after="0" w:afterAutospacing="0"/>
      <w:jc w:val="center"/>
    </w:pPr>
    <w:rPr>
      <w:sz w:val="28"/>
      <w:lang w:val="en-US"/>
    </w:rPr>
  </w:style>
  <w:style w:type="paragraph" w:customStyle="1" w:styleId="6c">
    <w:name w:val="Обычный6"/>
    <w:basedOn w:val="a8"/>
    <w:uiPriority w:val="99"/>
    <w:qFormat/>
    <w:rsid w:val="00986055"/>
  </w:style>
  <w:style w:type="paragraph" w:customStyle="1" w:styleId="3ff3">
    <w:name w:val="Подзаголовок3"/>
    <w:basedOn w:val="a8"/>
    <w:qFormat/>
    <w:rsid w:val="00986055"/>
    <w:pPr>
      <w:spacing w:before="0" w:beforeAutospacing="0" w:after="0" w:afterAutospacing="0" w:line="312" w:lineRule="auto"/>
    </w:pPr>
    <w:rPr>
      <w:rFonts w:ascii="Arial" w:hAnsi="Arial" w:cs="Arial"/>
      <w:b/>
      <w:bCs/>
      <w:color w:val="000000"/>
      <w:sz w:val="20"/>
      <w:szCs w:val="20"/>
    </w:rPr>
  </w:style>
  <w:style w:type="character" w:customStyle="1" w:styleId="afffffffffd">
    <w:name w:val="Без интервала Знак"/>
    <w:link w:val="afffffffffe"/>
    <w:qFormat/>
    <w:locked/>
    <w:rsid w:val="00986055"/>
    <w:rPr>
      <w:lang w:val="en-US"/>
    </w:rPr>
  </w:style>
  <w:style w:type="paragraph" w:styleId="afffffffffe">
    <w:name w:val="No Spacing"/>
    <w:link w:val="afffffffffd"/>
    <w:qFormat/>
    <w:rsid w:val="00986055"/>
    <w:pPr>
      <w:spacing w:beforeAutospacing="1" w:after="0" w:afterAutospacing="1" w:line="240" w:lineRule="auto"/>
    </w:pPr>
    <w:rPr>
      <w:lang w:val="en-US"/>
    </w:rPr>
  </w:style>
  <w:style w:type="character" w:customStyle="1" w:styleId="affffffffff">
    <w:name w:val="Абзац списка Знак"/>
    <w:link w:val="affffffffff0"/>
    <w:uiPriority w:val="99"/>
    <w:qFormat/>
    <w:locked/>
    <w:rsid w:val="00986055"/>
    <w:rPr>
      <w:sz w:val="24"/>
    </w:rPr>
  </w:style>
  <w:style w:type="paragraph" w:styleId="affffffffff0">
    <w:name w:val="List Paragraph"/>
    <w:basedOn w:val="a8"/>
    <w:link w:val="affffffffff"/>
    <w:uiPriority w:val="99"/>
    <w:qFormat/>
    <w:rsid w:val="00986055"/>
    <w:pPr>
      <w:ind w:left="720"/>
      <w:contextualSpacing/>
    </w:pPr>
    <w:rPr>
      <w:rFonts w:asciiTheme="minorHAnsi" w:eastAsiaTheme="minorHAnsi" w:hAnsiTheme="minorHAnsi" w:cstheme="minorBidi"/>
      <w:szCs w:val="22"/>
      <w:lang w:eastAsia="en-US"/>
    </w:rPr>
  </w:style>
  <w:style w:type="character" w:styleId="affffffffff1">
    <w:name w:val="Placeholder Text"/>
    <w:qFormat/>
    <w:rsid w:val="00986055"/>
    <w:rPr>
      <w:rFonts w:cs="Times New Roman"/>
      <w:color w:val="808080"/>
    </w:rPr>
  </w:style>
  <w:style w:type="character" w:styleId="affffffffff2">
    <w:name w:val="Subtle Emphasis"/>
    <w:qFormat/>
    <w:rsid w:val="00986055"/>
    <w:rPr>
      <w:rFonts w:cs="Times New Roman"/>
      <w:i/>
      <w:color w:val="808080"/>
    </w:rPr>
  </w:style>
  <w:style w:type="character" w:styleId="affffffffff3">
    <w:name w:val="Intense Emphasis"/>
    <w:qFormat/>
    <w:rsid w:val="00986055"/>
    <w:rPr>
      <w:rFonts w:cs="Times New Roman"/>
      <w:b/>
      <w:i/>
      <w:color w:val="4F81BD"/>
    </w:rPr>
  </w:style>
  <w:style w:type="character" w:styleId="affffffffff4">
    <w:name w:val="Subtle Reference"/>
    <w:qFormat/>
    <w:rsid w:val="00986055"/>
    <w:rPr>
      <w:rFonts w:cs="Times New Roman"/>
      <w:smallCaps/>
      <w:color w:val="C0504D"/>
      <w:u w:val="single"/>
    </w:rPr>
  </w:style>
  <w:style w:type="character" w:styleId="affffffffff5">
    <w:name w:val="Intense Reference"/>
    <w:qFormat/>
    <w:rsid w:val="00986055"/>
    <w:rPr>
      <w:rFonts w:cs="Times New Roman"/>
      <w:b/>
      <w:smallCaps/>
      <w:color w:val="C0504D"/>
      <w:spacing w:val="5"/>
      <w:u w:val="single"/>
    </w:rPr>
  </w:style>
  <w:style w:type="character" w:styleId="affffffffff6">
    <w:name w:val="Book Title"/>
    <w:qFormat/>
    <w:rsid w:val="00986055"/>
    <w:rPr>
      <w:rFonts w:cs="Times New Roman"/>
      <w:b/>
      <w:smallCaps/>
      <w:spacing w:val="5"/>
    </w:rPr>
  </w:style>
  <w:style w:type="paragraph" w:styleId="2fff5">
    <w:name w:val="Quote"/>
    <w:basedOn w:val="a8"/>
    <w:next w:val="a8"/>
    <w:link w:val="2fff6"/>
    <w:qFormat/>
    <w:rsid w:val="00986055"/>
    <w:pPr>
      <w:spacing w:before="200" w:after="160"/>
      <w:ind w:left="864" w:right="864"/>
      <w:jc w:val="center"/>
    </w:pPr>
    <w:rPr>
      <w:rFonts w:ascii="Calibri" w:hAnsi="Calibri"/>
      <w:i/>
      <w:color w:val="000000"/>
      <w:szCs w:val="20"/>
    </w:rPr>
  </w:style>
  <w:style w:type="character" w:customStyle="1" w:styleId="2fff6">
    <w:name w:val="Цитата 2 Знак"/>
    <w:basedOn w:val="a9"/>
    <w:link w:val="2fff5"/>
    <w:qFormat/>
    <w:rsid w:val="00986055"/>
    <w:rPr>
      <w:rFonts w:ascii="Calibri" w:eastAsia="Calibri" w:hAnsi="Calibri" w:cs="Times New Roman"/>
      <w:i/>
      <w:color w:val="000000"/>
      <w:sz w:val="24"/>
      <w:szCs w:val="20"/>
    </w:rPr>
  </w:style>
  <w:style w:type="paragraph" w:styleId="affffffffff7">
    <w:name w:val="Intense Quote"/>
    <w:basedOn w:val="a8"/>
    <w:next w:val="a8"/>
    <w:link w:val="affffffffff8"/>
    <w:qFormat/>
    <w:rsid w:val="00986055"/>
    <w:pPr>
      <w:pBdr>
        <w:top w:val="single" w:sz="4" w:space="10" w:color="5B9BD5"/>
        <w:bottom w:val="single" w:sz="4" w:space="10" w:color="5B9BD5"/>
      </w:pBdr>
      <w:spacing w:before="360" w:after="360"/>
      <w:ind w:left="864" w:right="864"/>
      <w:jc w:val="center"/>
    </w:pPr>
    <w:rPr>
      <w:rFonts w:ascii="Calibri" w:hAnsi="Calibri"/>
      <w:b/>
      <w:i/>
      <w:color w:val="4F81BD"/>
      <w:szCs w:val="20"/>
    </w:rPr>
  </w:style>
  <w:style w:type="character" w:customStyle="1" w:styleId="affffffffff8">
    <w:name w:val="Выделенная цитата Знак"/>
    <w:basedOn w:val="a9"/>
    <w:link w:val="affffffffff7"/>
    <w:qFormat/>
    <w:rsid w:val="00986055"/>
    <w:rPr>
      <w:rFonts w:ascii="Calibri" w:eastAsia="Calibri" w:hAnsi="Calibri" w:cs="Times New Roman"/>
      <w:b/>
      <w:i/>
      <w:color w:val="4F81BD"/>
      <w:sz w:val="24"/>
      <w:szCs w:val="20"/>
    </w:rPr>
  </w:style>
  <w:style w:type="paragraph" w:styleId="affffffffff9">
    <w:name w:val="TOC Heading"/>
    <w:basedOn w:val="1c"/>
    <w:next w:val="a8"/>
    <w:qFormat/>
    <w:rsid w:val="00986055"/>
    <w:pPr>
      <w:keepNext/>
      <w:keepLines/>
      <w:spacing w:before="480" w:beforeAutospacing="0" w:after="0" w:afterAutospacing="0"/>
      <w:ind w:left="0"/>
      <w:outlineLvl w:val="9"/>
    </w:pPr>
    <w:rPr>
      <w:rFonts w:ascii="Cambria" w:hAnsi="Cambria" w:cs="Arial"/>
      <w:b/>
      <w:bCs/>
      <w:caps/>
      <w:color w:val="365F91"/>
      <w:kern w:val="32"/>
      <w:sz w:val="28"/>
      <w:szCs w:val="28"/>
    </w:rPr>
  </w:style>
  <w:style w:type="paragraph" w:customStyle="1" w:styleId="6d">
    <w:name w:val="Обычный6"/>
    <w:basedOn w:val="a8"/>
    <w:uiPriority w:val="99"/>
    <w:qFormat/>
    <w:rsid w:val="00986055"/>
  </w:style>
  <w:style w:type="paragraph" w:customStyle="1" w:styleId="3ff4">
    <w:name w:val="Подзаголовок3"/>
    <w:basedOn w:val="a8"/>
    <w:qFormat/>
    <w:rsid w:val="00986055"/>
    <w:pPr>
      <w:spacing w:before="0" w:beforeAutospacing="0" w:after="0" w:afterAutospacing="0" w:line="312" w:lineRule="auto"/>
    </w:pPr>
    <w:rPr>
      <w:rFonts w:ascii="Arial" w:hAnsi="Arial" w:cs="Arial"/>
      <w:b/>
      <w:bCs/>
      <w:color w:val="000000"/>
      <w:sz w:val="20"/>
      <w:szCs w:val="20"/>
    </w:rPr>
  </w:style>
  <w:style w:type="paragraph" w:customStyle="1" w:styleId="3ff5">
    <w:name w:val="3"/>
    <w:basedOn w:val="a8"/>
    <w:next w:val="afff1"/>
    <w:uiPriority w:val="99"/>
    <w:qFormat/>
    <w:rsid w:val="00986055"/>
    <w:pPr>
      <w:spacing w:before="0" w:beforeAutospacing="0" w:after="0" w:afterAutospacing="0"/>
      <w:jc w:val="center"/>
    </w:pPr>
    <w:rPr>
      <w:sz w:val="28"/>
      <w:lang w:val="en-US"/>
    </w:rPr>
  </w:style>
  <w:style w:type="paragraph" w:customStyle="1" w:styleId="77">
    <w:name w:val="Обычный7"/>
    <w:uiPriority w:val="99"/>
    <w:qFormat/>
    <w:rsid w:val="00986055"/>
    <w:pPr>
      <w:widowControl w:val="0"/>
      <w:snapToGrid w:val="0"/>
      <w:spacing w:before="100" w:after="100" w:line="240" w:lineRule="auto"/>
    </w:pPr>
    <w:rPr>
      <w:rFonts w:ascii="Times New Roman" w:eastAsia="Times New Roman" w:hAnsi="Times New Roman" w:cs="Times New Roman"/>
      <w:sz w:val="24"/>
      <w:szCs w:val="20"/>
      <w:lang w:eastAsia="ru-RU"/>
    </w:rPr>
  </w:style>
  <w:style w:type="paragraph" w:customStyle="1" w:styleId="msonormal0">
    <w:name w:val="msonormal"/>
    <w:basedOn w:val="a8"/>
    <w:qFormat/>
    <w:rsid w:val="00986055"/>
    <w:rPr>
      <w:rFonts w:eastAsia="Times New Roman"/>
    </w:rPr>
  </w:style>
  <w:style w:type="character" w:customStyle="1" w:styleId="2fff7">
    <w:name w:val="Заголовок Знак2"/>
    <w:uiPriority w:val="10"/>
    <w:qFormat/>
    <w:locked/>
    <w:rsid w:val="00986055"/>
    <w:rPr>
      <w:rFonts w:ascii="Times New Roman" w:hAnsi="Times New Roman" w:cs="Times New Roman" w:hint="default"/>
      <w:sz w:val="24"/>
      <w:szCs w:val="24"/>
      <w:lang w:val="en-US"/>
    </w:rPr>
  </w:style>
  <w:style w:type="character" w:customStyle="1" w:styleId="229">
    <w:name w:val="Цитата 2 Знак2"/>
    <w:rsid w:val="00986055"/>
    <w:rPr>
      <w:rFonts w:ascii="Times New Roman" w:hAnsi="Times New Roman"/>
      <w:i/>
      <w:iCs/>
      <w:color w:val="000000"/>
      <w:sz w:val="24"/>
      <w:szCs w:val="24"/>
    </w:rPr>
  </w:style>
  <w:style w:type="character" w:customStyle="1" w:styleId="2fff8">
    <w:name w:val="Выделенная цитата Знак2"/>
    <w:uiPriority w:val="30"/>
    <w:rsid w:val="00986055"/>
    <w:rPr>
      <w:rFonts w:ascii="Times New Roman" w:hAnsi="Times New Roman"/>
      <w:b/>
      <w:bCs/>
      <w:i/>
      <w:iCs/>
      <w:color w:val="4F81BD"/>
      <w:sz w:val="24"/>
      <w:szCs w:val="24"/>
    </w:rPr>
  </w:style>
  <w:style w:type="table" w:customStyle="1" w:styleId="2fff9">
    <w:name w:val="Сетка таблицы2"/>
    <w:basedOn w:val="aa"/>
    <w:rsid w:val="00986055"/>
    <w:pPr>
      <w:widowControl w:val="0"/>
      <w:spacing w:after="0" w:line="240" w:lineRule="atLeas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f1">
    <w:name w:val="Заголовок Знак4"/>
    <w:locked/>
    <w:rsid w:val="00986055"/>
    <w:rPr>
      <w:rFonts w:ascii="Times New Roman" w:eastAsia="Calibri" w:hAnsi="Times New Roman" w:cs="Times New Roman"/>
      <w:sz w:val="24"/>
      <w:szCs w:val="20"/>
      <w:lang w:val="en-US" w:eastAsia="ru-RU"/>
    </w:rPr>
  </w:style>
  <w:style w:type="character" w:customStyle="1" w:styleId="CommentSubjectChar">
    <w:name w:val="Comment Subject Char"/>
    <w:qFormat/>
    <w:locked/>
    <w:rsid w:val="00986055"/>
    <w:rPr>
      <w:rFonts w:ascii="Times New Roman" w:eastAsia="Calibri" w:hAnsi="Times New Roman" w:cs="Times New Roman"/>
      <w:b/>
      <w:sz w:val="20"/>
      <w:szCs w:val="20"/>
      <w:lang w:eastAsia="ru-RU"/>
    </w:rPr>
  </w:style>
  <w:style w:type="character" w:customStyle="1" w:styleId="z-TopofFormChar">
    <w:name w:val="z-Top of Form Char"/>
    <w:uiPriority w:val="99"/>
    <w:locked/>
    <w:rsid w:val="00986055"/>
    <w:rPr>
      <w:rFonts w:ascii="Arial" w:hAnsi="Arial" w:cs="Arial"/>
      <w:b/>
      <w:sz w:val="20"/>
    </w:rPr>
  </w:style>
  <w:style w:type="character" w:customStyle="1" w:styleId="z-BottomofFormChar">
    <w:name w:val="z-Bottom of Form Char"/>
    <w:uiPriority w:val="99"/>
    <w:locked/>
    <w:rsid w:val="00986055"/>
    <w:rPr>
      <w:rFonts w:ascii="Arial" w:hAnsi="Arial" w:cs="Arial"/>
      <w:vanish/>
      <w:sz w:val="16"/>
      <w:lang w:eastAsia="ru-RU"/>
    </w:rPr>
  </w:style>
  <w:style w:type="character" w:customStyle="1" w:styleId="252">
    <w:name w:val="Знак Знак252"/>
    <w:uiPriority w:val="99"/>
    <w:qFormat/>
    <w:locked/>
    <w:rsid w:val="00986055"/>
    <w:rPr>
      <w:rFonts w:ascii="Times New Roman" w:hAnsi="Times New Roman"/>
      <w:b/>
      <w:sz w:val="28"/>
    </w:rPr>
  </w:style>
  <w:style w:type="character" w:customStyle="1" w:styleId="2220">
    <w:name w:val="Знак Знак222"/>
    <w:uiPriority w:val="99"/>
    <w:qFormat/>
    <w:locked/>
    <w:rsid w:val="00986055"/>
    <w:rPr>
      <w:rFonts w:ascii="Times New Roman" w:hAnsi="Times New Roman"/>
      <w:sz w:val="20"/>
      <w:lang w:eastAsia="ru-RU"/>
    </w:rPr>
  </w:style>
  <w:style w:type="character" w:customStyle="1" w:styleId="2113">
    <w:name w:val="Знак Знак211"/>
    <w:uiPriority w:val="99"/>
    <w:qFormat/>
    <w:locked/>
    <w:rsid w:val="00986055"/>
    <w:rPr>
      <w:rFonts w:ascii="Calibri" w:hAnsi="Calibri"/>
      <w:i/>
      <w:sz w:val="24"/>
    </w:rPr>
  </w:style>
  <w:style w:type="character" w:customStyle="1" w:styleId="202">
    <w:name w:val="Знак Знак202"/>
    <w:uiPriority w:val="99"/>
    <w:qFormat/>
    <w:locked/>
    <w:rsid w:val="00986055"/>
    <w:rPr>
      <w:rFonts w:ascii="Arial" w:hAnsi="Arial"/>
      <w:lang w:eastAsia="ru-RU"/>
    </w:rPr>
  </w:style>
  <w:style w:type="character" w:customStyle="1" w:styleId="3210">
    <w:name w:val="Знак3 Знак Знак Знак21"/>
    <w:aliases w:val="Текст сноски Знак26,Текст сноски Знак1 Знак16,Текст сноски Знак Знак Знак17,Текст сноски Знак Знак Знак Знак Знак8,Текст сноски Знак Знак Знак Знак Знак Знак Знак8,Текст сноски Знак Знак Знак Знак Знак Знак Знак Знак Знак Знак8"/>
    <w:uiPriority w:val="99"/>
    <w:qFormat/>
    <w:locked/>
    <w:rsid w:val="00986055"/>
    <w:rPr>
      <w:rFonts w:ascii="Arial" w:hAnsi="Arial"/>
      <w:b/>
      <w:kern w:val="32"/>
      <w:sz w:val="32"/>
    </w:rPr>
  </w:style>
  <w:style w:type="character" w:customStyle="1" w:styleId="233">
    <w:name w:val="Знак2 Знак Знак3"/>
    <w:uiPriority w:val="99"/>
    <w:qFormat/>
    <w:locked/>
    <w:rsid w:val="00986055"/>
    <w:rPr>
      <w:rFonts w:ascii="Arial" w:hAnsi="Arial"/>
      <w:b/>
      <w:sz w:val="26"/>
    </w:rPr>
  </w:style>
  <w:style w:type="character" w:customStyle="1" w:styleId="533">
    <w:name w:val="Знак5 Знак Знак3"/>
    <w:uiPriority w:val="99"/>
    <w:qFormat/>
    <w:locked/>
    <w:rsid w:val="00986055"/>
    <w:rPr>
      <w:rFonts w:ascii="Times New Roman" w:hAnsi="Times New Roman"/>
      <w:sz w:val="16"/>
    </w:rPr>
  </w:style>
  <w:style w:type="character" w:customStyle="1" w:styleId="192">
    <w:name w:val="Знак Знак192"/>
    <w:uiPriority w:val="99"/>
    <w:qFormat/>
    <w:locked/>
    <w:rsid w:val="00986055"/>
    <w:rPr>
      <w:rFonts w:ascii="Calibri" w:hAnsi="Calibri"/>
      <w:sz w:val="16"/>
    </w:rPr>
  </w:style>
  <w:style w:type="character" w:customStyle="1" w:styleId="Heading123">
    <w:name w:val="Heading 12 Знак Знак3"/>
    <w:uiPriority w:val="99"/>
    <w:locked/>
    <w:rsid w:val="00986055"/>
    <w:rPr>
      <w:rFonts w:ascii="Courier New" w:hAnsi="Courier New"/>
      <w:sz w:val="20"/>
    </w:rPr>
  </w:style>
  <w:style w:type="character" w:customStyle="1" w:styleId="182">
    <w:name w:val="Знак Знак182"/>
    <w:uiPriority w:val="99"/>
    <w:qFormat/>
    <w:locked/>
    <w:rsid w:val="00986055"/>
    <w:rPr>
      <w:rFonts w:ascii="Times New Roman" w:hAnsi="Times New Roman"/>
      <w:sz w:val="24"/>
    </w:rPr>
  </w:style>
  <w:style w:type="character" w:customStyle="1" w:styleId="1ffffff9">
    <w:name w:val="Текст сноски Знак1 Знак"/>
    <w:aliases w:val="Текст сноски Знак Знак Знак,Знак3 Знак Знак Знак,Текст сноски Знак Знак Знак Знак Знак1,Текст сноски Знак Знак Знак Знак Знак Знак Знак1,Текст сноски Знак Знак Знак Знак Знак Знак Знак Знак Знак Знак1,сноска Знак Знак1"/>
    <w:uiPriority w:val="99"/>
    <w:locked/>
    <w:rsid w:val="00986055"/>
    <w:rPr>
      <w:rFonts w:ascii="Courier New" w:hAnsi="Courier New"/>
      <w:color w:val="000000"/>
      <w:sz w:val="24"/>
    </w:rPr>
  </w:style>
  <w:style w:type="character" w:customStyle="1" w:styleId="152">
    <w:name w:val="Знак1 Знак Знак5"/>
    <w:uiPriority w:val="99"/>
    <w:locked/>
    <w:rsid w:val="00986055"/>
    <w:rPr>
      <w:rFonts w:ascii="Times New Roman" w:hAnsi="Times New Roman"/>
      <w:sz w:val="24"/>
    </w:rPr>
  </w:style>
  <w:style w:type="character" w:customStyle="1" w:styleId="172">
    <w:name w:val="Знак Знак172"/>
    <w:uiPriority w:val="99"/>
    <w:qFormat/>
    <w:locked/>
    <w:rsid w:val="00986055"/>
    <w:rPr>
      <w:rFonts w:ascii="Times New Roman" w:hAnsi="Times New Roman"/>
      <w:sz w:val="24"/>
    </w:rPr>
  </w:style>
  <w:style w:type="character" w:customStyle="1" w:styleId="163">
    <w:name w:val="Знак Знак163"/>
    <w:uiPriority w:val="99"/>
    <w:qFormat/>
    <w:locked/>
    <w:rsid w:val="00986055"/>
    <w:rPr>
      <w:rFonts w:ascii="Times New Roman" w:hAnsi="Times New Roman"/>
      <w:sz w:val="24"/>
    </w:rPr>
  </w:style>
  <w:style w:type="character" w:customStyle="1" w:styleId="1520">
    <w:name w:val="Знак Знак152"/>
    <w:uiPriority w:val="99"/>
    <w:qFormat/>
    <w:locked/>
    <w:rsid w:val="00986055"/>
    <w:rPr>
      <w:rFonts w:ascii="Tahoma" w:hAnsi="Tahoma"/>
      <w:sz w:val="20"/>
      <w:shd w:val="clear" w:color="auto" w:fill="000080"/>
    </w:rPr>
  </w:style>
  <w:style w:type="character" w:customStyle="1" w:styleId="1420">
    <w:name w:val="Знак Знак142"/>
    <w:uiPriority w:val="99"/>
    <w:qFormat/>
    <w:locked/>
    <w:rsid w:val="00986055"/>
    <w:rPr>
      <w:rFonts w:ascii="Times New Roman" w:hAnsi="Times New Roman"/>
      <w:sz w:val="24"/>
    </w:rPr>
  </w:style>
  <w:style w:type="character" w:customStyle="1" w:styleId="1310">
    <w:name w:val="Знак Знак131"/>
    <w:uiPriority w:val="99"/>
    <w:qFormat/>
    <w:locked/>
    <w:rsid w:val="00986055"/>
    <w:rPr>
      <w:rFonts w:ascii="Times New Roman" w:hAnsi="Times New Roman"/>
      <w:sz w:val="24"/>
      <w:lang w:val="en-US"/>
    </w:rPr>
  </w:style>
  <w:style w:type="character" w:customStyle="1" w:styleId="1111">
    <w:name w:val="Знак Знак111"/>
    <w:uiPriority w:val="99"/>
    <w:qFormat/>
    <w:locked/>
    <w:rsid w:val="00986055"/>
    <w:rPr>
      <w:sz w:val="16"/>
    </w:rPr>
  </w:style>
  <w:style w:type="character" w:customStyle="1" w:styleId="1211">
    <w:name w:val="Знак Знак121"/>
    <w:uiPriority w:val="99"/>
    <w:qFormat/>
    <w:locked/>
    <w:rsid w:val="00986055"/>
    <w:rPr>
      <w:rFonts w:ascii="Times New Roman" w:hAnsi="Times New Roman"/>
      <w:sz w:val="20"/>
      <w:lang w:eastAsia="ru-RU"/>
    </w:rPr>
  </w:style>
  <w:style w:type="character" w:customStyle="1" w:styleId="912">
    <w:name w:val="Знак Знак91"/>
    <w:uiPriority w:val="99"/>
    <w:qFormat/>
    <w:locked/>
    <w:rsid w:val="00986055"/>
    <w:rPr>
      <w:rFonts w:ascii="Times New Roman" w:hAnsi="Times New Roman"/>
      <w:sz w:val="24"/>
    </w:rPr>
  </w:style>
  <w:style w:type="character" w:customStyle="1" w:styleId="813">
    <w:name w:val="Знак Знак81"/>
    <w:uiPriority w:val="99"/>
    <w:locked/>
    <w:rsid w:val="00986055"/>
    <w:rPr>
      <w:rFonts w:ascii="PragmaticaCTT" w:hAnsi="PragmaticaCTT"/>
      <w:b/>
      <w:sz w:val="24"/>
      <w:lang w:eastAsia="ru-RU"/>
    </w:rPr>
  </w:style>
  <w:style w:type="character" w:customStyle="1" w:styleId="761">
    <w:name w:val="Знак Знак76"/>
    <w:uiPriority w:val="99"/>
    <w:qFormat/>
    <w:locked/>
    <w:rsid w:val="00986055"/>
    <w:rPr>
      <w:rFonts w:ascii="Times New Roman" w:hAnsi="Times New Roman"/>
      <w:sz w:val="24"/>
    </w:rPr>
  </w:style>
  <w:style w:type="character" w:customStyle="1" w:styleId="6120">
    <w:name w:val="Знак Знак612"/>
    <w:uiPriority w:val="99"/>
    <w:qFormat/>
    <w:locked/>
    <w:rsid w:val="00986055"/>
    <w:rPr>
      <w:rFonts w:ascii="Tahoma" w:hAnsi="Tahoma"/>
      <w:sz w:val="16"/>
      <w:lang w:eastAsia="ru-RU"/>
    </w:rPr>
  </w:style>
  <w:style w:type="character" w:customStyle="1" w:styleId="5100">
    <w:name w:val="Знак Знак510"/>
    <w:uiPriority w:val="99"/>
    <w:locked/>
    <w:rsid w:val="00986055"/>
    <w:rPr>
      <w:rFonts w:ascii="Courier New" w:hAnsi="Courier New"/>
      <w:sz w:val="20"/>
      <w:lang w:eastAsia="ru-RU"/>
    </w:rPr>
  </w:style>
  <w:style w:type="character" w:customStyle="1" w:styleId="4100">
    <w:name w:val="Знак Знак410"/>
    <w:uiPriority w:val="99"/>
    <w:locked/>
    <w:rsid w:val="00986055"/>
    <w:rPr>
      <w:i/>
      <w:sz w:val="24"/>
      <w:lang w:eastAsia="ru-RU"/>
    </w:rPr>
  </w:style>
  <w:style w:type="character" w:customStyle="1" w:styleId="2101">
    <w:name w:val="Знак Знак210"/>
    <w:uiPriority w:val="99"/>
    <w:locked/>
    <w:rsid w:val="00986055"/>
    <w:rPr>
      <w:rFonts w:ascii="Arial" w:hAnsi="Arial"/>
      <w:vanish/>
      <w:sz w:val="16"/>
      <w:lang w:eastAsia="ru-RU"/>
    </w:rPr>
  </w:style>
  <w:style w:type="character" w:customStyle="1" w:styleId="751">
    <w:name w:val="Знак Знак75"/>
    <w:uiPriority w:val="99"/>
    <w:locked/>
    <w:rsid w:val="00986055"/>
    <w:rPr>
      <w:rFonts w:ascii="Times New Roman" w:hAnsi="Times New Roman"/>
      <w:color w:val="000000"/>
      <w:sz w:val="20"/>
    </w:rPr>
  </w:style>
  <w:style w:type="character" w:customStyle="1" w:styleId="Heading122">
    <w:name w:val="Heading 12 Знак Знак2"/>
    <w:qFormat/>
    <w:rsid w:val="00986055"/>
    <w:rPr>
      <w:rFonts w:ascii="Courier New" w:hAnsi="Courier New"/>
    </w:rPr>
  </w:style>
  <w:style w:type="character" w:customStyle="1" w:styleId="21f5">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uiPriority w:val="99"/>
    <w:qFormat/>
    <w:rsid w:val="00986055"/>
  </w:style>
  <w:style w:type="character" w:customStyle="1" w:styleId="173">
    <w:name w:val="Тема примечания Знак17"/>
    <w:uiPriority w:val="99"/>
    <w:semiHidden/>
    <w:qFormat/>
    <w:rsid w:val="00986055"/>
    <w:rPr>
      <w:b/>
      <w:lang w:val="ru-RU" w:eastAsia="ru-RU"/>
    </w:rPr>
  </w:style>
  <w:style w:type="character" w:customStyle="1" w:styleId="164">
    <w:name w:val="Тема примечания Знак16"/>
    <w:uiPriority w:val="99"/>
    <w:semiHidden/>
    <w:qFormat/>
    <w:rsid w:val="00986055"/>
    <w:rPr>
      <w:b/>
      <w:lang w:val="ru-RU" w:eastAsia="ru-RU"/>
    </w:rPr>
  </w:style>
  <w:style w:type="character" w:customStyle="1" w:styleId="153">
    <w:name w:val="Тема примечания Знак15"/>
    <w:uiPriority w:val="99"/>
    <w:qFormat/>
    <w:rsid w:val="00986055"/>
    <w:rPr>
      <w:b/>
      <w:lang w:val="ru-RU" w:eastAsia="ru-RU"/>
    </w:rPr>
  </w:style>
  <w:style w:type="character" w:customStyle="1" w:styleId="148">
    <w:name w:val="Тема примечания Знак14"/>
    <w:uiPriority w:val="99"/>
    <w:semiHidden/>
    <w:qFormat/>
    <w:rsid w:val="00986055"/>
    <w:rPr>
      <w:b/>
      <w:lang w:val="ru-RU" w:eastAsia="ru-RU"/>
    </w:rPr>
  </w:style>
  <w:style w:type="character" w:customStyle="1" w:styleId="138">
    <w:name w:val="Тема примечания Знак13"/>
    <w:uiPriority w:val="99"/>
    <w:semiHidden/>
    <w:qFormat/>
    <w:rsid w:val="00986055"/>
    <w:rPr>
      <w:b/>
      <w:lang w:val="ru-RU" w:eastAsia="ru-RU"/>
    </w:rPr>
  </w:style>
  <w:style w:type="character" w:customStyle="1" w:styleId="12c">
    <w:name w:val="Тема примечания Знак12"/>
    <w:uiPriority w:val="99"/>
    <w:qFormat/>
    <w:rsid w:val="00986055"/>
    <w:rPr>
      <w:b/>
      <w:lang w:val="ru-RU" w:eastAsia="ru-RU"/>
    </w:rPr>
  </w:style>
  <w:style w:type="character" w:customStyle="1" w:styleId="11f0">
    <w:name w:val="Тема примечания Знак11"/>
    <w:uiPriority w:val="99"/>
    <w:qFormat/>
    <w:rsid w:val="00986055"/>
    <w:rPr>
      <w:b/>
      <w:lang w:val="ru-RU" w:eastAsia="ru-RU"/>
    </w:rPr>
  </w:style>
  <w:style w:type="character" w:customStyle="1" w:styleId="HTML17">
    <w:name w:val="Адрес HTML Знак17"/>
    <w:uiPriority w:val="99"/>
    <w:semiHidden/>
    <w:qFormat/>
    <w:rsid w:val="00986055"/>
    <w:rPr>
      <w:i/>
      <w:sz w:val="24"/>
    </w:rPr>
  </w:style>
  <w:style w:type="character" w:customStyle="1" w:styleId="HTML16">
    <w:name w:val="Адрес HTML Знак16"/>
    <w:uiPriority w:val="99"/>
    <w:semiHidden/>
    <w:qFormat/>
    <w:rsid w:val="00986055"/>
    <w:rPr>
      <w:i/>
      <w:sz w:val="24"/>
    </w:rPr>
  </w:style>
  <w:style w:type="character" w:customStyle="1" w:styleId="HTML15">
    <w:name w:val="Адрес HTML Знак15"/>
    <w:uiPriority w:val="99"/>
    <w:qFormat/>
    <w:rsid w:val="00986055"/>
    <w:rPr>
      <w:i/>
      <w:sz w:val="24"/>
    </w:rPr>
  </w:style>
  <w:style w:type="character" w:customStyle="1" w:styleId="HTML14">
    <w:name w:val="Адрес HTML Знак14"/>
    <w:uiPriority w:val="99"/>
    <w:qFormat/>
    <w:rsid w:val="00986055"/>
    <w:rPr>
      <w:i/>
      <w:sz w:val="24"/>
    </w:rPr>
  </w:style>
  <w:style w:type="character" w:customStyle="1" w:styleId="HTML13">
    <w:name w:val="Адрес HTML Знак13"/>
    <w:uiPriority w:val="99"/>
    <w:semiHidden/>
    <w:qFormat/>
    <w:rsid w:val="00986055"/>
    <w:rPr>
      <w:i/>
      <w:sz w:val="24"/>
    </w:rPr>
  </w:style>
  <w:style w:type="character" w:customStyle="1" w:styleId="HTML120">
    <w:name w:val="Адрес HTML Знак12"/>
    <w:uiPriority w:val="99"/>
    <w:qFormat/>
    <w:rsid w:val="00986055"/>
    <w:rPr>
      <w:i/>
      <w:sz w:val="22"/>
    </w:rPr>
  </w:style>
  <w:style w:type="character" w:customStyle="1" w:styleId="174">
    <w:name w:val="Выделенная цитата Знак17"/>
    <w:uiPriority w:val="99"/>
    <w:qFormat/>
    <w:rsid w:val="00986055"/>
    <w:rPr>
      <w:i/>
      <w:color w:val="4472C4"/>
      <w:sz w:val="24"/>
    </w:rPr>
  </w:style>
  <w:style w:type="character" w:customStyle="1" w:styleId="165">
    <w:name w:val="Выделенная цитата Знак16"/>
    <w:uiPriority w:val="99"/>
    <w:qFormat/>
    <w:rsid w:val="00986055"/>
    <w:rPr>
      <w:i/>
      <w:color w:val="4472C4"/>
      <w:sz w:val="24"/>
    </w:rPr>
  </w:style>
  <w:style w:type="character" w:customStyle="1" w:styleId="154">
    <w:name w:val="Выделенная цитата Знак15"/>
    <w:uiPriority w:val="99"/>
    <w:qFormat/>
    <w:rsid w:val="00986055"/>
    <w:rPr>
      <w:i/>
      <w:color w:val="4472C4"/>
      <w:sz w:val="24"/>
    </w:rPr>
  </w:style>
  <w:style w:type="character" w:customStyle="1" w:styleId="149">
    <w:name w:val="Выделенная цитата Знак14"/>
    <w:uiPriority w:val="99"/>
    <w:qFormat/>
    <w:rsid w:val="00986055"/>
    <w:rPr>
      <w:i/>
      <w:color w:val="4472C4"/>
      <w:sz w:val="24"/>
    </w:rPr>
  </w:style>
  <w:style w:type="character" w:customStyle="1" w:styleId="139">
    <w:name w:val="Выделенная цитата Знак13"/>
    <w:uiPriority w:val="99"/>
    <w:qFormat/>
    <w:rsid w:val="00986055"/>
    <w:rPr>
      <w:i/>
      <w:color w:val="4472C4"/>
      <w:sz w:val="24"/>
    </w:rPr>
  </w:style>
  <w:style w:type="character" w:customStyle="1" w:styleId="12d">
    <w:name w:val="Выделенная цитата Знак12"/>
    <w:uiPriority w:val="99"/>
    <w:qFormat/>
    <w:rsid w:val="00986055"/>
    <w:rPr>
      <w:i/>
      <w:color w:val="4472C4"/>
      <w:sz w:val="24"/>
    </w:rPr>
  </w:style>
  <w:style w:type="character" w:customStyle="1" w:styleId="HTML110">
    <w:name w:val="Адрес HTML Знак11"/>
    <w:uiPriority w:val="99"/>
    <w:qFormat/>
    <w:rsid w:val="00986055"/>
    <w:rPr>
      <w:rFonts w:ascii="Times New Roman" w:hAnsi="Times New Roman"/>
      <w:i/>
      <w:sz w:val="24"/>
    </w:rPr>
  </w:style>
  <w:style w:type="character" w:customStyle="1" w:styleId="3112">
    <w:name w:val="Знак3 Знак Знак11"/>
    <w:aliases w:val="Знак3 Знак Знак Знак12"/>
    <w:uiPriority w:val="99"/>
    <w:qFormat/>
    <w:locked/>
    <w:rsid w:val="00986055"/>
    <w:rPr>
      <w:rFonts w:ascii="Arial" w:hAnsi="Arial"/>
      <w:b/>
      <w:i/>
      <w:sz w:val="28"/>
      <w:lang w:val="ru-RU" w:eastAsia="en-US"/>
    </w:rPr>
  </w:style>
  <w:style w:type="character" w:customStyle="1" w:styleId="11f1">
    <w:name w:val="Выделенная цитата Знак11"/>
    <w:uiPriority w:val="99"/>
    <w:qFormat/>
    <w:rsid w:val="00986055"/>
    <w:rPr>
      <w:b/>
      <w:i/>
      <w:color w:val="4F81BD"/>
      <w:sz w:val="24"/>
    </w:rPr>
  </w:style>
  <w:style w:type="character" w:customStyle="1" w:styleId="2114">
    <w:name w:val="Цитата 2 Знак11"/>
    <w:uiPriority w:val="99"/>
    <w:qFormat/>
    <w:rsid w:val="00986055"/>
    <w:rPr>
      <w:i/>
      <w:color w:val="404040"/>
      <w:sz w:val="24"/>
    </w:rPr>
  </w:style>
  <w:style w:type="character" w:customStyle="1" w:styleId="1ffffffa">
    <w:name w:val="Неразрешенное упоминание1"/>
    <w:uiPriority w:val="99"/>
    <w:semiHidden/>
    <w:qFormat/>
    <w:rsid w:val="00986055"/>
    <w:rPr>
      <w:color w:val="605E5C"/>
      <w:shd w:val="clear" w:color="auto" w:fill="E1DFDD"/>
    </w:rPr>
  </w:style>
  <w:style w:type="character" w:customStyle="1" w:styleId="234">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uiPriority w:val="99"/>
    <w:semiHidden/>
    <w:qFormat/>
    <w:rsid w:val="00986055"/>
  </w:style>
  <w:style w:type="character" w:customStyle="1" w:styleId="22a">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uiPriority w:val="99"/>
    <w:semiHidden/>
    <w:qFormat/>
    <w:rsid w:val="00986055"/>
  </w:style>
  <w:style w:type="character" w:customStyle="1" w:styleId="193">
    <w:name w:val="Тема примечания Знак19"/>
    <w:uiPriority w:val="99"/>
    <w:qFormat/>
    <w:rsid w:val="00986055"/>
    <w:rPr>
      <w:b/>
      <w:lang w:val="ru-RU" w:eastAsia="ru-RU"/>
    </w:rPr>
  </w:style>
  <w:style w:type="character" w:customStyle="1" w:styleId="183">
    <w:name w:val="Тема примечания Знак18"/>
    <w:uiPriority w:val="99"/>
    <w:semiHidden/>
    <w:qFormat/>
    <w:rsid w:val="00986055"/>
    <w:rPr>
      <w:b/>
      <w:lang w:val="ru-RU" w:eastAsia="ru-RU"/>
    </w:rPr>
  </w:style>
  <w:style w:type="character" w:customStyle="1" w:styleId="HTML19">
    <w:name w:val="Адрес HTML Знак19"/>
    <w:uiPriority w:val="99"/>
    <w:qFormat/>
    <w:rsid w:val="00986055"/>
    <w:rPr>
      <w:i/>
      <w:sz w:val="24"/>
    </w:rPr>
  </w:style>
  <w:style w:type="character" w:customStyle="1" w:styleId="HTML18">
    <w:name w:val="Адрес HTML Знак18"/>
    <w:uiPriority w:val="99"/>
    <w:semiHidden/>
    <w:qFormat/>
    <w:rsid w:val="00986055"/>
    <w:rPr>
      <w:i/>
      <w:sz w:val="24"/>
    </w:rPr>
  </w:style>
  <w:style w:type="character" w:customStyle="1" w:styleId="1220">
    <w:name w:val="Знак1 Знак Знак22"/>
    <w:uiPriority w:val="99"/>
    <w:qFormat/>
    <w:locked/>
    <w:rsid w:val="00986055"/>
    <w:rPr>
      <w:sz w:val="24"/>
    </w:rPr>
  </w:style>
  <w:style w:type="character" w:customStyle="1" w:styleId="194">
    <w:name w:val="Выделенная цитата Знак19"/>
    <w:uiPriority w:val="99"/>
    <w:qFormat/>
    <w:rsid w:val="00986055"/>
    <w:rPr>
      <w:i/>
      <w:color w:val="4472C4"/>
      <w:sz w:val="24"/>
    </w:rPr>
  </w:style>
  <w:style w:type="character" w:customStyle="1" w:styleId="184">
    <w:name w:val="Выделенная цитата Знак18"/>
    <w:uiPriority w:val="99"/>
    <w:qFormat/>
    <w:rsid w:val="00986055"/>
    <w:rPr>
      <w:i/>
      <w:color w:val="4472C4"/>
      <w:sz w:val="24"/>
    </w:rPr>
  </w:style>
  <w:style w:type="paragraph" w:customStyle="1" w:styleId="3ff6">
    <w:name w:val="Знак Знак Знак Знак Знак Знак3"/>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02">
    <w:name w:val="Знак Знак102"/>
    <w:uiPriority w:val="99"/>
    <w:qFormat/>
    <w:locked/>
    <w:rsid w:val="00986055"/>
    <w:rPr>
      <w:sz w:val="16"/>
      <w:lang w:val="ru-RU" w:eastAsia="ru-RU"/>
    </w:rPr>
  </w:style>
  <w:style w:type="character" w:customStyle="1" w:styleId="4f2">
    <w:name w:val="Знак Знак Знак4"/>
    <w:uiPriority w:val="99"/>
    <w:qFormat/>
    <w:rsid w:val="00986055"/>
    <w:rPr>
      <w:rFonts w:ascii="Times New Roman" w:hAnsi="Times New Roman"/>
      <w:b/>
      <w:caps/>
      <w:sz w:val="28"/>
    </w:rPr>
  </w:style>
  <w:style w:type="character" w:customStyle="1" w:styleId="4120">
    <w:name w:val="Знак Знак412"/>
    <w:uiPriority w:val="99"/>
    <w:qFormat/>
    <w:locked/>
    <w:rsid w:val="00986055"/>
    <w:rPr>
      <w:rFonts w:ascii="Arial" w:hAnsi="Arial"/>
      <w:b/>
      <w:i/>
      <w:sz w:val="28"/>
      <w:lang w:val="ru-RU" w:eastAsia="en-US"/>
    </w:rPr>
  </w:style>
  <w:style w:type="paragraph" w:customStyle="1" w:styleId="4f3">
    <w:name w:val="Знак Знак Знак Знак Знак Знак Знак Знак Знак Знак Знак Знак Знак4"/>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25">
    <w:name w:val="Знак32"/>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20">
    <w:name w:val="Знак Знак532"/>
    <w:uiPriority w:val="99"/>
    <w:qFormat/>
    <w:locked/>
    <w:rsid w:val="00986055"/>
    <w:rPr>
      <w:b/>
      <w:caps/>
      <w:sz w:val="24"/>
      <w:lang w:val="ru-RU" w:eastAsia="ru-RU"/>
    </w:rPr>
  </w:style>
  <w:style w:type="character" w:customStyle="1" w:styleId="2fffa">
    <w:name w:val="Без интервала Знак2"/>
    <w:uiPriority w:val="99"/>
    <w:qFormat/>
    <w:locked/>
    <w:rsid w:val="00986055"/>
    <w:rPr>
      <w:sz w:val="24"/>
      <w:lang w:eastAsia="en-US"/>
    </w:rPr>
  </w:style>
  <w:style w:type="character" w:customStyle="1" w:styleId="1120">
    <w:name w:val="Знак1 Знак Знак12"/>
    <w:uiPriority w:val="99"/>
    <w:qFormat/>
    <w:locked/>
    <w:rsid w:val="00986055"/>
    <w:rPr>
      <w:rFonts w:ascii="Times New Roman" w:hAnsi="Times New Roman"/>
      <w:sz w:val="24"/>
      <w:lang w:eastAsia="ru-RU"/>
    </w:rPr>
  </w:style>
  <w:style w:type="character" w:customStyle="1" w:styleId="462">
    <w:name w:val="Знак Знак462"/>
    <w:uiPriority w:val="99"/>
    <w:qFormat/>
    <w:locked/>
    <w:rsid w:val="00986055"/>
    <w:rPr>
      <w:b/>
      <w:sz w:val="27"/>
      <w:lang w:val="ru-RU" w:eastAsia="ru-RU"/>
    </w:rPr>
  </w:style>
  <w:style w:type="character" w:customStyle="1" w:styleId="482">
    <w:name w:val="Знак Знак482"/>
    <w:uiPriority w:val="99"/>
    <w:qFormat/>
    <w:locked/>
    <w:rsid w:val="00986055"/>
    <w:rPr>
      <w:b/>
      <w:sz w:val="27"/>
      <w:lang w:val="ru-RU" w:eastAsia="ru-RU"/>
    </w:rPr>
  </w:style>
  <w:style w:type="character" w:customStyle="1" w:styleId="442">
    <w:name w:val="Знак Знак442"/>
    <w:uiPriority w:val="99"/>
    <w:qFormat/>
    <w:locked/>
    <w:rsid w:val="00986055"/>
    <w:rPr>
      <w:sz w:val="24"/>
    </w:rPr>
  </w:style>
  <w:style w:type="character" w:customStyle="1" w:styleId="5120">
    <w:name w:val="Знак Знак512"/>
    <w:uiPriority w:val="99"/>
    <w:qFormat/>
    <w:locked/>
    <w:rsid w:val="00986055"/>
    <w:rPr>
      <w:b/>
      <w:sz w:val="27"/>
      <w:lang w:val="ru-RU" w:eastAsia="ru-RU"/>
    </w:rPr>
  </w:style>
  <w:style w:type="character" w:customStyle="1" w:styleId="432">
    <w:name w:val="Знак Знак432"/>
    <w:uiPriority w:val="99"/>
    <w:qFormat/>
    <w:locked/>
    <w:rsid w:val="00986055"/>
    <w:rPr>
      <w:color w:val="000000"/>
      <w:sz w:val="24"/>
      <w:lang w:eastAsia="ru-RU"/>
    </w:rPr>
  </w:style>
  <w:style w:type="character" w:customStyle="1" w:styleId="4220">
    <w:name w:val="Знак Знак422"/>
    <w:uiPriority w:val="99"/>
    <w:qFormat/>
    <w:rsid w:val="00986055"/>
    <w:rPr>
      <w:rFonts w:ascii="Times New Roman" w:hAnsi="Times New Roman"/>
      <w:sz w:val="16"/>
    </w:rPr>
  </w:style>
  <w:style w:type="character" w:customStyle="1" w:styleId="492">
    <w:name w:val="Знак Знак492"/>
    <w:uiPriority w:val="99"/>
    <w:qFormat/>
    <w:rsid w:val="00986055"/>
    <w:rPr>
      <w:rFonts w:ascii="Times New Roman" w:hAnsi="Times New Roman"/>
      <w:b/>
      <w:caps/>
      <w:sz w:val="24"/>
      <w:lang w:eastAsia="ru-RU"/>
    </w:rPr>
  </w:style>
  <w:style w:type="character" w:customStyle="1" w:styleId="472">
    <w:name w:val="Знак Знак472"/>
    <w:uiPriority w:val="99"/>
    <w:qFormat/>
    <w:rsid w:val="00986055"/>
    <w:rPr>
      <w:rFonts w:ascii="Times New Roman" w:hAnsi="Times New Roman"/>
      <w:b/>
      <w:sz w:val="27"/>
      <w:lang w:eastAsia="ru-RU"/>
    </w:rPr>
  </w:style>
  <w:style w:type="character" w:customStyle="1" w:styleId="452">
    <w:name w:val="Знак Знак452"/>
    <w:uiPriority w:val="99"/>
    <w:qFormat/>
    <w:rsid w:val="00986055"/>
    <w:rPr>
      <w:rFonts w:ascii="Times New Roman" w:hAnsi="Times New Roman"/>
      <w:b/>
      <w:i/>
      <w:sz w:val="26"/>
      <w:lang w:eastAsia="ru-RU"/>
    </w:rPr>
  </w:style>
  <w:style w:type="character" w:customStyle="1" w:styleId="502">
    <w:name w:val="Знак Знак502"/>
    <w:uiPriority w:val="99"/>
    <w:qFormat/>
    <w:locked/>
    <w:rsid w:val="00986055"/>
    <w:rPr>
      <w:b/>
      <w:sz w:val="28"/>
      <w:lang w:val="ru-RU" w:eastAsia="ru-RU"/>
    </w:rPr>
  </w:style>
  <w:style w:type="character" w:customStyle="1" w:styleId="522">
    <w:name w:val="Знак Знак522"/>
    <w:uiPriority w:val="99"/>
    <w:qFormat/>
    <w:rsid w:val="00986055"/>
    <w:rPr>
      <w:rFonts w:ascii="Arial" w:hAnsi="Arial"/>
      <w:b/>
      <w:i/>
      <w:sz w:val="28"/>
    </w:rPr>
  </w:style>
  <w:style w:type="character" w:customStyle="1" w:styleId="5121">
    <w:name w:val="Знак5 Знак Знак12"/>
    <w:uiPriority w:val="99"/>
    <w:qFormat/>
    <w:locked/>
    <w:rsid w:val="00986055"/>
    <w:rPr>
      <w:sz w:val="16"/>
      <w:lang w:val="ru-RU" w:eastAsia="ru-RU"/>
    </w:rPr>
  </w:style>
  <w:style w:type="character" w:customStyle="1" w:styleId="622">
    <w:name w:val="Знак6 Знак Знак2"/>
    <w:uiPriority w:val="99"/>
    <w:qFormat/>
    <w:rsid w:val="00986055"/>
    <w:rPr>
      <w:sz w:val="24"/>
      <w:lang w:val="ru-RU" w:eastAsia="ru-RU"/>
    </w:rPr>
  </w:style>
  <w:style w:type="character" w:customStyle="1" w:styleId="1230">
    <w:name w:val="Знак1 Знак Знак23"/>
    <w:uiPriority w:val="99"/>
    <w:qFormat/>
    <w:locked/>
    <w:rsid w:val="00986055"/>
    <w:rPr>
      <w:sz w:val="24"/>
    </w:rPr>
  </w:style>
  <w:style w:type="character" w:customStyle="1" w:styleId="203">
    <w:name w:val="Знак Знак203"/>
    <w:uiPriority w:val="99"/>
    <w:qFormat/>
    <w:rsid w:val="00986055"/>
    <w:rPr>
      <w:rFonts w:ascii="Arial" w:hAnsi="Arial"/>
      <w:sz w:val="22"/>
    </w:rPr>
  </w:style>
  <w:style w:type="paragraph" w:customStyle="1" w:styleId="4f4">
    <w:name w:val="Знак Знак Знак Знак Знак Знак4"/>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30">
    <w:name w:val="Знак Знак143"/>
    <w:uiPriority w:val="99"/>
    <w:qFormat/>
    <w:locked/>
    <w:rsid w:val="00986055"/>
    <w:rPr>
      <w:b/>
      <w:sz w:val="27"/>
      <w:lang w:val="ru-RU" w:eastAsia="ru-RU"/>
    </w:rPr>
  </w:style>
  <w:style w:type="character" w:customStyle="1" w:styleId="103">
    <w:name w:val="Знак Знак103"/>
    <w:uiPriority w:val="99"/>
    <w:qFormat/>
    <w:locked/>
    <w:rsid w:val="00986055"/>
    <w:rPr>
      <w:sz w:val="16"/>
      <w:lang w:val="ru-RU" w:eastAsia="ru-RU"/>
    </w:rPr>
  </w:style>
  <w:style w:type="character" w:customStyle="1" w:styleId="613">
    <w:name w:val="Знак Знак613"/>
    <w:uiPriority w:val="99"/>
    <w:qFormat/>
    <w:rsid w:val="00986055"/>
    <w:rPr>
      <w:rFonts w:ascii="Arial" w:hAnsi="Arial"/>
      <w:b/>
      <w:i/>
      <w:sz w:val="28"/>
      <w:lang w:val="ru-RU" w:eastAsia="en-US"/>
    </w:rPr>
  </w:style>
  <w:style w:type="character" w:customStyle="1" w:styleId="1640">
    <w:name w:val="Знак Знак164"/>
    <w:uiPriority w:val="99"/>
    <w:qFormat/>
    <w:locked/>
    <w:rsid w:val="00986055"/>
    <w:rPr>
      <w:b/>
      <w:caps/>
      <w:sz w:val="24"/>
      <w:lang w:val="ru-RU" w:eastAsia="ru-RU"/>
    </w:rPr>
  </w:style>
  <w:style w:type="character" w:customStyle="1" w:styleId="5b">
    <w:name w:val="Знак Знак Знак5"/>
    <w:uiPriority w:val="99"/>
    <w:qFormat/>
    <w:rsid w:val="00986055"/>
    <w:rPr>
      <w:rFonts w:ascii="Times New Roman" w:hAnsi="Times New Roman"/>
      <w:b/>
      <w:caps/>
      <w:sz w:val="28"/>
    </w:rPr>
  </w:style>
  <w:style w:type="character" w:customStyle="1" w:styleId="253">
    <w:name w:val="Знак Знак253"/>
    <w:uiPriority w:val="99"/>
    <w:qFormat/>
    <w:rsid w:val="00986055"/>
    <w:rPr>
      <w:rFonts w:ascii="Times New Roman" w:hAnsi="Times New Roman"/>
      <w:b/>
      <w:sz w:val="28"/>
    </w:rPr>
  </w:style>
  <w:style w:type="character" w:customStyle="1" w:styleId="2230">
    <w:name w:val="Знак Знак223"/>
    <w:uiPriority w:val="99"/>
    <w:qFormat/>
    <w:rsid w:val="00986055"/>
    <w:rPr>
      <w:rFonts w:ascii="Times New Roman" w:hAnsi="Times New Roman"/>
      <w:sz w:val="24"/>
    </w:rPr>
  </w:style>
  <w:style w:type="character" w:customStyle="1" w:styleId="1930">
    <w:name w:val="Знак Знак193"/>
    <w:uiPriority w:val="99"/>
    <w:qFormat/>
    <w:rsid w:val="00986055"/>
    <w:rPr>
      <w:rFonts w:ascii="Times New Roman" w:hAnsi="Times New Roman"/>
      <w:sz w:val="16"/>
      <w:lang w:eastAsia="ru-RU"/>
    </w:rPr>
  </w:style>
  <w:style w:type="character" w:customStyle="1" w:styleId="1830">
    <w:name w:val="Знак Знак183"/>
    <w:uiPriority w:val="99"/>
    <w:qFormat/>
    <w:rsid w:val="00986055"/>
    <w:rPr>
      <w:rFonts w:ascii="Courier New" w:hAnsi="Courier New"/>
    </w:rPr>
  </w:style>
  <w:style w:type="character" w:customStyle="1" w:styleId="1730">
    <w:name w:val="Знак Знак173"/>
    <w:uiPriority w:val="99"/>
    <w:qFormat/>
    <w:rsid w:val="00986055"/>
    <w:rPr>
      <w:rFonts w:ascii="Times New Roman" w:hAnsi="Times New Roman"/>
      <w:sz w:val="24"/>
    </w:rPr>
  </w:style>
  <w:style w:type="character" w:customStyle="1" w:styleId="1530">
    <w:name w:val="Знак Знак153"/>
    <w:uiPriority w:val="99"/>
    <w:qFormat/>
    <w:rsid w:val="00986055"/>
    <w:rPr>
      <w:b/>
      <w:sz w:val="28"/>
    </w:rPr>
  </w:style>
  <w:style w:type="character" w:customStyle="1" w:styleId="4130">
    <w:name w:val="Знак Знак413"/>
    <w:uiPriority w:val="99"/>
    <w:qFormat/>
    <w:locked/>
    <w:rsid w:val="00986055"/>
    <w:rPr>
      <w:rFonts w:ascii="Arial" w:hAnsi="Arial"/>
      <w:b/>
      <w:i/>
      <w:sz w:val="28"/>
      <w:lang w:val="ru-RU" w:eastAsia="en-US"/>
    </w:rPr>
  </w:style>
  <w:style w:type="character" w:customStyle="1" w:styleId="2340">
    <w:name w:val="Знак Знак23 Знак4"/>
    <w:aliases w:val="Знак Знак3 Знак4"/>
    <w:uiPriority w:val="99"/>
    <w:qFormat/>
    <w:locked/>
    <w:rsid w:val="00986055"/>
    <w:rPr>
      <w:rFonts w:ascii="Tahoma" w:hAnsi="Tahoma"/>
      <w:sz w:val="16"/>
    </w:rPr>
  </w:style>
  <w:style w:type="paragraph" w:customStyle="1" w:styleId="5c">
    <w:name w:val="Знак Знак Знак Знак Знак Знак Знак Знак Знак Знак Знак Знак Знак5"/>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33">
    <w:name w:val="Знак33"/>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30">
    <w:name w:val="Знак Знак533"/>
    <w:uiPriority w:val="99"/>
    <w:qFormat/>
    <w:locked/>
    <w:rsid w:val="00986055"/>
    <w:rPr>
      <w:b/>
      <w:caps/>
      <w:sz w:val="24"/>
      <w:lang w:val="ru-RU" w:eastAsia="ru-RU"/>
    </w:rPr>
  </w:style>
  <w:style w:type="character" w:customStyle="1" w:styleId="3ff7">
    <w:name w:val="Без интервала Знак3"/>
    <w:uiPriority w:val="99"/>
    <w:qFormat/>
    <w:locked/>
    <w:rsid w:val="00986055"/>
    <w:rPr>
      <w:sz w:val="24"/>
      <w:lang w:eastAsia="en-US"/>
    </w:rPr>
  </w:style>
  <w:style w:type="character" w:customStyle="1" w:styleId="1130">
    <w:name w:val="Знак1 Знак Знак13"/>
    <w:uiPriority w:val="99"/>
    <w:qFormat/>
    <w:locked/>
    <w:rsid w:val="00986055"/>
    <w:rPr>
      <w:rFonts w:ascii="Times New Roman" w:hAnsi="Times New Roman"/>
      <w:sz w:val="24"/>
      <w:lang w:eastAsia="ru-RU"/>
    </w:rPr>
  </w:style>
  <w:style w:type="character" w:customStyle="1" w:styleId="463">
    <w:name w:val="Знак Знак463"/>
    <w:uiPriority w:val="99"/>
    <w:qFormat/>
    <w:locked/>
    <w:rsid w:val="00986055"/>
    <w:rPr>
      <w:b/>
      <w:sz w:val="27"/>
      <w:lang w:val="ru-RU" w:eastAsia="ru-RU"/>
    </w:rPr>
  </w:style>
  <w:style w:type="character" w:customStyle="1" w:styleId="483">
    <w:name w:val="Знак Знак483"/>
    <w:uiPriority w:val="99"/>
    <w:qFormat/>
    <w:locked/>
    <w:rsid w:val="00986055"/>
    <w:rPr>
      <w:b/>
      <w:sz w:val="27"/>
      <w:lang w:val="ru-RU" w:eastAsia="ru-RU"/>
    </w:rPr>
  </w:style>
  <w:style w:type="character" w:customStyle="1" w:styleId="443">
    <w:name w:val="Знак Знак443"/>
    <w:uiPriority w:val="99"/>
    <w:qFormat/>
    <w:locked/>
    <w:rsid w:val="00986055"/>
    <w:rPr>
      <w:sz w:val="24"/>
    </w:rPr>
  </w:style>
  <w:style w:type="character" w:customStyle="1" w:styleId="513">
    <w:name w:val="Знак Знак513"/>
    <w:uiPriority w:val="99"/>
    <w:qFormat/>
    <w:locked/>
    <w:rsid w:val="00986055"/>
    <w:rPr>
      <w:b/>
      <w:sz w:val="27"/>
      <w:lang w:val="ru-RU" w:eastAsia="ru-RU"/>
    </w:rPr>
  </w:style>
  <w:style w:type="character" w:customStyle="1" w:styleId="433">
    <w:name w:val="Знак Знак433"/>
    <w:uiPriority w:val="99"/>
    <w:qFormat/>
    <w:locked/>
    <w:rsid w:val="00986055"/>
    <w:rPr>
      <w:color w:val="000000"/>
      <w:sz w:val="24"/>
      <w:lang w:eastAsia="ru-RU"/>
    </w:rPr>
  </w:style>
  <w:style w:type="character" w:customStyle="1" w:styleId="423">
    <w:name w:val="Знак Знак423"/>
    <w:uiPriority w:val="99"/>
    <w:qFormat/>
    <w:rsid w:val="00986055"/>
    <w:rPr>
      <w:rFonts w:ascii="Times New Roman" w:hAnsi="Times New Roman"/>
      <w:sz w:val="16"/>
    </w:rPr>
  </w:style>
  <w:style w:type="character" w:customStyle="1" w:styleId="493">
    <w:name w:val="Знак Знак493"/>
    <w:uiPriority w:val="99"/>
    <w:qFormat/>
    <w:rsid w:val="00986055"/>
    <w:rPr>
      <w:rFonts w:ascii="Times New Roman" w:hAnsi="Times New Roman"/>
      <w:b/>
      <w:caps/>
      <w:sz w:val="24"/>
      <w:lang w:eastAsia="ru-RU"/>
    </w:rPr>
  </w:style>
  <w:style w:type="character" w:customStyle="1" w:styleId="473">
    <w:name w:val="Знак Знак473"/>
    <w:uiPriority w:val="99"/>
    <w:qFormat/>
    <w:rsid w:val="00986055"/>
    <w:rPr>
      <w:rFonts w:ascii="Times New Roman" w:hAnsi="Times New Roman"/>
      <w:b/>
      <w:sz w:val="27"/>
      <w:lang w:eastAsia="ru-RU"/>
    </w:rPr>
  </w:style>
  <w:style w:type="character" w:customStyle="1" w:styleId="453">
    <w:name w:val="Знак Знак453"/>
    <w:uiPriority w:val="99"/>
    <w:qFormat/>
    <w:rsid w:val="00986055"/>
    <w:rPr>
      <w:rFonts w:ascii="Times New Roman" w:hAnsi="Times New Roman"/>
      <w:b/>
      <w:i/>
      <w:sz w:val="26"/>
      <w:lang w:eastAsia="ru-RU"/>
    </w:rPr>
  </w:style>
  <w:style w:type="character" w:customStyle="1" w:styleId="542">
    <w:name w:val="Знак5 Знак Знак4"/>
    <w:aliases w:val=" Знак5 Знак3"/>
    <w:uiPriority w:val="99"/>
    <w:qFormat/>
    <w:locked/>
    <w:rsid w:val="00986055"/>
    <w:rPr>
      <w:sz w:val="16"/>
    </w:rPr>
  </w:style>
  <w:style w:type="character" w:customStyle="1" w:styleId="503">
    <w:name w:val="Знак Знак503"/>
    <w:uiPriority w:val="99"/>
    <w:qFormat/>
    <w:locked/>
    <w:rsid w:val="00986055"/>
    <w:rPr>
      <w:b/>
      <w:sz w:val="28"/>
      <w:lang w:val="ru-RU" w:eastAsia="ru-RU"/>
    </w:rPr>
  </w:style>
  <w:style w:type="character" w:customStyle="1" w:styleId="523">
    <w:name w:val="Знак Знак523"/>
    <w:uiPriority w:val="99"/>
    <w:qFormat/>
    <w:rsid w:val="00986055"/>
    <w:rPr>
      <w:rFonts w:ascii="Arial" w:hAnsi="Arial"/>
      <w:b/>
      <w:i/>
      <w:sz w:val="28"/>
    </w:rPr>
  </w:style>
  <w:style w:type="character" w:customStyle="1" w:styleId="5130">
    <w:name w:val="Знак5 Знак Знак13"/>
    <w:uiPriority w:val="99"/>
    <w:qFormat/>
    <w:locked/>
    <w:rsid w:val="00986055"/>
    <w:rPr>
      <w:sz w:val="16"/>
      <w:lang w:val="ru-RU" w:eastAsia="ru-RU"/>
    </w:rPr>
  </w:style>
  <w:style w:type="character" w:customStyle="1" w:styleId="632">
    <w:name w:val="Знак6 Знак Знак3"/>
    <w:uiPriority w:val="99"/>
    <w:qFormat/>
    <w:rsid w:val="00986055"/>
    <w:rPr>
      <w:sz w:val="24"/>
      <w:lang w:val="ru-RU" w:eastAsia="ru-RU"/>
    </w:rPr>
  </w:style>
  <w:style w:type="character" w:customStyle="1" w:styleId="13a">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Знак4 Знак Знак12,Знак7 Знак Знак Знак Знак2 Знак4,текст Знак13"/>
    <w:uiPriority w:val="99"/>
    <w:semiHidden/>
    <w:qFormat/>
    <w:rsid w:val="00986055"/>
    <w:rPr>
      <w:sz w:val="24"/>
    </w:rPr>
  </w:style>
  <w:style w:type="character" w:customStyle="1" w:styleId="254">
    <w:name w:val="Текст сноски Знак25"/>
    <w:aliases w:val="Текст сноски Знак1 Знак15,Текст сноски Знак Знак Знак16,Знак3 Знак Знак Знак17,Текст сноски Знак Знак Знак Знак Знак7,Текст сноски Знак Знак Знак Знак Знак Знак Знак7,Текст сноски Знак Знак Знак Знак Знак Знак Знак Знак Знак Знак7"/>
    <w:uiPriority w:val="99"/>
    <w:semiHidden/>
    <w:qFormat/>
    <w:rsid w:val="00986055"/>
  </w:style>
  <w:style w:type="character" w:customStyle="1" w:styleId="242">
    <w:name w:val="Текст сноски Знак24"/>
    <w:aliases w:val="Текст сноски Знак1 Знак14,Текст сноски Знак Знак Знак15,Знак3 Знак Знак Знак16,Текст сноски Знак Знак Знак Знак Знак6,Текст сноски Знак Знак Знак Знак Знак Знак Знак6,Текст сноски Знак Знак Знак Знак Знак Знак Знак Знак Знак Знак6"/>
    <w:uiPriority w:val="99"/>
    <w:qFormat/>
    <w:rsid w:val="00986055"/>
  </w:style>
  <w:style w:type="character" w:customStyle="1" w:styleId="1112">
    <w:name w:val="Тема примечания Знак111"/>
    <w:uiPriority w:val="99"/>
    <w:qFormat/>
    <w:rsid w:val="00986055"/>
    <w:rPr>
      <w:b/>
      <w:lang w:val="ru-RU" w:eastAsia="ru-RU"/>
    </w:rPr>
  </w:style>
  <w:style w:type="character" w:customStyle="1" w:styleId="1101">
    <w:name w:val="Тема примечания Знак110"/>
    <w:uiPriority w:val="99"/>
    <w:semiHidden/>
    <w:qFormat/>
    <w:rsid w:val="00986055"/>
    <w:rPr>
      <w:b/>
      <w:lang w:val="ru-RU" w:eastAsia="ru-RU"/>
    </w:rPr>
  </w:style>
  <w:style w:type="character" w:customStyle="1" w:styleId="HTML111">
    <w:name w:val="Адрес HTML Знак111"/>
    <w:uiPriority w:val="99"/>
    <w:qFormat/>
    <w:rsid w:val="00986055"/>
    <w:rPr>
      <w:i/>
      <w:sz w:val="24"/>
    </w:rPr>
  </w:style>
  <w:style w:type="character" w:customStyle="1" w:styleId="HTML1100">
    <w:name w:val="Адрес HTML Знак110"/>
    <w:uiPriority w:val="99"/>
    <w:semiHidden/>
    <w:qFormat/>
    <w:rsid w:val="00986055"/>
    <w:rPr>
      <w:i/>
      <w:sz w:val="24"/>
    </w:rPr>
  </w:style>
  <w:style w:type="character" w:customStyle="1" w:styleId="1113">
    <w:name w:val="Выделенная цитата Знак111"/>
    <w:uiPriority w:val="99"/>
    <w:qFormat/>
    <w:rsid w:val="00986055"/>
    <w:rPr>
      <w:i/>
      <w:color w:val="4472C4"/>
      <w:sz w:val="24"/>
    </w:rPr>
  </w:style>
  <w:style w:type="character" w:customStyle="1" w:styleId="1102">
    <w:name w:val="Выделенная цитата Знак110"/>
    <w:uiPriority w:val="99"/>
    <w:qFormat/>
    <w:rsid w:val="00986055"/>
    <w:rPr>
      <w:i/>
      <w:color w:val="4472C4"/>
      <w:sz w:val="24"/>
    </w:rPr>
  </w:style>
  <w:style w:type="character" w:customStyle="1" w:styleId="3140">
    <w:name w:val="Основной текст 3 Знак14"/>
    <w:aliases w:val="Знак5 Знак13"/>
    <w:uiPriority w:val="99"/>
    <w:semiHidden/>
    <w:qFormat/>
    <w:rsid w:val="00986055"/>
    <w:rPr>
      <w:sz w:val="16"/>
    </w:rPr>
  </w:style>
  <w:style w:type="character" w:customStyle="1" w:styleId="3130">
    <w:name w:val="Основной текст 3 Знак13"/>
    <w:aliases w:val="Знак5 Знак12"/>
    <w:uiPriority w:val="99"/>
    <w:qFormat/>
    <w:rsid w:val="00986055"/>
    <w:rPr>
      <w:sz w:val="16"/>
    </w:rPr>
  </w:style>
  <w:style w:type="character" w:customStyle="1" w:styleId="3120">
    <w:name w:val="Основной текст 3 Знак12"/>
    <w:aliases w:val="Знак5 Знак11"/>
    <w:uiPriority w:val="99"/>
    <w:qFormat/>
    <w:rsid w:val="00986055"/>
    <w:rPr>
      <w:sz w:val="16"/>
    </w:rPr>
  </w:style>
  <w:style w:type="character" w:customStyle="1" w:styleId="1140">
    <w:name w:val="Тема примечания Знак114"/>
    <w:uiPriority w:val="99"/>
    <w:semiHidden/>
    <w:qFormat/>
    <w:rsid w:val="00986055"/>
    <w:rPr>
      <w:b/>
      <w:lang w:val="ru-RU" w:eastAsia="ru-RU"/>
    </w:rPr>
  </w:style>
  <w:style w:type="character" w:customStyle="1" w:styleId="1131">
    <w:name w:val="Тема примечания Знак113"/>
    <w:uiPriority w:val="99"/>
    <w:semiHidden/>
    <w:qFormat/>
    <w:rsid w:val="00986055"/>
    <w:rPr>
      <w:b/>
      <w:lang w:val="ru-RU" w:eastAsia="ru-RU"/>
    </w:rPr>
  </w:style>
  <w:style w:type="character" w:customStyle="1" w:styleId="1121">
    <w:name w:val="Тема примечания Знак112"/>
    <w:uiPriority w:val="99"/>
    <w:semiHidden/>
    <w:qFormat/>
    <w:rsid w:val="00986055"/>
    <w:rPr>
      <w:b/>
      <w:lang w:val="ru-RU" w:eastAsia="ru-RU"/>
    </w:rPr>
  </w:style>
  <w:style w:type="character" w:customStyle="1" w:styleId="HTML114">
    <w:name w:val="Адрес HTML Знак114"/>
    <w:uiPriority w:val="99"/>
    <w:semiHidden/>
    <w:qFormat/>
    <w:rsid w:val="00986055"/>
    <w:rPr>
      <w:i/>
      <w:sz w:val="24"/>
    </w:rPr>
  </w:style>
  <w:style w:type="character" w:customStyle="1" w:styleId="HTML113">
    <w:name w:val="Адрес HTML Знак113"/>
    <w:uiPriority w:val="99"/>
    <w:semiHidden/>
    <w:qFormat/>
    <w:rsid w:val="00986055"/>
    <w:rPr>
      <w:i/>
      <w:sz w:val="24"/>
    </w:rPr>
  </w:style>
  <w:style w:type="character" w:customStyle="1" w:styleId="HTML112">
    <w:name w:val="Адрес HTML Знак112"/>
    <w:uiPriority w:val="99"/>
    <w:semiHidden/>
    <w:qFormat/>
    <w:rsid w:val="00986055"/>
    <w:rPr>
      <w:i/>
      <w:sz w:val="24"/>
    </w:rPr>
  </w:style>
  <w:style w:type="character" w:customStyle="1" w:styleId="1240">
    <w:name w:val="Знак1 Знак Знак24"/>
    <w:uiPriority w:val="99"/>
    <w:qFormat/>
    <w:locked/>
    <w:rsid w:val="00986055"/>
    <w:rPr>
      <w:sz w:val="24"/>
    </w:rPr>
  </w:style>
  <w:style w:type="character" w:customStyle="1" w:styleId="1141">
    <w:name w:val="Выделенная цитата Знак114"/>
    <w:uiPriority w:val="99"/>
    <w:qFormat/>
    <w:rsid w:val="00986055"/>
    <w:rPr>
      <w:i/>
      <w:color w:val="4472C4"/>
      <w:sz w:val="24"/>
    </w:rPr>
  </w:style>
  <w:style w:type="character" w:customStyle="1" w:styleId="1132">
    <w:name w:val="Выделенная цитата Знак113"/>
    <w:uiPriority w:val="99"/>
    <w:qFormat/>
    <w:rsid w:val="00986055"/>
    <w:rPr>
      <w:i/>
      <w:color w:val="4472C4"/>
      <w:sz w:val="24"/>
    </w:rPr>
  </w:style>
  <w:style w:type="character" w:customStyle="1" w:styleId="1122">
    <w:name w:val="Выделенная цитата Знак112"/>
    <w:uiPriority w:val="99"/>
    <w:qFormat/>
    <w:rsid w:val="00986055"/>
    <w:rPr>
      <w:i/>
      <w:color w:val="4472C4"/>
      <w:sz w:val="24"/>
    </w:rPr>
  </w:style>
  <w:style w:type="paragraph" w:customStyle="1" w:styleId="5d">
    <w:name w:val="Знак Знак Знак Знак Знак Знак5"/>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40">
    <w:name w:val="Знак Знак144"/>
    <w:uiPriority w:val="99"/>
    <w:qFormat/>
    <w:locked/>
    <w:rsid w:val="00986055"/>
    <w:rPr>
      <w:b/>
      <w:sz w:val="27"/>
      <w:lang w:val="ru-RU" w:eastAsia="ru-RU"/>
    </w:rPr>
  </w:style>
  <w:style w:type="character" w:customStyle="1" w:styleId="104">
    <w:name w:val="Знак Знак104"/>
    <w:uiPriority w:val="99"/>
    <w:qFormat/>
    <w:locked/>
    <w:rsid w:val="00986055"/>
    <w:rPr>
      <w:sz w:val="16"/>
      <w:lang w:val="ru-RU" w:eastAsia="ru-RU"/>
    </w:rPr>
  </w:style>
  <w:style w:type="character" w:customStyle="1" w:styleId="614">
    <w:name w:val="Знак Знак614"/>
    <w:uiPriority w:val="99"/>
    <w:qFormat/>
    <w:rsid w:val="00986055"/>
    <w:rPr>
      <w:rFonts w:ascii="Arial" w:hAnsi="Arial"/>
      <w:b/>
      <w:i/>
      <w:sz w:val="28"/>
      <w:lang w:val="ru-RU" w:eastAsia="en-US"/>
    </w:rPr>
  </w:style>
  <w:style w:type="character" w:customStyle="1" w:styleId="1650">
    <w:name w:val="Знак Знак165"/>
    <w:uiPriority w:val="99"/>
    <w:qFormat/>
    <w:locked/>
    <w:rsid w:val="00986055"/>
    <w:rPr>
      <w:b/>
      <w:caps/>
      <w:sz w:val="24"/>
      <w:lang w:val="ru-RU" w:eastAsia="ru-RU"/>
    </w:rPr>
  </w:style>
  <w:style w:type="character" w:customStyle="1" w:styleId="6e">
    <w:name w:val="Знак Знак Знак6"/>
    <w:uiPriority w:val="99"/>
    <w:qFormat/>
    <w:rsid w:val="00986055"/>
    <w:rPr>
      <w:rFonts w:ascii="Times New Roman" w:hAnsi="Times New Roman"/>
      <w:b/>
      <w:caps/>
      <w:sz w:val="28"/>
    </w:rPr>
  </w:style>
  <w:style w:type="character" w:customStyle="1" w:styleId="2540">
    <w:name w:val="Знак Знак254"/>
    <w:uiPriority w:val="99"/>
    <w:qFormat/>
    <w:rsid w:val="00986055"/>
    <w:rPr>
      <w:rFonts w:ascii="Times New Roman" w:hAnsi="Times New Roman"/>
      <w:b/>
      <w:sz w:val="28"/>
    </w:rPr>
  </w:style>
  <w:style w:type="character" w:customStyle="1" w:styleId="2240">
    <w:name w:val="Знак Знак224"/>
    <w:uiPriority w:val="99"/>
    <w:qFormat/>
    <w:rsid w:val="00986055"/>
    <w:rPr>
      <w:rFonts w:ascii="Times New Roman" w:hAnsi="Times New Roman"/>
      <w:sz w:val="24"/>
    </w:rPr>
  </w:style>
  <w:style w:type="character" w:customStyle="1" w:styleId="204">
    <w:name w:val="Знак Знак204"/>
    <w:uiPriority w:val="99"/>
    <w:qFormat/>
    <w:rsid w:val="00986055"/>
    <w:rPr>
      <w:rFonts w:ascii="Arial" w:hAnsi="Arial"/>
      <w:sz w:val="22"/>
    </w:rPr>
  </w:style>
  <w:style w:type="character" w:customStyle="1" w:styleId="1940">
    <w:name w:val="Знак Знак194"/>
    <w:uiPriority w:val="99"/>
    <w:qFormat/>
    <w:rsid w:val="00986055"/>
    <w:rPr>
      <w:rFonts w:ascii="Times New Roman" w:hAnsi="Times New Roman"/>
      <w:sz w:val="16"/>
      <w:lang w:eastAsia="ru-RU"/>
    </w:rPr>
  </w:style>
  <w:style w:type="character" w:customStyle="1" w:styleId="1840">
    <w:name w:val="Знак Знак184"/>
    <w:uiPriority w:val="99"/>
    <w:qFormat/>
    <w:rsid w:val="00986055"/>
    <w:rPr>
      <w:rFonts w:ascii="Courier New" w:hAnsi="Courier New"/>
    </w:rPr>
  </w:style>
  <w:style w:type="character" w:customStyle="1" w:styleId="1740">
    <w:name w:val="Знак Знак174"/>
    <w:uiPriority w:val="99"/>
    <w:qFormat/>
    <w:rsid w:val="00986055"/>
    <w:rPr>
      <w:rFonts w:ascii="Times New Roman" w:hAnsi="Times New Roman"/>
      <w:sz w:val="24"/>
    </w:rPr>
  </w:style>
  <w:style w:type="character" w:customStyle="1" w:styleId="1540">
    <w:name w:val="Знак Знак154"/>
    <w:uiPriority w:val="99"/>
    <w:qFormat/>
    <w:rsid w:val="00986055"/>
    <w:rPr>
      <w:b/>
      <w:sz w:val="28"/>
    </w:rPr>
  </w:style>
  <w:style w:type="character" w:customStyle="1" w:styleId="4140">
    <w:name w:val="Знак Знак414"/>
    <w:uiPriority w:val="99"/>
    <w:qFormat/>
    <w:locked/>
    <w:rsid w:val="00986055"/>
    <w:rPr>
      <w:rFonts w:ascii="Arial" w:hAnsi="Arial"/>
      <w:b/>
      <w:i/>
      <w:sz w:val="28"/>
      <w:lang w:val="ru-RU" w:eastAsia="en-US"/>
    </w:rPr>
  </w:style>
  <w:style w:type="character" w:customStyle="1" w:styleId="235">
    <w:name w:val="Знак Знак23 Знак5"/>
    <w:aliases w:val="Знак Знак3 Знак5"/>
    <w:uiPriority w:val="99"/>
    <w:qFormat/>
    <w:locked/>
    <w:rsid w:val="00986055"/>
    <w:rPr>
      <w:rFonts w:ascii="Tahoma" w:hAnsi="Tahoma"/>
      <w:sz w:val="16"/>
    </w:rPr>
  </w:style>
  <w:style w:type="paragraph" w:customStyle="1" w:styleId="6f">
    <w:name w:val="Знак Знак Знак Знак Знак Знак Знак Знак Знак Знак Знак Знак Знак6"/>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43">
    <w:name w:val="Знак34"/>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4">
    <w:name w:val="Знак Знак534"/>
    <w:uiPriority w:val="99"/>
    <w:qFormat/>
    <w:locked/>
    <w:rsid w:val="00986055"/>
    <w:rPr>
      <w:b/>
      <w:caps/>
      <w:sz w:val="24"/>
      <w:lang w:val="ru-RU" w:eastAsia="ru-RU"/>
    </w:rPr>
  </w:style>
  <w:style w:type="character" w:customStyle="1" w:styleId="4f5">
    <w:name w:val="Без интервала Знак4"/>
    <w:uiPriority w:val="99"/>
    <w:qFormat/>
    <w:locked/>
    <w:rsid w:val="00986055"/>
    <w:rPr>
      <w:sz w:val="24"/>
      <w:lang w:eastAsia="en-US"/>
    </w:rPr>
  </w:style>
  <w:style w:type="character" w:customStyle="1" w:styleId="1142">
    <w:name w:val="Знак1 Знак Знак14"/>
    <w:uiPriority w:val="99"/>
    <w:qFormat/>
    <w:locked/>
    <w:rsid w:val="00986055"/>
    <w:rPr>
      <w:rFonts w:ascii="Times New Roman" w:hAnsi="Times New Roman"/>
      <w:sz w:val="24"/>
      <w:lang w:eastAsia="ru-RU"/>
    </w:rPr>
  </w:style>
  <w:style w:type="character" w:customStyle="1" w:styleId="464">
    <w:name w:val="Знак Знак464"/>
    <w:uiPriority w:val="99"/>
    <w:qFormat/>
    <w:locked/>
    <w:rsid w:val="00986055"/>
    <w:rPr>
      <w:b/>
      <w:sz w:val="27"/>
      <w:lang w:val="ru-RU" w:eastAsia="ru-RU"/>
    </w:rPr>
  </w:style>
  <w:style w:type="character" w:customStyle="1" w:styleId="484">
    <w:name w:val="Знак Знак484"/>
    <w:uiPriority w:val="99"/>
    <w:qFormat/>
    <w:locked/>
    <w:rsid w:val="00986055"/>
    <w:rPr>
      <w:b/>
      <w:sz w:val="27"/>
      <w:lang w:val="ru-RU" w:eastAsia="ru-RU"/>
    </w:rPr>
  </w:style>
  <w:style w:type="character" w:customStyle="1" w:styleId="444">
    <w:name w:val="Знак Знак444"/>
    <w:uiPriority w:val="99"/>
    <w:qFormat/>
    <w:locked/>
    <w:rsid w:val="00986055"/>
    <w:rPr>
      <w:sz w:val="24"/>
    </w:rPr>
  </w:style>
  <w:style w:type="character" w:customStyle="1" w:styleId="514">
    <w:name w:val="Знак Знак514"/>
    <w:uiPriority w:val="99"/>
    <w:qFormat/>
    <w:locked/>
    <w:rsid w:val="00986055"/>
    <w:rPr>
      <w:b/>
      <w:sz w:val="27"/>
      <w:lang w:val="ru-RU" w:eastAsia="ru-RU"/>
    </w:rPr>
  </w:style>
  <w:style w:type="character" w:customStyle="1" w:styleId="434">
    <w:name w:val="Знак Знак434"/>
    <w:uiPriority w:val="99"/>
    <w:qFormat/>
    <w:locked/>
    <w:rsid w:val="00986055"/>
    <w:rPr>
      <w:color w:val="000000"/>
      <w:sz w:val="24"/>
      <w:lang w:eastAsia="ru-RU"/>
    </w:rPr>
  </w:style>
  <w:style w:type="character" w:customStyle="1" w:styleId="424">
    <w:name w:val="Знак Знак424"/>
    <w:uiPriority w:val="99"/>
    <w:qFormat/>
    <w:rsid w:val="00986055"/>
    <w:rPr>
      <w:rFonts w:ascii="Times New Roman" w:hAnsi="Times New Roman"/>
      <w:sz w:val="16"/>
    </w:rPr>
  </w:style>
  <w:style w:type="character" w:customStyle="1" w:styleId="494">
    <w:name w:val="Знак Знак494"/>
    <w:uiPriority w:val="99"/>
    <w:qFormat/>
    <w:rsid w:val="00986055"/>
    <w:rPr>
      <w:rFonts w:ascii="Times New Roman" w:hAnsi="Times New Roman"/>
      <w:b/>
      <w:caps/>
      <w:sz w:val="24"/>
      <w:lang w:eastAsia="ru-RU"/>
    </w:rPr>
  </w:style>
  <w:style w:type="character" w:customStyle="1" w:styleId="474">
    <w:name w:val="Знак Знак474"/>
    <w:uiPriority w:val="99"/>
    <w:qFormat/>
    <w:rsid w:val="00986055"/>
    <w:rPr>
      <w:rFonts w:ascii="Times New Roman" w:hAnsi="Times New Roman"/>
      <w:b/>
      <w:sz w:val="27"/>
      <w:lang w:eastAsia="ru-RU"/>
    </w:rPr>
  </w:style>
  <w:style w:type="character" w:customStyle="1" w:styleId="454">
    <w:name w:val="Знак Знак454"/>
    <w:uiPriority w:val="99"/>
    <w:qFormat/>
    <w:rsid w:val="00986055"/>
    <w:rPr>
      <w:rFonts w:ascii="Times New Roman" w:hAnsi="Times New Roman"/>
      <w:b/>
      <w:i/>
      <w:sz w:val="26"/>
      <w:lang w:eastAsia="ru-RU"/>
    </w:rPr>
  </w:style>
  <w:style w:type="character" w:customStyle="1" w:styleId="552">
    <w:name w:val="Знак5 Знак Знак5"/>
    <w:uiPriority w:val="99"/>
    <w:qFormat/>
    <w:locked/>
    <w:rsid w:val="00986055"/>
    <w:rPr>
      <w:sz w:val="16"/>
    </w:rPr>
  </w:style>
  <w:style w:type="character" w:customStyle="1" w:styleId="504">
    <w:name w:val="Знак Знак504"/>
    <w:uiPriority w:val="99"/>
    <w:qFormat/>
    <w:locked/>
    <w:rsid w:val="00986055"/>
    <w:rPr>
      <w:b/>
      <w:sz w:val="28"/>
      <w:lang w:val="ru-RU" w:eastAsia="ru-RU"/>
    </w:rPr>
  </w:style>
  <w:style w:type="character" w:customStyle="1" w:styleId="524">
    <w:name w:val="Знак Знак524"/>
    <w:uiPriority w:val="99"/>
    <w:qFormat/>
    <w:rsid w:val="00986055"/>
    <w:rPr>
      <w:rFonts w:ascii="Arial" w:hAnsi="Arial"/>
      <w:b/>
      <w:i/>
      <w:sz w:val="28"/>
    </w:rPr>
  </w:style>
  <w:style w:type="character" w:customStyle="1" w:styleId="5140">
    <w:name w:val="Знак5 Знак Знак14"/>
    <w:uiPriority w:val="99"/>
    <w:qFormat/>
    <w:locked/>
    <w:rsid w:val="00986055"/>
    <w:rPr>
      <w:sz w:val="16"/>
      <w:lang w:val="ru-RU" w:eastAsia="ru-RU"/>
    </w:rPr>
  </w:style>
  <w:style w:type="character" w:customStyle="1" w:styleId="642">
    <w:name w:val="Знак6 Знак Знак4"/>
    <w:uiPriority w:val="99"/>
    <w:qFormat/>
    <w:rsid w:val="00986055"/>
    <w:rPr>
      <w:sz w:val="24"/>
      <w:lang w:val="ru-RU" w:eastAsia="ru-RU"/>
    </w:rPr>
  </w:style>
  <w:style w:type="character" w:customStyle="1" w:styleId="1150">
    <w:name w:val="Тема примечания Знак115"/>
    <w:uiPriority w:val="99"/>
    <w:semiHidden/>
    <w:qFormat/>
    <w:rsid w:val="00986055"/>
    <w:rPr>
      <w:b/>
      <w:lang w:val="ru-RU" w:eastAsia="ru-RU"/>
    </w:rPr>
  </w:style>
  <w:style w:type="character" w:customStyle="1" w:styleId="HTML115">
    <w:name w:val="Адрес HTML Знак115"/>
    <w:uiPriority w:val="99"/>
    <w:semiHidden/>
    <w:qFormat/>
    <w:rsid w:val="00986055"/>
    <w:rPr>
      <w:i/>
      <w:sz w:val="24"/>
    </w:rPr>
  </w:style>
  <w:style w:type="character" w:customStyle="1" w:styleId="1151">
    <w:name w:val="Выделенная цитата Знак115"/>
    <w:uiPriority w:val="99"/>
    <w:qFormat/>
    <w:rsid w:val="00986055"/>
    <w:rPr>
      <w:i/>
      <w:color w:val="4472C4"/>
      <w:sz w:val="24"/>
    </w:rPr>
  </w:style>
  <w:style w:type="character" w:customStyle="1" w:styleId="205">
    <w:name w:val="Знак Знак205"/>
    <w:uiPriority w:val="99"/>
    <w:qFormat/>
    <w:rsid w:val="00986055"/>
    <w:rPr>
      <w:rFonts w:ascii="Arial" w:hAnsi="Arial"/>
      <w:sz w:val="22"/>
    </w:rPr>
  </w:style>
  <w:style w:type="character" w:customStyle="1" w:styleId="1250">
    <w:name w:val="Знак1 Знак Знак25"/>
    <w:uiPriority w:val="99"/>
    <w:qFormat/>
    <w:locked/>
    <w:rsid w:val="00986055"/>
    <w:rPr>
      <w:sz w:val="24"/>
    </w:rPr>
  </w:style>
  <w:style w:type="character" w:customStyle="1" w:styleId="206">
    <w:name w:val="Знак Знак206"/>
    <w:uiPriority w:val="99"/>
    <w:qFormat/>
    <w:rsid w:val="00986055"/>
    <w:rPr>
      <w:rFonts w:ascii="Arial" w:hAnsi="Arial"/>
      <w:sz w:val="22"/>
    </w:rPr>
  </w:style>
  <w:style w:type="paragraph" w:customStyle="1" w:styleId="6f0">
    <w:name w:val="Знак Знак Знак Знак Знак Знак6"/>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50">
    <w:name w:val="Знак Знак145"/>
    <w:uiPriority w:val="99"/>
    <w:qFormat/>
    <w:locked/>
    <w:rsid w:val="00986055"/>
    <w:rPr>
      <w:b/>
      <w:sz w:val="27"/>
      <w:lang w:val="ru-RU" w:eastAsia="ru-RU"/>
    </w:rPr>
  </w:style>
  <w:style w:type="character" w:customStyle="1" w:styleId="105">
    <w:name w:val="Знак Знак105"/>
    <w:uiPriority w:val="99"/>
    <w:qFormat/>
    <w:locked/>
    <w:rsid w:val="00986055"/>
    <w:rPr>
      <w:sz w:val="16"/>
      <w:lang w:val="ru-RU" w:eastAsia="ru-RU"/>
    </w:rPr>
  </w:style>
  <w:style w:type="character" w:customStyle="1" w:styleId="615">
    <w:name w:val="Знак Знак615"/>
    <w:uiPriority w:val="99"/>
    <w:qFormat/>
    <w:rsid w:val="00986055"/>
    <w:rPr>
      <w:rFonts w:ascii="Arial" w:hAnsi="Arial"/>
      <w:b/>
      <w:i/>
      <w:sz w:val="28"/>
      <w:lang w:val="ru-RU" w:eastAsia="en-US"/>
    </w:rPr>
  </w:style>
  <w:style w:type="character" w:customStyle="1" w:styleId="166">
    <w:name w:val="Знак Знак166"/>
    <w:uiPriority w:val="99"/>
    <w:qFormat/>
    <w:locked/>
    <w:rsid w:val="00986055"/>
    <w:rPr>
      <w:b/>
      <w:caps/>
      <w:sz w:val="24"/>
      <w:lang w:val="ru-RU" w:eastAsia="ru-RU"/>
    </w:rPr>
  </w:style>
  <w:style w:type="character" w:customStyle="1" w:styleId="78">
    <w:name w:val="Знак Знак Знак7"/>
    <w:uiPriority w:val="99"/>
    <w:qFormat/>
    <w:rsid w:val="00986055"/>
    <w:rPr>
      <w:rFonts w:ascii="Times New Roman" w:hAnsi="Times New Roman"/>
      <w:b/>
      <w:caps/>
      <w:sz w:val="28"/>
    </w:rPr>
  </w:style>
  <w:style w:type="character" w:customStyle="1" w:styleId="255">
    <w:name w:val="Знак Знак255"/>
    <w:uiPriority w:val="99"/>
    <w:qFormat/>
    <w:rsid w:val="00986055"/>
    <w:rPr>
      <w:rFonts w:ascii="Times New Roman" w:hAnsi="Times New Roman"/>
      <w:b/>
      <w:sz w:val="28"/>
    </w:rPr>
  </w:style>
  <w:style w:type="character" w:customStyle="1" w:styleId="2250">
    <w:name w:val="Знак Знак225"/>
    <w:uiPriority w:val="99"/>
    <w:qFormat/>
    <w:rsid w:val="00986055"/>
    <w:rPr>
      <w:rFonts w:ascii="Times New Roman" w:hAnsi="Times New Roman"/>
      <w:sz w:val="24"/>
    </w:rPr>
  </w:style>
  <w:style w:type="character" w:customStyle="1" w:styleId="195">
    <w:name w:val="Знак Знак195"/>
    <w:uiPriority w:val="99"/>
    <w:qFormat/>
    <w:rsid w:val="00986055"/>
    <w:rPr>
      <w:rFonts w:ascii="Times New Roman" w:hAnsi="Times New Roman"/>
      <w:sz w:val="16"/>
      <w:lang w:eastAsia="ru-RU"/>
    </w:rPr>
  </w:style>
  <w:style w:type="character" w:customStyle="1" w:styleId="185">
    <w:name w:val="Знак Знак185"/>
    <w:uiPriority w:val="99"/>
    <w:qFormat/>
    <w:rsid w:val="00986055"/>
    <w:rPr>
      <w:rFonts w:ascii="Courier New" w:hAnsi="Courier New"/>
    </w:rPr>
  </w:style>
  <w:style w:type="character" w:customStyle="1" w:styleId="175">
    <w:name w:val="Знак Знак175"/>
    <w:uiPriority w:val="99"/>
    <w:qFormat/>
    <w:rsid w:val="00986055"/>
    <w:rPr>
      <w:rFonts w:ascii="Times New Roman" w:hAnsi="Times New Roman"/>
      <w:sz w:val="24"/>
    </w:rPr>
  </w:style>
  <w:style w:type="character" w:customStyle="1" w:styleId="155">
    <w:name w:val="Знак Знак155"/>
    <w:uiPriority w:val="99"/>
    <w:qFormat/>
    <w:rsid w:val="00986055"/>
    <w:rPr>
      <w:b/>
      <w:sz w:val="28"/>
    </w:rPr>
  </w:style>
  <w:style w:type="character" w:customStyle="1" w:styleId="4150">
    <w:name w:val="Знак Знак415"/>
    <w:uiPriority w:val="99"/>
    <w:qFormat/>
    <w:locked/>
    <w:rsid w:val="00986055"/>
    <w:rPr>
      <w:rFonts w:ascii="Arial" w:hAnsi="Arial"/>
      <w:b/>
      <w:i/>
      <w:sz w:val="28"/>
      <w:lang w:val="ru-RU" w:eastAsia="en-US"/>
    </w:rPr>
  </w:style>
  <w:style w:type="character" w:customStyle="1" w:styleId="236">
    <w:name w:val="Знак Знак23 Знак6"/>
    <w:aliases w:val="Знак Знак3 Знак6"/>
    <w:uiPriority w:val="99"/>
    <w:qFormat/>
    <w:locked/>
    <w:rsid w:val="00986055"/>
    <w:rPr>
      <w:rFonts w:ascii="Tahoma" w:hAnsi="Tahoma"/>
      <w:sz w:val="16"/>
    </w:rPr>
  </w:style>
  <w:style w:type="paragraph" w:customStyle="1" w:styleId="7a">
    <w:name w:val="Знак Знак Знак Знак Знак Знак Знак Знак Знак Знак Знак Знак Знак7"/>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52">
    <w:name w:val="Знак35"/>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5">
    <w:name w:val="Знак Знак535"/>
    <w:uiPriority w:val="99"/>
    <w:qFormat/>
    <w:locked/>
    <w:rsid w:val="00986055"/>
    <w:rPr>
      <w:b/>
      <w:caps/>
      <w:sz w:val="24"/>
      <w:lang w:val="ru-RU" w:eastAsia="ru-RU"/>
    </w:rPr>
  </w:style>
  <w:style w:type="character" w:customStyle="1" w:styleId="5e">
    <w:name w:val="Без интервала Знак5"/>
    <w:uiPriority w:val="99"/>
    <w:qFormat/>
    <w:locked/>
    <w:rsid w:val="00986055"/>
    <w:rPr>
      <w:sz w:val="24"/>
      <w:lang w:eastAsia="en-US"/>
    </w:rPr>
  </w:style>
  <w:style w:type="character" w:customStyle="1" w:styleId="1152">
    <w:name w:val="Знак1 Знак Знак15"/>
    <w:uiPriority w:val="99"/>
    <w:qFormat/>
    <w:locked/>
    <w:rsid w:val="00986055"/>
    <w:rPr>
      <w:rFonts w:ascii="Times New Roman" w:hAnsi="Times New Roman"/>
      <w:sz w:val="24"/>
      <w:lang w:eastAsia="ru-RU"/>
    </w:rPr>
  </w:style>
  <w:style w:type="character" w:customStyle="1" w:styleId="465">
    <w:name w:val="Знак Знак465"/>
    <w:uiPriority w:val="99"/>
    <w:qFormat/>
    <w:locked/>
    <w:rsid w:val="00986055"/>
    <w:rPr>
      <w:b/>
      <w:sz w:val="27"/>
      <w:lang w:val="ru-RU" w:eastAsia="ru-RU"/>
    </w:rPr>
  </w:style>
  <w:style w:type="character" w:customStyle="1" w:styleId="485">
    <w:name w:val="Знак Знак485"/>
    <w:uiPriority w:val="99"/>
    <w:qFormat/>
    <w:locked/>
    <w:rsid w:val="00986055"/>
    <w:rPr>
      <w:b/>
      <w:sz w:val="27"/>
      <w:lang w:val="ru-RU" w:eastAsia="ru-RU"/>
    </w:rPr>
  </w:style>
  <w:style w:type="character" w:customStyle="1" w:styleId="445">
    <w:name w:val="Знак Знак445"/>
    <w:uiPriority w:val="99"/>
    <w:qFormat/>
    <w:locked/>
    <w:rsid w:val="00986055"/>
    <w:rPr>
      <w:sz w:val="24"/>
    </w:rPr>
  </w:style>
  <w:style w:type="character" w:customStyle="1" w:styleId="515">
    <w:name w:val="Знак Знак515"/>
    <w:uiPriority w:val="99"/>
    <w:qFormat/>
    <w:locked/>
    <w:rsid w:val="00986055"/>
    <w:rPr>
      <w:b/>
      <w:sz w:val="27"/>
      <w:lang w:val="ru-RU" w:eastAsia="ru-RU"/>
    </w:rPr>
  </w:style>
  <w:style w:type="character" w:customStyle="1" w:styleId="435">
    <w:name w:val="Знак Знак435"/>
    <w:uiPriority w:val="99"/>
    <w:qFormat/>
    <w:locked/>
    <w:rsid w:val="00986055"/>
    <w:rPr>
      <w:color w:val="000000"/>
      <w:sz w:val="24"/>
      <w:lang w:eastAsia="ru-RU"/>
    </w:rPr>
  </w:style>
  <w:style w:type="character" w:customStyle="1" w:styleId="425">
    <w:name w:val="Знак Знак425"/>
    <w:uiPriority w:val="99"/>
    <w:qFormat/>
    <w:rsid w:val="00986055"/>
    <w:rPr>
      <w:rFonts w:ascii="Times New Roman" w:hAnsi="Times New Roman"/>
      <w:sz w:val="16"/>
    </w:rPr>
  </w:style>
  <w:style w:type="character" w:customStyle="1" w:styleId="495">
    <w:name w:val="Знак Знак495"/>
    <w:uiPriority w:val="99"/>
    <w:qFormat/>
    <w:rsid w:val="00986055"/>
    <w:rPr>
      <w:rFonts w:ascii="Times New Roman" w:hAnsi="Times New Roman"/>
      <w:b/>
      <w:caps/>
      <w:sz w:val="24"/>
      <w:lang w:eastAsia="ru-RU"/>
    </w:rPr>
  </w:style>
  <w:style w:type="character" w:customStyle="1" w:styleId="475">
    <w:name w:val="Знак Знак475"/>
    <w:uiPriority w:val="99"/>
    <w:qFormat/>
    <w:rsid w:val="00986055"/>
    <w:rPr>
      <w:rFonts w:ascii="Times New Roman" w:hAnsi="Times New Roman"/>
      <w:b/>
      <w:sz w:val="27"/>
      <w:lang w:eastAsia="ru-RU"/>
    </w:rPr>
  </w:style>
  <w:style w:type="character" w:customStyle="1" w:styleId="455">
    <w:name w:val="Знак Знак455"/>
    <w:uiPriority w:val="99"/>
    <w:qFormat/>
    <w:rsid w:val="00986055"/>
    <w:rPr>
      <w:rFonts w:ascii="Times New Roman" w:hAnsi="Times New Roman"/>
      <w:b/>
      <w:i/>
      <w:sz w:val="26"/>
      <w:lang w:eastAsia="ru-RU"/>
    </w:rPr>
  </w:style>
  <w:style w:type="character" w:customStyle="1" w:styleId="562">
    <w:name w:val="Знак5 Знак Знак6"/>
    <w:uiPriority w:val="99"/>
    <w:qFormat/>
    <w:locked/>
    <w:rsid w:val="00986055"/>
    <w:rPr>
      <w:sz w:val="16"/>
    </w:rPr>
  </w:style>
  <w:style w:type="character" w:customStyle="1" w:styleId="505">
    <w:name w:val="Знак Знак505"/>
    <w:uiPriority w:val="99"/>
    <w:qFormat/>
    <w:locked/>
    <w:rsid w:val="00986055"/>
    <w:rPr>
      <w:b/>
      <w:sz w:val="28"/>
      <w:lang w:val="ru-RU" w:eastAsia="ru-RU"/>
    </w:rPr>
  </w:style>
  <w:style w:type="character" w:customStyle="1" w:styleId="525">
    <w:name w:val="Знак Знак525"/>
    <w:uiPriority w:val="99"/>
    <w:qFormat/>
    <w:rsid w:val="00986055"/>
    <w:rPr>
      <w:rFonts w:ascii="Arial" w:hAnsi="Arial"/>
      <w:b/>
      <w:i/>
      <w:sz w:val="28"/>
    </w:rPr>
  </w:style>
  <w:style w:type="character" w:customStyle="1" w:styleId="5150">
    <w:name w:val="Знак5 Знак Знак15"/>
    <w:uiPriority w:val="99"/>
    <w:qFormat/>
    <w:locked/>
    <w:rsid w:val="00986055"/>
    <w:rPr>
      <w:sz w:val="16"/>
      <w:lang w:val="ru-RU" w:eastAsia="ru-RU"/>
    </w:rPr>
  </w:style>
  <w:style w:type="character" w:customStyle="1" w:styleId="652">
    <w:name w:val="Знак6 Знак Знак5"/>
    <w:uiPriority w:val="99"/>
    <w:qFormat/>
    <w:rsid w:val="00986055"/>
    <w:rPr>
      <w:sz w:val="24"/>
      <w:lang w:val="ru-RU" w:eastAsia="ru-RU"/>
    </w:rPr>
  </w:style>
  <w:style w:type="character" w:customStyle="1" w:styleId="1170">
    <w:name w:val="Тема примечания Знак117"/>
    <w:uiPriority w:val="99"/>
    <w:qFormat/>
    <w:rsid w:val="00986055"/>
    <w:rPr>
      <w:b/>
      <w:lang w:val="ru-RU" w:eastAsia="ru-RU"/>
    </w:rPr>
  </w:style>
  <w:style w:type="character" w:customStyle="1" w:styleId="1160">
    <w:name w:val="Тема примечания Знак116"/>
    <w:uiPriority w:val="99"/>
    <w:semiHidden/>
    <w:qFormat/>
    <w:rsid w:val="00986055"/>
    <w:rPr>
      <w:b/>
      <w:lang w:val="ru-RU" w:eastAsia="ru-RU"/>
    </w:rPr>
  </w:style>
  <w:style w:type="character" w:customStyle="1" w:styleId="HTML117">
    <w:name w:val="Адрес HTML Знак117"/>
    <w:uiPriority w:val="99"/>
    <w:qFormat/>
    <w:rsid w:val="00986055"/>
    <w:rPr>
      <w:i/>
      <w:sz w:val="24"/>
    </w:rPr>
  </w:style>
  <w:style w:type="character" w:customStyle="1" w:styleId="HTML116">
    <w:name w:val="Адрес HTML Знак116"/>
    <w:uiPriority w:val="99"/>
    <w:semiHidden/>
    <w:qFormat/>
    <w:rsid w:val="00986055"/>
    <w:rPr>
      <w:i/>
      <w:sz w:val="24"/>
    </w:rPr>
  </w:style>
  <w:style w:type="character" w:customStyle="1" w:styleId="1171">
    <w:name w:val="Выделенная цитата Знак117"/>
    <w:uiPriority w:val="99"/>
    <w:qFormat/>
    <w:rsid w:val="00986055"/>
    <w:rPr>
      <w:i/>
      <w:color w:val="4472C4"/>
      <w:sz w:val="24"/>
    </w:rPr>
  </w:style>
  <w:style w:type="character" w:customStyle="1" w:styleId="1161">
    <w:name w:val="Выделенная цитата Знак116"/>
    <w:uiPriority w:val="99"/>
    <w:qFormat/>
    <w:rsid w:val="00986055"/>
    <w:rPr>
      <w:i/>
      <w:color w:val="4472C4"/>
      <w:sz w:val="24"/>
    </w:rPr>
  </w:style>
  <w:style w:type="character" w:customStyle="1" w:styleId="207">
    <w:name w:val="Знак Знак207"/>
    <w:uiPriority w:val="99"/>
    <w:qFormat/>
    <w:rsid w:val="00986055"/>
    <w:rPr>
      <w:rFonts w:ascii="Arial" w:hAnsi="Arial"/>
      <w:sz w:val="22"/>
    </w:rPr>
  </w:style>
  <w:style w:type="character" w:customStyle="1" w:styleId="1260">
    <w:name w:val="Знак1 Знак Знак26"/>
    <w:locked/>
    <w:rsid w:val="00986055"/>
    <w:rPr>
      <w:sz w:val="24"/>
    </w:rPr>
  </w:style>
  <w:style w:type="paragraph" w:customStyle="1" w:styleId="7b">
    <w:name w:val="Знак Знак Знак Знак Знак Знак7"/>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80">
    <w:name w:val="Знак Знак78"/>
    <w:uiPriority w:val="99"/>
    <w:qFormat/>
    <w:rsid w:val="00986055"/>
    <w:rPr>
      <w:sz w:val="16"/>
      <w:lang w:val="ru-RU" w:eastAsia="ru-RU"/>
    </w:rPr>
  </w:style>
  <w:style w:type="character" w:customStyle="1" w:styleId="1460">
    <w:name w:val="Знак Знак146"/>
    <w:uiPriority w:val="99"/>
    <w:qFormat/>
    <w:locked/>
    <w:rsid w:val="00986055"/>
    <w:rPr>
      <w:b/>
      <w:sz w:val="27"/>
      <w:lang w:val="ru-RU" w:eastAsia="ru-RU"/>
    </w:rPr>
  </w:style>
  <w:style w:type="character" w:customStyle="1" w:styleId="106">
    <w:name w:val="Знак Знак106"/>
    <w:uiPriority w:val="99"/>
    <w:qFormat/>
    <w:locked/>
    <w:rsid w:val="00986055"/>
    <w:rPr>
      <w:sz w:val="16"/>
      <w:lang w:val="ru-RU" w:eastAsia="ru-RU"/>
    </w:rPr>
  </w:style>
  <w:style w:type="character" w:customStyle="1" w:styleId="616">
    <w:name w:val="Знак Знак616"/>
    <w:uiPriority w:val="99"/>
    <w:qFormat/>
    <w:rsid w:val="00986055"/>
    <w:rPr>
      <w:rFonts w:ascii="Arial" w:hAnsi="Arial"/>
      <w:b/>
      <w:i/>
      <w:sz w:val="28"/>
      <w:lang w:val="ru-RU" w:eastAsia="en-US"/>
    </w:rPr>
  </w:style>
  <w:style w:type="character" w:customStyle="1" w:styleId="167">
    <w:name w:val="Знак Знак167"/>
    <w:uiPriority w:val="99"/>
    <w:qFormat/>
    <w:locked/>
    <w:rsid w:val="00986055"/>
    <w:rPr>
      <w:b/>
      <w:caps/>
      <w:sz w:val="24"/>
      <w:lang w:val="ru-RU" w:eastAsia="ru-RU"/>
    </w:rPr>
  </w:style>
  <w:style w:type="character" w:customStyle="1" w:styleId="84">
    <w:name w:val="Знак Знак Знак8"/>
    <w:uiPriority w:val="99"/>
    <w:qFormat/>
    <w:rsid w:val="00986055"/>
    <w:rPr>
      <w:rFonts w:ascii="Times New Roman" w:hAnsi="Times New Roman"/>
      <w:b/>
      <w:caps/>
      <w:sz w:val="28"/>
    </w:rPr>
  </w:style>
  <w:style w:type="character" w:customStyle="1" w:styleId="256">
    <w:name w:val="Знак Знак256"/>
    <w:uiPriority w:val="99"/>
    <w:qFormat/>
    <w:rsid w:val="00986055"/>
    <w:rPr>
      <w:rFonts w:ascii="Times New Roman" w:hAnsi="Times New Roman"/>
      <w:b/>
      <w:sz w:val="28"/>
    </w:rPr>
  </w:style>
  <w:style w:type="character" w:customStyle="1" w:styleId="2260">
    <w:name w:val="Знак Знак226"/>
    <w:uiPriority w:val="99"/>
    <w:qFormat/>
    <w:rsid w:val="00986055"/>
    <w:rPr>
      <w:rFonts w:ascii="Times New Roman" w:hAnsi="Times New Roman"/>
      <w:sz w:val="24"/>
    </w:rPr>
  </w:style>
  <w:style w:type="character" w:customStyle="1" w:styleId="196">
    <w:name w:val="Знак Знак196"/>
    <w:uiPriority w:val="99"/>
    <w:qFormat/>
    <w:rsid w:val="00986055"/>
    <w:rPr>
      <w:rFonts w:ascii="Times New Roman" w:hAnsi="Times New Roman"/>
      <w:sz w:val="16"/>
      <w:lang w:eastAsia="ru-RU"/>
    </w:rPr>
  </w:style>
  <w:style w:type="character" w:customStyle="1" w:styleId="186">
    <w:name w:val="Знак Знак186"/>
    <w:uiPriority w:val="99"/>
    <w:qFormat/>
    <w:rsid w:val="00986055"/>
    <w:rPr>
      <w:rFonts w:ascii="Courier New" w:hAnsi="Courier New"/>
    </w:rPr>
  </w:style>
  <w:style w:type="character" w:customStyle="1" w:styleId="176">
    <w:name w:val="Знак Знак176"/>
    <w:uiPriority w:val="99"/>
    <w:qFormat/>
    <w:rsid w:val="00986055"/>
    <w:rPr>
      <w:rFonts w:ascii="Times New Roman" w:hAnsi="Times New Roman"/>
      <w:sz w:val="24"/>
    </w:rPr>
  </w:style>
  <w:style w:type="character" w:customStyle="1" w:styleId="156">
    <w:name w:val="Знак Знак156"/>
    <w:uiPriority w:val="99"/>
    <w:qFormat/>
    <w:rsid w:val="00986055"/>
    <w:rPr>
      <w:b/>
      <w:sz w:val="28"/>
    </w:rPr>
  </w:style>
  <w:style w:type="character" w:customStyle="1" w:styleId="416">
    <w:name w:val="Знак Знак416"/>
    <w:uiPriority w:val="99"/>
    <w:qFormat/>
    <w:locked/>
    <w:rsid w:val="00986055"/>
    <w:rPr>
      <w:rFonts w:ascii="Arial" w:hAnsi="Arial"/>
      <w:b/>
      <w:i/>
      <w:sz w:val="28"/>
      <w:lang w:val="ru-RU" w:eastAsia="en-US"/>
    </w:rPr>
  </w:style>
  <w:style w:type="character" w:customStyle="1" w:styleId="237">
    <w:name w:val="Знак Знак23 Знак7"/>
    <w:aliases w:val="Знак Знак3 Знак7"/>
    <w:uiPriority w:val="99"/>
    <w:qFormat/>
    <w:locked/>
    <w:rsid w:val="00986055"/>
    <w:rPr>
      <w:rFonts w:ascii="Tahoma" w:hAnsi="Tahoma"/>
      <w:sz w:val="16"/>
    </w:rPr>
  </w:style>
  <w:style w:type="paragraph" w:customStyle="1" w:styleId="86">
    <w:name w:val="Знак Знак Знак Знак Знак Знак Знак Знак Знак Знак Знак Знак Знак8"/>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61">
    <w:name w:val="Знак36"/>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6">
    <w:name w:val="Знак Знак536"/>
    <w:uiPriority w:val="99"/>
    <w:qFormat/>
    <w:locked/>
    <w:rsid w:val="00986055"/>
    <w:rPr>
      <w:b/>
      <w:caps/>
      <w:sz w:val="24"/>
      <w:lang w:val="ru-RU" w:eastAsia="ru-RU"/>
    </w:rPr>
  </w:style>
  <w:style w:type="character" w:customStyle="1" w:styleId="6f1">
    <w:name w:val="Без интервала Знак6"/>
    <w:uiPriority w:val="99"/>
    <w:qFormat/>
    <w:locked/>
    <w:rsid w:val="00986055"/>
    <w:rPr>
      <w:sz w:val="24"/>
      <w:lang w:eastAsia="en-US"/>
    </w:rPr>
  </w:style>
  <w:style w:type="character" w:customStyle="1" w:styleId="1162">
    <w:name w:val="Знак1 Знак Знак16"/>
    <w:locked/>
    <w:rsid w:val="00986055"/>
    <w:rPr>
      <w:rFonts w:ascii="Times New Roman" w:hAnsi="Times New Roman"/>
      <w:sz w:val="24"/>
      <w:lang w:eastAsia="ru-RU"/>
    </w:rPr>
  </w:style>
  <w:style w:type="character" w:customStyle="1" w:styleId="466">
    <w:name w:val="Знак Знак466"/>
    <w:uiPriority w:val="99"/>
    <w:qFormat/>
    <w:locked/>
    <w:rsid w:val="00986055"/>
    <w:rPr>
      <w:b/>
      <w:sz w:val="27"/>
      <w:lang w:val="ru-RU" w:eastAsia="ru-RU"/>
    </w:rPr>
  </w:style>
  <w:style w:type="character" w:customStyle="1" w:styleId="486">
    <w:name w:val="Знак Знак486"/>
    <w:uiPriority w:val="99"/>
    <w:qFormat/>
    <w:locked/>
    <w:rsid w:val="00986055"/>
    <w:rPr>
      <w:b/>
      <w:sz w:val="27"/>
      <w:lang w:val="ru-RU" w:eastAsia="ru-RU"/>
    </w:rPr>
  </w:style>
  <w:style w:type="character" w:customStyle="1" w:styleId="446">
    <w:name w:val="Знак Знак446"/>
    <w:uiPriority w:val="99"/>
    <w:qFormat/>
    <w:locked/>
    <w:rsid w:val="00986055"/>
    <w:rPr>
      <w:sz w:val="24"/>
    </w:rPr>
  </w:style>
  <w:style w:type="character" w:customStyle="1" w:styleId="516">
    <w:name w:val="Знак Знак516"/>
    <w:uiPriority w:val="99"/>
    <w:qFormat/>
    <w:locked/>
    <w:rsid w:val="00986055"/>
    <w:rPr>
      <w:b/>
      <w:sz w:val="27"/>
      <w:lang w:val="ru-RU" w:eastAsia="ru-RU"/>
    </w:rPr>
  </w:style>
  <w:style w:type="character" w:customStyle="1" w:styleId="436">
    <w:name w:val="Знак Знак436"/>
    <w:uiPriority w:val="99"/>
    <w:qFormat/>
    <w:locked/>
    <w:rsid w:val="00986055"/>
    <w:rPr>
      <w:color w:val="000000"/>
      <w:sz w:val="24"/>
      <w:lang w:eastAsia="ru-RU"/>
    </w:rPr>
  </w:style>
  <w:style w:type="character" w:customStyle="1" w:styleId="426">
    <w:name w:val="Знак Знак426"/>
    <w:uiPriority w:val="99"/>
    <w:qFormat/>
    <w:rsid w:val="00986055"/>
    <w:rPr>
      <w:rFonts w:ascii="Times New Roman" w:hAnsi="Times New Roman"/>
      <w:sz w:val="16"/>
    </w:rPr>
  </w:style>
  <w:style w:type="character" w:customStyle="1" w:styleId="496">
    <w:name w:val="Знак Знак496"/>
    <w:uiPriority w:val="99"/>
    <w:qFormat/>
    <w:rsid w:val="00986055"/>
    <w:rPr>
      <w:rFonts w:ascii="Times New Roman" w:hAnsi="Times New Roman"/>
      <w:b/>
      <w:caps/>
      <w:sz w:val="24"/>
      <w:lang w:eastAsia="ru-RU"/>
    </w:rPr>
  </w:style>
  <w:style w:type="character" w:customStyle="1" w:styleId="476">
    <w:name w:val="Знак Знак476"/>
    <w:uiPriority w:val="99"/>
    <w:qFormat/>
    <w:rsid w:val="00986055"/>
    <w:rPr>
      <w:rFonts w:ascii="Times New Roman" w:hAnsi="Times New Roman"/>
      <w:b/>
      <w:sz w:val="27"/>
      <w:lang w:eastAsia="ru-RU"/>
    </w:rPr>
  </w:style>
  <w:style w:type="character" w:customStyle="1" w:styleId="456">
    <w:name w:val="Знак Знак456"/>
    <w:uiPriority w:val="99"/>
    <w:qFormat/>
    <w:rsid w:val="00986055"/>
    <w:rPr>
      <w:rFonts w:ascii="Times New Roman" w:hAnsi="Times New Roman"/>
      <w:b/>
      <w:i/>
      <w:sz w:val="26"/>
      <w:lang w:eastAsia="ru-RU"/>
    </w:rPr>
  </w:style>
  <w:style w:type="character" w:customStyle="1" w:styleId="572">
    <w:name w:val="Знак5 Знак Знак7"/>
    <w:uiPriority w:val="99"/>
    <w:qFormat/>
    <w:locked/>
    <w:rsid w:val="00986055"/>
    <w:rPr>
      <w:sz w:val="16"/>
    </w:rPr>
  </w:style>
  <w:style w:type="character" w:customStyle="1" w:styleId="506">
    <w:name w:val="Знак Знак506"/>
    <w:uiPriority w:val="99"/>
    <w:qFormat/>
    <w:locked/>
    <w:rsid w:val="00986055"/>
    <w:rPr>
      <w:b/>
      <w:sz w:val="28"/>
      <w:lang w:val="ru-RU" w:eastAsia="ru-RU"/>
    </w:rPr>
  </w:style>
  <w:style w:type="character" w:customStyle="1" w:styleId="526">
    <w:name w:val="Знак Знак526"/>
    <w:uiPriority w:val="99"/>
    <w:qFormat/>
    <w:rsid w:val="00986055"/>
    <w:rPr>
      <w:rFonts w:ascii="Arial" w:hAnsi="Arial"/>
      <w:b/>
      <w:i/>
      <w:sz w:val="28"/>
    </w:rPr>
  </w:style>
  <w:style w:type="character" w:customStyle="1" w:styleId="5160">
    <w:name w:val="Знак5 Знак Знак16"/>
    <w:locked/>
    <w:rsid w:val="00986055"/>
    <w:rPr>
      <w:sz w:val="16"/>
      <w:lang w:val="ru-RU" w:eastAsia="ru-RU"/>
    </w:rPr>
  </w:style>
  <w:style w:type="character" w:customStyle="1" w:styleId="660">
    <w:name w:val="Знак6 Знак Знак6"/>
    <w:uiPriority w:val="99"/>
    <w:qFormat/>
    <w:rsid w:val="00986055"/>
    <w:rPr>
      <w:sz w:val="24"/>
      <w:lang w:val="ru-RU" w:eastAsia="ru-RU"/>
    </w:rPr>
  </w:style>
  <w:style w:type="character" w:customStyle="1" w:styleId="1190">
    <w:name w:val="Тема примечания Знак119"/>
    <w:uiPriority w:val="99"/>
    <w:semiHidden/>
    <w:qFormat/>
    <w:rsid w:val="00986055"/>
    <w:rPr>
      <w:b/>
      <w:lang w:val="ru-RU" w:eastAsia="ru-RU"/>
    </w:rPr>
  </w:style>
  <w:style w:type="character" w:customStyle="1" w:styleId="1180">
    <w:name w:val="Тема примечания Знак118"/>
    <w:uiPriority w:val="99"/>
    <w:semiHidden/>
    <w:qFormat/>
    <w:rsid w:val="00986055"/>
    <w:rPr>
      <w:b/>
      <w:lang w:val="ru-RU" w:eastAsia="ru-RU"/>
    </w:rPr>
  </w:style>
  <w:style w:type="character" w:customStyle="1" w:styleId="HTML119">
    <w:name w:val="Адрес HTML Знак119"/>
    <w:uiPriority w:val="99"/>
    <w:semiHidden/>
    <w:qFormat/>
    <w:rsid w:val="00986055"/>
    <w:rPr>
      <w:i/>
      <w:sz w:val="24"/>
    </w:rPr>
  </w:style>
  <w:style w:type="character" w:customStyle="1" w:styleId="HTML118">
    <w:name w:val="Адрес HTML Знак118"/>
    <w:uiPriority w:val="99"/>
    <w:semiHidden/>
    <w:qFormat/>
    <w:rsid w:val="00986055"/>
    <w:rPr>
      <w:i/>
      <w:sz w:val="24"/>
    </w:rPr>
  </w:style>
  <w:style w:type="character" w:customStyle="1" w:styleId="1191">
    <w:name w:val="Выделенная цитата Знак119"/>
    <w:uiPriority w:val="99"/>
    <w:qFormat/>
    <w:rsid w:val="00986055"/>
    <w:rPr>
      <w:i/>
      <w:color w:val="4472C4"/>
      <w:sz w:val="24"/>
    </w:rPr>
  </w:style>
  <w:style w:type="character" w:customStyle="1" w:styleId="1181">
    <w:name w:val="Выделенная цитата Знак118"/>
    <w:uiPriority w:val="99"/>
    <w:qFormat/>
    <w:rsid w:val="00986055"/>
    <w:rPr>
      <w:i/>
      <w:color w:val="4472C4"/>
      <w:sz w:val="24"/>
    </w:rPr>
  </w:style>
  <w:style w:type="character" w:customStyle="1" w:styleId="208">
    <w:name w:val="Знак Знак208"/>
    <w:uiPriority w:val="99"/>
    <w:qFormat/>
    <w:rsid w:val="00986055"/>
    <w:rPr>
      <w:rFonts w:ascii="Arial" w:hAnsi="Arial"/>
      <w:sz w:val="22"/>
    </w:rPr>
  </w:style>
  <w:style w:type="character" w:customStyle="1" w:styleId="1271">
    <w:name w:val="Знак1 Знак Знак27"/>
    <w:locked/>
    <w:rsid w:val="00986055"/>
    <w:rPr>
      <w:sz w:val="24"/>
    </w:rPr>
  </w:style>
  <w:style w:type="character" w:customStyle="1" w:styleId="209">
    <w:name w:val="Знак Знак209"/>
    <w:uiPriority w:val="99"/>
    <w:qFormat/>
    <w:rsid w:val="00986055"/>
    <w:rPr>
      <w:rFonts w:ascii="Arial" w:hAnsi="Arial"/>
      <w:sz w:val="22"/>
    </w:rPr>
  </w:style>
  <w:style w:type="paragraph" w:customStyle="1" w:styleId="87">
    <w:name w:val="Знак Знак Знак Знак Знак Знак8"/>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90">
    <w:name w:val="Знак Знак79"/>
    <w:uiPriority w:val="99"/>
    <w:qFormat/>
    <w:rsid w:val="00986055"/>
    <w:rPr>
      <w:sz w:val="16"/>
      <w:lang w:val="ru-RU" w:eastAsia="ru-RU"/>
    </w:rPr>
  </w:style>
  <w:style w:type="character" w:customStyle="1" w:styleId="1470">
    <w:name w:val="Знак Знак147"/>
    <w:uiPriority w:val="99"/>
    <w:qFormat/>
    <w:locked/>
    <w:rsid w:val="00986055"/>
    <w:rPr>
      <w:b/>
      <w:sz w:val="27"/>
      <w:lang w:val="ru-RU" w:eastAsia="ru-RU"/>
    </w:rPr>
  </w:style>
  <w:style w:type="character" w:customStyle="1" w:styleId="107">
    <w:name w:val="Знак Знак107"/>
    <w:uiPriority w:val="99"/>
    <w:qFormat/>
    <w:locked/>
    <w:rsid w:val="00986055"/>
    <w:rPr>
      <w:sz w:val="16"/>
      <w:lang w:val="ru-RU" w:eastAsia="ru-RU"/>
    </w:rPr>
  </w:style>
  <w:style w:type="character" w:customStyle="1" w:styleId="617">
    <w:name w:val="Знак Знак617"/>
    <w:uiPriority w:val="99"/>
    <w:qFormat/>
    <w:rsid w:val="00986055"/>
    <w:rPr>
      <w:rFonts w:ascii="Arial" w:hAnsi="Arial"/>
      <w:b/>
      <w:i/>
      <w:sz w:val="28"/>
      <w:lang w:val="ru-RU" w:eastAsia="en-US"/>
    </w:rPr>
  </w:style>
  <w:style w:type="character" w:customStyle="1" w:styleId="168">
    <w:name w:val="Знак Знак168"/>
    <w:uiPriority w:val="99"/>
    <w:qFormat/>
    <w:locked/>
    <w:rsid w:val="00986055"/>
    <w:rPr>
      <w:b/>
      <w:caps/>
      <w:sz w:val="24"/>
      <w:lang w:val="ru-RU" w:eastAsia="ru-RU"/>
    </w:rPr>
  </w:style>
  <w:style w:type="character" w:customStyle="1" w:styleId="97">
    <w:name w:val="Знак Знак Знак9"/>
    <w:uiPriority w:val="99"/>
    <w:qFormat/>
    <w:rsid w:val="00986055"/>
    <w:rPr>
      <w:rFonts w:ascii="Times New Roman" w:hAnsi="Times New Roman"/>
      <w:b/>
      <w:caps/>
      <w:sz w:val="28"/>
    </w:rPr>
  </w:style>
  <w:style w:type="character" w:customStyle="1" w:styleId="257">
    <w:name w:val="Знак Знак257"/>
    <w:uiPriority w:val="99"/>
    <w:qFormat/>
    <w:rsid w:val="00986055"/>
    <w:rPr>
      <w:rFonts w:ascii="Times New Roman" w:hAnsi="Times New Roman"/>
      <w:b/>
      <w:sz w:val="28"/>
    </w:rPr>
  </w:style>
  <w:style w:type="character" w:customStyle="1" w:styleId="2270">
    <w:name w:val="Знак Знак227"/>
    <w:uiPriority w:val="99"/>
    <w:qFormat/>
    <w:rsid w:val="00986055"/>
    <w:rPr>
      <w:rFonts w:ascii="Times New Roman" w:hAnsi="Times New Roman"/>
      <w:sz w:val="24"/>
    </w:rPr>
  </w:style>
  <w:style w:type="character" w:customStyle="1" w:styleId="197">
    <w:name w:val="Знак Знак197"/>
    <w:uiPriority w:val="99"/>
    <w:qFormat/>
    <w:rsid w:val="00986055"/>
    <w:rPr>
      <w:rFonts w:ascii="Times New Roman" w:hAnsi="Times New Roman"/>
      <w:sz w:val="16"/>
      <w:lang w:eastAsia="ru-RU"/>
    </w:rPr>
  </w:style>
  <w:style w:type="character" w:customStyle="1" w:styleId="187">
    <w:name w:val="Знак Знак187"/>
    <w:uiPriority w:val="99"/>
    <w:qFormat/>
    <w:rsid w:val="00986055"/>
    <w:rPr>
      <w:rFonts w:ascii="Courier New" w:hAnsi="Courier New"/>
    </w:rPr>
  </w:style>
  <w:style w:type="character" w:customStyle="1" w:styleId="177">
    <w:name w:val="Знак Знак177"/>
    <w:uiPriority w:val="99"/>
    <w:qFormat/>
    <w:rsid w:val="00986055"/>
    <w:rPr>
      <w:rFonts w:ascii="Times New Roman" w:hAnsi="Times New Roman"/>
      <w:sz w:val="24"/>
    </w:rPr>
  </w:style>
  <w:style w:type="character" w:customStyle="1" w:styleId="157">
    <w:name w:val="Знак Знак157"/>
    <w:uiPriority w:val="99"/>
    <w:qFormat/>
    <w:rsid w:val="00986055"/>
    <w:rPr>
      <w:b/>
      <w:sz w:val="28"/>
    </w:rPr>
  </w:style>
  <w:style w:type="character" w:customStyle="1" w:styleId="417">
    <w:name w:val="Знак Знак417"/>
    <w:uiPriority w:val="99"/>
    <w:qFormat/>
    <w:locked/>
    <w:rsid w:val="00986055"/>
    <w:rPr>
      <w:rFonts w:ascii="Arial" w:hAnsi="Arial"/>
      <w:b/>
      <w:i/>
      <w:sz w:val="28"/>
      <w:lang w:val="ru-RU" w:eastAsia="en-US"/>
    </w:rPr>
  </w:style>
  <w:style w:type="character" w:customStyle="1" w:styleId="238">
    <w:name w:val="Знак Знак23 Знак8"/>
    <w:aliases w:val="Знак Знак3 Знак8"/>
    <w:locked/>
    <w:rsid w:val="00986055"/>
    <w:rPr>
      <w:rFonts w:ascii="Tahoma" w:hAnsi="Tahoma"/>
      <w:sz w:val="16"/>
    </w:rPr>
  </w:style>
  <w:style w:type="paragraph" w:customStyle="1" w:styleId="98">
    <w:name w:val="Знак Знак Знак Знак Знак Знак Знак Знак Знак Знак Знак Знак Знак9"/>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71">
    <w:name w:val="Знак37"/>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7">
    <w:name w:val="Знак Знак537"/>
    <w:uiPriority w:val="99"/>
    <w:qFormat/>
    <w:locked/>
    <w:rsid w:val="00986055"/>
    <w:rPr>
      <w:b/>
      <w:caps/>
      <w:sz w:val="24"/>
      <w:lang w:val="ru-RU" w:eastAsia="ru-RU"/>
    </w:rPr>
  </w:style>
  <w:style w:type="character" w:customStyle="1" w:styleId="7c">
    <w:name w:val="Без интервала Знак7"/>
    <w:locked/>
    <w:rsid w:val="00986055"/>
    <w:rPr>
      <w:sz w:val="24"/>
      <w:lang w:eastAsia="en-US"/>
    </w:rPr>
  </w:style>
  <w:style w:type="character" w:customStyle="1" w:styleId="1172">
    <w:name w:val="Знак1 Знак Знак17"/>
    <w:uiPriority w:val="99"/>
    <w:qFormat/>
    <w:locked/>
    <w:rsid w:val="00986055"/>
    <w:rPr>
      <w:rFonts w:ascii="Times New Roman" w:hAnsi="Times New Roman"/>
      <w:sz w:val="24"/>
      <w:lang w:eastAsia="ru-RU"/>
    </w:rPr>
  </w:style>
  <w:style w:type="character" w:customStyle="1" w:styleId="467">
    <w:name w:val="Знак Знак467"/>
    <w:uiPriority w:val="99"/>
    <w:qFormat/>
    <w:locked/>
    <w:rsid w:val="00986055"/>
    <w:rPr>
      <w:b/>
      <w:sz w:val="27"/>
      <w:lang w:val="ru-RU" w:eastAsia="ru-RU"/>
    </w:rPr>
  </w:style>
  <w:style w:type="character" w:customStyle="1" w:styleId="487">
    <w:name w:val="Знак Знак487"/>
    <w:uiPriority w:val="99"/>
    <w:qFormat/>
    <w:locked/>
    <w:rsid w:val="00986055"/>
    <w:rPr>
      <w:b/>
      <w:sz w:val="27"/>
      <w:lang w:val="ru-RU" w:eastAsia="ru-RU"/>
    </w:rPr>
  </w:style>
  <w:style w:type="character" w:customStyle="1" w:styleId="447">
    <w:name w:val="Знак Знак447"/>
    <w:uiPriority w:val="99"/>
    <w:qFormat/>
    <w:locked/>
    <w:rsid w:val="00986055"/>
    <w:rPr>
      <w:sz w:val="24"/>
    </w:rPr>
  </w:style>
  <w:style w:type="character" w:customStyle="1" w:styleId="517">
    <w:name w:val="Знак Знак517"/>
    <w:uiPriority w:val="99"/>
    <w:qFormat/>
    <w:locked/>
    <w:rsid w:val="00986055"/>
    <w:rPr>
      <w:b/>
      <w:sz w:val="27"/>
      <w:lang w:val="ru-RU" w:eastAsia="ru-RU"/>
    </w:rPr>
  </w:style>
  <w:style w:type="character" w:customStyle="1" w:styleId="437">
    <w:name w:val="Знак Знак437"/>
    <w:uiPriority w:val="99"/>
    <w:qFormat/>
    <w:locked/>
    <w:rsid w:val="00986055"/>
    <w:rPr>
      <w:color w:val="000000"/>
      <w:sz w:val="24"/>
      <w:lang w:eastAsia="ru-RU"/>
    </w:rPr>
  </w:style>
  <w:style w:type="character" w:customStyle="1" w:styleId="427">
    <w:name w:val="Знак Знак427"/>
    <w:uiPriority w:val="99"/>
    <w:qFormat/>
    <w:rsid w:val="00986055"/>
    <w:rPr>
      <w:rFonts w:ascii="Times New Roman" w:hAnsi="Times New Roman"/>
      <w:sz w:val="16"/>
    </w:rPr>
  </w:style>
  <w:style w:type="character" w:customStyle="1" w:styleId="497">
    <w:name w:val="Знак Знак497"/>
    <w:uiPriority w:val="99"/>
    <w:qFormat/>
    <w:rsid w:val="00986055"/>
    <w:rPr>
      <w:rFonts w:ascii="Times New Roman" w:hAnsi="Times New Roman"/>
      <w:b/>
      <w:caps/>
      <w:sz w:val="24"/>
      <w:lang w:eastAsia="ru-RU"/>
    </w:rPr>
  </w:style>
  <w:style w:type="character" w:customStyle="1" w:styleId="477">
    <w:name w:val="Знак Знак477"/>
    <w:uiPriority w:val="99"/>
    <w:qFormat/>
    <w:rsid w:val="00986055"/>
    <w:rPr>
      <w:rFonts w:ascii="Times New Roman" w:hAnsi="Times New Roman"/>
      <w:b/>
      <w:sz w:val="27"/>
      <w:lang w:eastAsia="ru-RU"/>
    </w:rPr>
  </w:style>
  <w:style w:type="character" w:customStyle="1" w:styleId="457">
    <w:name w:val="Знак Знак457"/>
    <w:uiPriority w:val="99"/>
    <w:qFormat/>
    <w:rsid w:val="00986055"/>
    <w:rPr>
      <w:rFonts w:ascii="Times New Roman" w:hAnsi="Times New Roman"/>
      <w:b/>
      <w:i/>
      <w:sz w:val="26"/>
      <w:lang w:eastAsia="ru-RU"/>
    </w:rPr>
  </w:style>
  <w:style w:type="character" w:customStyle="1" w:styleId="582">
    <w:name w:val="Знак5 Знак Знак8"/>
    <w:uiPriority w:val="99"/>
    <w:qFormat/>
    <w:locked/>
    <w:rsid w:val="00986055"/>
    <w:rPr>
      <w:sz w:val="16"/>
    </w:rPr>
  </w:style>
  <w:style w:type="character" w:customStyle="1" w:styleId="507">
    <w:name w:val="Знак Знак507"/>
    <w:uiPriority w:val="99"/>
    <w:qFormat/>
    <w:locked/>
    <w:rsid w:val="00986055"/>
    <w:rPr>
      <w:b/>
      <w:sz w:val="28"/>
      <w:lang w:val="ru-RU" w:eastAsia="ru-RU"/>
    </w:rPr>
  </w:style>
  <w:style w:type="character" w:customStyle="1" w:styleId="527">
    <w:name w:val="Знак Знак527"/>
    <w:uiPriority w:val="99"/>
    <w:qFormat/>
    <w:rsid w:val="00986055"/>
    <w:rPr>
      <w:rFonts w:ascii="Arial" w:hAnsi="Arial"/>
      <w:b/>
      <w:i/>
      <w:sz w:val="28"/>
    </w:rPr>
  </w:style>
  <w:style w:type="character" w:customStyle="1" w:styleId="5170">
    <w:name w:val="Знак5 Знак Знак17"/>
    <w:uiPriority w:val="99"/>
    <w:qFormat/>
    <w:locked/>
    <w:rsid w:val="00986055"/>
    <w:rPr>
      <w:sz w:val="16"/>
      <w:lang w:val="ru-RU" w:eastAsia="ru-RU"/>
    </w:rPr>
  </w:style>
  <w:style w:type="character" w:customStyle="1" w:styleId="670">
    <w:name w:val="Знак6 Знак Знак7"/>
    <w:uiPriority w:val="99"/>
    <w:qFormat/>
    <w:rsid w:val="00986055"/>
    <w:rPr>
      <w:sz w:val="24"/>
      <w:lang w:val="ru-RU" w:eastAsia="ru-RU"/>
    </w:rPr>
  </w:style>
  <w:style w:type="character" w:customStyle="1" w:styleId="14a">
    <w:name w:val="Основной текст с отступом Знак14"/>
    <w:aliases w:val="Знак Знак4 Знак13,Заголовок 1 Знак Знак14,Знак7 Знак Знак1 Знак14,Заголовок 1 Знак Знак Знак5 Знак13,Знак Заголовок 1 Знак Знак3 Знак13,Знак4 Знак Знак13,Знак7 Знак Знак Знак Знак2 Знак5,текст Знак14"/>
    <w:uiPriority w:val="99"/>
    <w:qFormat/>
    <w:rsid w:val="00986055"/>
    <w:rPr>
      <w:sz w:val="24"/>
    </w:rPr>
  </w:style>
  <w:style w:type="character" w:customStyle="1" w:styleId="1200">
    <w:name w:val="Тема примечания Знак120"/>
    <w:uiPriority w:val="99"/>
    <w:semiHidden/>
    <w:qFormat/>
    <w:rsid w:val="00986055"/>
    <w:rPr>
      <w:b/>
      <w:lang w:val="ru-RU" w:eastAsia="ru-RU"/>
    </w:rPr>
  </w:style>
  <w:style w:type="character" w:customStyle="1" w:styleId="HTML1200">
    <w:name w:val="Адрес HTML Знак120"/>
    <w:uiPriority w:val="99"/>
    <w:semiHidden/>
    <w:qFormat/>
    <w:rsid w:val="00986055"/>
    <w:rPr>
      <w:i/>
      <w:sz w:val="24"/>
    </w:rPr>
  </w:style>
  <w:style w:type="character" w:customStyle="1" w:styleId="1201">
    <w:name w:val="Выделенная цитата Знак120"/>
    <w:uiPriority w:val="99"/>
    <w:qFormat/>
    <w:rsid w:val="00986055"/>
    <w:rPr>
      <w:i/>
      <w:color w:val="4472C4"/>
      <w:sz w:val="24"/>
    </w:rPr>
  </w:style>
  <w:style w:type="paragraph" w:customStyle="1" w:styleId="239">
    <w:name w:val="Основной текст 23"/>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6">
    <w:name w:val="Заголовок 32"/>
    <w:basedOn w:val="5a"/>
    <w:next w:val="5a"/>
    <w:uiPriority w:val="99"/>
    <w:qFormat/>
    <w:rsid w:val="00986055"/>
    <w:pPr>
      <w:keepNext/>
      <w:spacing w:before="0" w:beforeAutospacing="0" w:after="0" w:afterAutospacing="0"/>
      <w:outlineLvl w:val="2"/>
    </w:pPr>
    <w:rPr>
      <w:szCs w:val="20"/>
    </w:rPr>
  </w:style>
  <w:style w:type="paragraph" w:customStyle="1" w:styleId="4f6">
    <w:name w:val="Основной текст4"/>
    <w:basedOn w:val="5a"/>
    <w:uiPriority w:val="99"/>
    <w:qFormat/>
    <w:rsid w:val="00986055"/>
    <w:pPr>
      <w:spacing w:before="0" w:beforeAutospacing="0" w:after="0" w:afterAutospacing="0" w:line="360" w:lineRule="auto"/>
    </w:pPr>
    <w:rPr>
      <w:szCs w:val="20"/>
    </w:rPr>
  </w:style>
  <w:style w:type="paragraph" w:customStyle="1" w:styleId="22b">
    <w:name w:val="Заголовок 22"/>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3ff8">
    <w:name w:val="Цитата3"/>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3ff9">
    <w:name w:val="Текст3"/>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34">
    <w:name w:val="Основной текст 33"/>
    <w:basedOn w:val="5a"/>
    <w:uiPriority w:val="99"/>
    <w:qFormat/>
    <w:rsid w:val="00986055"/>
    <w:pPr>
      <w:tabs>
        <w:tab w:val="left" w:pos="360"/>
      </w:tabs>
      <w:spacing w:before="0" w:beforeAutospacing="0" w:after="0" w:afterAutospacing="0"/>
      <w:jc w:val="both"/>
    </w:pPr>
    <w:rPr>
      <w:i/>
      <w:sz w:val="26"/>
      <w:szCs w:val="20"/>
    </w:rPr>
  </w:style>
  <w:style w:type="paragraph" w:customStyle="1" w:styleId="22c">
    <w:name w:val="Основной текст с отступом 22"/>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35">
    <w:name w:val="Основной текст с отступом 33"/>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2fffb">
    <w:name w:val="Верхний колонтитул2"/>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2fffc">
    <w:name w:val="Основной шрифт абзаца2"/>
    <w:uiPriority w:val="99"/>
    <w:qFormat/>
    <w:rsid w:val="00986055"/>
  </w:style>
  <w:style w:type="paragraph" w:customStyle="1" w:styleId="428">
    <w:name w:val="Заголовок 42"/>
    <w:basedOn w:val="5a"/>
    <w:next w:val="5a"/>
    <w:uiPriority w:val="99"/>
    <w:qFormat/>
    <w:rsid w:val="00986055"/>
    <w:pPr>
      <w:keepNext/>
      <w:spacing w:before="0" w:beforeAutospacing="0" w:after="0" w:afterAutospacing="0"/>
    </w:pPr>
    <w:rPr>
      <w:szCs w:val="20"/>
    </w:rPr>
  </w:style>
  <w:style w:type="paragraph" w:customStyle="1" w:styleId="618">
    <w:name w:val="Заголовок 61"/>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eading13">
    <w:name w:val="Heading 13"/>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paragraph" w:customStyle="1" w:styleId="Heading23">
    <w:name w:val="Heading 23"/>
    <w:basedOn w:val="a8"/>
    <w:next w:val="a8"/>
    <w:uiPriority w:val="99"/>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Heading33">
    <w:name w:val="Heading 33"/>
    <w:basedOn w:val="a8"/>
    <w:next w:val="a8"/>
    <w:uiPriority w:val="99"/>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Heading43">
    <w:name w:val="Heading 43"/>
    <w:basedOn w:val="a8"/>
    <w:next w:val="a8"/>
    <w:uiPriority w:val="99"/>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Heading52">
    <w:name w:val="Heading 52"/>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Heading63">
    <w:name w:val="Heading 63"/>
    <w:basedOn w:val="a8"/>
    <w:next w:val="a8"/>
    <w:uiPriority w:val="99"/>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Heading72">
    <w:name w:val="Heading 72"/>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Heading82">
    <w:name w:val="Heading 82"/>
    <w:basedOn w:val="a8"/>
    <w:next w:val="a8"/>
    <w:uiPriority w:val="99"/>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Heading92">
    <w:name w:val="Heading 9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paragraph" w:customStyle="1" w:styleId="HTML21">
    <w:name w:val="Стандартный HTML2"/>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Heading2Char1">
    <w:name w:val="Heading 2 Char1"/>
    <w:aliases w:val="Знак3 Знак Char1,Heading 2 Char11,Знак3 Знак Char11"/>
    <w:uiPriority w:val="99"/>
    <w:locked/>
    <w:rsid w:val="00986055"/>
    <w:rPr>
      <w:rFonts w:ascii="Times New Roman" w:hAnsi="Times New Roman"/>
      <w:sz w:val="24"/>
    </w:rPr>
  </w:style>
  <w:style w:type="character" w:customStyle="1" w:styleId="1ffffffb">
    <w:name w:val="Абзац списка Знак1"/>
    <w:uiPriority w:val="99"/>
    <w:qFormat/>
    <w:locked/>
    <w:rsid w:val="00986055"/>
    <w:rPr>
      <w:rFonts w:ascii="Times New Roman" w:hAnsi="Times New Roman"/>
      <w:sz w:val="24"/>
    </w:rPr>
  </w:style>
  <w:style w:type="character" w:customStyle="1" w:styleId="403">
    <w:name w:val="Знак Знак40 Знак"/>
    <w:uiPriority w:val="99"/>
    <w:qFormat/>
    <w:locked/>
    <w:rsid w:val="00986055"/>
    <w:rPr>
      <w:sz w:val="24"/>
      <w:lang w:val="ru-RU" w:eastAsia="ru-RU"/>
    </w:rPr>
  </w:style>
  <w:style w:type="paragraph" w:customStyle="1" w:styleId="paragraph">
    <w:name w:val="paragraph"/>
    <w:basedOn w:val="a8"/>
    <w:uiPriority w:val="99"/>
    <w:qFormat/>
    <w:rsid w:val="00986055"/>
    <w:pPr>
      <w:spacing w:before="0" w:beforeAutospacing="0" w:after="0" w:afterAutospacing="0"/>
    </w:pPr>
    <w:rPr>
      <w:rFonts w:eastAsia="Times New Roman"/>
    </w:rPr>
  </w:style>
  <w:style w:type="paragraph" w:customStyle="1" w:styleId="Style88">
    <w:name w:val="Style88"/>
    <w:basedOn w:val="a8"/>
    <w:uiPriority w:val="99"/>
    <w:qFormat/>
    <w:rsid w:val="00986055"/>
    <w:pPr>
      <w:widowControl w:val="0"/>
      <w:autoSpaceDE w:val="0"/>
      <w:autoSpaceDN w:val="0"/>
      <w:adjustRightInd w:val="0"/>
      <w:spacing w:before="0" w:beforeAutospacing="0" w:after="0" w:afterAutospacing="0" w:line="243" w:lineRule="exact"/>
      <w:ind w:firstLine="298"/>
      <w:jc w:val="both"/>
    </w:pPr>
    <w:rPr>
      <w:rFonts w:ascii="Franklin Gothic Medium" w:eastAsia="MS ??" w:hAnsi="Franklin Gothic Medium"/>
    </w:rPr>
  </w:style>
  <w:style w:type="character" w:customStyle="1" w:styleId="2fffd">
    <w:name w:val="Неразрешенное упоминание2"/>
    <w:uiPriority w:val="99"/>
    <w:semiHidden/>
    <w:qFormat/>
    <w:rsid w:val="00986055"/>
    <w:rPr>
      <w:color w:val="808080"/>
      <w:shd w:val="clear" w:color="auto" w:fill="E6E6E6"/>
    </w:rPr>
  </w:style>
  <w:style w:type="paragraph" w:customStyle="1" w:styleId="99">
    <w:name w:val="Знак Знак Знак Знак Знак Знак9"/>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100">
    <w:name w:val="Знак Знак710"/>
    <w:uiPriority w:val="99"/>
    <w:qFormat/>
    <w:rsid w:val="00986055"/>
    <w:rPr>
      <w:sz w:val="16"/>
      <w:lang w:val="ru-RU" w:eastAsia="ru-RU"/>
    </w:rPr>
  </w:style>
  <w:style w:type="character" w:customStyle="1" w:styleId="1480">
    <w:name w:val="Знак Знак148"/>
    <w:uiPriority w:val="99"/>
    <w:qFormat/>
    <w:locked/>
    <w:rsid w:val="00986055"/>
    <w:rPr>
      <w:b/>
      <w:sz w:val="27"/>
      <w:lang w:val="ru-RU" w:eastAsia="ru-RU"/>
    </w:rPr>
  </w:style>
  <w:style w:type="character" w:customStyle="1" w:styleId="108">
    <w:name w:val="Знак Знак108"/>
    <w:uiPriority w:val="99"/>
    <w:qFormat/>
    <w:locked/>
    <w:rsid w:val="00986055"/>
    <w:rPr>
      <w:sz w:val="16"/>
      <w:lang w:val="ru-RU" w:eastAsia="ru-RU"/>
    </w:rPr>
  </w:style>
  <w:style w:type="character" w:customStyle="1" w:styleId="6200">
    <w:name w:val="Знак Знак620"/>
    <w:uiPriority w:val="99"/>
    <w:qFormat/>
    <w:rsid w:val="00986055"/>
    <w:rPr>
      <w:rFonts w:ascii="Arial" w:hAnsi="Arial"/>
      <w:b/>
      <w:i/>
      <w:sz w:val="28"/>
      <w:lang w:val="ru-RU" w:eastAsia="en-US"/>
    </w:rPr>
  </w:style>
  <w:style w:type="character" w:customStyle="1" w:styleId="169">
    <w:name w:val="Знак Знак169"/>
    <w:uiPriority w:val="99"/>
    <w:qFormat/>
    <w:locked/>
    <w:rsid w:val="00986055"/>
    <w:rPr>
      <w:b/>
      <w:caps/>
      <w:sz w:val="24"/>
      <w:lang w:val="ru-RU" w:eastAsia="ru-RU"/>
    </w:rPr>
  </w:style>
  <w:style w:type="character" w:customStyle="1" w:styleId="109">
    <w:name w:val="Знак Знак Знак10"/>
    <w:uiPriority w:val="99"/>
    <w:qFormat/>
    <w:rsid w:val="00986055"/>
    <w:rPr>
      <w:rFonts w:ascii="Times New Roman" w:hAnsi="Times New Roman"/>
      <w:b/>
      <w:caps/>
      <w:sz w:val="28"/>
    </w:rPr>
  </w:style>
  <w:style w:type="character" w:customStyle="1" w:styleId="258">
    <w:name w:val="Знак Знак258"/>
    <w:uiPriority w:val="99"/>
    <w:qFormat/>
    <w:rsid w:val="00986055"/>
    <w:rPr>
      <w:rFonts w:ascii="Times New Roman" w:hAnsi="Times New Roman"/>
      <w:b/>
      <w:sz w:val="28"/>
    </w:rPr>
  </w:style>
  <w:style w:type="character" w:customStyle="1" w:styleId="2280">
    <w:name w:val="Знак Знак228"/>
    <w:uiPriority w:val="99"/>
    <w:qFormat/>
    <w:rsid w:val="00986055"/>
    <w:rPr>
      <w:rFonts w:ascii="Times New Roman" w:hAnsi="Times New Roman"/>
      <w:sz w:val="24"/>
    </w:rPr>
  </w:style>
  <w:style w:type="character" w:customStyle="1" w:styleId="2011">
    <w:name w:val="Знак Знак2011"/>
    <w:uiPriority w:val="99"/>
    <w:qFormat/>
    <w:rsid w:val="00986055"/>
    <w:rPr>
      <w:rFonts w:ascii="Arial" w:hAnsi="Arial"/>
      <w:sz w:val="22"/>
    </w:rPr>
  </w:style>
  <w:style w:type="character" w:customStyle="1" w:styleId="198">
    <w:name w:val="Знак Знак198"/>
    <w:uiPriority w:val="99"/>
    <w:qFormat/>
    <w:rsid w:val="00986055"/>
    <w:rPr>
      <w:rFonts w:ascii="Times New Roman" w:hAnsi="Times New Roman"/>
      <w:sz w:val="16"/>
      <w:lang w:eastAsia="ru-RU"/>
    </w:rPr>
  </w:style>
  <w:style w:type="character" w:customStyle="1" w:styleId="188">
    <w:name w:val="Знак Знак188"/>
    <w:uiPriority w:val="99"/>
    <w:qFormat/>
    <w:rsid w:val="00986055"/>
    <w:rPr>
      <w:rFonts w:ascii="Courier New" w:hAnsi="Courier New"/>
    </w:rPr>
  </w:style>
  <w:style w:type="character" w:customStyle="1" w:styleId="178">
    <w:name w:val="Знак Знак178"/>
    <w:uiPriority w:val="99"/>
    <w:qFormat/>
    <w:rsid w:val="00986055"/>
    <w:rPr>
      <w:rFonts w:ascii="Times New Roman" w:hAnsi="Times New Roman"/>
      <w:sz w:val="24"/>
    </w:rPr>
  </w:style>
  <w:style w:type="character" w:customStyle="1" w:styleId="158">
    <w:name w:val="Знак Знак158"/>
    <w:uiPriority w:val="99"/>
    <w:qFormat/>
    <w:rsid w:val="00986055"/>
    <w:rPr>
      <w:b/>
      <w:sz w:val="28"/>
    </w:rPr>
  </w:style>
  <w:style w:type="character" w:customStyle="1" w:styleId="418">
    <w:name w:val="Знак Знак418"/>
    <w:uiPriority w:val="99"/>
    <w:qFormat/>
    <w:locked/>
    <w:rsid w:val="00986055"/>
    <w:rPr>
      <w:rFonts w:ascii="Arial" w:hAnsi="Arial"/>
      <w:b/>
      <w:i/>
      <w:sz w:val="28"/>
      <w:lang w:val="ru-RU" w:eastAsia="en-US"/>
    </w:rPr>
  </w:style>
  <w:style w:type="paragraph" w:customStyle="1" w:styleId="10a">
    <w:name w:val="Знак Знак Знак Знак Знак Знак Знак Знак Знак Знак Знак Знак Знак10"/>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81">
    <w:name w:val="Знак38"/>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8">
    <w:name w:val="Знак Знак538"/>
    <w:uiPriority w:val="99"/>
    <w:qFormat/>
    <w:locked/>
    <w:rsid w:val="00986055"/>
    <w:rPr>
      <w:b/>
      <w:caps/>
      <w:sz w:val="24"/>
      <w:lang w:val="ru-RU" w:eastAsia="ru-RU"/>
    </w:rPr>
  </w:style>
  <w:style w:type="character" w:customStyle="1" w:styleId="1182">
    <w:name w:val="Знак1 Знак Знак18"/>
    <w:uiPriority w:val="99"/>
    <w:qFormat/>
    <w:locked/>
    <w:rsid w:val="00986055"/>
    <w:rPr>
      <w:rFonts w:ascii="Times New Roman" w:hAnsi="Times New Roman"/>
      <w:sz w:val="24"/>
      <w:lang w:eastAsia="ru-RU"/>
    </w:rPr>
  </w:style>
  <w:style w:type="character" w:customStyle="1" w:styleId="468">
    <w:name w:val="Знак Знак468"/>
    <w:uiPriority w:val="99"/>
    <w:qFormat/>
    <w:locked/>
    <w:rsid w:val="00986055"/>
    <w:rPr>
      <w:b/>
      <w:sz w:val="27"/>
      <w:lang w:val="ru-RU" w:eastAsia="ru-RU"/>
    </w:rPr>
  </w:style>
  <w:style w:type="character" w:customStyle="1" w:styleId="488">
    <w:name w:val="Знак Знак488"/>
    <w:uiPriority w:val="99"/>
    <w:qFormat/>
    <w:locked/>
    <w:rsid w:val="00986055"/>
    <w:rPr>
      <w:b/>
      <w:sz w:val="27"/>
      <w:lang w:val="ru-RU" w:eastAsia="ru-RU"/>
    </w:rPr>
  </w:style>
  <w:style w:type="character" w:customStyle="1" w:styleId="448">
    <w:name w:val="Знак Знак448"/>
    <w:uiPriority w:val="99"/>
    <w:qFormat/>
    <w:locked/>
    <w:rsid w:val="00986055"/>
    <w:rPr>
      <w:sz w:val="24"/>
    </w:rPr>
  </w:style>
  <w:style w:type="character" w:customStyle="1" w:styleId="518">
    <w:name w:val="Знак Знак518"/>
    <w:uiPriority w:val="99"/>
    <w:qFormat/>
    <w:locked/>
    <w:rsid w:val="00986055"/>
    <w:rPr>
      <w:b/>
      <w:sz w:val="27"/>
      <w:lang w:val="ru-RU" w:eastAsia="ru-RU"/>
    </w:rPr>
  </w:style>
  <w:style w:type="character" w:customStyle="1" w:styleId="438">
    <w:name w:val="Знак Знак438"/>
    <w:uiPriority w:val="99"/>
    <w:qFormat/>
    <w:locked/>
    <w:rsid w:val="00986055"/>
    <w:rPr>
      <w:color w:val="000000"/>
      <w:sz w:val="24"/>
      <w:lang w:eastAsia="ru-RU"/>
    </w:rPr>
  </w:style>
  <w:style w:type="character" w:customStyle="1" w:styleId="4280">
    <w:name w:val="Знак Знак428"/>
    <w:uiPriority w:val="99"/>
    <w:qFormat/>
    <w:rsid w:val="00986055"/>
    <w:rPr>
      <w:rFonts w:ascii="Times New Roman" w:hAnsi="Times New Roman"/>
      <w:sz w:val="16"/>
    </w:rPr>
  </w:style>
  <w:style w:type="character" w:customStyle="1" w:styleId="498">
    <w:name w:val="Знак Знак498"/>
    <w:uiPriority w:val="99"/>
    <w:qFormat/>
    <w:rsid w:val="00986055"/>
    <w:rPr>
      <w:rFonts w:ascii="Times New Roman" w:hAnsi="Times New Roman"/>
      <w:b/>
      <w:caps/>
      <w:sz w:val="24"/>
      <w:lang w:eastAsia="ru-RU"/>
    </w:rPr>
  </w:style>
  <w:style w:type="character" w:customStyle="1" w:styleId="478">
    <w:name w:val="Знак Знак478"/>
    <w:uiPriority w:val="99"/>
    <w:qFormat/>
    <w:rsid w:val="00986055"/>
    <w:rPr>
      <w:rFonts w:ascii="Times New Roman" w:hAnsi="Times New Roman"/>
      <w:b/>
      <w:sz w:val="27"/>
      <w:lang w:eastAsia="ru-RU"/>
    </w:rPr>
  </w:style>
  <w:style w:type="character" w:customStyle="1" w:styleId="458">
    <w:name w:val="Знак Знак458"/>
    <w:uiPriority w:val="99"/>
    <w:qFormat/>
    <w:rsid w:val="00986055"/>
    <w:rPr>
      <w:rFonts w:ascii="Times New Roman" w:hAnsi="Times New Roman"/>
      <w:b/>
      <w:i/>
      <w:sz w:val="26"/>
      <w:lang w:eastAsia="ru-RU"/>
    </w:rPr>
  </w:style>
  <w:style w:type="character" w:customStyle="1" w:styleId="592">
    <w:name w:val="Знак5 Знак Знак9"/>
    <w:uiPriority w:val="99"/>
    <w:qFormat/>
    <w:locked/>
    <w:rsid w:val="00986055"/>
    <w:rPr>
      <w:sz w:val="16"/>
    </w:rPr>
  </w:style>
  <w:style w:type="character" w:customStyle="1" w:styleId="508">
    <w:name w:val="Знак Знак508"/>
    <w:uiPriority w:val="99"/>
    <w:qFormat/>
    <w:locked/>
    <w:rsid w:val="00986055"/>
    <w:rPr>
      <w:b/>
      <w:sz w:val="28"/>
      <w:lang w:val="ru-RU" w:eastAsia="ru-RU"/>
    </w:rPr>
  </w:style>
  <w:style w:type="character" w:customStyle="1" w:styleId="528">
    <w:name w:val="Знак Знак528"/>
    <w:uiPriority w:val="99"/>
    <w:qFormat/>
    <w:rsid w:val="00986055"/>
    <w:rPr>
      <w:rFonts w:ascii="Arial" w:hAnsi="Arial"/>
      <w:b/>
      <w:i/>
      <w:sz w:val="28"/>
    </w:rPr>
  </w:style>
  <w:style w:type="character" w:customStyle="1" w:styleId="5180">
    <w:name w:val="Знак5 Знак Знак18"/>
    <w:uiPriority w:val="99"/>
    <w:qFormat/>
    <w:locked/>
    <w:rsid w:val="00986055"/>
    <w:rPr>
      <w:sz w:val="16"/>
      <w:lang w:val="ru-RU" w:eastAsia="ru-RU"/>
    </w:rPr>
  </w:style>
  <w:style w:type="character" w:customStyle="1" w:styleId="680">
    <w:name w:val="Знак6 Знак Знак8"/>
    <w:uiPriority w:val="99"/>
    <w:qFormat/>
    <w:rsid w:val="00986055"/>
    <w:rPr>
      <w:sz w:val="24"/>
      <w:lang w:val="ru-RU" w:eastAsia="ru-RU"/>
    </w:rPr>
  </w:style>
  <w:style w:type="character" w:customStyle="1" w:styleId="5520">
    <w:name w:val="Знак Знак552"/>
    <w:uiPriority w:val="99"/>
    <w:qFormat/>
    <w:locked/>
    <w:rsid w:val="00986055"/>
    <w:rPr>
      <w:sz w:val="24"/>
      <w:lang w:val="ru-RU" w:eastAsia="ru-RU"/>
    </w:rPr>
  </w:style>
  <w:style w:type="paragraph" w:customStyle="1" w:styleId="11f2">
    <w:name w:val="Заголовок 11"/>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character" w:customStyle="1" w:styleId="6520">
    <w:name w:val="Знак Знак652"/>
    <w:uiPriority w:val="99"/>
    <w:qFormat/>
    <w:locked/>
    <w:rsid w:val="00986055"/>
    <w:rPr>
      <w:b/>
      <w:sz w:val="27"/>
      <w:lang w:val="ru-RU" w:eastAsia="ru-RU"/>
    </w:rPr>
  </w:style>
  <w:style w:type="character" w:customStyle="1" w:styleId="6420">
    <w:name w:val="Знак Знак642"/>
    <w:uiPriority w:val="99"/>
    <w:qFormat/>
    <w:locked/>
    <w:rsid w:val="00986055"/>
    <w:rPr>
      <w:b/>
      <w:sz w:val="28"/>
      <w:lang w:val="ru-RU" w:eastAsia="ru-RU"/>
    </w:rPr>
  </w:style>
  <w:style w:type="character" w:customStyle="1" w:styleId="6320">
    <w:name w:val="Знак Знак632"/>
    <w:uiPriority w:val="99"/>
    <w:qFormat/>
    <w:locked/>
    <w:rsid w:val="00986055"/>
    <w:rPr>
      <w:b/>
      <w:i/>
      <w:sz w:val="26"/>
      <w:lang w:val="ru-RU" w:eastAsia="ru-RU"/>
    </w:rPr>
  </w:style>
  <w:style w:type="character" w:customStyle="1" w:styleId="6220">
    <w:name w:val="Знак Знак622"/>
    <w:uiPriority w:val="99"/>
    <w:qFormat/>
    <w:locked/>
    <w:rsid w:val="00986055"/>
    <w:rPr>
      <w:sz w:val="24"/>
      <w:lang w:val="ru-RU" w:eastAsia="ru-RU"/>
    </w:rPr>
  </w:style>
  <w:style w:type="character" w:customStyle="1" w:styleId="619">
    <w:name w:val="Знак Знак619"/>
    <w:uiPriority w:val="99"/>
    <w:qFormat/>
    <w:locked/>
    <w:rsid w:val="00986055"/>
    <w:rPr>
      <w:sz w:val="24"/>
      <w:lang w:val="ru-RU" w:eastAsia="ru-RU"/>
    </w:rPr>
  </w:style>
  <w:style w:type="character" w:customStyle="1" w:styleId="602">
    <w:name w:val="Знак Знак602"/>
    <w:uiPriority w:val="99"/>
    <w:qFormat/>
    <w:locked/>
    <w:rsid w:val="00986055"/>
    <w:rPr>
      <w:i/>
      <w:sz w:val="24"/>
      <w:lang w:val="ru-RU" w:eastAsia="ru-RU"/>
    </w:rPr>
  </w:style>
  <w:style w:type="character" w:customStyle="1" w:styleId="5920">
    <w:name w:val="Знак Знак592"/>
    <w:uiPriority w:val="99"/>
    <w:qFormat/>
    <w:locked/>
    <w:rsid w:val="00986055"/>
    <w:rPr>
      <w:rFonts w:ascii="Arial" w:hAnsi="Arial"/>
      <w:sz w:val="22"/>
      <w:lang w:val="ru-RU" w:eastAsia="ru-RU"/>
    </w:rPr>
  </w:style>
  <w:style w:type="character" w:customStyle="1" w:styleId="5820">
    <w:name w:val="Знак Знак582"/>
    <w:uiPriority w:val="99"/>
    <w:qFormat/>
    <w:locked/>
    <w:rsid w:val="00986055"/>
    <w:rPr>
      <w:rFonts w:ascii="Courier New" w:hAnsi="Courier New"/>
      <w:lang w:val="ru-RU" w:eastAsia="ru-RU"/>
    </w:rPr>
  </w:style>
  <w:style w:type="character" w:customStyle="1" w:styleId="5720">
    <w:name w:val="Знак Знак572"/>
    <w:uiPriority w:val="99"/>
    <w:qFormat/>
    <w:locked/>
    <w:rsid w:val="00986055"/>
    <w:rPr>
      <w:lang w:val="ru-RU" w:eastAsia="ru-RU"/>
    </w:rPr>
  </w:style>
  <w:style w:type="character" w:customStyle="1" w:styleId="5620">
    <w:name w:val="Знак Знак562"/>
    <w:uiPriority w:val="99"/>
    <w:qFormat/>
    <w:locked/>
    <w:rsid w:val="00986055"/>
    <w:rPr>
      <w:sz w:val="24"/>
      <w:lang w:val="ru-RU" w:eastAsia="ru-RU"/>
    </w:rPr>
  </w:style>
  <w:style w:type="character" w:customStyle="1" w:styleId="5420">
    <w:name w:val="Знак Знак542"/>
    <w:uiPriority w:val="99"/>
    <w:qFormat/>
    <w:locked/>
    <w:rsid w:val="00986055"/>
    <w:rPr>
      <w:sz w:val="24"/>
      <w:lang w:val="en-US" w:eastAsia="ru-RU"/>
    </w:rPr>
  </w:style>
  <w:style w:type="paragraph" w:customStyle="1" w:styleId="23a">
    <w:name w:val="Заголовок 23"/>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336">
    <w:name w:val="Заголовок 33"/>
    <w:basedOn w:val="a8"/>
    <w:next w:val="a8"/>
    <w:uiPriority w:val="99"/>
    <w:qFormat/>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439">
    <w:name w:val="Заголовок 43"/>
    <w:basedOn w:val="a8"/>
    <w:next w:val="a8"/>
    <w:uiPriority w:val="99"/>
    <w:qFormat/>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519">
    <w:name w:val="Заголовок 51"/>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623">
    <w:name w:val="Заголовок 62"/>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713">
    <w:name w:val="Заголовок 71"/>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814">
    <w:name w:val="Заголовок 81"/>
    <w:basedOn w:val="a8"/>
    <w:next w:val="a8"/>
    <w:uiPriority w:val="99"/>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913">
    <w:name w:val="Заголовок 91"/>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character" w:customStyle="1" w:styleId="672">
    <w:name w:val="Знак Знак672"/>
    <w:uiPriority w:val="99"/>
    <w:qFormat/>
    <w:rsid w:val="00986055"/>
    <w:rPr>
      <w:rFonts w:ascii="Arial" w:hAnsi="Arial"/>
      <w:b/>
      <w:sz w:val="26"/>
    </w:rPr>
  </w:style>
  <w:style w:type="character" w:customStyle="1" w:styleId="662">
    <w:name w:val="Знак Знак662"/>
    <w:uiPriority w:val="99"/>
    <w:qFormat/>
    <w:rsid w:val="00986055"/>
    <w:rPr>
      <w:b/>
      <w:sz w:val="28"/>
    </w:rPr>
  </w:style>
  <w:style w:type="character" w:customStyle="1" w:styleId="702">
    <w:name w:val="Знак Знак702"/>
    <w:uiPriority w:val="99"/>
    <w:qFormat/>
    <w:rsid w:val="00986055"/>
    <w:rPr>
      <w:rFonts w:ascii="Arial" w:hAnsi="Arial"/>
      <w:b/>
      <w:sz w:val="26"/>
    </w:rPr>
  </w:style>
  <w:style w:type="character" w:customStyle="1" w:styleId="692">
    <w:name w:val="Знак Знак692"/>
    <w:uiPriority w:val="99"/>
    <w:qFormat/>
    <w:rsid w:val="00986055"/>
    <w:rPr>
      <w:b/>
      <w:sz w:val="28"/>
    </w:rPr>
  </w:style>
  <w:style w:type="character" w:customStyle="1" w:styleId="682">
    <w:name w:val="Знак Знак682"/>
    <w:uiPriority w:val="99"/>
    <w:qFormat/>
    <w:rsid w:val="00986055"/>
    <w:rPr>
      <w:b/>
      <w:i/>
      <w:sz w:val="26"/>
    </w:rPr>
  </w:style>
  <w:style w:type="character" w:customStyle="1" w:styleId="2010">
    <w:name w:val="Знак Знак2010"/>
    <w:uiPriority w:val="99"/>
    <w:qFormat/>
    <w:rsid w:val="00986055"/>
    <w:rPr>
      <w:rFonts w:ascii="Arial" w:hAnsi="Arial"/>
      <w:sz w:val="22"/>
    </w:rPr>
  </w:style>
  <w:style w:type="character" w:customStyle="1" w:styleId="6180">
    <w:name w:val="Знак Знак618"/>
    <w:uiPriority w:val="99"/>
    <w:qFormat/>
    <w:rsid w:val="00986055"/>
    <w:rPr>
      <w:rFonts w:ascii="Arial" w:hAnsi="Arial"/>
      <w:b/>
      <w:i/>
      <w:sz w:val="28"/>
      <w:lang w:val="ru-RU" w:eastAsia="en-US"/>
    </w:rPr>
  </w:style>
  <w:style w:type="paragraph" w:customStyle="1" w:styleId="7d">
    <w:name w:val="Обычный7"/>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4f7">
    <w:name w:val="Абзац списка4"/>
    <w:basedOn w:val="a8"/>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243">
    <w:name w:val="Основной текст 24"/>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44">
    <w:name w:val="Заголовок 34"/>
    <w:basedOn w:val="7d"/>
    <w:next w:val="7d"/>
    <w:uiPriority w:val="99"/>
    <w:qFormat/>
    <w:rsid w:val="00986055"/>
    <w:pPr>
      <w:keepNext/>
      <w:widowControl/>
      <w:ind w:left="0" w:firstLine="0"/>
      <w:outlineLvl w:val="2"/>
    </w:pPr>
    <w:rPr>
      <w:sz w:val="24"/>
    </w:rPr>
  </w:style>
  <w:style w:type="paragraph" w:customStyle="1" w:styleId="5f">
    <w:name w:val="Основной текст5"/>
    <w:basedOn w:val="7d"/>
    <w:uiPriority w:val="99"/>
    <w:qFormat/>
    <w:rsid w:val="00986055"/>
    <w:pPr>
      <w:widowControl/>
      <w:spacing w:line="360" w:lineRule="auto"/>
      <w:ind w:left="0" w:firstLine="0"/>
    </w:pPr>
    <w:rPr>
      <w:sz w:val="24"/>
    </w:rPr>
  </w:style>
  <w:style w:type="paragraph" w:customStyle="1" w:styleId="244">
    <w:name w:val="Заголовок 24"/>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88">
    <w:name w:val="Обычный8"/>
    <w:basedOn w:val="a8"/>
    <w:uiPriority w:val="99"/>
    <w:qFormat/>
    <w:rsid w:val="00986055"/>
    <w:rPr>
      <w:rFonts w:eastAsia="Times New Roman"/>
    </w:rPr>
  </w:style>
  <w:style w:type="paragraph" w:customStyle="1" w:styleId="4f8">
    <w:name w:val="Цитата4"/>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4f9">
    <w:name w:val="Текст4"/>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46">
    <w:name w:val="Основной текст 34"/>
    <w:basedOn w:val="7d"/>
    <w:uiPriority w:val="99"/>
    <w:qFormat/>
    <w:rsid w:val="00986055"/>
    <w:pPr>
      <w:widowControl/>
      <w:tabs>
        <w:tab w:val="left" w:pos="360"/>
      </w:tabs>
      <w:ind w:left="0" w:firstLine="0"/>
      <w:jc w:val="both"/>
    </w:pPr>
    <w:rPr>
      <w:i/>
      <w:sz w:val="26"/>
    </w:rPr>
  </w:style>
  <w:style w:type="paragraph" w:customStyle="1" w:styleId="23b">
    <w:name w:val="Основной текст с отступом 23"/>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48">
    <w:name w:val="Основной текст с отступом 34"/>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3ffa">
    <w:name w:val="Верхний колонтитул3"/>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3ffb">
    <w:name w:val="Слабое выделение3"/>
    <w:uiPriority w:val="99"/>
    <w:qFormat/>
    <w:rsid w:val="00986055"/>
    <w:rPr>
      <w:i/>
      <w:color w:val="808080"/>
    </w:rPr>
  </w:style>
  <w:style w:type="character" w:customStyle="1" w:styleId="3ffc">
    <w:name w:val="Основной шрифт абзаца3"/>
    <w:uiPriority w:val="99"/>
    <w:qFormat/>
    <w:rsid w:val="00986055"/>
  </w:style>
  <w:style w:type="paragraph" w:customStyle="1" w:styleId="3ffd">
    <w:name w:val="Без интервала3"/>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49">
    <w:name w:val="Заголовок 44"/>
    <w:basedOn w:val="7d"/>
    <w:next w:val="7d"/>
    <w:uiPriority w:val="99"/>
    <w:qFormat/>
    <w:rsid w:val="00986055"/>
    <w:pPr>
      <w:keepNext/>
      <w:widowControl/>
      <w:ind w:left="0" w:firstLine="0"/>
    </w:pPr>
    <w:rPr>
      <w:sz w:val="24"/>
    </w:rPr>
  </w:style>
  <w:style w:type="paragraph" w:customStyle="1" w:styleId="633">
    <w:name w:val="Заголовок 63"/>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2d">
    <w:name w:val="Цитата 22"/>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2fffe">
    <w:name w:val="Выделенная цитата2"/>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character" w:customStyle="1" w:styleId="2ffff">
    <w:name w:val="Замещающий текст2"/>
    <w:uiPriority w:val="99"/>
    <w:qFormat/>
    <w:rsid w:val="00986055"/>
    <w:rPr>
      <w:color w:val="808080"/>
    </w:rPr>
  </w:style>
  <w:style w:type="paragraph" w:customStyle="1" w:styleId="12e">
    <w:name w:val="Заголовок 12"/>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paragraph" w:customStyle="1" w:styleId="259">
    <w:name w:val="Заголовок 25"/>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353">
    <w:name w:val="Заголовок 35"/>
    <w:basedOn w:val="a8"/>
    <w:next w:val="a8"/>
    <w:uiPriority w:val="99"/>
    <w:qFormat/>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459">
    <w:name w:val="Заголовок 45"/>
    <w:basedOn w:val="a8"/>
    <w:next w:val="a8"/>
    <w:uiPriority w:val="99"/>
    <w:qFormat/>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529">
    <w:name w:val="Заголовок 52"/>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643">
    <w:name w:val="Заголовок 64"/>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722">
    <w:name w:val="Заголовок 72"/>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820">
    <w:name w:val="Заголовок 82"/>
    <w:basedOn w:val="a8"/>
    <w:next w:val="a8"/>
    <w:uiPriority w:val="99"/>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920">
    <w:name w:val="Заголовок 9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character" w:customStyle="1" w:styleId="3ffe">
    <w:name w:val="Сильное выделение3"/>
    <w:uiPriority w:val="99"/>
    <w:qFormat/>
    <w:rsid w:val="00986055"/>
    <w:rPr>
      <w:b/>
    </w:rPr>
  </w:style>
  <w:style w:type="paragraph" w:customStyle="1" w:styleId="HTML31">
    <w:name w:val="Стандартный HTML3"/>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10">
    <w:name w:val="Знак Знак40 Знак1"/>
    <w:uiPriority w:val="99"/>
    <w:qFormat/>
    <w:locked/>
    <w:rsid w:val="00986055"/>
    <w:rPr>
      <w:sz w:val="24"/>
      <w:lang w:val="ru-RU" w:eastAsia="ru-RU"/>
    </w:rPr>
  </w:style>
  <w:style w:type="paragraph" w:customStyle="1" w:styleId="921">
    <w:name w:val="Знак92"/>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character" w:customStyle="1" w:styleId="4141">
    <w:name w:val="Знак4 Знак Знак14"/>
    <w:uiPriority w:val="99"/>
    <w:qFormat/>
    <w:locked/>
    <w:rsid w:val="00986055"/>
    <w:rPr>
      <w:rFonts w:ascii="Arial" w:hAnsi="Arial"/>
      <w:b/>
      <w:kern w:val="32"/>
      <w:sz w:val="32"/>
      <w:lang w:val="ru-RU" w:eastAsia="ru-RU"/>
    </w:rPr>
  </w:style>
  <w:style w:type="character" w:customStyle="1" w:styleId="2122">
    <w:name w:val="Знак2 Знак Знак12"/>
    <w:uiPriority w:val="99"/>
    <w:qFormat/>
    <w:locked/>
    <w:rsid w:val="00986055"/>
    <w:rPr>
      <w:b/>
      <w:sz w:val="27"/>
      <w:lang w:val="ru-RU" w:eastAsia="ru-RU"/>
    </w:rPr>
  </w:style>
  <w:style w:type="paragraph" w:customStyle="1" w:styleId="2ffff0">
    <w:name w:val="Название2"/>
    <w:basedOn w:val="a8"/>
    <w:next w:val="aff7"/>
    <w:qFormat/>
    <w:rsid w:val="00986055"/>
    <w:pPr>
      <w:keepNext/>
      <w:suppressAutoHyphens/>
      <w:spacing w:before="240" w:beforeAutospacing="0" w:after="120" w:afterAutospacing="0"/>
    </w:pPr>
    <w:rPr>
      <w:rFonts w:ascii="Arial" w:eastAsia="Microsoft YaHei" w:hAnsi="Arial" w:cs="Mangal"/>
      <w:sz w:val="28"/>
      <w:szCs w:val="28"/>
      <w:lang w:eastAsia="zh-CN"/>
    </w:rPr>
  </w:style>
  <w:style w:type="paragraph" w:customStyle="1" w:styleId="4fa">
    <w:name w:val="Название4"/>
    <w:basedOn w:val="a8"/>
    <w:next w:val="aff7"/>
    <w:qFormat/>
    <w:rsid w:val="00986055"/>
    <w:pPr>
      <w:keepNext/>
      <w:suppressAutoHyphens/>
      <w:spacing w:before="240" w:beforeAutospacing="0" w:after="120" w:afterAutospacing="0"/>
    </w:pPr>
    <w:rPr>
      <w:rFonts w:ascii="Arial" w:eastAsia="Microsoft YaHei" w:hAnsi="Arial" w:cs="Mangal"/>
      <w:sz w:val="28"/>
      <w:szCs w:val="28"/>
      <w:lang w:eastAsia="zh-CN"/>
    </w:rPr>
  </w:style>
  <w:style w:type="character" w:customStyle="1" w:styleId="FontStyle270">
    <w:name w:val="Font Style27"/>
    <w:qFormat/>
    <w:rsid w:val="00986055"/>
    <w:rPr>
      <w:rFonts w:ascii="Times New Roman" w:hAnsi="Times New Roman"/>
      <w:sz w:val="26"/>
    </w:rPr>
  </w:style>
  <w:style w:type="paragraph" w:customStyle="1" w:styleId="2115">
    <w:name w:val="Знак2 Знак Знак1 Знак1 Знак Знак Знак Знак Знак Знак Знак Знак Знак Знак Знак Знак"/>
    <w:basedOn w:val="a8"/>
    <w:qFormat/>
    <w:rsid w:val="00986055"/>
    <w:pPr>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12f">
    <w:name w:val="Абзац списка12"/>
    <w:basedOn w:val="a8"/>
    <w:qFormat/>
    <w:rsid w:val="00986055"/>
    <w:pPr>
      <w:spacing w:before="0" w:beforeAutospacing="0" w:after="0" w:afterAutospacing="0"/>
      <w:ind w:left="720"/>
      <w:contextualSpacing/>
    </w:pPr>
    <w:rPr>
      <w:szCs w:val="20"/>
    </w:rPr>
  </w:style>
  <w:style w:type="paragraph" w:customStyle="1" w:styleId="12f0">
    <w:name w:val="Основной текст12"/>
    <w:basedOn w:val="a8"/>
    <w:qFormat/>
    <w:rsid w:val="00986055"/>
    <w:pPr>
      <w:shd w:val="clear" w:color="auto" w:fill="FFFFFF"/>
      <w:spacing w:before="180" w:beforeAutospacing="0" w:after="0" w:afterAutospacing="0" w:line="235" w:lineRule="exact"/>
      <w:jc w:val="both"/>
    </w:pPr>
    <w:rPr>
      <w:rFonts w:ascii="Arial" w:hAnsi="Arial"/>
      <w:sz w:val="19"/>
      <w:szCs w:val="20"/>
      <w:shd w:val="clear" w:color="auto" w:fill="FFFFFF"/>
    </w:rPr>
  </w:style>
  <w:style w:type="character" w:customStyle="1" w:styleId="11f3">
    <w:name w:val="Основной шрифт абзаца11"/>
    <w:uiPriority w:val="99"/>
    <w:qFormat/>
    <w:rsid w:val="00986055"/>
  </w:style>
  <w:style w:type="paragraph" w:customStyle="1" w:styleId="11f4">
    <w:name w:val="Верхний колонтитул11"/>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3113">
    <w:name w:val="Заголовок 311"/>
    <w:basedOn w:val="125"/>
    <w:next w:val="125"/>
    <w:uiPriority w:val="99"/>
    <w:qFormat/>
    <w:rsid w:val="00986055"/>
    <w:pPr>
      <w:keepNext/>
      <w:widowControl/>
      <w:tabs>
        <w:tab w:val="left" w:pos="2019"/>
      </w:tabs>
      <w:spacing w:line="240" w:lineRule="auto"/>
      <w:ind w:firstLine="0"/>
      <w:jc w:val="left"/>
      <w:outlineLvl w:val="2"/>
    </w:pPr>
    <w:rPr>
      <w:sz w:val="24"/>
    </w:rPr>
  </w:style>
  <w:style w:type="paragraph" w:customStyle="1" w:styleId="2211">
    <w:name w:val="Основной текст 221"/>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11">
    <w:name w:val="Основной текст 321"/>
    <w:basedOn w:val="216"/>
    <w:uiPriority w:val="99"/>
    <w:qFormat/>
    <w:rsid w:val="00986055"/>
    <w:pPr>
      <w:widowControl/>
      <w:spacing w:line="240" w:lineRule="auto"/>
      <w:ind w:firstLine="0"/>
    </w:pPr>
    <w:rPr>
      <w:i/>
      <w:sz w:val="26"/>
    </w:rPr>
  </w:style>
  <w:style w:type="paragraph" w:customStyle="1" w:styleId="21f6">
    <w:name w:val="Цитата21"/>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245">
    <w:name w:val="Основной текст с отступом 24"/>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54">
    <w:name w:val="Основной текст с отступом 35"/>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23c">
    <w:name w:val="Цитата 23"/>
    <w:basedOn w:val="a8"/>
    <w:next w:val="a8"/>
    <w:qFormat/>
    <w:rsid w:val="00986055"/>
    <w:pPr>
      <w:spacing w:before="0" w:beforeAutospacing="0" w:after="0" w:afterAutospacing="0"/>
    </w:pPr>
    <w:rPr>
      <w:rFonts w:ascii="Calibri" w:eastAsia="Times New Roman" w:hAnsi="Calibri"/>
      <w:i/>
      <w:iCs/>
      <w:color w:val="000000"/>
    </w:rPr>
  </w:style>
  <w:style w:type="paragraph" w:customStyle="1" w:styleId="3fff">
    <w:name w:val="Выделенная цитата3"/>
    <w:basedOn w:val="a8"/>
    <w:next w:val="a8"/>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11a">
    <w:name w:val="Стандартный HTML11"/>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21f7">
    <w:name w:val="Знак21"/>
    <w:rsid w:val="00986055"/>
    <w:rPr>
      <w:sz w:val="24"/>
      <w:lang w:val="ru-RU" w:eastAsia="en-US"/>
    </w:rPr>
  </w:style>
  <w:style w:type="character" w:customStyle="1" w:styleId="3fff0">
    <w:name w:val="Замещающий текст3"/>
    <w:rsid w:val="00986055"/>
    <w:rPr>
      <w:color w:val="808080"/>
    </w:rPr>
  </w:style>
  <w:style w:type="character" w:customStyle="1" w:styleId="11f5">
    <w:name w:val="Сильное выделение11"/>
    <w:qFormat/>
    <w:rsid w:val="00986055"/>
    <w:rPr>
      <w:b/>
    </w:rPr>
  </w:style>
  <w:style w:type="character" w:customStyle="1" w:styleId="4fb">
    <w:name w:val="Основной текст с отступом Знак4"/>
    <w:semiHidden/>
    <w:rsid w:val="00986055"/>
    <w:rPr>
      <w:sz w:val="24"/>
    </w:rPr>
  </w:style>
  <w:style w:type="character" w:customStyle="1" w:styleId="b-sharetext">
    <w:name w:val="b-share__text"/>
    <w:rsid w:val="00986055"/>
    <w:rPr>
      <w:rFonts w:cs="Times New Roman"/>
    </w:rPr>
  </w:style>
  <w:style w:type="character" w:customStyle="1" w:styleId="3fff1">
    <w:name w:val="Выделенная цитата Знак3"/>
    <w:uiPriority w:val="99"/>
    <w:locked/>
    <w:rsid w:val="00986055"/>
    <w:rPr>
      <w:rFonts w:ascii="Calibri" w:hAnsi="Calibri" w:cs="Times New Roman"/>
      <w:b/>
      <w:i/>
      <w:color w:val="4F81BD"/>
      <w:sz w:val="20"/>
      <w:szCs w:val="20"/>
      <w:lang w:eastAsia="ru-RU"/>
    </w:rPr>
  </w:style>
  <w:style w:type="paragraph" w:customStyle="1" w:styleId="5f0">
    <w:name w:val="Абзац списка5"/>
    <w:basedOn w:val="a8"/>
    <w:qFormat/>
    <w:rsid w:val="00986055"/>
    <w:pPr>
      <w:spacing w:before="0" w:beforeAutospacing="0" w:after="0" w:afterAutospacing="0"/>
      <w:ind w:left="708"/>
    </w:pPr>
    <w:rPr>
      <w:rFonts w:eastAsia="Times New Roman"/>
      <w:szCs w:val="22"/>
    </w:rPr>
  </w:style>
  <w:style w:type="paragraph" w:customStyle="1" w:styleId="4fc">
    <w:name w:val="Без интервала4"/>
    <w:uiPriority w:val="99"/>
    <w:qFormat/>
    <w:rsid w:val="00986055"/>
    <w:pPr>
      <w:spacing w:after="0" w:line="240" w:lineRule="auto"/>
    </w:pPr>
    <w:rPr>
      <w:rFonts w:ascii="Calibri" w:eastAsia="Calibri" w:hAnsi="Calibri" w:cs="Times New Roman"/>
    </w:rPr>
  </w:style>
  <w:style w:type="paragraph" w:customStyle="1" w:styleId="10b">
    <w:name w:val="Знак Знак Знак Знак Знак Знак10"/>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9a">
    <w:name w:val="Обычный9"/>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25a">
    <w:name w:val="Основной текст 25"/>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62">
    <w:name w:val="Заголовок 36"/>
    <w:basedOn w:val="9a"/>
    <w:next w:val="9a"/>
    <w:uiPriority w:val="99"/>
    <w:qFormat/>
    <w:rsid w:val="00986055"/>
    <w:pPr>
      <w:keepNext/>
      <w:widowControl/>
      <w:ind w:left="0" w:firstLine="0"/>
      <w:outlineLvl w:val="2"/>
    </w:pPr>
    <w:rPr>
      <w:sz w:val="24"/>
    </w:rPr>
  </w:style>
  <w:style w:type="paragraph" w:customStyle="1" w:styleId="6f2">
    <w:name w:val="Основной текст6"/>
    <w:basedOn w:val="9a"/>
    <w:uiPriority w:val="99"/>
    <w:qFormat/>
    <w:rsid w:val="00986055"/>
    <w:pPr>
      <w:widowControl/>
      <w:spacing w:line="360" w:lineRule="auto"/>
      <w:ind w:left="0" w:firstLine="0"/>
    </w:pPr>
    <w:rPr>
      <w:sz w:val="24"/>
    </w:rPr>
  </w:style>
  <w:style w:type="paragraph" w:customStyle="1" w:styleId="262">
    <w:name w:val="Заголовок 26"/>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5f1">
    <w:name w:val="Цитата5"/>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5f2">
    <w:name w:val="Текст5"/>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55">
    <w:name w:val="Основной текст 35"/>
    <w:basedOn w:val="9a"/>
    <w:uiPriority w:val="99"/>
    <w:qFormat/>
    <w:rsid w:val="00986055"/>
    <w:pPr>
      <w:widowControl/>
      <w:tabs>
        <w:tab w:val="left" w:pos="360"/>
      </w:tabs>
      <w:ind w:left="0" w:firstLine="0"/>
      <w:jc w:val="both"/>
    </w:pPr>
    <w:rPr>
      <w:i/>
      <w:sz w:val="26"/>
    </w:rPr>
  </w:style>
  <w:style w:type="paragraph" w:customStyle="1" w:styleId="4fd">
    <w:name w:val="Верхний колонтитул4"/>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13b">
    <w:name w:val="Знак Знак Знак Знак Знак Знак Знак Знак Знак Знак Знак Знак Знак13"/>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91">
    <w:name w:val="Знак39"/>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469">
    <w:name w:val="Заголовок 46"/>
    <w:basedOn w:val="9a"/>
    <w:next w:val="9a"/>
    <w:uiPriority w:val="99"/>
    <w:qFormat/>
    <w:rsid w:val="00986055"/>
    <w:pPr>
      <w:keepNext/>
      <w:widowControl/>
      <w:ind w:left="0" w:firstLine="0"/>
    </w:pPr>
    <w:rPr>
      <w:sz w:val="24"/>
    </w:rPr>
  </w:style>
  <w:style w:type="paragraph" w:customStyle="1" w:styleId="653">
    <w:name w:val="Заголовок 65"/>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eading131">
    <w:name w:val="Heading 131"/>
    <w:basedOn w:val="a8"/>
    <w:next w:val="a8"/>
    <w:uiPriority w:val="99"/>
    <w:rsid w:val="00986055"/>
    <w:pPr>
      <w:suppressAutoHyphens/>
      <w:spacing w:before="0" w:beforeAutospacing="0" w:after="0" w:afterAutospacing="0"/>
      <w:ind w:firstLine="454"/>
    </w:pPr>
    <w:rPr>
      <w:rFonts w:eastAsia="Times New Roman"/>
      <w:b/>
      <w:caps/>
      <w:lang w:eastAsia="zh-CN"/>
    </w:rPr>
  </w:style>
  <w:style w:type="paragraph" w:customStyle="1" w:styleId="Heading521">
    <w:name w:val="Heading 521"/>
    <w:basedOn w:val="a8"/>
    <w:next w:val="a8"/>
    <w:uiPriority w:val="99"/>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Heading721">
    <w:name w:val="Heading 721"/>
    <w:basedOn w:val="a8"/>
    <w:next w:val="a8"/>
    <w:uiPriority w:val="99"/>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Heading921">
    <w:name w:val="Heading 921"/>
    <w:basedOn w:val="a8"/>
    <w:next w:val="a8"/>
    <w:uiPriority w:val="99"/>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paragraph" w:customStyle="1" w:styleId="HTML40">
    <w:name w:val="Стандартный HTML4"/>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Heading412">
    <w:name w:val="Heading 412"/>
    <w:basedOn w:val="Normal1"/>
    <w:next w:val="Normal1"/>
    <w:uiPriority w:val="99"/>
    <w:qFormat/>
    <w:rsid w:val="00986055"/>
    <w:pPr>
      <w:keepNext/>
      <w:widowControl/>
      <w:snapToGrid/>
      <w:ind w:left="0" w:firstLine="0"/>
    </w:pPr>
    <w:rPr>
      <w:sz w:val="24"/>
    </w:rPr>
  </w:style>
  <w:style w:type="paragraph" w:customStyle="1" w:styleId="Heading221">
    <w:name w:val="Heading 221"/>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2">
    <w:name w:val="Heading 322"/>
    <w:basedOn w:val="a8"/>
    <w:next w:val="a8"/>
    <w:uiPriority w:val="99"/>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621">
    <w:name w:val="Heading 621"/>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811">
    <w:name w:val="Heading 811"/>
    <w:basedOn w:val="a8"/>
    <w:next w:val="a8"/>
    <w:uiPriority w:val="99"/>
    <w:qFormat/>
    <w:rsid w:val="00986055"/>
    <w:pPr>
      <w:tabs>
        <w:tab w:val="left" w:pos="1440"/>
      </w:tabs>
      <w:suppressAutoHyphens/>
      <w:spacing w:before="240" w:beforeAutospacing="0" w:after="60" w:afterAutospacing="0"/>
      <w:ind w:left="1440" w:hanging="1440"/>
      <w:outlineLvl w:val="7"/>
    </w:pPr>
    <w:rPr>
      <w:i/>
      <w:iCs/>
      <w:lang w:eastAsia="zh-CN"/>
    </w:rPr>
  </w:style>
  <w:style w:type="paragraph" w:customStyle="1" w:styleId="11f6">
    <w:name w:val="Заголовок оглавления11"/>
    <w:basedOn w:val="1c"/>
    <w:next w:val="a8"/>
    <w:uiPriority w:val="99"/>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paragraph" w:customStyle="1" w:styleId="930">
    <w:name w:val="Знак93"/>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113">
    <w:name w:val="Стиль11"/>
    <w:basedOn w:val="a8"/>
    <w:next w:val="afff1"/>
    <w:link w:val="afff2"/>
    <w:qFormat/>
    <w:rsid w:val="00986055"/>
    <w:pPr>
      <w:spacing w:before="0" w:beforeAutospacing="0" w:after="0" w:afterAutospacing="0"/>
      <w:jc w:val="center"/>
    </w:pPr>
    <w:rPr>
      <w:rFonts w:asciiTheme="majorHAnsi" w:eastAsiaTheme="majorEastAsia" w:hAnsiTheme="majorHAnsi" w:cstheme="majorBidi"/>
      <w:spacing w:val="-10"/>
      <w:kern w:val="28"/>
      <w:sz w:val="56"/>
      <w:szCs w:val="56"/>
    </w:rPr>
  </w:style>
  <w:style w:type="paragraph" w:customStyle="1" w:styleId="6f3">
    <w:name w:val="Абзац списка6"/>
    <w:basedOn w:val="a8"/>
    <w:qFormat/>
    <w:rsid w:val="00986055"/>
    <w:pPr>
      <w:spacing w:before="0" w:beforeAutospacing="0" w:after="0" w:afterAutospacing="0"/>
      <w:ind w:left="708"/>
    </w:pPr>
    <w:rPr>
      <w:rFonts w:eastAsia="Times New Roman"/>
      <w:sz w:val="22"/>
      <w:szCs w:val="22"/>
      <w:lang w:eastAsia="en-US"/>
    </w:rPr>
  </w:style>
  <w:style w:type="paragraph" w:customStyle="1" w:styleId="5f3">
    <w:name w:val="Без интервала5"/>
    <w:uiPriority w:val="99"/>
    <w:qFormat/>
    <w:rsid w:val="00986055"/>
    <w:pPr>
      <w:spacing w:after="0" w:line="240" w:lineRule="auto"/>
    </w:pPr>
    <w:rPr>
      <w:rFonts w:ascii="Calibri" w:eastAsia="Calibri" w:hAnsi="Calibri" w:cs="Times New Roman"/>
      <w:lang w:val="en-US"/>
    </w:rPr>
  </w:style>
  <w:style w:type="paragraph" w:customStyle="1" w:styleId="2ffff1">
    <w:name w:val="Заголовок оглавления2"/>
    <w:basedOn w:val="1c"/>
    <w:next w:val="a8"/>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paragraph" w:customStyle="1" w:styleId="10c">
    <w:name w:val="Стиль10"/>
    <w:basedOn w:val="a8"/>
    <w:next w:val="aff7"/>
    <w:uiPriority w:val="99"/>
    <w:qFormat/>
    <w:rsid w:val="00986055"/>
    <w:pPr>
      <w:keepNext/>
      <w:suppressAutoHyphens/>
      <w:spacing w:before="240" w:beforeAutospacing="0" w:after="120" w:afterAutospacing="0" w:line="276" w:lineRule="auto"/>
    </w:pPr>
    <w:rPr>
      <w:rFonts w:ascii="Arial" w:eastAsia="MS Mincho" w:hAnsi="Arial" w:cs="Tahoma"/>
      <w:sz w:val="28"/>
      <w:szCs w:val="28"/>
      <w:lang w:eastAsia="ar-SA"/>
    </w:rPr>
  </w:style>
  <w:style w:type="paragraph" w:customStyle="1" w:styleId="10d">
    <w:name w:val="Обычный10"/>
    <w:uiPriority w:val="99"/>
    <w:qFormat/>
    <w:rsid w:val="00986055"/>
    <w:pPr>
      <w:spacing w:after="0" w:line="600" w:lineRule="auto"/>
      <w:ind w:right="400" w:firstLine="1220"/>
    </w:pPr>
    <w:rPr>
      <w:rFonts w:ascii="Times New Roman" w:eastAsia="Times New Roman" w:hAnsi="Times New Roman" w:cs="Times New Roman"/>
      <w:sz w:val="24"/>
      <w:szCs w:val="20"/>
      <w:lang w:eastAsia="ru-RU"/>
    </w:rPr>
  </w:style>
  <w:style w:type="paragraph" w:customStyle="1" w:styleId="6f4">
    <w:name w:val="Текст6"/>
    <w:basedOn w:val="a8"/>
    <w:uiPriority w:val="99"/>
    <w:qFormat/>
    <w:rsid w:val="00986055"/>
    <w:pPr>
      <w:widowControl w:val="0"/>
      <w:spacing w:before="0" w:beforeAutospacing="0" w:after="0" w:afterAutospacing="0"/>
    </w:pPr>
    <w:rPr>
      <w:rFonts w:ascii="Courier New" w:eastAsia="Times New Roman" w:hAnsi="Courier New"/>
      <w:sz w:val="20"/>
      <w:szCs w:val="20"/>
    </w:rPr>
  </w:style>
  <w:style w:type="paragraph" w:customStyle="1" w:styleId="7e">
    <w:name w:val="Абзац списка7"/>
    <w:basedOn w:val="a8"/>
    <w:uiPriority w:val="99"/>
    <w:qFormat/>
    <w:rsid w:val="00986055"/>
    <w:pPr>
      <w:spacing w:before="0" w:beforeAutospacing="0" w:after="0" w:afterAutospacing="0"/>
      <w:ind w:left="720"/>
      <w:contextualSpacing/>
    </w:pPr>
    <w:rPr>
      <w:rFonts w:eastAsia="Times New Roman"/>
    </w:rPr>
  </w:style>
  <w:style w:type="paragraph" w:customStyle="1" w:styleId="12f1">
    <w:name w:val="Знак Знак Знак Знак Знак Знак Знак Знак Знак Знак Знак Знак Знак12"/>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7f">
    <w:name w:val="Основной текст7"/>
    <w:basedOn w:val="a8"/>
    <w:uiPriority w:val="99"/>
    <w:qFormat/>
    <w:rsid w:val="00986055"/>
    <w:pPr>
      <w:widowControl w:val="0"/>
      <w:snapToGrid w:val="0"/>
      <w:spacing w:before="0" w:beforeAutospacing="0" w:after="0" w:afterAutospacing="0"/>
      <w:jc w:val="both"/>
    </w:pPr>
    <w:rPr>
      <w:rFonts w:eastAsia="Times New Roman"/>
      <w:szCs w:val="20"/>
    </w:rPr>
  </w:style>
  <w:style w:type="paragraph" w:customStyle="1" w:styleId="25b">
    <w:name w:val="Основной текст с отступом 25"/>
    <w:basedOn w:val="a8"/>
    <w:uiPriority w:val="99"/>
    <w:qFormat/>
    <w:rsid w:val="00986055"/>
    <w:pPr>
      <w:widowControl w:val="0"/>
      <w:overflowPunct w:val="0"/>
      <w:autoSpaceDE w:val="0"/>
      <w:autoSpaceDN w:val="0"/>
      <w:adjustRightInd w:val="0"/>
      <w:spacing w:before="0" w:beforeAutospacing="0" w:after="0" w:afterAutospacing="0"/>
      <w:ind w:firstLine="720"/>
    </w:pPr>
    <w:rPr>
      <w:rFonts w:eastAsia="Times New Roman"/>
      <w:szCs w:val="20"/>
    </w:rPr>
  </w:style>
  <w:style w:type="paragraph" w:customStyle="1" w:styleId="style39">
    <w:name w:val="style3"/>
    <w:basedOn w:val="a8"/>
    <w:qFormat/>
    <w:rsid w:val="00986055"/>
    <w:rPr>
      <w:rFonts w:eastAsia="Times New Roman"/>
    </w:rPr>
  </w:style>
  <w:style w:type="paragraph" w:customStyle="1" w:styleId="affffffffffa">
    <w:name w:val="Знак Знак Знак Знак Знак Знак Знак Знак Знак Знак Знак Знак Знак Знак Знак Знак Знак Знак Знак Знак Знак Знак Знак Знак Знак"/>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263">
    <w:name w:val="Основной текст 26"/>
    <w:basedOn w:val="a8"/>
    <w:uiPriority w:val="99"/>
    <w:qFormat/>
    <w:rsid w:val="00986055"/>
    <w:pPr>
      <w:shd w:val="clear" w:color="auto" w:fill="FFFFFF"/>
      <w:spacing w:before="233" w:beforeAutospacing="0" w:after="0" w:afterAutospacing="0" w:line="360" w:lineRule="auto"/>
      <w:ind w:left="1701" w:hanging="567"/>
    </w:pPr>
    <w:rPr>
      <w:rFonts w:eastAsia="Times New Roman"/>
      <w:b/>
      <w:color w:val="000000"/>
      <w:spacing w:val="-5"/>
      <w:sz w:val="28"/>
      <w:szCs w:val="20"/>
    </w:rPr>
  </w:style>
  <w:style w:type="character" w:customStyle="1" w:styleId="1ffffffc">
    <w:name w:val="Стиль Заголовок 1 (тем обзор) Знак"/>
    <w:link w:val="1ffffffd"/>
    <w:uiPriority w:val="99"/>
    <w:qFormat/>
    <w:locked/>
    <w:rsid w:val="00986055"/>
    <w:rPr>
      <w:rFonts w:ascii="Times New Roman" w:hAnsi="Times New Roman"/>
      <w:b/>
      <w:caps/>
      <w:color w:val="000000"/>
      <w:kern w:val="32"/>
      <w:sz w:val="24"/>
    </w:rPr>
  </w:style>
  <w:style w:type="paragraph" w:customStyle="1" w:styleId="1ffffffd">
    <w:name w:val="Стиль Заголовок 1 (тем обзор)"/>
    <w:basedOn w:val="1c"/>
    <w:link w:val="1ffffffc"/>
    <w:uiPriority w:val="99"/>
    <w:qFormat/>
    <w:rsid w:val="00986055"/>
    <w:pPr>
      <w:widowControl w:val="0"/>
      <w:spacing w:before="0" w:beforeAutospacing="0" w:after="0" w:afterAutospacing="0" w:line="312" w:lineRule="auto"/>
      <w:ind w:left="0"/>
      <w:jc w:val="right"/>
    </w:pPr>
    <w:rPr>
      <w:rFonts w:eastAsiaTheme="minorHAnsi" w:cstheme="minorBidi"/>
      <w:b/>
      <w:caps/>
      <w:color w:val="000000"/>
      <w:kern w:val="32"/>
      <w:szCs w:val="22"/>
      <w:lang w:eastAsia="en-US"/>
    </w:rPr>
  </w:style>
  <w:style w:type="paragraph" w:customStyle="1" w:styleId="363">
    <w:name w:val="Основной текст с отступом 36"/>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479">
    <w:name w:val="Заголовок 47"/>
    <w:basedOn w:val="10d"/>
    <w:next w:val="10d"/>
    <w:uiPriority w:val="99"/>
    <w:qFormat/>
    <w:rsid w:val="00986055"/>
    <w:pPr>
      <w:keepNext/>
      <w:spacing w:line="240" w:lineRule="auto"/>
      <w:ind w:right="0" w:firstLine="0"/>
    </w:pPr>
  </w:style>
  <w:style w:type="paragraph" w:customStyle="1" w:styleId="res-desc1">
    <w:name w:val="res-desc1"/>
    <w:basedOn w:val="a8"/>
    <w:uiPriority w:val="99"/>
    <w:qFormat/>
    <w:rsid w:val="00986055"/>
    <w:pPr>
      <w:spacing w:before="72" w:beforeAutospacing="0" w:after="0" w:afterAutospacing="0"/>
    </w:pPr>
    <w:rPr>
      <w:rFonts w:ascii="a_Timer" w:eastAsia="Times New Roman" w:hAnsi="a_Timer" w:cs="a_Timer"/>
      <w:color w:val="000000"/>
    </w:rPr>
  </w:style>
  <w:style w:type="paragraph" w:customStyle="1" w:styleId="-2">
    <w:name w:val="А - об"/>
    <w:basedOn w:val="a8"/>
    <w:uiPriority w:val="99"/>
    <w:qFormat/>
    <w:rsid w:val="00986055"/>
    <w:pPr>
      <w:spacing w:before="0" w:beforeAutospacing="0" w:after="0" w:afterAutospacing="0" w:line="360" w:lineRule="auto"/>
      <w:ind w:firstLine="397"/>
    </w:pPr>
    <w:rPr>
      <w:rFonts w:eastAsia="Times New Roman"/>
      <w:b/>
      <w:sz w:val="20"/>
      <w:szCs w:val="20"/>
    </w:rPr>
  </w:style>
  <w:style w:type="paragraph" w:customStyle="1" w:styleId="364">
    <w:name w:val="Основной текст 36"/>
    <w:basedOn w:val="10d"/>
    <w:uiPriority w:val="99"/>
    <w:qFormat/>
    <w:rsid w:val="00986055"/>
    <w:pPr>
      <w:spacing w:line="240" w:lineRule="auto"/>
      <w:ind w:right="0" w:firstLine="0"/>
      <w:jc w:val="both"/>
    </w:pPr>
    <w:rPr>
      <w:i/>
      <w:sz w:val="26"/>
    </w:rPr>
  </w:style>
  <w:style w:type="paragraph" w:customStyle="1" w:styleId="1ffffffe">
    <w:name w:val="1_темы"/>
    <w:basedOn w:val="a8"/>
    <w:uiPriority w:val="99"/>
    <w:qFormat/>
    <w:rsid w:val="00986055"/>
    <w:pPr>
      <w:spacing w:before="0" w:beforeAutospacing="0" w:after="0" w:afterAutospacing="0"/>
      <w:ind w:left="567"/>
      <w:jc w:val="both"/>
    </w:pPr>
    <w:rPr>
      <w:rFonts w:eastAsia="Times New Roman"/>
      <w:b/>
      <w:lang w:eastAsia="fr-FR"/>
    </w:rPr>
  </w:style>
  <w:style w:type="paragraph" w:customStyle="1" w:styleId="372">
    <w:name w:val="Заголовок 37"/>
    <w:basedOn w:val="a8"/>
    <w:next w:val="a8"/>
    <w:uiPriority w:val="99"/>
    <w:qFormat/>
    <w:rsid w:val="00986055"/>
    <w:pPr>
      <w:keepNext/>
      <w:snapToGrid w:val="0"/>
      <w:spacing w:before="240" w:beforeAutospacing="0" w:after="60" w:afterAutospacing="0"/>
    </w:pPr>
    <w:rPr>
      <w:rFonts w:ascii="Arial" w:eastAsia="Times New Roman" w:hAnsi="Arial"/>
      <w:szCs w:val="20"/>
    </w:rPr>
  </w:style>
  <w:style w:type="paragraph" w:customStyle="1" w:styleId="affffffffffb">
    <w:name w:val="Знак Знак Знак Знак Знак Знак Знак Знак Знак"/>
    <w:basedOn w:val="a8"/>
    <w:qFormat/>
    <w:rsid w:val="00986055"/>
    <w:pPr>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affffffffffc">
    <w:name w:val="ͮ𬠫"/>
    <w:uiPriority w:val="99"/>
    <w:qFormat/>
    <w:rsid w:val="00986055"/>
    <w:pPr>
      <w:spacing w:after="0" w:line="240" w:lineRule="auto"/>
      <w:ind w:firstLine="397"/>
      <w:jc w:val="both"/>
    </w:pPr>
    <w:rPr>
      <w:rFonts w:ascii="Times New Roman" w:eastAsia="Times New Roman" w:hAnsi="Times New Roman" w:cs="Times New Roman"/>
      <w:sz w:val="20"/>
      <w:szCs w:val="20"/>
      <w:lang w:val="en-US" w:eastAsia="ru-RU"/>
    </w:rPr>
  </w:style>
  <w:style w:type="paragraph" w:customStyle="1" w:styleId="Picture">
    <w:name w:val="Picture"/>
    <w:basedOn w:val="a8"/>
    <w:next w:val="a8"/>
    <w:uiPriority w:val="99"/>
    <w:qFormat/>
    <w:rsid w:val="00986055"/>
    <w:pPr>
      <w:autoSpaceDE w:val="0"/>
      <w:autoSpaceDN w:val="0"/>
      <w:adjustRightInd w:val="0"/>
      <w:spacing w:before="0" w:beforeAutospacing="0" w:after="0" w:afterAutospacing="0" w:line="220" w:lineRule="atLeast"/>
      <w:jc w:val="center"/>
    </w:pPr>
    <w:rPr>
      <w:rFonts w:ascii="PragmaticaCTT" w:eastAsia="Times New Roman" w:hAnsi="PragmaticaCTT" w:cs="PragmaticaCTT"/>
      <w:b/>
      <w:bCs/>
      <w:sz w:val="18"/>
      <w:szCs w:val="18"/>
    </w:rPr>
  </w:style>
  <w:style w:type="paragraph" w:customStyle="1" w:styleId="Default1">
    <w:name w:val="Default1"/>
    <w:basedOn w:val="Default"/>
    <w:next w:val="Default"/>
    <w:uiPriority w:val="99"/>
    <w:qFormat/>
    <w:rsid w:val="00986055"/>
    <w:rPr>
      <w:rFonts w:eastAsia="Times New Roman"/>
      <w:color w:val="auto"/>
      <w:lang w:val="en-US" w:eastAsia="en-US"/>
    </w:rPr>
  </w:style>
  <w:style w:type="paragraph" w:customStyle="1" w:styleId="1fffffff">
    <w:name w:val="Çàãîëîâîê 1"/>
    <w:basedOn w:val="Default"/>
    <w:next w:val="Default"/>
    <w:uiPriority w:val="99"/>
    <w:qFormat/>
    <w:rsid w:val="00986055"/>
    <w:rPr>
      <w:rFonts w:eastAsia="Times New Roman"/>
      <w:color w:val="auto"/>
      <w:lang w:val="en-US" w:eastAsia="en-US"/>
    </w:rPr>
  </w:style>
  <w:style w:type="paragraph" w:customStyle="1" w:styleId="affffffffffd">
    <w:name w:val="Стиль для методичек"/>
    <w:basedOn w:val="a8"/>
    <w:uiPriority w:val="99"/>
    <w:qFormat/>
    <w:rsid w:val="00986055"/>
    <w:pPr>
      <w:spacing w:before="0" w:beforeAutospacing="0" w:after="0" w:afterAutospacing="0"/>
      <w:ind w:left="284" w:firstLine="340"/>
      <w:jc w:val="both"/>
    </w:pPr>
    <w:rPr>
      <w:rFonts w:ascii="Calibri" w:eastAsia="Times New Roman" w:hAnsi="Calibri" w:cs="Calibri"/>
      <w:sz w:val="28"/>
      <w:szCs w:val="28"/>
    </w:rPr>
  </w:style>
  <w:style w:type="paragraph" w:customStyle="1" w:styleId="Preformatted">
    <w:name w:val="Preformatted"/>
    <w:basedOn w:val="a8"/>
    <w:uiPriority w:val="99"/>
    <w:qFormat/>
    <w:rsid w:val="00986055"/>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spacing w:before="0" w:beforeAutospacing="0" w:after="0" w:afterAutospacing="0"/>
    </w:pPr>
    <w:rPr>
      <w:rFonts w:ascii="Courier New" w:eastAsia="Times New Roman" w:hAnsi="Courier New" w:cs="Courier New"/>
      <w:sz w:val="20"/>
      <w:szCs w:val="20"/>
      <w:lang w:eastAsia="ar-SA"/>
    </w:rPr>
  </w:style>
  <w:style w:type="paragraph" w:customStyle="1" w:styleId="2TimesNewW1">
    <w:name w:val="Стиль Заголовок 2 + Times New (W1)"/>
    <w:basedOn w:val="26"/>
    <w:uiPriority w:val="99"/>
    <w:qFormat/>
    <w:rsid w:val="00986055"/>
    <w:pPr>
      <w:spacing w:before="0" w:after="0" w:line="312" w:lineRule="auto"/>
      <w:ind w:firstLine="454"/>
      <w:jc w:val="right"/>
    </w:pPr>
    <w:rPr>
      <w:rFonts w:ascii="Times New Roman" w:hAnsi="Times New Roman"/>
      <w:b w:val="0"/>
      <w:bCs/>
      <w:caps/>
      <w:kern w:val="0"/>
      <w:sz w:val="24"/>
      <w:szCs w:val="24"/>
    </w:rPr>
  </w:style>
  <w:style w:type="paragraph" w:customStyle="1" w:styleId="consplusnormal1">
    <w:name w:val="consplusnormal"/>
    <w:basedOn w:val="a8"/>
    <w:uiPriority w:val="99"/>
    <w:qFormat/>
    <w:rsid w:val="00986055"/>
    <w:rPr>
      <w:rFonts w:eastAsia="Times New Roman"/>
    </w:rPr>
  </w:style>
  <w:style w:type="paragraph" w:customStyle="1" w:styleId="1125">
    <w:name w:val="Стиль Заголовок 1 + по ширине Первая строка:  125 см"/>
    <w:basedOn w:val="1c"/>
    <w:uiPriority w:val="99"/>
    <w:qFormat/>
    <w:rsid w:val="00986055"/>
    <w:pPr>
      <w:keepNext/>
      <w:shd w:val="clear" w:color="auto" w:fill="FFFFFF"/>
      <w:spacing w:before="0" w:beforeAutospacing="0" w:after="0" w:afterAutospacing="0" w:line="312" w:lineRule="auto"/>
      <w:ind w:left="0" w:firstLine="454"/>
    </w:pPr>
    <w:rPr>
      <w:rFonts w:ascii="Times New Roman ??????????" w:hAnsi="Times New Roman ??????????"/>
      <w:b/>
      <w:bCs/>
      <w:caps/>
      <w:szCs w:val="24"/>
    </w:rPr>
  </w:style>
  <w:style w:type="paragraph" w:customStyle="1" w:styleId="1fffffff0">
    <w:name w:val="Стиль Заголовок 1"/>
    <w:aliases w:val="Заголовок 1 Знак + по ширине Первая строка:  08...,Заголовок 1 Знак + по ширине"/>
    <w:basedOn w:val="1c"/>
    <w:qFormat/>
    <w:rsid w:val="00986055"/>
    <w:pPr>
      <w:keepNext/>
      <w:shd w:val="clear" w:color="auto" w:fill="FFFFFF"/>
      <w:spacing w:before="0" w:beforeAutospacing="0" w:after="0" w:afterAutospacing="0" w:line="312" w:lineRule="auto"/>
      <w:ind w:left="0" w:firstLine="454"/>
    </w:pPr>
    <w:rPr>
      <w:rFonts w:ascii="Times New Roman ??????????" w:hAnsi="Times New Roman ??????????"/>
      <w:b/>
      <w:bCs/>
      <w:caps/>
      <w:szCs w:val="24"/>
    </w:rPr>
  </w:style>
  <w:style w:type="paragraph" w:customStyle="1" w:styleId="211pt">
    <w:name w:val="Стиль Заголовок 2 + 11 pt не курсив Авто все прописные"/>
    <w:basedOn w:val="26"/>
    <w:uiPriority w:val="99"/>
    <w:qFormat/>
    <w:rsid w:val="00986055"/>
    <w:pPr>
      <w:spacing w:before="0" w:after="0" w:line="312" w:lineRule="auto"/>
      <w:ind w:firstLine="454"/>
      <w:jc w:val="center"/>
    </w:pPr>
    <w:rPr>
      <w:rFonts w:ascii="Times New Roman" w:hAnsi="Times New Roman" w:cs="Arial"/>
      <w:bCs/>
      <w:i/>
      <w:kern w:val="0"/>
      <w:sz w:val="24"/>
      <w:szCs w:val="24"/>
    </w:rPr>
  </w:style>
  <w:style w:type="character" w:customStyle="1" w:styleId="1fffffff1">
    <w:name w:val="Стиль Заголовок 1 + Авто Знак"/>
    <w:link w:val="1fffffff2"/>
    <w:uiPriority w:val="99"/>
    <w:qFormat/>
    <w:locked/>
    <w:rsid w:val="00986055"/>
    <w:rPr>
      <w:rFonts w:ascii="Times New Roman ??????????" w:hAnsi="Times New Roman ??????????"/>
      <w:b/>
      <w:caps/>
      <w:color w:val="000000"/>
      <w:spacing w:val="1"/>
      <w:sz w:val="24"/>
      <w:shd w:val="clear" w:color="auto" w:fill="FFFFFF"/>
    </w:rPr>
  </w:style>
  <w:style w:type="paragraph" w:customStyle="1" w:styleId="1fffffff2">
    <w:name w:val="Стиль Заголовок 1 + Авто"/>
    <w:basedOn w:val="1c"/>
    <w:link w:val="1fffffff1"/>
    <w:uiPriority w:val="99"/>
    <w:qFormat/>
    <w:rsid w:val="00986055"/>
    <w:pPr>
      <w:keepNext/>
      <w:shd w:val="clear" w:color="auto" w:fill="FFFFFF"/>
      <w:spacing w:before="0" w:beforeAutospacing="0" w:after="0" w:afterAutospacing="0" w:line="312" w:lineRule="auto"/>
      <w:ind w:left="0" w:firstLine="454"/>
    </w:pPr>
    <w:rPr>
      <w:rFonts w:ascii="Times New Roman ??????????" w:eastAsiaTheme="minorHAnsi" w:hAnsi="Times New Roman ??????????" w:cstheme="minorBidi"/>
      <w:b/>
      <w:caps/>
      <w:color w:val="000000"/>
      <w:spacing w:val="1"/>
      <w:szCs w:val="22"/>
      <w:lang w:eastAsia="en-US"/>
    </w:rPr>
  </w:style>
  <w:style w:type="paragraph" w:customStyle="1" w:styleId="2ffff2">
    <w:name w:val="ЗАГ 2 УМК"/>
    <w:basedOn w:val="26"/>
    <w:uiPriority w:val="99"/>
    <w:qFormat/>
    <w:rsid w:val="00986055"/>
    <w:pPr>
      <w:keepNext w:val="0"/>
      <w:keepLines/>
      <w:spacing w:before="0" w:after="0" w:line="360" w:lineRule="auto"/>
      <w:ind w:left="-567" w:right="-675" w:firstLine="567"/>
      <w:jc w:val="both"/>
    </w:pPr>
    <w:rPr>
      <w:rFonts w:ascii="Times New Roman" w:hAnsi="Times New Roman"/>
      <w:b w:val="0"/>
      <w:bCs/>
      <w:iCs/>
      <w:kern w:val="0"/>
      <w:sz w:val="28"/>
      <w:szCs w:val="28"/>
    </w:rPr>
  </w:style>
  <w:style w:type="paragraph" w:customStyle="1" w:styleId="c4c8c7c24">
    <w:name w:val="c4 c8 c7 c24"/>
    <w:basedOn w:val="a8"/>
    <w:uiPriority w:val="99"/>
    <w:qFormat/>
    <w:rsid w:val="00986055"/>
    <w:pPr>
      <w:spacing w:before="90" w:beforeAutospacing="0" w:after="90" w:afterAutospacing="0"/>
    </w:pPr>
    <w:rPr>
      <w:rFonts w:eastAsia="Times New Roman"/>
    </w:rPr>
  </w:style>
  <w:style w:type="paragraph" w:customStyle="1" w:styleId="1123">
    <w:name w:val="Стиль Заголовок 1 + 12 пт"/>
    <w:basedOn w:val="1c"/>
    <w:uiPriority w:val="99"/>
    <w:qFormat/>
    <w:rsid w:val="00986055"/>
    <w:pPr>
      <w:widowControl w:val="0"/>
      <w:suppressAutoHyphens/>
      <w:autoSpaceDE w:val="0"/>
      <w:autoSpaceDN w:val="0"/>
      <w:adjustRightInd w:val="0"/>
      <w:spacing w:before="0" w:beforeAutospacing="0" w:after="0" w:afterAutospacing="0" w:line="312" w:lineRule="auto"/>
      <w:ind w:left="0" w:firstLine="454"/>
    </w:pPr>
    <w:rPr>
      <w:rFonts w:ascii="Times New Roman ??????????" w:hAnsi="Times New Roman ??????????"/>
      <w:b/>
      <w:bCs/>
      <w:caps/>
    </w:rPr>
  </w:style>
  <w:style w:type="character" w:customStyle="1" w:styleId="1fffffff3">
    <w:name w:val="1 уровень Знак Знак"/>
    <w:link w:val="1fffffff4"/>
    <w:qFormat/>
    <w:locked/>
    <w:rsid w:val="00986055"/>
    <w:rPr>
      <w:rFonts w:ascii="Times New Roman" w:hAnsi="Times New Roman"/>
      <w:b/>
      <w:color w:val="000000"/>
      <w:sz w:val="24"/>
      <w:shd w:val="clear" w:color="auto" w:fill="FFFFFF"/>
    </w:rPr>
  </w:style>
  <w:style w:type="paragraph" w:customStyle="1" w:styleId="1fffffff4">
    <w:name w:val="1 уровень Знак"/>
    <w:basedOn w:val="a8"/>
    <w:link w:val="1fffffff3"/>
    <w:qFormat/>
    <w:rsid w:val="00986055"/>
    <w:pPr>
      <w:keepNext/>
      <w:widowControl w:val="0"/>
      <w:shd w:val="clear" w:color="auto" w:fill="FFFFFF"/>
      <w:autoSpaceDE w:val="0"/>
      <w:autoSpaceDN w:val="0"/>
      <w:adjustRightInd w:val="0"/>
      <w:spacing w:before="520" w:beforeAutospacing="0" w:after="260" w:afterAutospacing="0" w:line="312" w:lineRule="auto"/>
      <w:jc w:val="center"/>
      <w:outlineLvl w:val="0"/>
    </w:pPr>
    <w:rPr>
      <w:rFonts w:eastAsiaTheme="minorHAnsi" w:cstheme="minorBidi"/>
      <w:b/>
      <w:color w:val="000000"/>
      <w:szCs w:val="22"/>
      <w:lang w:eastAsia="en-US"/>
    </w:rPr>
  </w:style>
  <w:style w:type="paragraph" w:customStyle="1" w:styleId="3fff2">
    <w:name w:val="Заголовок оглавления3"/>
    <w:basedOn w:val="1c"/>
    <w:next w:val="a8"/>
    <w:uiPriority w:val="99"/>
    <w:qFormat/>
    <w:rsid w:val="00986055"/>
    <w:pPr>
      <w:keepNext/>
      <w:keepLines/>
      <w:suppressAutoHyphens/>
      <w:spacing w:before="480" w:beforeAutospacing="0" w:after="0" w:afterAutospacing="0" w:line="276" w:lineRule="auto"/>
      <w:ind w:left="0"/>
    </w:pPr>
    <w:rPr>
      <w:rFonts w:ascii="Cambria" w:hAnsi="Cambria" w:cs="Calibri"/>
      <w:b/>
      <w:bCs/>
      <w:color w:val="365F91"/>
      <w:kern w:val="2"/>
      <w:sz w:val="28"/>
      <w:szCs w:val="28"/>
      <w:lang w:eastAsia="ar-SA"/>
    </w:rPr>
  </w:style>
  <w:style w:type="paragraph" w:customStyle="1" w:styleId="10e">
    <w:name w:val="Оглавление 10"/>
    <w:basedOn w:val="aff9"/>
    <w:uiPriority w:val="99"/>
    <w:qFormat/>
    <w:rsid w:val="00986055"/>
    <w:pPr>
      <w:tabs>
        <w:tab w:val="right" w:leader="dot" w:pos="9637"/>
      </w:tabs>
      <w:spacing w:after="200" w:line="276" w:lineRule="auto"/>
      <w:ind w:left="2547"/>
    </w:pPr>
    <w:rPr>
      <w:rFonts w:ascii="Calibri" w:eastAsia="Times New Roman" w:hAnsi="Calibri"/>
      <w:sz w:val="22"/>
      <w:szCs w:val="22"/>
    </w:rPr>
  </w:style>
  <w:style w:type="paragraph" w:customStyle="1" w:styleId="affffffffffe">
    <w:name w:val="Рисунок"/>
    <w:basedOn w:val="afff1"/>
    <w:uiPriority w:val="99"/>
    <w:qFormat/>
    <w:rsid w:val="00986055"/>
    <w:pPr>
      <w:suppressLineNumbers/>
      <w:suppressAutoHyphens/>
      <w:spacing w:before="120" w:beforeAutospacing="0" w:after="120" w:afterAutospacing="0" w:line="276" w:lineRule="auto"/>
    </w:pPr>
    <w:rPr>
      <w:rFonts w:ascii="Calibri" w:eastAsia="Times New Roman" w:hAnsi="Calibri" w:cs="Tahoma"/>
      <w:i/>
      <w:iCs/>
      <w:szCs w:val="24"/>
      <w:lang w:eastAsia="ar-SA"/>
    </w:rPr>
  </w:style>
  <w:style w:type="paragraph" w:customStyle="1" w:styleId="summary">
    <w:name w:val="summary"/>
    <w:basedOn w:val="a8"/>
    <w:uiPriority w:val="99"/>
    <w:qFormat/>
    <w:rsid w:val="00986055"/>
    <w:rPr>
      <w:rFonts w:eastAsia="Times New Roman"/>
    </w:rPr>
  </w:style>
  <w:style w:type="character" w:customStyle="1" w:styleId="6f5">
    <w:name w:val="Заголовок №6_"/>
    <w:link w:val="6f6"/>
    <w:uiPriority w:val="99"/>
    <w:qFormat/>
    <w:locked/>
    <w:rsid w:val="00986055"/>
    <w:rPr>
      <w:rFonts w:ascii="Microsoft Sans Serif" w:hAnsi="Microsoft Sans Serif"/>
      <w:b/>
      <w:spacing w:val="10"/>
      <w:sz w:val="26"/>
      <w:shd w:val="clear" w:color="auto" w:fill="FFFFFF"/>
    </w:rPr>
  </w:style>
  <w:style w:type="paragraph" w:customStyle="1" w:styleId="6f6">
    <w:name w:val="Заголовок №6"/>
    <w:basedOn w:val="a8"/>
    <w:link w:val="6f5"/>
    <w:uiPriority w:val="99"/>
    <w:qFormat/>
    <w:rsid w:val="00986055"/>
    <w:pPr>
      <w:shd w:val="clear" w:color="auto" w:fill="FFFFFF"/>
      <w:spacing w:before="1200" w:beforeAutospacing="0" w:after="0" w:afterAutospacing="0" w:line="240" w:lineRule="atLeast"/>
      <w:outlineLvl w:val="5"/>
    </w:pPr>
    <w:rPr>
      <w:rFonts w:ascii="Microsoft Sans Serif" w:eastAsiaTheme="minorHAnsi" w:hAnsi="Microsoft Sans Serif" w:cstheme="minorBidi"/>
      <w:b/>
      <w:spacing w:val="10"/>
      <w:sz w:val="26"/>
      <w:szCs w:val="22"/>
      <w:lang w:eastAsia="en-US"/>
    </w:rPr>
  </w:style>
  <w:style w:type="paragraph" w:customStyle="1" w:styleId="1212">
    <w:name w:val="Основной текст (12)1"/>
    <w:basedOn w:val="a8"/>
    <w:uiPriority w:val="99"/>
    <w:qFormat/>
    <w:rsid w:val="00986055"/>
    <w:pPr>
      <w:shd w:val="clear" w:color="auto" w:fill="FFFFFF"/>
      <w:spacing w:before="0" w:beforeAutospacing="0" w:after="0" w:afterAutospacing="0" w:line="293" w:lineRule="exact"/>
      <w:jc w:val="right"/>
    </w:pPr>
    <w:rPr>
      <w:rFonts w:eastAsia="Arial Unicode MS"/>
      <w:sz w:val="22"/>
      <w:szCs w:val="22"/>
    </w:rPr>
  </w:style>
  <w:style w:type="character" w:customStyle="1" w:styleId="179">
    <w:name w:val="Основной текст (17)_"/>
    <w:link w:val="17a"/>
    <w:uiPriority w:val="99"/>
    <w:qFormat/>
    <w:locked/>
    <w:rsid w:val="00986055"/>
    <w:rPr>
      <w:i/>
      <w:spacing w:val="20"/>
      <w:sz w:val="26"/>
      <w:shd w:val="clear" w:color="auto" w:fill="FFFFFF"/>
      <w:lang w:val="en-US"/>
    </w:rPr>
  </w:style>
  <w:style w:type="paragraph" w:customStyle="1" w:styleId="17a">
    <w:name w:val="Основной текст (17)"/>
    <w:basedOn w:val="a8"/>
    <w:link w:val="179"/>
    <w:uiPriority w:val="99"/>
    <w:qFormat/>
    <w:rsid w:val="00986055"/>
    <w:pPr>
      <w:shd w:val="clear" w:color="auto" w:fill="FFFFFF"/>
      <w:spacing w:before="60" w:beforeAutospacing="0" w:after="0" w:afterAutospacing="0" w:line="240" w:lineRule="atLeast"/>
    </w:pPr>
    <w:rPr>
      <w:rFonts w:asciiTheme="minorHAnsi" w:eastAsiaTheme="minorHAnsi" w:hAnsiTheme="minorHAnsi" w:cstheme="minorBidi"/>
      <w:i/>
      <w:spacing w:val="20"/>
      <w:sz w:val="26"/>
      <w:szCs w:val="22"/>
      <w:lang w:val="en-US" w:eastAsia="en-US"/>
    </w:rPr>
  </w:style>
  <w:style w:type="paragraph" w:customStyle="1" w:styleId="1fffffff5">
    <w:name w:val="Подпись к таблице1"/>
    <w:basedOn w:val="a8"/>
    <w:uiPriority w:val="99"/>
    <w:qFormat/>
    <w:rsid w:val="00986055"/>
    <w:pPr>
      <w:shd w:val="clear" w:color="auto" w:fill="FFFFFF"/>
      <w:spacing w:before="0" w:beforeAutospacing="0" w:after="0" w:afterAutospacing="0" w:line="240" w:lineRule="atLeast"/>
    </w:pPr>
    <w:rPr>
      <w:rFonts w:ascii="Microsoft Sans Serif" w:eastAsia="Times New Roman" w:hAnsi="Microsoft Sans Serif"/>
      <w:spacing w:val="10"/>
      <w:sz w:val="26"/>
      <w:szCs w:val="26"/>
    </w:rPr>
  </w:style>
  <w:style w:type="character" w:customStyle="1" w:styleId="afffffffffff">
    <w:name w:val="Подпись к картинке_"/>
    <w:link w:val="afffffffffff0"/>
    <w:uiPriority w:val="99"/>
    <w:qFormat/>
    <w:locked/>
    <w:rsid w:val="00986055"/>
    <w:rPr>
      <w:rFonts w:ascii="Microsoft Sans Serif" w:hAnsi="Microsoft Sans Serif"/>
      <w:b/>
      <w:spacing w:val="10"/>
      <w:sz w:val="26"/>
      <w:shd w:val="clear" w:color="auto" w:fill="FFFFFF"/>
    </w:rPr>
  </w:style>
  <w:style w:type="paragraph" w:customStyle="1" w:styleId="afffffffffff0">
    <w:name w:val="Подпись к картинке"/>
    <w:basedOn w:val="a8"/>
    <w:link w:val="afffffffffff"/>
    <w:uiPriority w:val="99"/>
    <w:qFormat/>
    <w:rsid w:val="00986055"/>
    <w:pPr>
      <w:shd w:val="clear" w:color="auto" w:fill="FFFFFF"/>
      <w:spacing w:before="0" w:beforeAutospacing="0" w:after="0" w:afterAutospacing="0" w:line="240" w:lineRule="atLeast"/>
    </w:pPr>
    <w:rPr>
      <w:rFonts w:ascii="Microsoft Sans Serif" w:eastAsiaTheme="minorHAnsi" w:hAnsi="Microsoft Sans Serif" w:cstheme="minorBidi"/>
      <w:b/>
      <w:spacing w:val="10"/>
      <w:sz w:val="26"/>
      <w:szCs w:val="22"/>
      <w:lang w:eastAsia="en-US"/>
    </w:rPr>
  </w:style>
  <w:style w:type="character" w:customStyle="1" w:styleId="afffffffffff1">
    <w:name w:val="Колонтитул_"/>
    <w:link w:val="afffffffffff2"/>
    <w:uiPriority w:val="99"/>
    <w:qFormat/>
    <w:locked/>
    <w:rsid w:val="00986055"/>
    <w:rPr>
      <w:shd w:val="clear" w:color="auto" w:fill="FFFFFF"/>
    </w:rPr>
  </w:style>
  <w:style w:type="paragraph" w:customStyle="1" w:styleId="afffffffffff2">
    <w:name w:val="Колонтитул"/>
    <w:basedOn w:val="a8"/>
    <w:link w:val="afffffffffff1"/>
    <w:uiPriority w:val="99"/>
    <w:qFormat/>
    <w:rsid w:val="00986055"/>
    <w:pPr>
      <w:shd w:val="clear" w:color="auto" w:fill="FFFFFF"/>
      <w:spacing w:before="0" w:beforeAutospacing="0" w:after="0" w:afterAutospacing="0"/>
    </w:pPr>
    <w:rPr>
      <w:rFonts w:asciiTheme="minorHAnsi" w:eastAsiaTheme="minorHAnsi" w:hAnsiTheme="minorHAnsi" w:cstheme="minorBidi"/>
      <w:sz w:val="22"/>
      <w:szCs w:val="22"/>
      <w:lang w:eastAsia="en-US"/>
    </w:rPr>
  </w:style>
  <w:style w:type="paragraph" w:customStyle="1" w:styleId="msonospacing0">
    <w:name w:val="msonospacing"/>
    <w:basedOn w:val="a8"/>
    <w:uiPriority w:val="99"/>
    <w:qFormat/>
    <w:rsid w:val="00986055"/>
    <w:rPr>
      <w:rFonts w:eastAsia="Times New Roman"/>
    </w:rPr>
  </w:style>
  <w:style w:type="paragraph" w:customStyle="1" w:styleId="afffffffffff3">
    <w:name w:val="Стиль Обычный (веб)"/>
    <w:aliases w:val="Обычный (Web) + Times New Roman По ширине Пер..."/>
    <w:basedOn w:val="afff6"/>
    <w:uiPriority w:val="99"/>
    <w:qFormat/>
    <w:rsid w:val="00986055"/>
    <w:pPr>
      <w:keepNext w:val="0"/>
      <w:keepLines w:val="0"/>
      <w:spacing w:before="100" w:beforeAutospacing="1" w:after="100" w:afterAutospacing="1" w:line="232" w:lineRule="auto"/>
      <w:jc w:val="both"/>
    </w:pPr>
    <w:rPr>
      <w:rFonts w:eastAsia="Calibri"/>
      <w:sz w:val="24"/>
      <w:szCs w:val="20"/>
    </w:rPr>
  </w:style>
  <w:style w:type="paragraph" w:customStyle="1" w:styleId="pic">
    <w:name w:val="pic"/>
    <w:basedOn w:val="a8"/>
    <w:uiPriority w:val="99"/>
    <w:qFormat/>
    <w:rsid w:val="00986055"/>
    <w:pPr>
      <w:spacing w:before="0" w:beforeAutospacing="0" w:after="0" w:afterAutospacing="0"/>
      <w:ind w:firstLine="480"/>
    </w:pPr>
    <w:rPr>
      <w:rFonts w:eastAsia="Times New Roman"/>
    </w:rPr>
  </w:style>
  <w:style w:type="paragraph" w:customStyle="1" w:styleId="wysiwyg-text-align-center">
    <w:name w:val="wysiwyg-text-align-center"/>
    <w:basedOn w:val="a8"/>
    <w:uiPriority w:val="99"/>
    <w:qFormat/>
    <w:rsid w:val="00986055"/>
    <w:rPr>
      <w:rFonts w:eastAsia="Times New Roman"/>
    </w:rPr>
  </w:style>
  <w:style w:type="paragraph" w:customStyle="1" w:styleId="wysiwyg-text-align-right">
    <w:name w:val="wysiwyg-text-align-right"/>
    <w:basedOn w:val="a8"/>
    <w:uiPriority w:val="99"/>
    <w:qFormat/>
    <w:rsid w:val="00986055"/>
    <w:rPr>
      <w:rFonts w:eastAsia="Times New Roman"/>
    </w:rPr>
  </w:style>
  <w:style w:type="paragraph" w:customStyle="1" w:styleId="9b">
    <w:name w:val="Загол9"/>
    <w:uiPriority w:val="99"/>
    <w:qFormat/>
    <w:rsid w:val="00986055"/>
    <w:pPr>
      <w:keepNext/>
      <w:autoSpaceDE w:val="0"/>
      <w:autoSpaceDN w:val="0"/>
      <w:adjustRightInd w:val="0"/>
      <w:spacing w:before="187" w:after="187" w:line="190" w:lineRule="atLeast"/>
      <w:jc w:val="center"/>
    </w:pPr>
    <w:rPr>
      <w:rFonts w:ascii="PragmaticaCTT" w:eastAsia="Times New Roman" w:hAnsi="PragmaticaCTT" w:cs="PragmaticaCTT"/>
      <w:b/>
      <w:bCs/>
      <w:color w:val="000000"/>
      <w:sz w:val="18"/>
      <w:szCs w:val="18"/>
      <w:lang w:eastAsia="ru-RU"/>
    </w:rPr>
  </w:style>
  <w:style w:type="paragraph" w:customStyle="1" w:styleId="13c">
    <w:name w:val="Обычный13"/>
    <w:qFormat/>
    <w:rsid w:val="00986055"/>
    <w:pPr>
      <w:widowControl w:val="0"/>
      <w:spacing w:after="0" w:line="256" w:lineRule="auto"/>
      <w:ind w:firstLine="460"/>
      <w:jc w:val="both"/>
    </w:pPr>
    <w:rPr>
      <w:rFonts w:ascii="Times New Roman" w:eastAsia="Calibri" w:hAnsi="Times New Roman" w:cs="Times New Roman"/>
      <w:sz w:val="18"/>
      <w:szCs w:val="20"/>
      <w:lang w:eastAsia="ru-RU"/>
    </w:rPr>
  </w:style>
  <w:style w:type="paragraph" w:customStyle="1" w:styleId="2124">
    <w:name w:val="Заголовок 212"/>
    <w:basedOn w:val="a8"/>
    <w:next w:val="a8"/>
    <w:qFormat/>
    <w:rsid w:val="00986055"/>
    <w:pPr>
      <w:keepNext/>
      <w:widowControl w:val="0"/>
      <w:spacing w:before="0" w:beforeAutospacing="0" w:after="0" w:afterAutospacing="0"/>
      <w:jc w:val="center"/>
    </w:pPr>
    <w:rPr>
      <w:b/>
      <w:sz w:val="26"/>
      <w:szCs w:val="20"/>
    </w:rPr>
  </w:style>
  <w:style w:type="paragraph" w:customStyle="1" w:styleId="22e">
    <w:name w:val="Текст22"/>
    <w:basedOn w:val="a8"/>
    <w:qFormat/>
    <w:rsid w:val="00986055"/>
    <w:pPr>
      <w:spacing w:before="0" w:beforeAutospacing="0" w:after="0" w:afterAutospacing="0"/>
    </w:pPr>
    <w:rPr>
      <w:rFonts w:ascii="Courier New" w:hAnsi="Courier New"/>
      <w:sz w:val="20"/>
      <w:szCs w:val="20"/>
    </w:rPr>
  </w:style>
  <w:style w:type="paragraph" w:customStyle="1" w:styleId="4121">
    <w:name w:val="Заголовок 412"/>
    <w:basedOn w:val="13c"/>
    <w:next w:val="13c"/>
    <w:qFormat/>
    <w:rsid w:val="00986055"/>
    <w:pPr>
      <w:keepNext/>
      <w:widowControl/>
      <w:spacing w:line="240" w:lineRule="auto"/>
      <w:ind w:firstLine="0"/>
      <w:jc w:val="left"/>
    </w:pPr>
    <w:rPr>
      <w:rFonts w:eastAsia="Times New Roman"/>
      <w:sz w:val="24"/>
    </w:rPr>
  </w:style>
  <w:style w:type="paragraph" w:customStyle="1" w:styleId="11f7">
    <w:name w:val="Без интервала11"/>
    <w:qFormat/>
    <w:rsid w:val="00986055"/>
    <w:pPr>
      <w:spacing w:after="0" w:line="240" w:lineRule="auto"/>
    </w:pPr>
    <w:rPr>
      <w:rFonts w:ascii="Times New Roman" w:eastAsia="Times New Roman" w:hAnsi="Times New Roman" w:cs="Times New Roman"/>
      <w:sz w:val="24"/>
      <w:szCs w:val="24"/>
      <w:lang w:eastAsia="ru-RU"/>
    </w:rPr>
  </w:style>
  <w:style w:type="paragraph" w:customStyle="1" w:styleId="p22">
    <w:name w:val="p22"/>
    <w:basedOn w:val="a8"/>
    <w:qFormat/>
    <w:rsid w:val="00986055"/>
  </w:style>
  <w:style w:type="paragraph" w:customStyle="1" w:styleId="SP">
    <w:name w:val="SP"/>
    <w:uiPriority w:val="99"/>
    <w:qFormat/>
    <w:rsid w:val="00986055"/>
    <w:pPr>
      <w:tabs>
        <w:tab w:val="left" w:pos="907"/>
        <w:tab w:val="right" w:leader="underscore" w:pos="6917"/>
      </w:tabs>
      <w:autoSpaceDE w:val="0"/>
      <w:autoSpaceDN w:val="0"/>
      <w:adjustRightInd w:val="0"/>
      <w:spacing w:after="0" w:line="240" w:lineRule="auto"/>
      <w:ind w:left="907" w:hanging="340"/>
      <w:jc w:val="both"/>
    </w:pPr>
    <w:rPr>
      <w:rFonts w:ascii="PragmaticaCTT" w:eastAsia="Calibri" w:hAnsi="PragmaticaCTT" w:cs="PragmaticaCTT"/>
      <w:color w:val="000000"/>
      <w:sz w:val="20"/>
      <w:szCs w:val="20"/>
      <w:lang w:eastAsia="ru-RU"/>
    </w:rPr>
  </w:style>
  <w:style w:type="paragraph" w:customStyle="1" w:styleId="21210">
    <w:name w:val="Стиль Заголовок 2 + 12 пт1"/>
    <w:basedOn w:val="26"/>
    <w:qFormat/>
    <w:rsid w:val="00986055"/>
    <w:rPr>
      <w:rFonts w:cs="Arial"/>
      <w:sz w:val="24"/>
    </w:rPr>
  </w:style>
  <w:style w:type="paragraph" w:customStyle="1" w:styleId="21220">
    <w:name w:val="Стиль Заголовок 2 + 12 пт2"/>
    <w:basedOn w:val="26"/>
    <w:uiPriority w:val="99"/>
    <w:qFormat/>
    <w:rsid w:val="00986055"/>
    <w:rPr>
      <w:rFonts w:cs="Arial"/>
      <w:sz w:val="24"/>
    </w:rPr>
  </w:style>
  <w:style w:type="paragraph" w:customStyle="1" w:styleId="LO-Normal1">
    <w:name w:val="LO-Normal1"/>
    <w:uiPriority w:val="99"/>
    <w:qFormat/>
    <w:rsid w:val="00986055"/>
    <w:pPr>
      <w:suppressAutoHyphens/>
      <w:spacing w:after="0" w:line="480" w:lineRule="auto"/>
      <w:ind w:right="400" w:firstLine="1220"/>
    </w:pPr>
    <w:rPr>
      <w:rFonts w:ascii="Times New Roman" w:eastAsia="Times New Roman" w:hAnsi="Times New Roman" w:cs="Times New Roman"/>
      <w:sz w:val="24"/>
      <w:szCs w:val="20"/>
      <w:lang w:eastAsia="zh-CN"/>
    </w:rPr>
  </w:style>
  <w:style w:type="paragraph" w:customStyle="1" w:styleId="2ffff3">
    <w:name w:val="Схема документа2"/>
    <w:basedOn w:val="a8"/>
    <w:uiPriority w:val="99"/>
    <w:qFormat/>
    <w:rsid w:val="00986055"/>
    <w:pPr>
      <w:shd w:val="clear" w:color="auto" w:fill="000080"/>
      <w:suppressAutoHyphens/>
      <w:spacing w:before="0" w:beforeAutospacing="0" w:after="0" w:afterAutospacing="0"/>
    </w:pPr>
    <w:rPr>
      <w:rFonts w:ascii="Tahoma" w:eastAsia="Times New Roman" w:hAnsi="Tahoma" w:cs="Tahoma"/>
      <w:lang w:eastAsia="zh-CN"/>
    </w:rPr>
  </w:style>
  <w:style w:type="paragraph" w:customStyle="1" w:styleId="22f">
    <w:name w:val="Список 22"/>
    <w:basedOn w:val="a8"/>
    <w:uiPriority w:val="99"/>
    <w:qFormat/>
    <w:rsid w:val="00986055"/>
    <w:pPr>
      <w:suppressAutoHyphens/>
      <w:spacing w:before="0" w:beforeAutospacing="0" w:after="0" w:afterAutospacing="0"/>
      <w:ind w:left="566" w:hanging="283"/>
    </w:pPr>
    <w:rPr>
      <w:rFonts w:eastAsia="Times New Roman"/>
      <w:lang w:eastAsia="zh-CN"/>
    </w:rPr>
  </w:style>
  <w:style w:type="paragraph" w:customStyle="1" w:styleId="319">
    <w:name w:val="Список 31"/>
    <w:basedOn w:val="a8"/>
    <w:uiPriority w:val="99"/>
    <w:qFormat/>
    <w:rsid w:val="00986055"/>
    <w:pPr>
      <w:suppressAutoHyphens/>
      <w:spacing w:before="0" w:beforeAutospacing="0" w:after="0" w:afterAutospacing="0"/>
      <w:ind w:left="849" w:hanging="283"/>
    </w:pPr>
    <w:rPr>
      <w:rFonts w:eastAsia="Times New Roman"/>
      <w:lang w:eastAsia="zh-CN"/>
    </w:rPr>
  </w:style>
  <w:style w:type="paragraph" w:customStyle="1" w:styleId="1fffffff6">
    <w:name w:val="Обычный отступ1"/>
    <w:basedOn w:val="a8"/>
    <w:uiPriority w:val="99"/>
    <w:qFormat/>
    <w:rsid w:val="00986055"/>
    <w:pPr>
      <w:suppressAutoHyphens/>
      <w:spacing w:before="0" w:beforeAutospacing="0" w:after="0" w:afterAutospacing="0"/>
      <w:ind w:firstLine="720"/>
      <w:jc w:val="both"/>
    </w:pPr>
    <w:rPr>
      <w:rFonts w:eastAsia="Times New Roman"/>
      <w:sz w:val="28"/>
      <w:szCs w:val="20"/>
      <w:lang w:eastAsia="zh-CN"/>
    </w:rPr>
  </w:style>
  <w:style w:type="paragraph" w:customStyle="1" w:styleId="2ffff4">
    <w:name w:val="Нумерованный список2"/>
    <w:basedOn w:val="a8"/>
    <w:uiPriority w:val="99"/>
    <w:qFormat/>
    <w:rsid w:val="00986055"/>
    <w:pPr>
      <w:keepNext/>
      <w:tabs>
        <w:tab w:val="left" w:pos="360"/>
      </w:tabs>
      <w:suppressAutoHyphens/>
      <w:spacing w:before="0" w:beforeAutospacing="0" w:after="0" w:afterAutospacing="0"/>
      <w:ind w:left="360" w:hanging="360"/>
      <w:jc w:val="both"/>
    </w:pPr>
    <w:rPr>
      <w:rFonts w:eastAsia="Times New Roman"/>
      <w:b/>
      <w:lang w:val="en-US" w:eastAsia="zh-CN"/>
    </w:rPr>
  </w:style>
  <w:style w:type="paragraph" w:customStyle="1" w:styleId="1fffffff7">
    <w:name w:val="Красная строка1"/>
    <w:basedOn w:val="aff7"/>
    <w:uiPriority w:val="99"/>
    <w:qFormat/>
    <w:rsid w:val="00986055"/>
    <w:pPr>
      <w:suppressAutoHyphens/>
      <w:ind w:firstLine="210"/>
    </w:pPr>
    <w:rPr>
      <w:rFonts w:eastAsia="Times New Roman"/>
      <w:szCs w:val="24"/>
      <w:lang w:eastAsia="zh-CN"/>
    </w:rPr>
  </w:style>
  <w:style w:type="paragraph" w:customStyle="1" w:styleId="21f8">
    <w:name w:val="Нумерованный список 21"/>
    <w:basedOn w:val="a8"/>
    <w:uiPriority w:val="99"/>
    <w:qFormat/>
    <w:rsid w:val="00986055"/>
    <w:pPr>
      <w:tabs>
        <w:tab w:val="left" w:pos="720"/>
      </w:tabs>
      <w:suppressAutoHyphens/>
      <w:spacing w:before="0" w:beforeAutospacing="0" w:after="0" w:afterAutospacing="0"/>
      <w:ind w:left="720" w:hanging="360"/>
    </w:pPr>
    <w:rPr>
      <w:rFonts w:eastAsia="Times New Roman"/>
      <w:lang w:eastAsia="zh-CN"/>
    </w:rPr>
  </w:style>
  <w:style w:type="paragraph" w:customStyle="1" w:styleId="429">
    <w:name w:val="Список 42"/>
    <w:basedOn w:val="a8"/>
    <w:uiPriority w:val="99"/>
    <w:qFormat/>
    <w:rsid w:val="00986055"/>
    <w:pPr>
      <w:suppressAutoHyphens/>
      <w:spacing w:before="0" w:beforeAutospacing="0" w:after="0" w:afterAutospacing="0"/>
      <w:ind w:left="1132" w:hanging="283"/>
    </w:pPr>
    <w:rPr>
      <w:rFonts w:eastAsia="Times New Roman"/>
      <w:lang w:eastAsia="zh-CN"/>
    </w:rPr>
  </w:style>
  <w:style w:type="paragraph" w:customStyle="1" w:styleId="22f0">
    <w:name w:val="Маркированный список 22"/>
    <w:basedOn w:val="a8"/>
    <w:uiPriority w:val="99"/>
    <w:qFormat/>
    <w:rsid w:val="00986055"/>
    <w:pPr>
      <w:tabs>
        <w:tab w:val="left" w:pos="720"/>
        <w:tab w:val="left" w:pos="851"/>
      </w:tabs>
      <w:suppressAutoHyphens/>
      <w:spacing w:before="0" w:beforeAutospacing="0" w:after="0" w:afterAutospacing="0"/>
      <w:ind w:left="851" w:hanging="363"/>
    </w:pPr>
    <w:rPr>
      <w:rFonts w:eastAsia="Times New Roman"/>
      <w:lang w:eastAsia="zh-CN"/>
    </w:rPr>
  </w:style>
  <w:style w:type="paragraph" w:customStyle="1" w:styleId="31a">
    <w:name w:val="Маркированный список 31"/>
    <w:basedOn w:val="a8"/>
    <w:uiPriority w:val="99"/>
    <w:qFormat/>
    <w:rsid w:val="00986055"/>
    <w:pPr>
      <w:tabs>
        <w:tab w:val="left" w:pos="708"/>
      </w:tabs>
      <w:suppressAutoHyphens/>
      <w:spacing w:before="0" w:beforeAutospacing="0" w:after="0" w:afterAutospacing="0"/>
      <w:jc w:val="both"/>
    </w:pPr>
    <w:rPr>
      <w:rFonts w:eastAsia="Times New Roman"/>
      <w:bCs/>
      <w:iCs/>
      <w:sz w:val="28"/>
      <w:szCs w:val="28"/>
      <w:lang w:eastAsia="zh-CN"/>
    </w:rPr>
  </w:style>
  <w:style w:type="paragraph" w:customStyle="1" w:styleId="2ffff5">
    <w:name w:val="Текст примечания2"/>
    <w:basedOn w:val="a8"/>
    <w:uiPriority w:val="99"/>
    <w:qFormat/>
    <w:rsid w:val="00986055"/>
    <w:pPr>
      <w:suppressAutoHyphens/>
      <w:spacing w:before="0" w:beforeAutospacing="0" w:after="0" w:afterAutospacing="0"/>
    </w:pPr>
    <w:rPr>
      <w:rFonts w:eastAsia="Times New Roman"/>
      <w:sz w:val="20"/>
      <w:szCs w:val="20"/>
      <w:lang w:eastAsia="zh-CN"/>
    </w:rPr>
  </w:style>
  <w:style w:type="paragraph" w:customStyle="1" w:styleId="2ffff6">
    <w:name w:val="Название объекта2"/>
    <w:basedOn w:val="a8"/>
    <w:next w:val="a8"/>
    <w:uiPriority w:val="99"/>
    <w:qFormat/>
    <w:rsid w:val="00986055"/>
    <w:pPr>
      <w:widowControl w:val="0"/>
      <w:shd w:val="clear" w:color="auto" w:fill="FFFFFF"/>
      <w:suppressAutoHyphens/>
      <w:autoSpaceDE w:val="0"/>
      <w:spacing w:before="0" w:beforeAutospacing="0" w:after="0" w:afterAutospacing="0"/>
      <w:ind w:firstLine="284"/>
      <w:jc w:val="right"/>
    </w:pPr>
    <w:rPr>
      <w:rFonts w:eastAsia="Times New Roman"/>
      <w:i/>
      <w:iCs/>
      <w:color w:val="000000"/>
      <w:szCs w:val="20"/>
      <w:lang w:eastAsia="zh-CN"/>
    </w:rPr>
  </w:style>
  <w:style w:type="paragraph" w:customStyle="1" w:styleId="WW-Heading3">
    <w:name w:val="WW-Heading 3"/>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9">
    <w:name w:val="WW-Heading 9"/>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1">
    <w:name w:val="WW-Heading 1"/>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6">
    <w:name w:val="WW-Heading 6"/>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7">
    <w:name w:val="WW-Heading 7"/>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2">
    <w:name w:val="WW-Heading 2"/>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5">
    <w:name w:val="WW-Heading 5"/>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1fffffff8">
    <w:name w:val="Маркированный список1"/>
    <w:basedOn w:val="a8"/>
    <w:uiPriority w:val="99"/>
    <w:qFormat/>
    <w:rsid w:val="00986055"/>
    <w:pPr>
      <w:tabs>
        <w:tab w:val="left" w:pos="360"/>
      </w:tabs>
      <w:suppressAutoHyphens/>
      <w:spacing w:before="0" w:beforeAutospacing="0" w:after="0" w:afterAutospacing="0"/>
      <w:ind w:left="360" w:hanging="360"/>
    </w:pPr>
    <w:rPr>
      <w:rFonts w:eastAsia="Times New Roman"/>
      <w:sz w:val="20"/>
      <w:szCs w:val="20"/>
      <w:lang w:val="en-US" w:eastAsia="zh-CN"/>
    </w:rPr>
  </w:style>
  <w:style w:type="paragraph" w:customStyle="1" w:styleId="WW-Heading">
    <w:name w:val="WW-Heading"/>
    <w:uiPriority w:val="99"/>
    <w:qFormat/>
    <w:rsid w:val="00986055"/>
    <w:pPr>
      <w:widowControl w:val="0"/>
      <w:suppressAutoHyphens/>
      <w:autoSpaceDE w:val="0"/>
      <w:spacing w:after="0" w:line="240" w:lineRule="auto"/>
    </w:pPr>
    <w:rPr>
      <w:rFonts w:ascii="Arial" w:eastAsia="Times New Roman" w:hAnsi="Arial" w:cs="Arial"/>
      <w:b/>
      <w:bCs/>
      <w:lang w:eastAsia="zh-CN"/>
    </w:rPr>
  </w:style>
  <w:style w:type="paragraph" w:customStyle="1" w:styleId="LO-normal10">
    <w:name w:val="LO-normal1"/>
    <w:basedOn w:val="a8"/>
    <w:uiPriority w:val="99"/>
    <w:qFormat/>
    <w:rsid w:val="00986055"/>
    <w:pPr>
      <w:suppressAutoHyphens/>
      <w:spacing w:before="280" w:beforeAutospacing="0" w:after="280" w:afterAutospacing="0"/>
    </w:pPr>
    <w:rPr>
      <w:rFonts w:eastAsia="Times New Roman"/>
      <w:lang w:eastAsia="zh-CN"/>
    </w:rPr>
  </w:style>
  <w:style w:type="paragraph" w:customStyle="1" w:styleId="1fffffff9">
    <w:name w:val="Текст макроса1"/>
    <w:uiPriority w:val="99"/>
    <w:qFormat/>
    <w:rsid w:val="00986055"/>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pPr>
    <w:rPr>
      <w:rFonts w:ascii="Courier New" w:eastAsia="Times New Roman" w:hAnsi="Courier New" w:cs="Courier New"/>
      <w:sz w:val="20"/>
      <w:szCs w:val="20"/>
      <w:lang w:val="en-US" w:eastAsia="zh-CN"/>
    </w:rPr>
  </w:style>
  <w:style w:type="paragraph" w:customStyle="1" w:styleId="51a">
    <w:name w:val="Нумерованный список 51"/>
    <w:basedOn w:val="a8"/>
    <w:uiPriority w:val="99"/>
    <w:qFormat/>
    <w:rsid w:val="00986055"/>
    <w:pPr>
      <w:suppressAutoHyphens/>
      <w:spacing w:before="0" w:beforeAutospacing="0" w:after="0" w:afterAutospacing="0"/>
      <w:ind w:left="720" w:hanging="360"/>
    </w:pPr>
    <w:rPr>
      <w:rFonts w:eastAsia="Times New Roman"/>
      <w:lang w:eastAsia="zh-CN"/>
    </w:rPr>
  </w:style>
  <w:style w:type="paragraph" w:customStyle="1" w:styleId="WW-TextBody">
    <w:name w:val="WW-Text Body"/>
    <w:basedOn w:val="a8"/>
    <w:uiPriority w:val="99"/>
    <w:qFormat/>
    <w:rsid w:val="00986055"/>
    <w:pPr>
      <w:suppressAutoHyphens/>
      <w:spacing w:before="0" w:beforeAutospacing="0" w:after="120" w:afterAutospacing="0"/>
    </w:pPr>
    <w:rPr>
      <w:rFonts w:eastAsia="Times New Roman"/>
      <w:lang w:val="en-US" w:eastAsia="zh-CN"/>
    </w:rPr>
  </w:style>
  <w:style w:type="paragraph" w:customStyle="1" w:styleId="WW-Heading4">
    <w:name w:val="WW-Heading 4"/>
    <w:basedOn w:val="a8"/>
    <w:next w:val="a8"/>
    <w:uiPriority w:val="99"/>
    <w:qFormat/>
    <w:rsid w:val="00986055"/>
    <w:pPr>
      <w:keepNext/>
      <w:tabs>
        <w:tab w:val="left" w:pos="864"/>
      </w:tabs>
      <w:suppressAutoHyphens/>
      <w:spacing w:before="240" w:beforeAutospacing="0" w:after="60" w:afterAutospacing="0"/>
      <w:ind w:left="864" w:hanging="864"/>
    </w:pPr>
    <w:rPr>
      <w:rFonts w:eastAsia="Times New Roman"/>
      <w:b/>
      <w:bCs/>
      <w:sz w:val="28"/>
      <w:szCs w:val="28"/>
      <w:lang w:eastAsia="zh-CN"/>
    </w:rPr>
  </w:style>
  <w:style w:type="paragraph" w:customStyle="1" w:styleId="WW-Heading8">
    <w:name w:val="WW-Heading 8"/>
    <w:basedOn w:val="a8"/>
    <w:next w:val="a8"/>
    <w:uiPriority w:val="99"/>
    <w:qFormat/>
    <w:rsid w:val="00986055"/>
    <w:pPr>
      <w:tabs>
        <w:tab w:val="left" w:pos="1440"/>
      </w:tabs>
      <w:suppressAutoHyphens/>
      <w:spacing w:before="240" w:beforeAutospacing="0" w:after="60" w:afterAutospacing="0"/>
      <w:ind w:left="1440" w:hanging="1440"/>
    </w:pPr>
    <w:rPr>
      <w:rFonts w:eastAsia="Times New Roman"/>
      <w:i/>
      <w:iCs/>
      <w:lang w:eastAsia="zh-CN"/>
    </w:rPr>
  </w:style>
  <w:style w:type="paragraph" w:customStyle="1" w:styleId="21f9">
    <w:name w:val="Продолжение списка 21"/>
    <w:basedOn w:val="a8"/>
    <w:uiPriority w:val="99"/>
    <w:qFormat/>
    <w:rsid w:val="00986055"/>
    <w:pPr>
      <w:suppressAutoHyphens/>
      <w:spacing w:before="0" w:beforeAutospacing="0" w:after="120" w:afterAutospacing="0"/>
      <w:ind w:left="566"/>
    </w:pPr>
    <w:rPr>
      <w:rFonts w:eastAsia="Times New Roman"/>
      <w:sz w:val="20"/>
      <w:szCs w:val="20"/>
      <w:lang w:eastAsia="zh-CN"/>
    </w:rPr>
  </w:style>
  <w:style w:type="paragraph" w:customStyle="1" w:styleId="31b">
    <w:name w:val="Нумерованный список 31"/>
    <w:basedOn w:val="a8"/>
    <w:uiPriority w:val="99"/>
    <w:qFormat/>
    <w:rsid w:val="00986055"/>
    <w:pPr>
      <w:tabs>
        <w:tab w:val="left" w:pos="360"/>
      </w:tabs>
      <w:suppressAutoHyphens/>
      <w:spacing w:before="0" w:beforeAutospacing="0" w:after="0" w:afterAutospacing="0"/>
      <w:ind w:left="360" w:hanging="360"/>
    </w:pPr>
    <w:rPr>
      <w:rFonts w:eastAsia="Times New Roman"/>
      <w:lang w:eastAsia="zh-CN"/>
    </w:rPr>
  </w:style>
  <w:style w:type="paragraph" w:customStyle="1" w:styleId="TableContents">
    <w:name w:val="Table Contents"/>
    <w:basedOn w:val="a8"/>
    <w:uiPriority w:val="99"/>
    <w:qFormat/>
    <w:rsid w:val="00986055"/>
    <w:pPr>
      <w:suppressLineNumbers/>
      <w:suppressAutoHyphens/>
      <w:spacing w:before="0" w:beforeAutospacing="0" w:after="0" w:afterAutospacing="0"/>
    </w:pPr>
    <w:rPr>
      <w:rFonts w:eastAsia="Times New Roman"/>
      <w:lang w:eastAsia="zh-CN"/>
    </w:rPr>
  </w:style>
  <w:style w:type="paragraph" w:customStyle="1" w:styleId="TableHeading">
    <w:name w:val="Table Heading"/>
    <w:basedOn w:val="TableContents"/>
    <w:uiPriority w:val="99"/>
    <w:qFormat/>
    <w:rsid w:val="00986055"/>
    <w:pPr>
      <w:jc w:val="center"/>
    </w:pPr>
    <w:rPr>
      <w:b/>
      <w:bCs/>
    </w:rPr>
  </w:style>
  <w:style w:type="paragraph" w:customStyle="1" w:styleId="Caption1">
    <w:name w:val="Caption1"/>
    <w:basedOn w:val="a8"/>
    <w:uiPriority w:val="99"/>
    <w:qFormat/>
    <w:rsid w:val="00986055"/>
    <w:pPr>
      <w:suppressLineNumbers/>
      <w:spacing w:before="120" w:beforeAutospacing="0" w:after="120" w:afterAutospacing="0"/>
    </w:pPr>
    <w:rPr>
      <w:rFonts w:eastAsia="Times New Roman" w:cs="FreeSans"/>
      <w:i/>
      <w:iCs/>
      <w:color w:val="00000A"/>
    </w:rPr>
  </w:style>
  <w:style w:type="paragraph" w:customStyle="1" w:styleId="Footer1">
    <w:name w:val="Footer1"/>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Header2">
    <w:name w:val="Header2"/>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TOC11">
    <w:name w:val="TOC 11"/>
    <w:basedOn w:val="a8"/>
    <w:uiPriority w:val="99"/>
    <w:qFormat/>
    <w:rsid w:val="00986055"/>
    <w:pPr>
      <w:tabs>
        <w:tab w:val="right" w:leader="dot" w:pos="10195"/>
      </w:tabs>
      <w:spacing w:before="0" w:beforeAutospacing="0" w:after="0" w:afterAutospacing="0"/>
    </w:pPr>
    <w:rPr>
      <w:rFonts w:eastAsia="Times New Roman"/>
      <w:color w:val="00000A"/>
    </w:rPr>
  </w:style>
  <w:style w:type="paragraph" w:customStyle="1" w:styleId="1fffffffa">
    <w:name w:val="Знак Знак Знак Знак Знак Знак Знак Знак Знак Знак Знак Знак Знак Знак Знак Знак Знак Знак Знак Знак Знак Знак Знак Знак Знак1"/>
    <w:basedOn w:val="a8"/>
    <w:uiPriority w:val="99"/>
    <w:qFormat/>
    <w:rsid w:val="00986055"/>
    <w:pPr>
      <w:tabs>
        <w:tab w:val="left" w:pos="643"/>
      </w:tabs>
      <w:spacing w:before="0" w:beforeAutospacing="0" w:after="160" w:afterAutospacing="0" w:line="240" w:lineRule="exact"/>
    </w:pPr>
    <w:rPr>
      <w:rFonts w:ascii="Verdana" w:eastAsia="Times New Roman" w:hAnsi="Verdana" w:cs="Verdana"/>
      <w:color w:val="00000A"/>
      <w:sz w:val="20"/>
      <w:szCs w:val="20"/>
      <w:lang w:val="en-US" w:eastAsia="en-US"/>
    </w:rPr>
  </w:style>
  <w:style w:type="paragraph" w:customStyle="1" w:styleId="TOC21">
    <w:name w:val="TOC 21"/>
    <w:basedOn w:val="a8"/>
    <w:uiPriority w:val="99"/>
    <w:qFormat/>
    <w:rsid w:val="00986055"/>
    <w:pPr>
      <w:spacing w:before="0" w:beforeAutospacing="0" w:after="0" w:afterAutospacing="0"/>
      <w:ind w:left="238"/>
    </w:pPr>
    <w:rPr>
      <w:rFonts w:eastAsia="Times New Roman"/>
      <w:color w:val="00000A"/>
    </w:rPr>
  </w:style>
  <w:style w:type="paragraph" w:customStyle="1" w:styleId="1fffffffb">
    <w:name w:val="ͮ𬠫1"/>
    <w:uiPriority w:val="99"/>
    <w:qFormat/>
    <w:rsid w:val="00986055"/>
    <w:pPr>
      <w:spacing w:after="0" w:line="240" w:lineRule="auto"/>
      <w:ind w:firstLine="397"/>
      <w:jc w:val="both"/>
    </w:pPr>
    <w:rPr>
      <w:rFonts w:ascii="Times New Roman" w:eastAsia="Times New Roman" w:hAnsi="Times New Roman" w:cs="Times New Roman"/>
      <w:color w:val="00000A"/>
      <w:sz w:val="20"/>
      <w:szCs w:val="20"/>
      <w:lang w:val="en-US" w:eastAsia="ru-RU"/>
    </w:rPr>
  </w:style>
  <w:style w:type="paragraph" w:customStyle="1" w:styleId="TOC31">
    <w:name w:val="TOC 31"/>
    <w:basedOn w:val="a8"/>
    <w:uiPriority w:val="99"/>
    <w:qFormat/>
    <w:rsid w:val="00986055"/>
    <w:pPr>
      <w:spacing w:before="0" w:beforeAutospacing="0" w:after="0" w:afterAutospacing="0"/>
      <w:ind w:left="480"/>
    </w:pPr>
    <w:rPr>
      <w:rFonts w:eastAsia="Times New Roman"/>
      <w:color w:val="00000A"/>
    </w:rPr>
  </w:style>
  <w:style w:type="paragraph" w:customStyle="1" w:styleId="TOC41">
    <w:name w:val="TOC 41"/>
    <w:basedOn w:val="a8"/>
    <w:uiPriority w:val="99"/>
    <w:qFormat/>
    <w:rsid w:val="00986055"/>
    <w:pPr>
      <w:widowControl w:val="0"/>
      <w:tabs>
        <w:tab w:val="left" w:pos="502"/>
        <w:tab w:val="left" w:pos="3330"/>
      </w:tabs>
      <w:spacing w:before="0" w:beforeAutospacing="0" w:after="0" w:afterAutospacing="0"/>
      <w:ind w:left="502" w:hanging="720"/>
    </w:pPr>
    <w:rPr>
      <w:color w:val="00000A"/>
    </w:rPr>
  </w:style>
  <w:style w:type="paragraph" w:customStyle="1" w:styleId="TOC51">
    <w:name w:val="TOC 51"/>
    <w:basedOn w:val="a8"/>
    <w:uiPriority w:val="99"/>
    <w:qFormat/>
    <w:rsid w:val="00986055"/>
    <w:pPr>
      <w:spacing w:before="0" w:beforeAutospacing="0" w:afterAutospacing="0" w:line="276" w:lineRule="auto"/>
      <w:ind w:left="880"/>
    </w:pPr>
    <w:rPr>
      <w:rFonts w:ascii="Calibri" w:eastAsia="Times New Roman" w:hAnsi="Calibri"/>
      <w:color w:val="00000A"/>
      <w:sz w:val="22"/>
      <w:szCs w:val="22"/>
    </w:rPr>
  </w:style>
  <w:style w:type="paragraph" w:customStyle="1" w:styleId="TOC61">
    <w:name w:val="TOC 61"/>
    <w:basedOn w:val="a8"/>
    <w:uiPriority w:val="99"/>
    <w:qFormat/>
    <w:rsid w:val="00986055"/>
    <w:pPr>
      <w:spacing w:before="0" w:beforeAutospacing="0" w:afterAutospacing="0" w:line="276" w:lineRule="auto"/>
      <w:ind w:left="1100"/>
    </w:pPr>
    <w:rPr>
      <w:rFonts w:ascii="Calibri" w:eastAsia="Times New Roman" w:hAnsi="Calibri"/>
      <w:color w:val="00000A"/>
      <w:sz w:val="22"/>
      <w:szCs w:val="22"/>
    </w:rPr>
  </w:style>
  <w:style w:type="paragraph" w:customStyle="1" w:styleId="TOC71">
    <w:name w:val="TOC 71"/>
    <w:basedOn w:val="a8"/>
    <w:uiPriority w:val="99"/>
    <w:qFormat/>
    <w:rsid w:val="00986055"/>
    <w:pPr>
      <w:spacing w:before="0" w:beforeAutospacing="0" w:afterAutospacing="0" w:line="276" w:lineRule="auto"/>
      <w:ind w:left="1320"/>
    </w:pPr>
    <w:rPr>
      <w:rFonts w:ascii="Calibri" w:eastAsia="Times New Roman" w:hAnsi="Calibri"/>
      <w:color w:val="00000A"/>
      <w:sz w:val="22"/>
      <w:szCs w:val="22"/>
    </w:rPr>
  </w:style>
  <w:style w:type="paragraph" w:customStyle="1" w:styleId="TOC81">
    <w:name w:val="TOC 81"/>
    <w:basedOn w:val="a8"/>
    <w:uiPriority w:val="99"/>
    <w:qFormat/>
    <w:rsid w:val="00986055"/>
    <w:pPr>
      <w:spacing w:before="0" w:beforeAutospacing="0" w:afterAutospacing="0" w:line="276" w:lineRule="auto"/>
      <w:ind w:left="1540"/>
    </w:pPr>
    <w:rPr>
      <w:rFonts w:ascii="Calibri" w:eastAsia="Times New Roman" w:hAnsi="Calibri"/>
      <w:color w:val="00000A"/>
      <w:sz w:val="22"/>
      <w:szCs w:val="22"/>
    </w:rPr>
  </w:style>
  <w:style w:type="paragraph" w:customStyle="1" w:styleId="TOC91">
    <w:name w:val="TOC 91"/>
    <w:basedOn w:val="a8"/>
    <w:uiPriority w:val="99"/>
    <w:qFormat/>
    <w:rsid w:val="00986055"/>
    <w:pPr>
      <w:spacing w:before="0" w:beforeAutospacing="0" w:afterAutospacing="0" w:line="276" w:lineRule="auto"/>
      <w:ind w:left="1760"/>
    </w:pPr>
    <w:rPr>
      <w:rFonts w:ascii="Calibri" w:eastAsia="Times New Roman" w:hAnsi="Calibri"/>
      <w:color w:val="00000A"/>
      <w:sz w:val="22"/>
      <w:szCs w:val="22"/>
    </w:rPr>
  </w:style>
  <w:style w:type="paragraph" w:customStyle="1" w:styleId="PreformattedText">
    <w:name w:val="Preformatted Text"/>
    <w:basedOn w:val="a8"/>
    <w:uiPriority w:val="99"/>
    <w:qFormat/>
    <w:rsid w:val="00986055"/>
    <w:pPr>
      <w:spacing w:before="0" w:beforeAutospacing="0" w:after="0" w:afterAutospacing="0"/>
    </w:pPr>
    <w:rPr>
      <w:rFonts w:eastAsia="Times New Roman"/>
      <w:color w:val="00000A"/>
    </w:rPr>
  </w:style>
  <w:style w:type="paragraph" w:customStyle="1" w:styleId="9c">
    <w:name w:val="Стиль9"/>
    <w:uiPriority w:val="99"/>
    <w:qFormat/>
    <w:rsid w:val="0098605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7f0">
    <w:name w:val="Знак7"/>
    <w:basedOn w:val="a8"/>
    <w:uiPriority w:val="99"/>
    <w:qFormat/>
    <w:rsid w:val="00986055"/>
    <w:pPr>
      <w:spacing w:before="0" w:beforeAutospacing="0" w:after="160" w:afterAutospacing="0" w:line="240" w:lineRule="exact"/>
    </w:pPr>
    <w:rPr>
      <w:rFonts w:ascii="Verdana" w:eastAsia="Times New Roman" w:hAnsi="Verdana"/>
      <w:sz w:val="20"/>
      <w:szCs w:val="20"/>
      <w:lang w:val="en-US" w:eastAsia="en-US"/>
    </w:rPr>
  </w:style>
  <w:style w:type="paragraph" w:customStyle="1" w:styleId="TOCHeading1">
    <w:name w:val="TOC Heading1"/>
    <w:basedOn w:val="1c"/>
    <w:next w:val="a8"/>
    <w:qFormat/>
    <w:rsid w:val="00986055"/>
    <w:pPr>
      <w:keepNext/>
      <w:keepLines/>
      <w:suppressAutoHyphens/>
      <w:spacing w:before="480" w:beforeAutospacing="0" w:after="0" w:afterAutospacing="0" w:line="276" w:lineRule="auto"/>
      <w:ind w:left="0"/>
    </w:pPr>
    <w:rPr>
      <w:rFonts w:ascii="Cambria" w:hAnsi="Cambria" w:cs="Calibri"/>
      <w:b/>
      <w:bCs/>
      <w:color w:val="365F91"/>
      <w:kern w:val="2"/>
      <w:sz w:val="28"/>
      <w:szCs w:val="28"/>
      <w:lang w:eastAsia="ar-SA"/>
    </w:rPr>
  </w:style>
  <w:style w:type="paragraph" w:customStyle="1" w:styleId="11f8">
    <w:name w:val="Знак Знак Знак Знак Знак Знак Знак Знак Знак Знак Знак Знак Знак11"/>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BodyText221">
    <w:name w:val="Body Text 221"/>
    <w:basedOn w:val="a8"/>
    <w:uiPriority w:val="99"/>
    <w:qFormat/>
    <w:rsid w:val="00986055"/>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Heading112">
    <w:name w:val="Heading 112"/>
    <w:basedOn w:val="a8"/>
    <w:next w:val="a8"/>
    <w:uiPriority w:val="99"/>
    <w:qFormat/>
    <w:rsid w:val="00986055"/>
    <w:pPr>
      <w:suppressAutoHyphens/>
      <w:spacing w:before="0" w:beforeAutospacing="0" w:after="0" w:afterAutospacing="0"/>
      <w:ind w:firstLine="454"/>
    </w:pPr>
    <w:rPr>
      <w:b/>
      <w:caps/>
      <w:lang w:eastAsia="zh-CN"/>
    </w:rPr>
  </w:style>
  <w:style w:type="paragraph" w:customStyle="1" w:styleId="Heading212">
    <w:name w:val="Heading 212"/>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1">
    <w:name w:val="Heading 321"/>
    <w:basedOn w:val="a8"/>
    <w:next w:val="a8"/>
    <w:uiPriority w:val="99"/>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411">
    <w:name w:val="Heading 411"/>
    <w:basedOn w:val="a8"/>
    <w:next w:val="a8"/>
    <w:uiPriority w:val="99"/>
    <w:qFormat/>
    <w:rsid w:val="00986055"/>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Heading512">
    <w:name w:val="Heading 512"/>
    <w:basedOn w:val="a8"/>
    <w:next w:val="a8"/>
    <w:uiPriority w:val="99"/>
    <w:qFormat/>
    <w:rsid w:val="00986055"/>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Heading612">
    <w:name w:val="Heading 612"/>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712">
    <w:name w:val="Heading 712"/>
    <w:basedOn w:val="a8"/>
    <w:next w:val="a8"/>
    <w:uiPriority w:val="99"/>
    <w:qFormat/>
    <w:rsid w:val="00986055"/>
    <w:pPr>
      <w:tabs>
        <w:tab w:val="left" w:pos="1296"/>
      </w:tabs>
      <w:suppressAutoHyphens/>
      <w:spacing w:before="240" w:beforeAutospacing="0" w:after="60" w:afterAutospacing="0"/>
      <w:ind w:left="1296" w:hanging="1296"/>
      <w:outlineLvl w:val="6"/>
    </w:pPr>
    <w:rPr>
      <w:lang w:eastAsia="zh-CN"/>
    </w:rPr>
  </w:style>
  <w:style w:type="paragraph" w:customStyle="1" w:styleId="Heading912">
    <w:name w:val="Heading 91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paragraph" w:customStyle="1" w:styleId="1fffffffc">
    <w:name w:val="Заголовок1"/>
    <w:basedOn w:val="a8"/>
    <w:next w:val="aff7"/>
    <w:uiPriority w:val="99"/>
    <w:rsid w:val="00986055"/>
    <w:pPr>
      <w:keepNext/>
      <w:suppressAutoHyphens/>
      <w:spacing w:before="240" w:beforeAutospacing="0" w:after="120" w:afterAutospacing="0"/>
    </w:pPr>
    <w:rPr>
      <w:rFonts w:ascii="Arial" w:eastAsia="Microsoft YaHei" w:hAnsi="Arial" w:cs="Mangal"/>
      <w:sz w:val="28"/>
      <w:szCs w:val="28"/>
      <w:lang w:eastAsia="zh-CN"/>
    </w:rPr>
  </w:style>
  <w:style w:type="paragraph" w:customStyle="1" w:styleId="89">
    <w:name w:val="Абзац списка8"/>
    <w:basedOn w:val="a8"/>
    <w:uiPriority w:val="99"/>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14b">
    <w:name w:val="Обычный14"/>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73">
    <w:name w:val="Основной текст 27"/>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82">
    <w:name w:val="Заголовок 38"/>
    <w:basedOn w:val="14b"/>
    <w:next w:val="14b"/>
    <w:uiPriority w:val="99"/>
    <w:qFormat/>
    <w:rsid w:val="00986055"/>
    <w:pPr>
      <w:keepNext/>
      <w:widowControl/>
      <w:snapToGrid/>
      <w:ind w:left="0" w:firstLine="0"/>
      <w:outlineLvl w:val="2"/>
    </w:pPr>
    <w:rPr>
      <w:sz w:val="24"/>
    </w:rPr>
  </w:style>
  <w:style w:type="paragraph" w:customStyle="1" w:styleId="8a">
    <w:name w:val="Основной текст8"/>
    <w:basedOn w:val="14b"/>
    <w:qFormat/>
    <w:rsid w:val="00986055"/>
    <w:pPr>
      <w:widowControl/>
      <w:snapToGrid/>
      <w:spacing w:line="360" w:lineRule="auto"/>
      <w:ind w:left="0" w:firstLine="0"/>
    </w:pPr>
    <w:rPr>
      <w:sz w:val="24"/>
    </w:rPr>
  </w:style>
  <w:style w:type="paragraph" w:customStyle="1" w:styleId="274">
    <w:name w:val="Заголовок 27"/>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6f7">
    <w:name w:val="Цитата6"/>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7f1">
    <w:name w:val="Текст7"/>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73">
    <w:name w:val="Основной текст 37"/>
    <w:basedOn w:val="14b"/>
    <w:uiPriority w:val="99"/>
    <w:qFormat/>
    <w:rsid w:val="00986055"/>
    <w:pPr>
      <w:widowControl/>
      <w:tabs>
        <w:tab w:val="left" w:pos="360"/>
      </w:tabs>
      <w:snapToGrid/>
      <w:ind w:left="0" w:firstLine="0"/>
      <w:jc w:val="both"/>
    </w:pPr>
    <w:rPr>
      <w:i/>
      <w:sz w:val="26"/>
    </w:rPr>
  </w:style>
  <w:style w:type="paragraph" w:customStyle="1" w:styleId="264">
    <w:name w:val="Основной текст с отступом 26"/>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74">
    <w:name w:val="Основной текст с отступом 37"/>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5f4">
    <w:name w:val="Верхний колонтитул5"/>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6f8">
    <w:name w:val="Без интервала6"/>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89">
    <w:name w:val="Заголовок 48"/>
    <w:basedOn w:val="14b"/>
    <w:next w:val="14b"/>
    <w:uiPriority w:val="99"/>
    <w:qFormat/>
    <w:rsid w:val="00986055"/>
    <w:pPr>
      <w:keepNext/>
      <w:widowControl/>
      <w:snapToGrid/>
      <w:ind w:left="0" w:firstLine="0"/>
    </w:pPr>
    <w:rPr>
      <w:sz w:val="24"/>
    </w:rPr>
  </w:style>
  <w:style w:type="paragraph" w:customStyle="1" w:styleId="663">
    <w:name w:val="Заголовок 66"/>
    <w:uiPriority w:val="99"/>
    <w:qFormat/>
    <w:rsid w:val="00986055"/>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5c">
    <w:name w:val="Цитата 25"/>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5f5">
    <w:name w:val="Выделенная цитата5"/>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50">
    <w:name w:val="Стандартный HTML5"/>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9d">
    <w:name w:val="Абзац списка9"/>
    <w:basedOn w:val="a8"/>
    <w:uiPriority w:val="99"/>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159">
    <w:name w:val="Обычный15"/>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81">
    <w:name w:val="Основной текст 28"/>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92">
    <w:name w:val="Заголовок 39"/>
    <w:basedOn w:val="159"/>
    <w:next w:val="159"/>
    <w:uiPriority w:val="99"/>
    <w:qFormat/>
    <w:rsid w:val="00986055"/>
    <w:pPr>
      <w:keepNext/>
      <w:widowControl/>
      <w:snapToGrid/>
      <w:ind w:left="0" w:firstLine="0"/>
      <w:outlineLvl w:val="2"/>
    </w:pPr>
    <w:rPr>
      <w:sz w:val="24"/>
    </w:rPr>
  </w:style>
  <w:style w:type="paragraph" w:customStyle="1" w:styleId="9e">
    <w:name w:val="Основной текст9"/>
    <w:basedOn w:val="159"/>
    <w:uiPriority w:val="99"/>
    <w:qFormat/>
    <w:rsid w:val="00986055"/>
    <w:pPr>
      <w:widowControl/>
      <w:snapToGrid/>
      <w:spacing w:line="360" w:lineRule="auto"/>
      <w:ind w:left="0" w:firstLine="0"/>
    </w:pPr>
    <w:rPr>
      <w:sz w:val="24"/>
    </w:rPr>
  </w:style>
  <w:style w:type="paragraph" w:customStyle="1" w:styleId="282">
    <w:name w:val="Заголовок 28"/>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7f2">
    <w:name w:val="Цитата7"/>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8b">
    <w:name w:val="Текст8"/>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83">
    <w:name w:val="Основной текст 38"/>
    <w:basedOn w:val="159"/>
    <w:uiPriority w:val="99"/>
    <w:qFormat/>
    <w:rsid w:val="00986055"/>
    <w:pPr>
      <w:widowControl/>
      <w:tabs>
        <w:tab w:val="left" w:pos="360"/>
      </w:tabs>
      <w:snapToGrid/>
      <w:ind w:left="0" w:firstLine="0"/>
      <w:jc w:val="both"/>
    </w:pPr>
    <w:rPr>
      <w:i/>
      <w:sz w:val="26"/>
    </w:rPr>
  </w:style>
  <w:style w:type="paragraph" w:customStyle="1" w:styleId="275">
    <w:name w:val="Основной текст с отступом 27"/>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84">
    <w:name w:val="Основной текст с отступом 38"/>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6f9">
    <w:name w:val="Верхний колонтитул6"/>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7f3">
    <w:name w:val="Без интервала7"/>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99">
    <w:name w:val="Заголовок 49"/>
    <w:basedOn w:val="159"/>
    <w:next w:val="159"/>
    <w:uiPriority w:val="99"/>
    <w:qFormat/>
    <w:rsid w:val="00986055"/>
    <w:pPr>
      <w:keepNext/>
      <w:widowControl/>
      <w:snapToGrid/>
      <w:ind w:left="0" w:firstLine="0"/>
    </w:pPr>
    <w:rPr>
      <w:sz w:val="24"/>
    </w:rPr>
  </w:style>
  <w:style w:type="paragraph" w:customStyle="1" w:styleId="673">
    <w:name w:val="Заголовок 67"/>
    <w:uiPriority w:val="99"/>
    <w:qFormat/>
    <w:rsid w:val="00986055"/>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65">
    <w:name w:val="Цитата 26"/>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6fa">
    <w:name w:val="Выделенная цитата6"/>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60">
    <w:name w:val="Стандартный HTML6"/>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Heading1Char4">
    <w:name w:val="Heading 1 Char4"/>
    <w:aliases w:val="Заголовок 1 Знак Знак Char4,Знак Заголовок 1 Char4,Знак Char6,Знак6 Char5,Знак7 Знак Знак Знак Char5,Знак7 Знак1 Знак Char5,Знак7 Знак Char5,Знак4 Char3,Основной текст с отступом1 Char2,Основной текст с отступом Знак Знак Зна Char1"/>
    <w:uiPriority w:val="99"/>
    <w:locked/>
    <w:rsid w:val="00986055"/>
    <w:rPr>
      <w:rFonts w:ascii="Cambria" w:hAnsi="Cambria" w:cs="Times New Roman"/>
      <w:b/>
      <w:bCs/>
      <w:kern w:val="32"/>
      <w:sz w:val="32"/>
      <w:szCs w:val="32"/>
    </w:rPr>
  </w:style>
  <w:style w:type="character" w:customStyle="1" w:styleId="Heading3Char2">
    <w:name w:val="Heading 3 Char2"/>
    <w:aliases w:val="Знак2 Char3,Heading 3 Char21"/>
    <w:uiPriority w:val="99"/>
    <w:locked/>
    <w:rsid w:val="00986055"/>
    <w:rPr>
      <w:rFonts w:ascii="Arial" w:hAnsi="Arial" w:cs="Times New Roman"/>
      <w:b/>
      <w:sz w:val="26"/>
      <w:lang w:val="ru-RU" w:eastAsia="ru-RU"/>
    </w:rPr>
  </w:style>
  <w:style w:type="character" w:customStyle="1" w:styleId="CommentSubjectChar3">
    <w:name w:val="Comment Subject Char3"/>
    <w:uiPriority w:val="99"/>
    <w:locked/>
    <w:rsid w:val="00986055"/>
    <w:rPr>
      <w:sz w:val="16"/>
    </w:rPr>
  </w:style>
  <w:style w:type="character" w:customStyle="1" w:styleId="5f6">
    <w:name w:val="Основной текст с отступом Знак5"/>
    <w:uiPriority w:val="99"/>
    <w:semiHidden/>
    <w:rsid w:val="00986055"/>
    <w:rPr>
      <w:rFonts w:ascii="Times New Roman" w:hAnsi="Times New Roman" w:cs="Times New Roman"/>
      <w:sz w:val="24"/>
      <w:szCs w:val="24"/>
      <w:lang w:eastAsia="ru-RU"/>
    </w:rPr>
  </w:style>
  <w:style w:type="character" w:customStyle="1" w:styleId="HTMLAddressChar2">
    <w:name w:val="HTML Address Char2"/>
    <w:uiPriority w:val="99"/>
    <w:locked/>
    <w:rsid w:val="00986055"/>
    <w:rPr>
      <w:i/>
      <w:sz w:val="24"/>
      <w:lang w:eastAsia="ru-RU"/>
    </w:rPr>
  </w:style>
  <w:style w:type="character" w:customStyle="1" w:styleId="IntenseQuoteChar7">
    <w:name w:val="Intense Quote Char7"/>
    <w:uiPriority w:val="99"/>
    <w:locked/>
    <w:rsid w:val="00986055"/>
    <w:rPr>
      <w:rFonts w:ascii="Calibri" w:hAnsi="Calibri"/>
      <w:b/>
      <w:i/>
      <w:color w:val="4F81BD"/>
      <w:sz w:val="24"/>
    </w:rPr>
  </w:style>
  <w:style w:type="character" w:customStyle="1" w:styleId="4fe">
    <w:name w:val="Слабое выделение4"/>
    <w:uiPriority w:val="99"/>
    <w:rsid w:val="00986055"/>
    <w:rPr>
      <w:i/>
      <w:color w:val="808080"/>
    </w:rPr>
  </w:style>
  <w:style w:type="character" w:customStyle="1" w:styleId="4ff">
    <w:name w:val="Сильное выделение4"/>
    <w:uiPriority w:val="99"/>
    <w:rsid w:val="00986055"/>
    <w:rPr>
      <w:b/>
    </w:rPr>
  </w:style>
  <w:style w:type="character" w:customStyle="1" w:styleId="393">
    <w:name w:val="Знак Знак393"/>
    <w:rsid w:val="00986055"/>
    <w:rPr>
      <w:rFonts w:ascii="Arial" w:hAnsi="Arial"/>
      <w:b/>
      <w:sz w:val="26"/>
    </w:rPr>
  </w:style>
  <w:style w:type="character" w:customStyle="1" w:styleId="3830">
    <w:name w:val="Знак Знак383"/>
    <w:rsid w:val="00986055"/>
    <w:rPr>
      <w:b/>
      <w:sz w:val="28"/>
    </w:rPr>
  </w:style>
  <w:style w:type="character" w:customStyle="1" w:styleId="3730">
    <w:name w:val="Знак Знак373"/>
    <w:rsid w:val="00986055"/>
    <w:rPr>
      <w:b/>
      <w:i/>
      <w:sz w:val="26"/>
    </w:rPr>
  </w:style>
  <w:style w:type="character" w:customStyle="1" w:styleId="3630">
    <w:name w:val="Знак Знак363"/>
    <w:rsid w:val="00986055"/>
    <w:rPr>
      <w:b/>
      <w:sz w:val="22"/>
      <w:lang w:val="ru-RU" w:eastAsia="ru-RU"/>
    </w:rPr>
  </w:style>
  <w:style w:type="character" w:customStyle="1" w:styleId="3530">
    <w:name w:val="Знак Знак353"/>
    <w:rsid w:val="00986055"/>
    <w:rPr>
      <w:sz w:val="24"/>
      <w:lang w:val="ru-RU" w:eastAsia="ru-RU"/>
    </w:rPr>
  </w:style>
  <w:style w:type="character" w:customStyle="1" w:styleId="3430">
    <w:name w:val="Знак Знак343"/>
    <w:rsid w:val="00986055"/>
    <w:rPr>
      <w:rFonts w:ascii="Calibri" w:hAnsi="Calibri"/>
      <w:i/>
      <w:sz w:val="24"/>
      <w:lang w:eastAsia="en-US"/>
    </w:rPr>
  </w:style>
  <w:style w:type="character" w:customStyle="1" w:styleId="3230">
    <w:name w:val="Знак Знак323"/>
    <w:rsid w:val="00986055"/>
    <w:rPr>
      <w:sz w:val="16"/>
    </w:rPr>
  </w:style>
  <w:style w:type="character" w:customStyle="1" w:styleId="3141">
    <w:name w:val="Знак Знак314"/>
    <w:rsid w:val="00986055"/>
    <w:rPr>
      <w:sz w:val="24"/>
    </w:rPr>
  </w:style>
  <w:style w:type="character" w:customStyle="1" w:styleId="302">
    <w:name w:val="Знак Знак302"/>
    <w:rsid w:val="00986055"/>
    <w:rPr>
      <w:sz w:val="24"/>
    </w:rPr>
  </w:style>
  <w:style w:type="character" w:customStyle="1" w:styleId="293">
    <w:name w:val="Знак Знак293"/>
    <w:rsid w:val="00986055"/>
    <w:rPr>
      <w:sz w:val="24"/>
    </w:rPr>
  </w:style>
  <w:style w:type="character" w:customStyle="1" w:styleId="7130">
    <w:name w:val="Знак Знак713"/>
    <w:uiPriority w:val="99"/>
    <w:rsid w:val="00986055"/>
    <w:rPr>
      <w:sz w:val="16"/>
      <w:lang w:val="ru-RU" w:eastAsia="ru-RU"/>
    </w:rPr>
  </w:style>
  <w:style w:type="character" w:customStyle="1" w:styleId="1490">
    <w:name w:val="Знак Знак149"/>
    <w:uiPriority w:val="99"/>
    <w:locked/>
    <w:rsid w:val="00986055"/>
    <w:rPr>
      <w:b/>
      <w:sz w:val="27"/>
      <w:lang w:val="ru-RU" w:eastAsia="ru-RU"/>
    </w:rPr>
  </w:style>
  <w:style w:type="character" w:customStyle="1" w:styleId="283">
    <w:name w:val="Знак Знак283"/>
    <w:rsid w:val="00986055"/>
    <w:rPr>
      <w:rFonts w:ascii="Tahoma" w:hAnsi="Tahoma"/>
    </w:rPr>
  </w:style>
  <w:style w:type="character" w:customStyle="1" w:styleId="2730">
    <w:name w:val="Знак Знак273"/>
    <w:rsid w:val="00986055"/>
    <w:rPr>
      <w:sz w:val="24"/>
    </w:rPr>
  </w:style>
  <w:style w:type="character" w:customStyle="1" w:styleId="1090">
    <w:name w:val="Знак Знак109"/>
    <w:uiPriority w:val="99"/>
    <w:locked/>
    <w:rsid w:val="00986055"/>
    <w:rPr>
      <w:sz w:val="16"/>
      <w:lang w:val="ru-RU" w:eastAsia="ru-RU"/>
    </w:rPr>
  </w:style>
  <w:style w:type="character" w:customStyle="1" w:styleId="626">
    <w:name w:val="Знак Знак626"/>
    <w:uiPriority w:val="99"/>
    <w:rsid w:val="00986055"/>
    <w:rPr>
      <w:rFonts w:ascii="Arial" w:hAnsi="Arial"/>
      <w:b/>
      <w:i/>
      <w:sz w:val="28"/>
      <w:lang w:val="ru-RU" w:eastAsia="en-US"/>
    </w:rPr>
  </w:style>
  <w:style w:type="character" w:customStyle="1" w:styleId="2130">
    <w:name w:val="Знак Знак213"/>
    <w:locked/>
    <w:rsid w:val="00986055"/>
    <w:rPr>
      <w:sz w:val="24"/>
      <w:lang w:val="en-US"/>
    </w:rPr>
  </w:style>
  <w:style w:type="character" w:customStyle="1" w:styleId="1231">
    <w:name w:val="Знак Знак123"/>
    <w:uiPriority w:val="99"/>
    <w:rsid w:val="00986055"/>
    <w:rPr>
      <w:sz w:val="16"/>
    </w:rPr>
  </w:style>
  <w:style w:type="character" w:customStyle="1" w:styleId="1350">
    <w:name w:val="Знак Знак135"/>
    <w:uiPriority w:val="99"/>
    <w:rsid w:val="00986055"/>
    <w:rPr>
      <w:lang w:val="ru-RU" w:eastAsia="ru-RU"/>
    </w:rPr>
  </w:style>
  <w:style w:type="character" w:customStyle="1" w:styleId="1610">
    <w:name w:val="Знак Знак1610"/>
    <w:uiPriority w:val="99"/>
    <w:locked/>
    <w:rsid w:val="00986055"/>
    <w:rPr>
      <w:b/>
      <w:caps/>
      <w:sz w:val="24"/>
      <w:lang w:val="ru-RU" w:eastAsia="ru-RU"/>
    </w:rPr>
  </w:style>
  <w:style w:type="character" w:customStyle="1" w:styleId="1153">
    <w:name w:val="Знак Знак115"/>
    <w:uiPriority w:val="99"/>
    <w:rsid w:val="00986055"/>
    <w:rPr>
      <w:sz w:val="24"/>
    </w:rPr>
  </w:style>
  <w:style w:type="character" w:customStyle="1" w:styleId="11f9">
    <w:name w:val="Знак Знак Знак11"/>
    <w:uiPriority w:val="99"/>
    <w:rsid w:val="00986055"/>
    <w:rPr>
      <w:rFonts w:ascii="Times New Roman" w:hAnsi="Times New Roman"/>
      <w:b/>
      <w:caps/>
      <w:sz w:val="28"/>
    </w:rPr>
  </w:style>
  <w:style w:type="character" w:customStyle="1" w:styleId="2590">
    <w:name w:val="Знак Знак259"/>
    <w:uiPriority w:val="99"/>
    <w:rsid w:val="00986055"/>
    <w:rPr>
      <w:rFonts w:ascii="Times New Roman" w:hAnsi="Times New Roman"/>
      <w:b/>
      <w:sz w:val="28"/>
    </w:rPr>
  </w:style>
  <w:style w:type="character" w:customStyle="1" w:styleId="2290">
    <w:name w:val="Знак Знак229"/>
    <w:uiPriority w:val="99"/>
    <w:rsid w:val="00986055"/>
    <w:rPr>
      <w:rFonts w:ascii="Times New Roman" w:hAnsi="Times New Roman"/>
      <w:sz w:val="24"/>
    </w:rPr>
  </w:style>
  <w:style w:type="character" w:customStyle="1" w:styleId="2016">
    <w:name w:val="Знак Знак2016"/>
    <w:uiPriority w:val="99"/>
    <w:rsid w:val="00986055"/>
    <w:rPr>
      <w:rFonts w:ascii="Arial" w:hAnsi="Arial"/>
      <w:sz w:val="22"/>
    </w:rPr>
  </w:style>
  <w:style w:type="character" w:customStyle="1" w:styleId="199">
    <w:name w:val="Знак Знак199"/>
    <w:uiPriority w:val="99"/>
    <w:rsid w:val="00986055"/>
    <w:rPr>
      <w:rFonts w:ascii="Times New Roman" w:hAnsi="Times New Roman"/>
      <w:sz w:val="16"/>
      <w:lang w:eastAsia="ru-RU"/>
    </w:rPr>
  </w:style>
  <w:style w:type="character" w:customStyle="1" w:styleId="1811">
    <w:name w:val="Знак Знак1811"/>
    <w:uiPriority w:val="99"/>
    <w:rsid w:val="00986055"/>
    <w:rPr>
      <w:rFonts w:ascii="Courier New" w:hAnsi="Courier New"/>
    </w:rPr>
  </w:style>
  <w:style w:type="character" w:customStyle="1" w:styleId="1790">
    <w:name w:val="Знак Знак179"/>
    <w:uiPriority w:val="99"/>
    <w:rsid w:val="00986055"/>
    <w:rPr>
      <w:rFonts w:ascii="Times New Roman" w:hAnsi="Times New Roman"/>
      <w:sz w:val="24"/>
    </w:rPr>
  </w:style>
  <w:style w:type="character" w:customStyle="1" w:styleId="950">
    <w:name w:val="Знак Знак95"/>
    <w:uiPriority w:val="99"/>
    <w:rsid w:val="00986055"/>
    <w:rPr>
      <w:rFonts w:ascii="PragmaticaCTT" w:hAnsi="PragmaticaCTT"/>
      <w:b/>
      <w:sz w:val="24"/>
      <w:lang w:val="ru-RU" w:eastAsia="ru-RU"/>
    </w:rPr>
  </w:style>
  <w:style w:type="character" w:customStyle="1" w:styleId="840">
    <w:name w:val="Знак Знак84"/>
    <w:rsid w:val="00986055"/>
    <w:rPr>
      <w:sz w:val="24"/>
    </w:rPr>
  </w:style>
  <w:style w:type="character" w:customStyle="1" w:styleId="5200">
    <w:name w:val="Знак Знак520"/>
    <w:aliases w:val="Знак Знак5101"/>
    <w:uiPriority w:val="99"/>
    <w:rsid w:val="00986055"/>
    <w:rPr>
      <w:rFonts w:ascii="Tahoma" w:hAnsi="Tahoma"/>
      <w:sz w:val="16"/>
      <w:lang w:val="ru-RU" w:eastAsia="ru-RU"/>
    </w:rPr>
  </w:style>
  <w:style w:type="character" w:customStyle="1" w:styleId="1590">
    <w:name w:val="Знак Знак159"/>
    <w:uiPriority w:val="99"/>
    <w:rsid w:val="00986055"/>
    <w:rPr>
      <w:b/>
      <w:sz w:val="28"/>
    </w:rPr>
  </w:style>
  <w:style w:type="character" w:customStyle="1" w:styleId="419">
    <w:name w:val="Знак Знак419"/>
    <w:uiPriority w:val="99"/>
    <w:locked/>
    <w:rsid w:val="00986055"/>
    <w:rPr>
      <w:rFonts w:ascii="Arial" w:hAnsi="Arial"/>
      <w:b/>
      <w:i/>
      <w:sz w:val="28"/>
      <w:lang w:val="ru-RU" w:eastAsia="en-US"/>
    </w:rPr>
  </w:style>
  <w:style w:type="character" w:customStyle="1" w:styleId="42a">
    <w:name w:val="Знак4 Знак2"/>
    <w:uiPriority w:val="99"/>
    <w:locked/>
    <w:rsid w:val="00986055"/>
    <w:rPr>
      <w:sz w:val="24"/>
      <w:lang w:val="ru-RU" w:eastAsia="ru-RU"/>
    </w:rPr>
  </w:style>
  <w:style w:type="character" w:customStyle="1" w:styleId="4ff0">
    <w:name w:val="Основной шрифт абзаца4"/>
    <w:uiPriority w:val="99"/>
    <w:rsid w:val="00986055"/>
  </w:style>
  <w:style w:type="character" w:customStyle="1" w:styleId="539">
    <w:name w:val="Знак Знак539"/>
    <w:uiPriority w:val="99"/>
    <w:locked/>
    <w:rsid w:val="00986055"/>
    <w:rPr>
      <w:b/>
      <w:caps/>
      <w:sz w:val="24"/>
      <w:lang w:val="ru-RU" w:eastAsia="ru-RU"/>
    </w:rPr>
  </w:style>
  <w:style w:type="character" w:customStyle="1" w:styleId="11100">
    <w:name w:val="Знак1 Знак Знак110"/>
    <w:uiPriority w:val="99"/>
    <w:locked/>
    <w:rsid w:val="00986055"/>
    <w:rPr>
      <w:rFonts w:ascii="Times New Roman" w:hAnsi="Times New Roman"/>
      <w:sz w:val="24"/>
      <w:lang w:eastAsia="ru-RU"/>
    </w:rPr>
  </w:style>
  <w:style w:type="character" w:customStyle="1" w:styleId="4690">
    <w:name w:val="Знак Знак469"/>
    <w:uiPriority w:val="99"/>
    <w:locked/>
    <w:rsid w:val="00986055"/>
    <w:rPr>
      <w:b/>
      <w:sz w:val="27"/>
      <w:lang w:val="ru-RU" w:eastAsia="ru-RU"/>
    </w:rPr>
  </w:style>
  <w:style w:type="character" w:customStyle="1" w:styleId="4890">
    <w:name w:val="Знак Знак489"/>
    <w:uiPriority w:val="99"/>
    <w:locked/>
    <w:rsid w:val="00986055"/>
    <w:rPr>
      <w:b/>
      <w:sz w:val="27"/>
      <w:lang w:val="ru-RU" w:eastAsia="ru-RU"/>
    </w:rPr>
  </w:style>
  <w:style w:type="character" w:customStyle="1" w:styleId="4490">
    <w:name w:val="Знак Знак449"/>
    <w:uiPriority w:val="99"/>
    <w:locked/>
    <w:rsid w:val="00986055"/>
    <w:rPr>
      <w:sz w:val="24"/>
    </w:rPr>
  </w:style>
  <w:style w:type="character" w:customStyle="1" w:styleId="51100">
    <w:name w:val="Знак Знак5110"/>
    <w:uiPriority w:val="99"/>
    <w:locked/>
    <w:rsid w:val="00986055"/>
    <w:rPr>
      <w:b/>
      <w:sz w:val="27"/>
      <w:lang w:val="ru-RU" w:eastAsia="ru-RU"/>
    </w:rPr>
  </w:style>
  <w:style w:type="character" w:customStyle="1" w:styleId="4390">
    <w:name w:val="Знак Знак439"/>
    <w:uiPriority w:val="99"/>
    <w:locked/>
    <w:rsid w:val="00986055"/>
    <w:rPr>
      <w:color w:val="000000"/>
      <w:sz w:val="24"/>
      <w:lang w:eastAsia="ru-RU"/>
    </w:rPr>
  </w:style>
  <w:style w:type="character" w:customStyle="1" w:styleId="4290">
    <w:name w:val="Знак Знак429"/>
    <w:uiPriority w:val="99"/>
    <w:rsid w:val="00986055"/>
    <w:rPr>
      <w:rFonts w:ascii="Times New Roman" w:hAnsi="Times New Roman"/>
      <w:sz w:val="16"/>
    </w:rPr>
  </w:style>
  <w:style w:type="character" w:customStyle="1" w:styleId="4990">
    <w:name w:val="Знак Знак499"/>
    <w:uiPriority w:val="99"/>
    <w:rsid w:val="00986055"/>
    <w:rPr>
      <w:rFonts w:ascii="Times New Roman" w:hAnsi="Times New Roman"/>
      <w:b/>
      <w:caps/>
      <w:sz w:val="24"/>
      <w:lang w:eastAsia="ru-RU"/>
    </w:rPr>
  </w:style>
  <w:style w:type="character" w:customStyle="1" w:styleId="4790">
    <w:name w:val="Знак Знак479"/>
    <w:uiPriority w:val="99"/>
    <w:rsid w:val="00986055"/>
    <w:rPr>
      <w:rFonts w:ascii="Times New Roman" w:hAnsi="Times New Roman"/>
      <w:b/>
      <w:sz w:val="27"/>
      <w:lang w:eastAsia="ru-RU"/>
    </w:rPr>
  </w:style>
  <w:style w:type="character" w:customStyle="1" w:styleId="4590">
    <w:name w:val="Знак Знак459"/>
    <w:uiPriority w:val="99"/>
    <w:rsid w:val="00986055"/>
    <w:rPr>
      <w:rFonts w:ascii="Times New Roman" w:hAnsi="Times New Roman"/>
      <w:b/>
      <w:i/>
      <w:sz w:val="26"/>
      <w:lang w:eastAsia="ru-RU"/>
    </w:rPr>
  </w:style>
  <w:style w:type="character" w:customStyle="1" w:styleId="5101">
    <w:name w:val="Знак5 Знак Знак10"/>
    <w:uiPriority w:val="99"/>
    <w:locked/>
    <w:rsid w:val="00986055"/>
    <w:rPr>
      <w:sz w:val="16"/>
    </w:rPr>
  </w:style>
  <w:style w:type="character" w:customStyle="1" w:styleId="509">
    <w:name w:val="Знак Знак509"/>
    <w:uiPriority w:val="99"/>
    <w:locked/>
    <w:rsid w:val="00986055"/>
    <w:rPr>
      <w:b/>
      <w:sz w:val="28"/>
      <w:lang w:val="ru-RU" w:eastAsia="ru-RU"/>
    </w:rPr>
  </w:style>
  <w:style w:type="character" w:customStyle="1" w:styleId="5290">
    <w:name w:val="Знак Знак529"/>
    <w:uiPriority w:val="99"/>
    <w:rsid w:val="00986055"/>
    <w:rPr>
      <w:rFonts w:ascii="Arial" w:hAnsi="Arial"/>
      <w:b/>
      <w:i/>
      <w:sz w:val="28"/>
    </w:rPr>
  </w:style>
  <w:style w:type="character" w:customStyle="1" w:styleId="5190">
    <w:name w:val="Знак5 Знак Знак19"/>
    <w:uiPriority w:val="99"/>
    <w:locked/>
    <w:rsid w:val="00986055"/>
    <w:rPr>
      <w:sz w:val="16"/>
      <w:lang w:val="ru-RU" w:eastAsia="ru-RU"/>
    </w:rPr>
  </w:style>
  <w:style w:type="character" w:customStyle="1" w:styleId="6101">
    <w:name w:val="Знак6 Знак Знак10"/>
    <w:uiPriority w:val="99"/>
    <w:rsid w:val="00986055"/>
    <w:rPr>
      <w:sz w:val="24"/>
      <w:lang w:val="ru-RU" w:eastAsia="ru-RU"/>
    </w:rPr>
  </w:style>
  <w:style w:type="character" w:customStyle="1" w:styleId="553">
    <w:name w:val="Знак Знак553"/>
    <w:uiPriority w:val="99"/>
    <w:locked/>
    <w:rsid w:val="00986055"/>
    <w:rPr>
      <w:sz w:val="24"/>
      <w:lang w:val="ru-RU" w:eastAsia="ru-RU"/>
    </w:rPr>
  </w:style>
  <w:style w:type="character" w:customStyle="1" w:styleId="6530">
    <w:name w:val="Знак Знак653"/>
    <w:uiPriority w:val="99"/>
    <w:locked/>
    <w:rsid w:val="00986055"/>
    <w:rPr>
      <w:b/>
      <w:sz w:val="27"/>
      <w:lang w:val="ru-RU" w:eastAsia="ru-RU"/>
    </w:rPr>
  </w:style>
  <w:style w:type="character" w:customStyle="1" w:styleId="6430">
    <w:name w:val="Знак Знак643"/>
    <w:locked/>
    <w:rsid w:val="00986055"/>
    <w:rPr>
      <w:b/>
      <w:sz w:val="28"/>
      <w:lang w:val="ru-RU" w:eastAsia="ru-RU"/>
    </w:rPr>
  </w:style>
  <w:style w:type="character" w:customStyle="1" w:styleId="6330">
    <w:name w:val="Знак Знак633"/>
    <w:uiPriority w:val="99"/>
    <w:locked/>
    <w:rsid w:val="00986055"/>
    <w:rPr>
      <w:b/>
      <w:i/>
      <w:sz w:val="26"/>
      <w:lang w:val="ru-RU" w:eastAsia="ru-RU"/>
    </w:rPr>
  </w:style>
  <w:style w:type="character" w:customStyle="1" w:styleId="625">
    <w:name w:val="Знак Знак625"/>
    <w:uiPriority w:val="99"/>
    <w:locked/>
    <w:rsid w:val="00986055"/>
    <w:rPr>
      <w:sz w:val="24"/>
      <w:lang w:val="ru-RU" w:eastAsia="ru-RU"/>
    </w:rPr>
  </w:style>
  <w:style w:type="character" w:customStyle="1" w:styleId="61100">
    <w:name w:val="Знак Знак6110"/>
    <w:uiPriority w:val="99"/>
    <w:locked/>
    <w:rsid w:val="00986055"/>
    <w:rPr>
      <w:sz w:val="24"/>
      <w:lang w:val="ru-RU" w:eastAsia="ru-RU"/>
    </w:rPr>
  </w:style>
  <w:style w:type="character" w:customStyle="1" w:styleId="603">
    <w:name w:val="Знак Знак603"/>
    <w:uiPriority w:val="99"/>
    <w:locked/>
    <w:rsid w:val="00986055"/>
    <w:rPr>
      <w:i/>
      <w:sz w:val="24"/>
      <w:lang w:val="ru-RU" w:eastAsia="ru-RU"/>
    </w:rPr>
  </w:style>
  <w:style w:type="character" w:customStyle="1" w:styleId="593">
    <w:name w:val="Знак Знак593"/>
    <w:uiPriority w:val="99"/>
    <w:locked/>
    <w:rsid w:val="00986055"/>
    <w:rPr>
      <w:rFonts w:ascii="Arial" w:hAnsi="Arial"/>
      <w:sz w:val="22"/>
      <w:lang w:val="ru-RU" w:eastAsia="ru-RU"/>
    </w:rPr>
  </w:style>
  <w:style w:type="character" w:customStyle="1" w:styleId="583">
    <w:name w:val="Знак Знак583"/>
    <w:uiPriority w:val="99"/>
    <w:locked/>
    <w:rsid w:val="00986055"/>
    <w:rPr>
      <w:rFonts w:ascii="Courier New" w:hAnsi="Courier New"/>
      <w:lang w:val="ru-RU" w:eastAsia="ru-RU"/>
    </w:rPr>
  </w:style>
  <w:style w:type="character" w:customStyle="1" w:styleId="573">
    <w:name w:val="Знак Знак573"/>
    <w:uiPriority w:val="99"/>
    <w:locked/>
    <w:rsid w:val="00986055"/>
    <w:rPr>
      <w:lang w:val="ru-RU" w:eastAsia="ru-RU"/>
    </w:rPr>
  </w:style>
  <w:style w:type="character" w:customStyle="1" w:styleId="563">
    <w:name w:val="Знак Знак563"/>
    <w:uiPriority w:val="99"/>
    <w:locked/>
    <w:rsid w:val="00986055"/>
    <w:rPr>
      <w:sz w:val="24"/>
      <w:lang w:val="ru-RU" w:eastAsia="ru-RU"/>
    </w:rPr>
  </w:style>
  <w:style w:type="character" w:customStyle="1" w:styleId="543">
    <w:name w:val="Знак Знак543"/>
    <w:uiPriority w:val="99"/>
    <w:locked/>
    <w:rsid w:val="00986055"/>
    <w:rPr>
      <w:sz w:val="24"/>
      <w:lang w:val="en-US" w:eastAsia="ru-RU"/>
    </w:rPr>
  </w:style>
  <w:style w:type="character" w:customStyle="1" w:styleId="6730">
    <w:name w:val="Знак Знак673"/>
    <w:uiPriority w:val="99"/>
    <w:rsid w:val="00986055"/>
    <w:rPr>
      <w:rFonts w:ascii="Arial" w:hAnsi="Arial"/>
      <w:b/>
      <w:sz w:val="26"/>
    </w:rPr>
  </w:style>
  <w:style w:type="character" w:customStyle="1" w:styleId="6630">
    <w:name w:val="Знак Знак663"/>
    <w:uiPriority w:val="99"/>
    <w:rsid w:val="00986055"/>
    <w:rPr>
      <w:b/>
      <w:sz w:val="28"/>
    </w:rPr>
  </w:style>
  <w:style w:type="character" w:customStyle="1" w:styleId="703">
    <w:name w:val="Знак Знак703"/>
    <w:uiPriority w:val="99"/>
    <w:rsid w:val="00986055"/>
    <w:rPr>
      <w:rFonts w:ascii="Arial" w:hAnsi="Arial"/>
      <w:b/>
      <w:sz w:val="26"/>
    </w:rPr>
  </w:style>
  <w:style w:type="character" w:customStyle="1" w:styleId="693">
    <w:name w:val="Знак Знак693"/>
    <w:uiPriority w:val="99"/>
    <w:rsid w:val="00986055"/>
    <w:rPr>
      <w:b/>
      <w:sz w:val="28"/>
    </w:rPr>
  </w:style>
  <w:style w:type="character" w:customStyle="1" w:styleId="683">
    <w:name w:val="Знак Знак683"/>
    <w:uiPriority w:val="99"/>
    <w:rsid w:val="00986055"/>
    <w:rPr>
      <w:b/>
      <w:i/>
      <w:sz w:val="26"/>
    </w:rPr>
  </w:style>
  <w:style w:type="character" w:customStyle="1" w:styleId="11fa">
    <w:name w:val="Слабая ссылка11"/>
    <w:uiPriority w:val="99"/>
    <w:rsid w:val="00986055"/>
    <w:rPr>
      <w:smallCaps/>
      <w:color w:val="C0504D"/>
      <w:u w:val="single"/>
    </w:rPr>
  </w:style>
  <w:style w:type="character" w:customStyle="1" w:styleId="11fb">
    <w:name w:val="Сильная ссылка11"/>
    <w:uiPriority w:val="99"/>
    <w:rsid w:val="00986055"/>
    <w:rPr>
      <w:b/>
      <w:smallCaps/>
      <w:color w:val="C0504D"/>
      <w:spacing w:val="5"/>
      <w:u w:val="single"/>
    </w:rPr>
  </w:style>
  <w:style w:type="character" w:customStyle="1" w:styleId="11fc">
    <w:name w:val="Название книги11"/>
    <w:uiPriority w:val="99"/>
    <w:rsid w:val="00986055"/>
    <w:rPr>
      <w:b/>
      <w:smallCaps/>
      <w:spacing w:val="5"/>
    </w:rPr>
  </w:style>
  <w:style w:type="character" w:customStyle="1" w:styleId="4151">
    <w:name w:val="Знак4 Знак Знак15"/>
    <w:uiPriority w:val="99"/>
    <w:locked/>
    <w:rsid w:val="00986055"/>
    <w:rPr>
      <w:rFonts w:ascii="Arial" w:hAnsi="Arial"/>
      <w:b/>
      <w:kern w:val="32"/>
      <w:sz w:val="32"/>
      <w:lang w:val="ru-RU" w:eastAsia="ru-RU"/>
    </w:rPr>
  </w:style>
  <w:style w:type="character" w:customStyle="1" w:styleId="2131">
    <w:name w:val="Знак2 Знак Знак13"/>
    <w:uiPriority w:val="99"/>
    <w:locked/>
    <w:rsid w:val="00986055"/>
    <w:rPr>
      <w:b/>
      <w:sz w:val="27"/>
      <w:lang w:val="ru-RU" w:eastAsia="ru-RU"/>
    </w:rPr>
  </w:style>
  <w:style w:type="character" w:customStyle="1" w:styleId="246">
    <w:name w:val="Знак2 Знак Знак4"/>
    <w:uiPriority w:val="99"/>
    <w:semiHidden/>
    <w:locked/>
    <w:rsid w:val="00986055"/>
    <w:rPr>
      <w:rFonts w:ascii="Arial" w:hAnsi="Arial"/>
      <w:b/>
      <w:sz w:val="26"/>
      <w:lang w:val="ru-RU" w:eastAsia="ru-RU"/>
    </w:rPr>
  </w:style>
  <w:style w:type="character" w:customStyle="1" w:styleId="5f7">
    <w:name w:val="Слабое выделение5"/>
    <w:uiPriority w:val="99"/>
    <w:rsid w:val="00986055"/>
    <w:rPr>
      <w:i/>
      <w:color w:val="808080"/>
    </w:rPr>
  </w:style>
  <w:style w:type="character" w:customStyle="1" w:styleId="5f8">
    <w:name w:val="Сильное выделение5"/>
    <w:uiPriority w:val="99"/>
    <w:rsid w:val="00986055"/>
    <w:rPr>
      <w:b/>
      <w:i/>
      <w:color w:val="4F81BD"/>
    </w:rPr>
  </w:style>
  <w:style w:type="character" w:customStyle="1" w:styleId="2ffff7">
    <w:name w:val="Слабая ссылка2"/>
    <w:rsid w:val="00986055"/>
    <w:rPr>
      <w:smallCaps/>
      <w:color w:val="C0504D"/>
      <w:u w:val="single"/>
    </w:rPr>
  </w:style>
  <w:style w:type="character" w:customStyle="1" w:styleId="2ffff8">
    <w:name w:val="Сильная ссылка2"/>
    <w:rsid w:val="00986055"/>
    <w:rPr>
      <w:b/>
      <w:smallCaps/>
      <w:color w:val="C0504D"/>
      <w:spacing w:val="5"/>
      <w:u w:val="single"/>
    </w:rPr>
  </w:style>
  <w:style w:type="character" w:customStyle="1" w:styleId="2ffff9">
    <w:name w:val="Название книги2"/>
    <w:rsid w:val="00986055"/>
    <w:rPr>
      <w:b/>
      <w:smallCaps/>
      <w:spacing w:val="5"/>
    </w:rPr>
  </w:style>
  <w:style w:type="character" w:customStyle="1" w:styleId="4ff1">
    <w:name w:val="Замещающий текст4"/>
    <w:uiPriority w:val="99"/>
    <w:rsid w:val="00986055"/>
    <w:rPr>
      <w:color w:val="808080"/>
    </w:rPr>
  </w:style>
  <w:style w:type="character" w:customStyle="1" w:styleId="Heading4Char1">
    <w:name w:val="Heading 4 Char1"/>
    <w:locked/>
    <w:rsid w:val="00986055"/>
    <w:rPr>
      <w:rFonts w:ascii="Times New Roman" w:hAnsi="Times New Roman"/>
      <w:b/>
      <w:sz w:val="28"/>
    </w:rPr>
  </w:style>
  <w:style w:type="character" w:customStyle="1" w:styleId="Heading5Char1">
    <w:name w:val="Heading 5 Char1"/>
    <w:uiPriority w:val="99"/>
    <w:locked/>
    <w:rsid w:val="00986055"/>
    <w:rPr>
      <w:rFonts w:ascii="Times New Roman" w:hAnsi="Times New Roman"/>
      <w:b/>
      <w:i/>
      <w:sz w:val="26"/>
    </w:rPr>
  </w:style>
  <w:style w:type="character" w:customStyle="1" w:styleId="Heading6Char1">
    <w:name w:val="Heading 6 Char1"/>
    <w:uiPriority w:val="99"/>
    <w:locked/>
    <w:rsid w:val="00986055"/>
    <w:rPr>
      <w:rFonts w:ascii="Times New Roman" w:hAnsi="Times New Roman"/>
      <w:b/>
      <w:lang w:eastAsia="ru-RU"/>
    </w:rPr>
  </w:style>
  <w:style w:type="character" w:customStyle="1" w:styleId="Heading7Char1">
    <w:name w:val="Heading 7 Char1"/>
    <w:uiPriority w:val="99"/>
    <w:locked/>
    <w:rsid w:val="00986055"/>
    <w:rPr>
      <w:rFonts w:ascii="Times New Roman" w:hAnsi="Times New Roman"/>
      <w:sz w:val="20"/>
      <w:lang w:eastAsia="ru-RU"/>
    </w:rPr>
  </w:style>
  <w:style w:type="character" w:customStyle="1" w:styleId="Heading8Char1">
    <w:name w:val="Heading 8 Char1"/>
    <w:uiPriority w:val="99"/>
    <w:locked/>
    <w:rsid w:val="00986055"/>
    <w:rPr>
      <w:rFonts w:ascii="Calibri" w:hAnsi="Calibri"/>
      <w:i/>
      <w:sz w:val="24"/>
    </w:rPr>
  </w:style>
  <w:style w:type="character" w:customStyle="1" w:styleId="Heading9Char1">
    <w:name w:val="Heading 9 Char1"/>
    <w:uiPriority w:val="99"/>
    <w:locked/>
    <w:rsid w:val="00986055"/>
    <w:rPr>
      <w:rFonts w:ascii="Arial" w:hAnsi="Arial"/>
      <w:lang w:eastAsia="ru-RU"/>
    </w:rPr>
  </w:style>
  <w:style w:type="character" w:customStyle="1" w:styleId="Heading3Char1">
    <w:name w:val="Heading 3 Char1"/>
    <w:locked/>
    <w:rsid w:val="00986055"/>
    <w:rPr>
      <w:rFonts w:ascii="Arial" w:hAnsi="Arial"/>
      <w:b/>
      <w:sz w:val="26"/>
      <w:lang w:val="ru-RU" w:eastAsia="ru-RU"/>
    </w:rPr>
  </w:style>
  <w:style w:type="character" w:customStyle="1" w:styleId="BodyText3Char2">
    <w:name w:val="Body Text 3 Char2"/>
    <w:aliases w:val="Знак5 Char2"/>
    <w:uiPriority w:val="99"/>
    <w:locked/>
    <w:rsid w:val="00986055"/>
    <w:rPr>
      <w:rFonts w:ascii="Times New Roman" w:hAnsi="Times New Roman"/>
      <w:sz w:val="16"/>
    </w:rPr>
  </w:style>
  <w:style w:type="character" w:customStyle="1" w:styleId="BodyTextFirstIndent2Char2">
    <w:name w:val="Body Text First Indent 2 Char2"/>
    <w:uiPriority w:val="99"/>
    <w:locked/>
    <w:rsid w:val="00986055"/>
    <w:rPr>
      <w:rFonts w:ascii="Times New Roman" w:hAnsi="Times New Roman"/>
      <w:sz w:val="24"/>
      <w:lang w:eastAsia="ru-RU"/>
    </w:rPr>
  </w:style>
  <w:style w:type="character" w:customStyle="1" w:styleId="HTMLPreformattedChar1">
    <w:name w:val="HTML Preformatted Char1"/>
    <w:uiPriority w:val="99"/>
    <w:locked/>
    <w:rsid w:val="00986055"/>
    <w:rPr>
      <w:rFonts w:ascii="Courier New" w:hAnsi="Courier New"/>
      <w:sz w:val="20"/>
      <w:lang w:eastAsia="ru-RU"/>
    </w:rPr>
  </w:style>
  <w:style w:type="character" w:customStyle="1" w:styleId="FontStyle89">
    <w:name w:val="Font Style89"/>
    <w:uiPriority w:val="99"/>
    <w:qFormat/>
    <w:rsid w:val="00986055"/>
    <w:rPr>
      <w:rFonts w:ascii="Times New Roman" w:hAnsi="Times New Roman"/>
      <w:i/>
      <w:sz w:val="14"/>
    </w:rPr>
  </w:style>
  <w:style w:type="character" w:customStyle="1" w:styleId="7f4">
    <w:name w:val="стиль7"/>
    <w:uiPriority w:val="99"/>
    <w:qFormat/>
    <w:rsid w:val="00986055"/>
    <w:rPr>
      <w:rFonts w:ascii="Times New Roman" w:hAnsi="Times New Roman" w:cs="Times New Roman"/>
    </w:rPr>
  </w:style>
  <w:style w:type="character" w:customStyle="1" w:styleId="title1">
    <w:name w:val="title1"/>
    <w:uiPriority w:val="99"/>
    <w:qFormat/>
    <w:rsid w:val="00986055"/>
    <w:rPr>
      <w:rFonts w:ascii="Verdana" w:hAnsi="Verdana"/>
      <w:color w:val="301007"/>
      <w:sz w:val="30"/>
    </w:rPr>
  </w:style>
  <w:style w:type="character" w:customStyle="1" w:styleId="7120">
    <w:name w:val="Знак Знак712"/>
    <w:uiPriority w:val="99"/>
    <w:rsid w:val="00986055"/>
    <w:rPr>
      <w:sz w:val="16"/>
      <w:lang w:val="ru-RU" w:eastAsia="ru-RU"/>
    </w:rPr>
  </w:style>
  <w:style w:type="character" w:customStyle="1" w:styleId="830">
    <w:name w:val="Знак Знак83"/>
    <w:locked/>
    <w:rsid w:val="00986055"/>
    <w:rPr>
      <w:sz w:val="24"/>
    </w:rPr>
  </w:style>
  <w:style w:type="character" w:customStyle="1" w:styleId="624">
    <w:name w:val="Знак Знак624"/>
    <w:uiPriority w:val="99"/>
    <w:locked/>
    <w:rsid w:val="00986055"/>
    <w:rPr>
      <w:b/>
      <w:caps/>
      <w:sz w:val="24"/>
      <w:lang w:val="ru-RU" w:eastAsia="ru-RU"/>
    </w:rPr>
  </w:style>
  <w:style w:type="character" w:customStyle="1" w:styleId="5191">
    <w:name w:val="Знак Знак519"/>
    <w:uiPriority w:val="99"/>
    <w:locked/>
    <w:rsid w:val="00986055"/>
    <w:rPr>
      <w:b/>
      <w:sz w:val="27"/>
      <w:lang w:val="ru-RU" w:eastAsia="ru-RU"/>
    </w:rPr>
  </w:style>
  <w:style w:type="character" w:customStyle="1" w:styleId="bold1">
    <w:name w:val="bold1"/>
    <w:uiPriority w:val="99"/>
    <w:qFormat/>
    <w:rsid w:val="00986055"/>
    <w:rPr>
      <w:rFonts w:ascii="Arial" w:hAnsi="Arial"/>
      <w:b/>
    </w:rPr>
  </w:style>
  <w:style w:type="character" w:customStyle="1" w:styleId="b-serp-itemtextpassage1">
    <w:name w:val="b-serp-item__text_passage1"/>
    <w:uiPriority w:val="99"/>
    <w:qFormat/>
    <w:rsid w:val="00986055"/>
    <w:rPr>
      <w:b/>
    </w:rPr>
  </w:style>
  <w:style w:type="character" w:customStyle="1" w:styleId="afffffffffff4">
    <w:name w:val="текст Знак Знак"/>
    <w:uiPriority w:val="99"/>
    <w:qFormat/>
    <w:rsid w:val="00986055"/>
    <w:rPr>
      <w:sz w:val="24"/>
      <w:lang w:val="ru-RU" w:eastAsia="ru-RU"/>
    </w:rPr>
  </w:style>
  <w:style w:type="character" w:customStyle="1" w:styleId="description1">
    <w:name w:val="description1"/>
    <w:uiPriority w:val="99"/>
    <w:qFormat/>
    <w:rsid w:val="00986055"/>
    <w:rPr>
      <w:color w:val="000000"/>
      <w:sz w:val="17"/>
    </w:rPr>
  </w:style>
  <w:style w:type="character" w:customStyle="1" w:styleId="940">
    <w:name w:val="Знак Знак94"/>
    <w:uiPriority w:val="99"/>
    <w:rsid w:val="00986055"/>
    <w:rPr>
      <w:rFonts w:ascii="Times New Roman" w:hAnsi="Times New Roman"/>
      <w:sz w:val="24"/>
    </w:rPr>
  </w:style>
  <w:style w:type="character" w:customStyle="1" w:styleId="1340">
    <w:name w:val="Знак Знак134"/>
    <w:locked/>
    <w:rsid w:val="00986055"/>
    <w:rPr>
      <w:rFonts w:ascii="Arial" w:hAnsi="Arial"/>
      <w:b/>
      <w:kern w:val="32"/>
      <w:sz w:val="32"/>
      <w:lang w:val="ru-RU" w:eastAsia="ru-RU"/>
    </w:rPr>
  </w:style>
  <w:style w:type="character" w:customStyle="1" w:styleId="bibliocaption1">
    <w:name w:val="bibliocaption1"/>
    <w:uiPriority w:val="99"/>
    <w:qFormat/>
    <w:rsid w:val="00986055"/>
    <w:rPr>
      <w:rFonts w:ascii="Verdana" w:hAnsi="Verdana"/>
      <w:b/>
      <w:color w:val="080000"/>
      <w:sz w:val="22"/>
      <w:u w:val="none"/>
    </w:rPr>
  </w:style>
  <w:style w:type="character" w:customStyle="1" w:styleId="ft988">
    <w:name w:val="ft988"/>
    <w:uiPriority w:val="99"/>
    <w:qFormat/>
    <w:rsid w:val="00986055"/>
    <w:rPr>
      <w:rFonts w:ascii="Times New Roman" w:hAnsi="Times New Roman" w:cs="Times New Roman"/>
    </w:rPr>
  </w:style>
  <w:style w:type="character" w:customStyle="1" w:styleId="ft1067">
    <w:name w:val="ft1067"/>
    <w:uiPriority w:val="99"/>
    <w:qFormat/>
    <w:rsid w:val="00986055"/>
    <w:rPr>
      <w:rFonts w:ascii="Times New Roman" w:hAnsi="Times New Roman" w:cs="Times New Roman"/>
    </w:rPr>
  </w:style>
  <w:style w:type="character" w:customStyle="1" w:styleId="ft1144">
    <w:name w:val="ft1144"/>
    <w:uiPriority w:val="99"/>
    <w:qFormat/>
    <w:rsid w:val="00986055"/>
    <w:rPr>
      <w:rFonts w:ascii="Times New Roman" w:hAnsi="Times New Roman" w:cs="Times New Roman"/>
    </w:rPr>
  </w:style>
  <w:style w:type="character" w:customStyle="1" w:styleId="ft1207">
    <w:name w:val="ft1207"/>
    <w:uiPriority w:val="99"/>
    <w:qFormat/>
    <w:rsid w:val="00986055"/>
    <w:rPr>
      <w:rFonts w:ascii="Times New Roman" w:hAnsi="Times New Roman" w:cs="Times New Roman"/>
    </w:rPr>
  </w:style>
  <w:style w:type="character" w:customStyle="1" w:styleId="ft1213">
    <w:name w:val="ft1213"/>
    <w:uiPriority w:val="99"/>
    <w:qFormat/>
    <w:rsid w:val="00986055"/>
    <w:rPr>
      <w:rFonts w:ascii="Times New Roman" w:hAnsi="Times New Roman" w:cs="Times New Roman"/>
    </w:rPr>
  </w:style>
  <w:style w:type="character" w:customStyle="1" w:styleId="ft1214">
    <w:name w:val="ft1214"/>
    <w:uiPriority w:val="99"/>
    <w:qFormat/>
    <w:rsid w:val="00986055"/>
    <w:rPr>
      <w:rFonts w:ascii="Times New Roman" w:hAnsi="Times New Roman" w:cs="Times New Roman"/>
    </w:rPr>
  </w:style>
  <w:style w:type="character" w:customStyle="1" w:styleId="ft1289">
    <w:name w:val="ft1289"/>
    <w:uiPriority w:val="99"/>
    <w:qFormat/>
    <w:rsid w:val="00986055"/>
    <w:rPr>
      <w:rFonts w:ascii="Times New Roman" w:hAnsi="Times New Roman" w:cs="Times New Roman"/>
    </w:rPr>
  </w:style>
  <w:style w:type="character" w:customStyle="1" w:styleId="ft1311">
    <w:name w:val="ft1311"/>
    <w:uiPriority w:val="99"/>
    <w:qFormat/>
    <w:rsid w:val="00986055"/>
    <w:rPr>
      <w:rFonts w:ascii="Times New Roman" w:hAnsi="Times New Roman" w:cs="Times New Roman"/>
    </w:rPr>
  </w:style>
  <w:style w:type="character" w:customStyle="1" w:styleId="ft3008">
    <w:name w:val="ft3008"/>
    <w:uiPriority w:val="99"/>
    <w:qFormat/>
    <w:rsid w:val="00986055"/>
    <w:rPr>
      <w:rFonts w:ascii="Times New Roman" w:hAnsi="Times New Roman" w:cs="Times New Roman"/>
    </w:rPr>
  </w:style>
  <w:style w:type="character" w:customStyle="1" w:styleId="ft3181">
    <w:name w:val="ft3181"/>
    <w:uiPriority w:val="99"/>
    <w:qFormat/>
    <w:rsid w:val="00986055"/>
    <w:rPr>
      <w:rFonts w:ascii="Times New Roman" w:hAnsi="Times New Roman" w:cs="Times New Roman"/>
    </w:rPr>
  </w:style>
  <w:style w:type="character" w:customStyle="1" w:styleId="ft722">
    <w:name w:val="ft722"/>
    <w:uiPriority w:val="99"/>
    <w:qFormat/>
    <w:rsid w:val="00986055"/>
    <w:rPr>
      <w:rFonts w:ascii="Times New Roman" w:hAnsi="Times New Roman" w:cs="Times New Roman"/>
    </w:rPr>
  </w:style>
  <w:style w:type="character" w:customStyle="1" w:styleId="ft728">
    <w:name w:val="ft728"/>
    <w:uiPriority w:val="99"/>
    <w:qFormat/>
    <w:rsid w:val="00986055"/>
    <w:rPr>
      <w:rFonts w:ascii="Times New Roman" w:hAnsi="Times New Roman" w:cs="Times New Roman"/>
    </w:rPr>
  </w:style>
  <w:style w:type="character" w:customStyle="1" w:styleId="ft730">
    <w:name w:val="ft730"/>
    <w:uiPriority w:val="99"/>
    <w:qFormat/>
    <w:rsid w:val="00986055"/>
    <w:rPr>
      <w:rFonts w:ascii="Times New Roman" w:hAnsi="Times New Roman" w:cs="Times New Roman"/>
    </w:rPr>
  </w:style>
  <w:style w:type="character" w:customStyle="1" w:styleId="ft72">
    <w:name w:val="ft72"/>
    <w:uiPriority w:val="99"/>
    <w:qFormat/>
    <w:rsid w:val="00986055"/>
    <w:rPr>
      <w:rFonts w:ascii="Times New Roman" w:hAnsi="Times New Roman" w:cs="Times New Roman"/>
    </w:rPr>
  </w:style>
  <w:style w:type="character" w:customStyle="1" w:styleId="ft731">
    <w:name w:val="ft731"/>
    <w:uiPriority w:val="99"/>
    <w:qFormat/>
    <w:rsid w:val="00986055"/>
    <w:rPr>
      <w:rFonts w:ascii="Times New Roman" w:hAnsi="Times New Roman" w:cs="Times New Roman"/>
    </w:rPr>
  </w:style>
  <w:style w:type="character" w:customStyle="1" w:styleId="ft732">
    <w:name w:val="ft732"/>
    <w:uiPriority w:val="99"/>
    <w:qFormat/>
    <w:rsid w:val="00986055"/>
    <w:rPr>
      <w:rFonts w:ascii="Times New Roman" w:hAnsi="Times New Roman" w:cs="Times New Roman"/>
    </w:rPr>
  </w:style>
  <w:style w:type="character" w:customStyle="1" w:styleId="ft735">
    <w:name w:val="ft735"/>
    <w:uiPriority w:val="99"/>
    <w:qFormat/>
    <w:rsid w:val="00986055"/>
    <w:rPr>
      <w:rFonts w:ascii="Times New Roman" w:hAnsi="Times New Roman" w:cs="Times New Roman"/>
    </w:rPr>
  </w:style>
  <w:style w:type="character" w:customStyle="1" w:styleId="ft738">
    <w:name w:val="ft738"/>
    <w:uiPriority w:val="99"/>
    <w:qFormat/>
    <w:rsid w:val="00986055"/>
    <w:rPr>
      <w:rFonts w:ascii="Times New Roman" w:hAnsi="Times New Roman" w:cs="Times New Roman"/>
    </w:rPr>
  </w:style>
  <w:style w:type="character" w:customStyle="1" w:styleId="ft747">
    <w:name w:val="ft747"/>
    <w:uiPriority w:val="99"/>
    <w:qFormat/>
    <w:rsid w:val="00986055"/>
    <w:rPr>
      <w:rFonts w:ascii="Times New Roman" w:hAnsi="Times New Roman" w:cs="Times New Roman"/>
    </w:rPr>
  </w:style>
  <w:style w:type="character" w:customStyle="1" w:styleId="ft758">
    <w:name w:val="ft758"/>
    <w:uiPriority w:val="99"/>
    <w:qFormat/>
    <w:rsid w:val="00986055"/>
    <w:rPr>
      <w:rFonts w:ascii="Times New Roman" w:hAnsi="Times New Roman" w:cs="Times New Roman"/>
    </w:rPr>
  </w:style>
  <w:style w:type="character" w:customStyle="1" w:styleId="ft2100">
    <w:name w:val="ft2100"/>
    <w:uiPriority w:val="99"/>
    <w:qFormat/>
    <w:rsid w:val="00986055"/>
    <w:rPr>
      <w:rFonts w:ascii="Times New Roman" w:hAnsi="Times New Roman" w:cs="Times New Roman"/>
    </w:rPr>
  </w:style>
  <w:style w:type="character" w:customStyle="1" w:styleId="ft2109">
    <w:name w:val="ft2109"/>
    <w:uiPriority w:val="99"/>
    <w:qFormat/>
    <w:rsid w:val="00986055"/>
    <w:rPr>
      <w:rFonts w:ascii="Times New Roman" w:hAnsi="Times New Roman" w:cs="Times New Roman"/>
    </w:rPr>
  </w:style>
  <w:style w:type="character" w:customStyle="1" w:styleId="ft2121">
    <w:name w:val="ft2121"/>
    <w:uiPriority w:val="99"/>
    <w:qFormat/>
    <w:rsid w:val="00986055"/>
    <w:rPr>
      <w:rFonts w:ascii="Times New Roman" w:hAnsi="Times New Roman" w:cs="Times New Roman"/>
    </w:rPr>
  </w:style>
  <w:style w:type="character" w:customStyle="1" w:styleId="ft2130">
    <w:name w:val="ft2130"/>
    <w:uiPriority w:val="99"/>
    <w:qFormat/>
    <w:rsid w:val="00986055"/>
    <w:rPr>
      <w:rFonts w:ascii="Times New Roman" w:hAnsi="Times New Roman" w:cs="Times New Roman"/>
    </w:rPr>
  </w:style>
  <w:style w:type="character" w:customStyle="1" w:styleId="ft24421">
    <w:name w:val="ft24421"/>
    <w:uiPriority w:val="99"/>
    <w:qFormat/>
    <w:rsid w:val="00986055"/>
    <w:rPr>
      <w:rFonts w:ascii="Times" w:hAnsi="Times"/>
      <w:b/>
      <w:color w:val="000000"/>
      <w:spacing w:val="15"/>
      <w:sz w:val="27"/>
    </w:rPr>
  </w:style>
  <w:style w:type="character" w:customStyle="1" w:styleId="FontStyle49">
    <w:name w:val="Font Style49"/>
    <w:uiPriority w:val="99"/>
    <w:qFormat/>
    <w:rsid w:val="00986055"/>
    <w:rPr>
      <w:rFonts w:ascii="Times New Roman" w:hAnsi="Times New Roman"/>
      <w:i/>
      <w:sz w:val="26"/>
    </w:rPr>
  </w:style>
  <w:style w:type="character" w:customStyle="1" w:styleId="rvts9">
    <w:name w:val="rvts9"/>
    <w:uiPriority w:val="99"/>
    <w:qFormat/>
    <w:rsid w:val="00986055"/>
    <w:rPr>
      <w:rFonts w:ascii="Times New Roman" w:hAnsi="Times New Roman" w:cs="Times New Roman"/>
    </w:rPr>
  </w:style>
  <w:style w:type="character" w:customStyle="1" w:styleId="rvts15">
    <w:name w:val="rvts15"/>
    <w:uiPriority w:val="99"/>
    <w:qFormat/>
    <w:rsid w:val="00986055"/>
    <w:rPr>
      <w:rFonts w:ascii="Times New Roman" w:hAnsi="Times New Roman" w:cs="Times New Roman"/>
    </w:rPr>
  </w:style>
  <w:style w:type="character" w:customStyle="1" w:styleId="ft401">
    <w:name w:val="ft401"/>
    <w:uiPriority w:val="99"/>
    <w:qFormat/>
    <w:rsid w:val="00986055"/>
    <w:rPr>
      <w:rFonts w:ascii="Times New Roman" w:hAnsi="Times New Roman" w:cs="Times New Roman"/>
    </w:rPr>
  </w:style>
  <w:style w:type="character" w:customStyle="1" w:styleId="ft404">
    <w:name w:val="ft404"/>
    <w:uiPriority w:val="99"/>
    <w:qFormat/>
    <w:rsid w:val="00986055"/>
    <w:rPr>
      <w:rFonts w:ascii="Times New Roman" w:hAnsi="Times New Roman" w:cs="Times New Roman"/>
    </w:rPr>
  </w:style>
  <w:style w:type="character" w:customStyle="1" w:styleId="ft2">
    <w:name w:val="ft2"/>
    <w:uiPriority w:val="99"/>
    <w:qFormat/>
    <w:rsid w:val="00986055"/>
    <w:rPr>
      <w:rFonts w:ascii="Times New Roman" w:hAnsi="Times New Roman" w:cs="Times New Roman"/>
    </w:rPr>
  </w:style>
  <w:style w:type="character" w:customStyle="1" w:styleId="ft405">
    <w:name w:val="ft405"/>
    <w:uiPriority w:val="99"/>
    <w:qFormat/>
    <w:rsid w:val="00986055"/>
    <w:rPr>
      <w:rFonts w:ascii="Times New Roman" w:hAnsi="Times New Roman" w:cs="Times New Roman"/>
    </w:rPr>
  </w:style>
  <w:style w:type="character" w:customStyle="1" w:styleId="ft407">
    <w:name w:val="ft407"/>
    <w:uiPriority w:val="99"/>
    <w:qFormat/>
    <w:rsid w:val="00986055"/>
    <w:rPr>
      <w:rFonts w:ascii="Times New Roman" w:hAnsi="Times New Roman" w:cs="Times New Roman"/>
    </w:rPr>
  </w:style>
  <w:style w:type="character" w:customStyle="1" w:styleId="ft411">
    <w:name w:val="ft411"/>
    <w:uiPriority w:val="99"/>
    <w:qFormat/>
    <w:rsid w:val="00986055"/>
    <w:rPr>
      <w:rFonts w:ascii="Times New Roman" w:hAnsi="Times New Roman" w:cs="Times New Roman"/>
    </w:rPr>
  </w:style>
  <w:style w:type="character" w:customStyle="1" w:styleId="ft416">
    <w:name w:val="ft416"/>
    <w:uiPriority w:val="99"/>
    <w:qFormat/>
    <w:rsid w:val="00986055"/>
    <w:rPr>
      <w:rFonts w:ascii="Times New Roman" w:hAnsi="Times New Roman" w:cs="Times New Roman"/>
    </w:rPr>
  </w:style>
  <w:style w:type="character" w:customStyle="1" w:styleId="ft438">
    <w:name w:val="ft438"/>
    <w:uiPriority w:val="99"/>
    <w:qFormat/>
    <w:rsid w:val="00986055"/>
    <w:rPr>
      <w:rFonts w:ascii="Times New Roman" w:hAnsi="Times New Roman" w:cs="Times New Roman"/>
    </w:rPr>
  </w:style>
  <w:style w:type="character" w:customStyle="1" w:styleId="ft461">
    <w:name w:val="ft461"/>
    <w:uiPriority w:val="99"/>
    <w:qFormat/>
    <w:rsid w:val="00986055"/>
    <w:rPr>
      <w:rFonts w:ascii="Times New Roman" w:hAnsi="Times New Roman" w:cs="Times New Roman"/>
    </w:rPr>
  </w:style>
  <w:style w:type="character" w:customStyle="1" w:styleId="ft485">
    <w:name w:val="ft485"/>
    <w:uiPriority w:val="99"/>
    <w:qFormat/>
    <w:rsid w:val="00986055"/>
    <w:rPr>
      <w:rFonts w:ascii="Times New Roman" w:hAnsi="Times New Roman" w:cs="Times New Roman"/>
    </w:rPr>
  </w:style>
  <w:style w:type="character" w:customStyle="1" w:styleId="ft507">
    <w:name w:val="ft507"/>
    <w:uiPriority w:val="99"/>
    <w:qFormat/>
    <w:rsid w:val="00986055"/>
    <w:rPr>
      <w:rFonts w:ascii="Times New Roman" w:hAnsi="Times New Roman" w:cs="Times New Roman"/>
    </w:rPr>
  </w:style>
  <w:style w:type="character" w:customStyle="1" w:styleId="ft464">
    <w:name w:val="ft464"/>
    <w:uiPriority w:val="99"/>
    <w:qFormat/>
    <w:rsid w:val="00986055"/>
    <w:rPr>
      <w:rFonts w:ascii="Times New Roman" w:hAnsi="Times New Roman" w:cs="Times New Roman"/>
    </w:rPr>
  </w:style>
  <w:style w:type="character" w:customStyle="1" w:styleId="ft515">
    <w:name w:val="ft515"/>
    <w:uiPriority w:val="99"/>
    <w:qFormat/>
    <w:rsid w:val="00986055"/>
    <w:rPr>
      <w:rFonts w:ascii="Times New Roman" w:hAnsi="Times New Roman" w:cs="Times New Roman"/>
    </w:rPr>
  </w:style>
  <w:style w:type="character" w:customStyle="1" w:styleId="ft518">
    <w:name w:val="ft518"/>
    <w:uiPriority w:val="99"/>
    <w:qFormat/>
    <w:rsid w:val="00986055"/>
    <w:rPr>
      <w:rFonts w:ascii="Times New Roman" w:hAnsi="Times New Roman" w:cs="Times New Roman"/>
    </w:rPr>
  </w:style>
  <w:style w:type="character" w:customStyle="1" w:styleId="ft521">
    <w:name w:val="ft521"/>
    <w:uiPriority w:val="99"/>
    <w:qFormat/>
    <w:rsid w:val="00986055"/>
    <w:rPr>
      <w:rFonts w:ascii="Times New Roman" w:hAnsi="Times New Roman" w:cs="Times New Roman"/>
    </w:rPr>
  </w:style>
  <w:style w:type="character" w:customStyle="1" w:styleId="ft525">
    <w:name w:val="ft525"/>
    <w:uiPriority w:val="99"/>
    <w:qFormat/>
    <w:rsid w:val="00986055"/>
    <w:rPr>
      <w:rFonts w:ascii="Times New Roman" w:hAnsi="Times New Roman" w:cs="Times New Roman"/>
    </w:rPr>
  </w:style>
  <w:style w:type="character" w:customStyle="1" w:styleId="ft549">
    <w:name w:val="ft549"/>
    <w:uiPriority w:val="99"/>
    <w:qFormat/>
    <w:rsid w:val="00986055"/>
    <w:rPr>
      <w:rFonts w:ascii="Times New Roman" w:hAnsi="Times New Roman" w:cs="Times New Roman"/>
    </w:rPr>
  </w:style>
  <w:style w:type="character" w:customStyle="1" w:styleId="ft554">
    <w:name w:val="ft554"/>
    <w:uiPriority w:val="99"/>
    <w:qFormat/>
    <w:rsid w:val="00986055"/>
    <w:rPr>
      <w:rFonts w:ascii="Times New Roman" w:hAnsi="Times New Roman" w:cs="Times New Roman"/>
    </w:rPr>
  </w:style>
  <w:style w:type="character" w:customStyle="1" w:styleId="ft557">
    <w:name w:val="ft557"/>
    <w:uiPriority w:val="99"/>
    <w:qFormat/>
    <w:rsid w:val="00986055"/>
    <w:rPr>
      <w:rFonts w:ascii="Times New Roman" w:hAnsi="Times New Roman" w:cs="Times New Roman"/>
    </w:rPr>
  </w:style>
  <w:style w:type="character" w:customStyle="1" w:styleId="ft561">
    <w:name w:val="ft561"/>
    <w:uiPriority w:val="99"/>
    <w:qFormat/>
    <w:rsid w:val="00986055"/>
    <w:rPr>
      <w:rFonts w:ascii="Times New Roman" w:hAnsi="Times New Roman" w:cs="Times New Roman"/>
    </w:rPr>
  </w:style>
  <w:style w:type="character" w:customStyle="1" w:styleId="ft565">
    <w:name w:val="ft565"/>
    <w:uiPriority w:val="99"/>
    <w:qFormat/>
    <w:rsid w:val="00986055"/>
    <w:rPr>
      <w:rFonts w:ascii="Times New Roman" w:hAnsi="Times New Roman" w:cs="Times New Roman"/>
    </w:rPr>
  </w:style>
  <w:style w:type="character" w:customStyle="1" w:styleId="ft570">
    <w:name w:val="ft570"/>
    <w:uiPriority w:val="99"/>
    <w:qFormat/>
    <w:rsid w:val="00986055"/>
    <w:rPr>
      <w:rFonts w:ascii="Times New Roman" w:hAnsi="Times New Roman" w:cs="Times New Roman"/>
    </w:rPr>
  </w:style>
  <w:style w:type="character" w:customStyle="1" w:styleId="ft594">
    <w:name w:val="ft594"/>
    <w:uiPriority w:val="99"/>
    <w:qFormat/>
    <w:rsid w:val="00986055"/>
    <w:rPr>
      <w:rFonts w:ascii="Times New Roman" w:hAnsi="Times New Roman" w:cs="Times New Roman"/>
    </w:rPr>
  </w:style>
  <w:style w:type="character" w:customStyle="1" w:styleId="ft600">
    <w:name w:val="ft600"/>
    <w:uiPriority w:val="99"/>
    <w:qFormat/>
    <w:rsid w:val="00986055"/>
    <w:rPr>
      <w:rFonts w:ascii="Times New Roman" w:hAnsi="Times New Roman" w:cs="Times New Roman"/>
    </w:rPr>
  </w:style>
  <w:style w:type="character" w:customStyle="1" w:styleId="ft625">
    <w:name w:val="ft625"/>
    <w:uiPriority w:val="99"/>
    <w:qFormat/>
    <w:rsid w:val="00986055"/>
    <w:rPr>
      <w:rFonts w:ascii="Times New Roman" w:hAnsi="Times New Roman" w:cs="Times New Roman"/>
    </w:rPr>
  </w:style>
  <w:style w:type="character" w:customStyle="1" w:styleId="ft646">
    <w:name w:val="ft646"/>
    <w:uiPriority w:val="99"/>
    <w:qFormat/>
    <w:rsid w:val="00986055"/>
    <w:rPr>
      <w:rFonts w:ascii="Times New Roman" w:hAnsi="Times New Roman" w:cs="Times New Roman"/>
    </w:rPr>
  </w:style>
  <w:style w:type="character" w:customStyle="1" w:styleId="ft648">
    <w:name w:val="ft648"/>
    <w:uiPriority w:val="99"/>
    <w:qFormat/>
    <w:rsid w:val="00986055"/>
    <w:rPr>
      <w:rFonts w:ascii="Times New Roman" w:hAnsi="Times New Roman" w:cs="Times New Roman"/>
    </w:rPr>
  </w:style>
  <w:style w:type="character" w:customStyle="1" w:styleId="ft650">
    <w:name w:val="ft650"/>
    <w:uiPriority w:val="99"/>
    <w:qFormat/>
    <w:rsid w:val="00986055"/>
    <w:rPr>
      <w:rFonts w:ascii="Times New Roman" w:hAnsi="Times New Roman" w:cs="Times New Roman"/>
    </w:rPr>
  </w:style>
  <w:style w:type="character" w:customStyle="1" w:styleId="ft651">
    <w:name w:val="ft651"/>
    <w:uiPriority w:val="99"/>
    <w:qFormat/>
    <w:rsid w:val="00986055"/>
    <w:rPr>
      <w:rFonts w:ascii="Times New Roman" w:hAnsi="Times New Roman" w:cs="Times New Roman"/>
    </w:rPr>
  </w:style>
  <w:style w:type="character" w:customStyle="1" w:styleId="ft654">
    <w:name w:val="ft654"/>
    <w:uiPriority w:val="99"/>
    <w:qFormat/>
    <w:rsid w:val="00986055"/>
    <w:rPr>
      <w:rFonts w:ascii="Times New Roman" w:hAnsi="Times New Roman" w:cs="Times New Roman"/>
    </w:rPr>
  </w:style>
  <w:style w:type="character" w:customStyle="1" w:styleId="ft655">
    <w:name w:val="ft655"/>
    <w:uiPriority w:val="99"/>
    <w:qFormat/>
    <w:rsid w:val="00986055"/>
    <w:rPr>
      <w:rFonts w:ascii="Times New Roman" w:hAnsi="Times New Roman" w:cs="Times New Roman"/>
    </w:rPr>
  </w:style>
  <w:style w:type="character" w:customStyle="1" w:styleId="ft674">
    <w:name w:val="ft674"/>
    <w:uiPriority w:val="99"/>
    <w:qFormat/>
    <w:rsid w:val="00986055"/>
    <w:rPr>
      <w:rFonts w:ascii="Times New Roman" w:hAnsi="Times New Roman" w:cs="Times New Roman"/>
    </w:rPr>
  </w:style>
  <w:style w:type="character" w:customStyle="1" w:styleId="ft698">
    <w:name w:val="ft698"/>
    <w:uiPriority w:val="99"/>
    <w:qFormat/>
    <w:rsid w:val="00986055"/>
    <w:rPr>
      <w:rFonts w:ascii="Times New Roman" w:hAnsi="Times New Roman" w:cs="Times New Roman"/>
    </w:rPr>
  </w:style>
  <w:style w:type="character" w:customStyle="1" w:styleId="ft709">
    <w:name w:val="ft709"/>
    <w:uiPriority w:val="99"/>
    <w:qFormat/>
    <w:rsid w:val="00986055"/>
    <w:rPr>
      <w:rFonts w:ascii="Times New Roman" w:hAnsi="Times New Roman" w:cs="Times New Roman"/>
    </w:rPr>
  </w:style>
  <w:style w:type="character" w:customStyle="1" w:styleId="ft723">
    <w:name w:val="ft723"/>
    <w:uiPriority w:val="99"/>
    <w:qFormat/>
    <w:rsid w:val="00986055"/>
    <w:rPr>
      <w:rFonts w:ascii="Times New Roman" w:hAnsi="Times New Roman" w:cs="Times New Roman"/>
    </w:rPr>
  </w:style>
  <w:style w:type="character" w:customStyle="1" w:styleId="ft746">
    <w:name w:val="ft746"/>
    <w:uiPriority w:val="99"/>
    <w:qFormat/>
    <w:rsid w:val="00986055"/>
    <w:rPr>
      <w:rFonts w:ascii="Times New Roman" w:hAnsi="Times New Roman" w:cs="Times New Roman"/>
    </w:rPr>
  </w:style>
  <w:style w:type="character" w:customStyle="1" w:styleId="ft770">
    <w:name w:val="ft770"/>
    <w:uiPriority w:val="99"/>
    <w:qFormat/>
    <w:rsid w:val="00986055"/>
    <w:rPr>
      <w:rFonts w:ascii="Times New Roman" w:hAnsi="Times New Roman" w:cs="Times New Roman"/>
    </w:rPr>
  </w:style>
  <w:style w:type="character" w:customStyle="1" w:styleId="ft772">
    <w:name w:val="ft772"/>
    <w:uiPriority w:val="99"/>
    <w:qFormat/>
    <w:rsid w:val="00986055"/>
    <w:rPr>
      <w:rFonts w:ascii="Times New Roman" w:hAnsi="Times New Roman" w:cs="Times New Roman"/>
    </w:rPr>
  </w:style>
  <w:style w:type="character" w:customStyle="1" w:styleId="ft774">
    <w:name w:val="ft774"/>
    <w:uiPriority w:val="99"/>
    <w:qFormat/>
    <w:rsid w:val="00986055"/>
    <w:rPr>
      <w:rFonts w:ascii="Times New Roman" w:hAnsi="Times New Roman" w:cs="Times New Roman"/>
    </w:rPr>
  </w:style>
  <w:style w:type="character" w:customStyle="1" w:styleId="ft777">
    <w:name w:val="ft777"/>
    <w:uiPriority w:val="99"/>
    <w:qFormat/>
    <w:rsid w:val="00986055"/>
    <w:rPr>
      <w:rFonts w:ascii="Times New Roman" w:hAnsi="Times New Roman" w:cs="Times New Roman"/>
    </w:rPr>
  </w:style>
  <w:style w:type="character" w:customStyle="1" w:styleId="ft778">
    <w:name w:val="ft778"/>
    <w:uiPriority w:val="99"/>
    <w:qFormat/>
    <w:rsid w:val="00986055"/>
    <w:rPr>
      <w:rFonts w:ascii="Times New Roman" w:hAnsi="Times New Roman" w:cs="Times New Roman"/>
    </w:rPr>
  </w:style>
  <w:style w:type="character" w:customStyle="1" w:styleId="ft780">
    <w:name w:val="ft780"/>
    <w:uiPriority w:val="99"/>
    <w:qFormat/>
    <w:rsid w:val="00986055"/>
    <w:rPr>
      <w:rFonts w:ascii="Times New Roman" w:hAnsi="Times New Roman" w:cs="Times New Roman"/>
    </w:rPr>
  </w:style>
  <w:style w:type="character" w:customStyle="1" w:styleId="ft794">
    <w:name w:val="ft794"/>
    <w:uiPriority w:val="99"/>
    <w:qFormat/>
    <w:rsid w:val="00986055"/>
    <w:rPr>
      <w:rFonts w:ascii="Times New Roman" w:hAnsi="Times New Roman" w:cs="Times New Roman"/>
    </w:rPr>
  </w:style>
  <w:style w:type="character" w:customStyle="1" w:styleId="ft813">
    <w:name w:val="ft813"/>
    <w:uiPriority w:val="99"/>
    <w:qFormat/>
    <w:rsid w:val="00986055"/>
    <w:rPr>
      <w:rFonts w:ascii="Times New Roman" w:hAnsi="Times New Roman" w:cs="Times New Roman"/>
    </w:rPr>
  </w:style>
  <w:style w:type="character" w:customStyle="1" w:styleId="ft845">
    <w:name w:val="ft845"/>
    <w:uiPriority w:val="99"/>
    <w:qFormat/>
    <w:rsid w:val="00986055"/>
    <w:rPr>
      <w:rFonts w:ascii="Times New Roman" w:hAnsi="Times New Roman" w:cs="Times New Roman"/>
    </w:rPr>
  </w:style>
  <w:style w:type="character" w:customStyle="1" w:styleId="ft846">
    <w:name w:val="ft846"/>
    <w:uiPriority w:val="99"/>
    <w:qFormat/>
    <w:rsid w:val="00986055"/>
    <w:rPr>
      <w:rFonts w:ascii="Times New Roman" w:hAnsi="Times New Roman" w:cs="Times New Roman"/>
    </w:rPr>
  </w:style>
  <w:style w:type="character" w:customStyle="1" w:styleId="ft869">
    <w:name w:val="ft869"/>
    <w:uiPriority w:val="99"/>
    <w:qFormat/>
    <w:rsid w:val="00986055"/>
    <w:rPr>
      <w:rFonts w:ascii="Times New Roman" w:hAnsi="Times New Roman" w:cs="Times New Roman"/>
    </w:rPr>
  </w:style>
  <w:style w:type="character" w:customStyle="1" w:styleId="ft345">
    <w:name w:val="ft345"/>
    <w:uiPriority w:val="99"/>
    <w:qFormat/>
    <w:rsid w:val="00986055"/>
    <w:rPr>
      <w:rFonts w:ascii="Times New Roman" w:hAnsi="Times New Roman" w:cs="Times New Roman"/>
    </w:rPr>
  </w:style>
  <w:style w:type="character" w:customStyle="1" w:styleId="ft348">
    <w:name w:val="ft348"/>
    <w:uiPriority w:val="99"/>
    <w:qFormat/>
    <w:rsid w:val="00986055"/>
    <w:rPr>
      <w:rFonts w:ascii="Times New Roman" w:hAnsi="Times New Roman" w:cs="Times New Roman"/>
    </w:rPr>
  </w:style>
  <w:style w:type="character" w:customStyle="1" w:styleId="ft350">
    <w:name w:val="ft350"/>
    <w:uiPriority w:val="99"/>
    <w:qFormat/>
    <w:rsid w:val="00986055"/>
    <w:rPr>
      <w:rFonts w:ascii="Times New Roman" w:hAnsi="Times New Roman" w:cs="Times New Roman"/>
    </w:rPr>
  </w:style>
  <w:style w:type="character" w:customStyle="1" w:styleId="ft351">
    <w:name w:val="ft351"/>
    <w:uiPriority w:val="99"/>
    <w:qFormat/>
    <w:rsid w:val="00986055"/>
    <w:rPr>
      <w:rFonts w:ascii="Times New Roman" w:hAnsi="Times New Roman" w:cs="Times New Roman"/>
    </w:rPr>
  </w:style>
  <w:style w:type="character" w:customStyle="1" w:styleId="ft353">
    <w:name w:val="ft353"/>
    <w:uiPriority w:val="99"/>
    <w:qFormat/>
    <w:rsid w:val="00986055"/>
    <w:rPr>
      <w:rFonts w:ascii="Times New Roman" w:hAnsi="Times New Roman" w:cs="Times New Roman"/>
    </w:rPr>
  </w:style>
  <w:style w:type="character" w:customStyle="1" w:styleId="ft355">
    <w:name w:val="ft355"/>
    <w:uiPriority w:val="99"/>
    <w:qFormat/>
    <w:rsid w:val="00986055"/>
    <w:rPr>
      <w:rFonts w:ascii="Times New Roman" w:hAnsi="Times New Roman" w:cs="Times New Roman"/>
    </w:rPr>
  </w:style>
  <w:style w:type="character" w:customStyle="1" w:styleId="ft372">
    <w:name w:val="ft372"/>
    <w:uiPriority w:val="99"/>
    <w:qFormat/>
    <w:rsid w:val="00986055"/>
    <w:rPr>
      <w:rFonts w:ascii="Times New Roman" w:hAnsi="Times New Roman" w:cs="Times New Roman"/>
    </w:rPr>
  </w:style>
  <w:style w:type="character" w:customStyle="1" w:styleId="ft219">
    <w:name w:val="ft219"/>
    <w:uiPriority w:val="99"/>
    <w:qFormat/>
    <w:rsid w:val="00986055"/>
    <w:rPr>
      <w:rFonts w:ascii="Times New Roman" w:hAnsi="Times New Roman" w:cs="Times New Roman"/>
    </w:rPr>
  </w:style>
  <w:style w:type="character" w:customStyle="1" w:styleId="ft255">
    <w:name w:val="ft255"/>
    <w:uiPriority w:val="99"/>
    <w:qFormat/>
    <w:rsid w:val="00986055"/>
    <w:rPr>
      <w:rFonts w:ascii="Times New Roman" w:hAnsi="Times New Roman" w:cs="Times New Roman"/>
    </w:rPr>
  </w:style>
  <w:style w:type="character" w:customStyle="1" w:styleId="ft264">
    <w:name w:val="ft264"/>
    <w:uiPriority w:val="99"/>
    <w:qFormat/>
    <w:rsid w:val="00986055"/>
    <w:rPr>
      <w:rFonts w:ascii="Times New Roman" w:hAnsi="Times New Roman" w:cs="Times New Roman"/>
    </w:rPr>
  </w:style>
  <w:style w:type="character" w:customStyle="1" w:styleId="ft269">
    <w:name w:val="ft269"/>
    <w:uiPriority w:val="99"/>
    <w:qFormat/>
    <w:rsid w:val="00986055"/>
    <w:rPr>
      <w:rFonts w:ascii="Times New Roman" w:hAnsi="Times New Roman" w:cs="Times New Roman"/>
    </w:rPr>
  </w:style>
  <w:style w:type="character" w:customStyle="1" w:styleId="ft292">
    <w:name w:val="ft292"/>
    <w:uiPriority w:val="99"/>
    <w:qFormat/>
    <w:rsid w:val="00986055"/>
    <w:rPr>
      <w:rFonts w:ascii="Times New Roman" w:hAnsi="Times New Roman" w:cs="Times New Roman"/>
    </w:rPr>
  </w:style>
  <w:style w:type="character" w:customStyle="1" w:styleId="ft300">
    <w:name w:val="ft300"/>
    <w:uiPriority w:val="99"/>
    <w:qFormat/>
    <w:rsid w:val="00986055"/>
    <w:rPr>
      <w:rFonts w:ascii="Times New Roman" w:hAnsi="Times New Roman" w:cs="Times New Roman"/>
    </w:rPr>
  </w:style>
  <w:style w:type="character" w:customStyle="1" w:styleId="ft308">
    <w:name w:val="ft308"/>
    <w:uiPriority w:val="99"/>
    <w:qFormat/>
    <w:rsid w:val="00986055"/>
    <w:rPr>
      <w:rFonts w:ascii="Times New Roman" w:hAnsi="Times New Roman" w:cs="Times New Roman"/>
    </w:rPr>
  </w:style>
  <w:style w:type="character" w:customStyle="1" w:styleId="ft334">
    <w:name w:val="ft334"/>
    <w:uiPriority w:val="99"/>
    <w:qFormat/>
    <w:rsid w:val="00986055"/>
    <w:rPr>
      <w:rFonts w:ascii="Times New Roman" w:hAnsi="Times New Roman" w:cs="Times New Roman"/>
    </w:rPr>
  </w:style>
  <w:style w:type="character" w:customStyle="1" w:styleId="ft346">
    <w:name w:val="ft346"/>
    <w:uiPriority w:val="99"/>
    <w:qFormat/>
    <w:rsid w:val="00986055"/>
    <w:rPr>
      <w:rFonts w:ascii="Times New Roman" w:hAnsi="Times New Roman" w:cs="Times New Roman"/>
    </w:rPr>
  </w:style>
  <w:style w:type="character" w:customStyle="1" w:styleId="ft3">
    <w:name w:val="ft3"/>
    <w:uiPriority w:val="99"/>
    <w:qFormat/>
    <w:rsid w:val="00986055"/>
    <w:rPr>
      <w:rFonts w:ascii="Times New Roman" w:hAnsi="Times New Roman" w:cs="Times New Roman"/>
    </w:rPr>
  </w:style>
  <w:style w:type="character" w:customStyle="1" w:styleId="ft381">
    <w:name w:val="ft381"/>
    <w:uiPriority w:val="99"/>
    <w:qFormat/>
    <w:rsid w:val="00986055"/>
    <w:rPr>
      <w:rFonts w:ascii="Times New Roman" w:hAnsi="Times New Roman" w:cs="Times New Roman"/>
    </w:rPr>
  </w:style>
  <w:style w:type="character" w:customStyle="1" w:styleId="ft391">
    <w:name w:val="ft391"/>
    <w:uiPriority w:val="99"/>
    <w:qFormat/>
    <w:rsid w:val="00986055"/>
    <w:rPr>
      <w:rFonts w:ascii="Times New Roman" w:hAnsi="Times New Roman" w:cs="Times New Roman"/>
    </w:rPr>
  </w:style>
  <w:style w:type="character" w:customStyle="1" w:styleId="ft397">
    <w:name w:val="ft397"/>
    <w:uiPriority w:val="99"/>
    <w:qFormat/>
    <w:rsid w:val="00986055"/>
    <w:rPr>
      <w:rFonts w:ascii="Times New Roman" w:hAnsi="Times New Roman" w:cs="Times New Roman"/>
    </w:rPr>
  </w:style>
  <w:style w:type="character" w:customStyle="1" w:styleId="ft176">
    <w:name w:val="ft176"/>
    <w:uiPriority w:val="99"/>
    <w:qFormat/>
    <w:rsid w:val="00986055"/>
    <w:rPr>
      <w:rFonts w:ascii="Times New Roman" w:hAnsi="Times New Roman" w:cs="Times New Roman"/>
    </w:rPr>
  </w:style>
  <w:style w:type="character" w:customStyle="1" w:styleId="ft410">
    <w:name w:val="ft410"/>
    <w:uiPriority w:val="99"/>
    <w:qFormat/>
    <w:rsid w:val="00986055"/>
    <w:rPr>
      <w:rFonts w:ascii="Times New Roman" w:hAnsi="Times New Roman" w:cs="Times New Roman"/>
    </w:rPr>
  </w:style>
  <w:style w:type="character" w:customStyle="1" w:styleId="ft421">
    <w:name w:val="ft421"/>
    <w:uiPriority w:val="99"/>
    <w:qFormat/>
    <w:rsid w:val="00986055"/>
    <w:rPr>
      <w:rFonts w:ascii="Times New Roman" w:hAnsi="Times New Roman" w:cs="Times New Roman"/>
    </w:rPr>
  </w:style>
  <w:style w:type="character" w:customStyle="1" w:styleId="ft467">
    <w:name w:val="ft467"/>
    <w:uiPriority w:val="99"/>
    <w:qFormat/>
    <w:rsid w:val="00986055"/>
    <w:rPr>
      <w:rFonts w:ascii="Times New Roman" w:hAnsi="Times New Roman" w:cs="Times New Roman"/>
    </w:rPr>
  </w:style>
  <w:style w:type="character" w:customStyle="1" w:styleId="ft479">
    <w:name w:val="ft479"/>
    <w:uiPriority w:val="99"/>
    <w:qFormat/>
    <w:rsid w:val="00986055"/>
    <w:rPr>
      <w:rFonts w:ascii="Times New Roman" w:hAnsi="Times New Roman" w:cs="Times New Roman"/>
    </w:rPr>
  </w:style>
  <w:style w:type="character" w:customStyle="1" w:styleId="ft578">
    <w:name w:val="ft578"/>
    <w:uiPriority w:val="99"/>
    <w:qFormat/>
    <w:rsid w:val="00986055"/>
    <w:rPr>
      <w:rFonts w:ascii="Times New Roman" w:hAnsi="Times New Roman" w:cs="Times New Roman"/>
    </w:rPr>
  </w:style>
  <w:style w:type="character" w:customStyle="1" w:styleId="ft624">
    <w:name w:val="ft624"/>
    <w:uiPriority w:val="99"/>
    <w:qFormat/>
    <w:rsid w:val="00986055"/>
    <w:rPr>
      <w:rFonts w:ascii="Times New Roman" w:hAnsi="Times New Roman" w:cs="Times New Roman"/>
    </w:rPr>
  </w:style>
  <w:style w:type="character" w:customStyle="1" w:styleId="ft631">
    <w:name w:val="ft631"/>
    <w:uiPriority w:val="99"/>
    <w:qFormat/>
    <w:rsid w:val="00986055"/>
    <w:rPr>
      <w:rFonts w:ascii="Times New Roman" w:hAnsi="Times New Roman" w:cs="Times New Roman"/>
    </w:rPr>
  </w:style>
  <w:style w:type="character" w:customStyle="1" w:styleId="ft679">
    <w:name w:val="ft679"/>
    <w:uiPriority w:val="99"/>
    <w:qFormat/>
    <w:rsid w:val="00986055"/>
    <w:rPr>
      <w:rFonts w:ascii="Times New Roman" w:hAnsi="Times New Roman" w:cs="Times New Roman"/>
    </w:rPr>
  </w:style>
  <w:style w:type="character" w:customStyle="1" w:styleId="ft725">
    <w:name w:val="ft725"/>
    <w:uiPriority w:val="99"/>
    <w:qFormat/>
    <w:rsid w:val="00986055"/>
    <w:rPr>
      <w:rFonts w:ascii="Times New Roman" w:hAnsi="Times New Roman" w:cs="Times New Roman"/>
    </w:rPr>
  </w:style>
  <w:style w:type="character" w:customStyle="1" w:styleId="ft769">
    <w:name w:val="ft769"/>
    <w:uiPriority w:val="99"/>
    <w:qFormat/>
    <w:rsid w:val="00986055"/>
    <w:rPr>
      <w:rFonts w:ascii="Times New Roman" w:hAnsi="Times New Roman" w:cs="Times New Roman"/>
    </w:rPr>
  </w:style>
  <w:style w:type="character" w:customStyle="1" w:styleId="ft819">
    <w:name w:val="ft819"/>
    <w:uiPriority w:val="99"/>
    <w:qFormat/>
    <w:rsid w:val="00986055"/>
    <w:rPr>
      <w:rFonts w:ascii="Times New Roman" w:hAnsi="Times New Roman" w:cs="Times New Roman"/>
    </w:rPr>
  </w:style>
  <w:style w:type="character" w:customStyle="1" w:styleId="ft877">
    <w:name w:val="ft877"/>
    <w:uiPriority w:val="99"/>
    <w:qFormat/>
    <w:rsid w:val="00986055"/>
    <w:rPr>
      <w:rFonts w:ascii="Times New Roman" w:hAnsi="Times New Roman" w:cs="Times New Roman"/>
    </w:rPr>
  </w:style>
  <w:style w:type="character" w:customStyle="1" w:styleId="ft275">
    <w:name w:val="ft275"/>
    <w:uiPriority w:val="99"/>
    <w:qFormat/>
    <w:rsid w:val="00986055"/>
    <w:rPr>
      <w:rFonts w:ascii="Times New Roman" w:hAnsi="Times New Roman" w:cs="Times New Roman"/>
    </w:rPr>
  </w:style>
  <w:style w:type="character" w:customStyle="1" w:styleId="ft935">
    <w:name w:val="ft935"/>
    <w:uiPriority w:val="99"/>
    <w:qFormat/>
    <w:rsid w:val="00986055"/>
    <w:rPr>
      <w:rFonts w:ascii="Times New Roman" w:hAnsi="Times New Roman" w:cs="Times New Roman"/>
    </w:rPr>
  </w:style>
  <w:style w:type="character" w:customStyle="1" w:styleId="ft969">
    <w:name w:val="ft969"/>
    <w:uiPriority w:val="99"/>
    <w:qFormat/>
    <w:rsid w:val="00986055"/>
    <w:rPr>
      <w:rFonts w:ascii="Times New Roman" w:hAnsi="Times New Roman" w:cs="Times New Roman"/>
    </w:rPr>
  </w:style>
  <w:style w:type="character" w:customStyle="1" w:styleId="ft1010">
    <w:name w:val="ft1010"/>
    <w:uiPriority w:val="99"/>
    <w:qFormat/>
    <w:rsid w:val="00986055"/>
    <w:rPr>
      <w:rFonts w:ascii="Times New Roman" w:hAnsi="Times New Roman" w:cs="Times New Roman"/>
    </w:rPr>
  </w:style>
  <w:style w:type="character" w:customStyle="1" w:styleId="ft1058">
    <w:name w:val="ft1058"/>
    <w:uiPriority w:val="99"/>
    <w:qFormat/>
    <w:rsid w:val="00986055"/>
    <w:rPr>
      <w:rFonts w:ascii="Times New Roman" w:hAnsi="Times New Roman" w:cs="Times New Roman"/>
    </w:rPr>
  </w:style>
  <w:style w:type="character" w:customStyle="1" w:styleId="ft1101">
    <w:name w:val="ft1101"/>
    <w:uiPriority w:val="99"/>
    <w:qFormat/>
    <w:rsid w:val="00986055"/>
    <w:rPr>
      <w:rFonts w:ascii="Times New Roman" w:hAnsi="Times New Roman" w:cs="Times New Roman"/>
    </w:rPr>
  </w:style>
  <w:style w:type="character" w:customStyle="1" w:styleId="ft1162">
    <w:name w:val="ft1162"/>
    <w:uiPriority w:val="99"/>
    <w:qFormat/>
    <w:rsid w:val="00986055"/>
    <w:rPr>
      <w:rFonts w:ascii="Times New Roman" w:hAnsi="Times New Roman" w:cs="Times New Roman"/>
    </w:rPr>
  </w:style>
  <w:style w:type="character" w:customStyle="1" w:styleId="ft1197">
    <w:name w:val="ft1197"/>
    <w:uiPriority w:val="99"/>
    <w:qFormat/>
    <w:rsid w:val="00986055"/>
    <w:rPr>
      <w:rFonts w:ascii="Times New Roman" w:hAnsi="Times New Roman" w:cs="Times New Roman"/>
    </w:rPr>
  </w:style>
  <w:style w:type="character" w:customStyle="1" w:styleId="ft1248">
    <w:name w:val="ft1248"/>
    <w:uiPriority w:val="99"/>
    <w:qFormat/>
    <w:rsid w:val="00986055"/>
    <w:rPr>
      <w:rFonts w:ascii="Times New Roman" w:hAnsi="Times New Roman" w:cs="Times New Roman"/>
    </w:rPr>
  </w:style>
  <w:style w:type="character" w:customStyle="1" w:styleId="ft1293">
    <w:name w:val="ft1293"/>
    <w:uiPriority w:val="99"/>
    <w:qFormat/>
    <w:rsid w:val="00986055"/>
    <w:rPr>
      <w:rFonts w:ascii="Times New Roman" w:hAnsi="Times New Roman" w:cs="Times New Roman"/>
    </w:rPr>
  </w:style>
  <w:style w:type="character" w:customStyle="1" w:styleId="ft1308">
    <w:name w:val="ft1308"/>
    <w:uiPriority w:val="99"/>
    <w:qFormat/>
    <w:rsid w:val="00986055"/>
    <w:rPr>
      <w:rFonts w:ascii="Times New Roman" w:hAnsi="Times New Roman" w:cs="Times New Roman"/>
    </w:rPr>
  </w:style>
  <w:style w:type="character" w:customStyle="1" w:styleId="ft1366">
    <w:name w:val="ft1366"/>
    <w:uiPriority w:val="99"/>
    <w:qFormat/>
    <w:rsid w:val="00986055"/>
    <w:rPr>
      <w:rFonts w:ascii="Times New Roman" w:hAnsi="Times New Roman" w:cs="Times New Roman"/>
    </w:rPr>
  </w:style>
  <w:style w:type="character" w:customStyle="1" w:styleId="ft1377">
    <w:name w:val="ft1377"/>
    <w:uiPriority w:val="99"/>
    <w:qFormat/>
    <w:rsid w:val="00986055"/>
    <w:rPr>
      <w:rFonts w:ascii="Times New Roman" w:hAnsi="Times New Roman" w:cs="Times New Roman"/>
    </w:rPr>
  </w:style>
  <w:style w:type="character" w:customStyle="1" w:styleId="ft1380">
    <w:name w:val="ft1380"/>
    <w:uiPriority w:val="99"/>
    <w:qFormat/>
    <w:rsid w:val="00986055"/>
    <w:rPr>
      <w:rFonts w:ascii="Times New Roman" w:hAnsi="Times New Roman" w:cs="Times New Roman"/>
    </w:rPr>
  </w:style>
  <w:style w:type="character" w:customStyle="1" w:styleId="ft1389">
    <w:name w:val="ft1389"/>
    <w:uiPriority w:val="99"/>
    <w:qFormat/>
    <w:rsid w:val="00986055"/>
    <w:rPr>
      <w:rFonts w:ascii="Times New Roman" w:hAnsi="Times New Roman" w:cs="Times New Roman"/>
    </w:rPr>
  </w:style>
  <w:style w:type="character" w:customStyle="1" w:styleId="ft1393">
    <w:name w:val="ft1393"/>
    <w:uiPriority w:val="99"/>
    <w:qFormat/>
    <w:rsid w:val="00986055"/>
    <w:rPr>
      <w:rFonts w:ascii="Times New Roman" w:hAnsi="Times New Roman" w:cs="Times New Roman"/>
    </w:rPr>
  </w:style>
  <w:style w:type="character" w:customStyle="1" w:styleId="ft1400">
    <w:name w:val="ft1400"/>
    <w:uiPriority w:val="99"/>
    <w:qFormat/>
    <w:rsid w:val="00986055"/>
    <w:rPr>
      <w:rFonts w:ascii="Times New Roman" w:hAnsi="Times New Roman" w:cs="Times New Roman"/>
    </w:rPr>
  </w:style>
  <w:style w:type="character" w:customStyle="1" w:styleId="ft1407">
    <w:name w:val="ft1407"/>
    <w:uiPriority w:val="99"/>
    <w:qFormat/>
    <w:rsid w:val="00986055"/>
    <w:rPr>
      <w:rFonts w:ascii="Times New Roman" w:hAnsi="Times New Roman" w:cs="Times New Roman"/>
    </w:rPr>
  </w:style>
  <w:style w:type="character" w:customStyle="1" w:styleId="ft1410">
    <w:name w:val="ft1410"/>
    <w:uiPriority w:val="99"/>
    <w:qFormat/>
    <w:rsid w:val="00986055"/>
    <w:rPr>
      <w:rFonts w:ascii="Times New Roman" w:hAnsi="Times New Roman" w:cs="Times New Roman"/>
    </w:rPr>
  </w:style>
  <w:style w:type="character" w:customStyle="1" w:styleId="ft1427">
    <w:name w:val="ft1427"/>
    <w:uiPriority w:val="99"/>
    <w:qFormat/>
    <w:rsid w:val="00986055"/>
    <w:rPr>
      <w:rFonts w:ascii="Times New Roman" w:hAnsi="Times New Roman" w:cs="Times New Roman"/>
    </w:rPr>
  </w:style>
  <w:style w:type="character" w:customStyle="1" w:styleId="ft1478">
    <w:name w:val="ft1478"/>
    <w:uiPriority w:val="99"/>
    <w:qFormat/>
    <w:rsid w:val="00986055"/>
    <w:rPr>
      <w:rFonts w:ascii="Times New Roman" w:hAnsi="Times New Roman" w:cs="Times New Roman"/>
    </w:rPr>
  </w:style>
  <w:style w:type="character" w:customStyle="1" w:styleId="ft1533">
    <w:name w:val="ft1533"/>
    <w:uiPriority w:val="99"/>
    <w:qFormat/>
    <w:rsid w:val="00986055"/>
    <w:rPr>
      <w:rFonts w:ascii="Times New Roman" w:hAnsi="Times New Roman" w:cs="Times New Roman"/>
    </w:rPr>
  </w:style>
  <w:style w:type="character" w:customStyle="1" w:styleId="ft1586">
    <w:name w:val="ft1586"/>
    <w:uiPriority w:val="99"/>
    <w:qFormat/>
    <w:rsid w:val="00986055"/>
    <w:rPr>
      <w:rFonts w:ascii="Times New Roman" w:hAnsi="Times New Roman" w:cs="Times New Roman"/>
    </w:rPr>
  </w:style>
  <w:style w:type="character" w:customStyle="1" w:styleId="ft1627">
    <w:name w:val="ft1627"/>
    <w:uiPriority w:val="99"/>
    <w:qFormat/>
    <w:rsid w:val="00986055"/>
    <w:rPr>
      <w:rFonts w:ascii="Times New Roman" w:hAnsi="Times New Roman" w:cs="Times New Roman"/>
    </w:rPr>
  </w:style>
  <w:style w:type="character" w:customStyle="1" w:styleId="ft1634">
    <w:name w:val="ft1634"/>
    <w:uiPriority w:val="99"/>
    <w:qFormat/>
    <w:rsid w:val="00986055"/>
    <w:rPr>
      <w:rFonts w:ascii="Times New Roman" w:hAnsi="Times New Roman" w:cs="Times New Roman"/>
    </w:rPr>
  </w:style>
  <w:style w:type="character" w:customStyle="1" w:styleId="ft1638">
    <w:name w:val="ft1638"/>
    <w:uiPriority w:val="99"/>
    <w:qFormat/>
    <w:rsid w:val="00986055"/>
    <w:rPr>
      <w:rFonts w:ascii="Times New Roman" w:hAnsi="Times New Roman" w:cs="Times New Roman"/>
    </w:rPr>
  </w:style>
  <w:style w:type="character" w:customStyle="1" w:styleId="ft1643">
    <w:name w:val="ft1643"/>
    <w:uiPriority w:val="99"/>
    <w:qFormat/>
    <w:rsid w:val="00986055"/>
    <w:rPr>
      <w:rFonts w:ascii="Times New Roman" w:hAnsi="Times New Roman" w:cs="Times New Roman"/>
    </w:rPr>
  </w:style>
  <w:style w:type="character" w:customStyle="1" w:styleId="ft1659">
    <w:name w:val="ft1659"/>
    <w:uiPriority w:val="99"/>
    <w:qFormat/>
    <w:rsid w:val="00986055"/>
    <w:rPr>
      <w:rFonts w:ascii="Times New Roman" w:hAnsi="Times New Roman" w:cs="Times New Roman"/>
    </w:rPr>
  </w:style>
  <w:style w:type="character" w:customStyle="1" w:styleId="ft1665">
    <w:name w:val="ft1665"/>
    <w:uiPriority w:val="99"/>
    <w:qFormat/>
    <w:rsid w:val="00986055"/>
    <w:rPr>
      <w:rFonts w:ascii="Times New Roman" w:hAnsi="Times New Roman" w:cs="Times New Roman"/>
    </w:rPr>
  </w:style>
  <w:style w:type="character" w:customStyle="1" w:styleId="ft1711">
    <w:name w:val="ft1711"/>
    <w:uiPriority w:val="99"/>
    <w:qFormat/>
    <w:rsid w:val="00986055"/>
    <w:rPr>
      <w:rFonts w:ascii="Times New Roman" w:hAnsi="Times New Roman" w:cs="Times New Roman"/>
    </w:rPr>
  </w:style>
  <w:style w:type="character" w:customStyle="1" w:styleId="ft1757">
    <w:name w:val="ft1757"/>
    <w:uiPriority w:val="99"/>
    <w:qFormat/>
    <w:rsid w:val="00986055"/>
    <w:rPr>
      <w:rFonts w:ascii="Times New Roman" w:hAnsi="Times New Roman" w:cs="Times New Roman"/>
    </w:rPr>
  </w:style>
  <w:style w:type="character" w:customStyle="1" w:styleId="ft1804">
    <w:name w:val="ft1804"/>
    <w:uiPriority w:val="99"/>
    <w:qFormat/>
    <w:rsid w:val="00986055"/>
    <w:rPr>
      <w:rFonts w:ascii="Times New Roman" w:hAnsi="Times New Roman" w:cs="Times New Roman"/>
    </w:rPr>
  </w:style>
  <w:style w:type="character" w:customStyle="1" w:styleId="ft1855">
    <w:name w:val="ft1855"/>
    <w:uiPriority w:val="99"/>
    <w:qFormat/>
    <w:rsid w:val="00986055"/>
    <w:rPr>
      <w:rFonts w:ascii="Times New Roman" w:hAnsi="Times New Roman" w:cs="Times New Roman"/>
    </w:rPr>
  </w:style>
  <w:style w:type="character" w:customStyle="1" w:styleId="ft1883">
    <w:name w:val="ft1883"/>
    <w:uiPriority w:val="99"/>
    <w:qFormat/>
    <w:rsid w:val="00986055"/>
    <w:rPr>
      <w:rFonts w:ascii="Times New Roman" w:hAnsi="Times New Roman" w:cs="Times New Roman"/>
    </w:rPr>
  </w:style>
  <w:style w:type="character" w:customStyle="1" w:styleId="ft1937">
    <w:name w:val="ft1937"/>
    <w:uiPriority w:val="99"/>
    <w:qFormat/>
    <w:rsid w:val="00986055"/>
    <w:rPr>
      <w:rFonts w:ascii="Times New Roman" w:hAnsi="Times New Roman" w:cs="Times New Roman"/>
    </w:rPr>
  </w:style>
  <w:style w:type="character" w:customStyle="1" w:styleId="ft1983">
    <w:name w:val="ft1983"/>
    <w:uiPriority w:val="99"/>
    <w:qFormat/>
    <w:rsid w:val="00986055"/>
    <w:rPr>
      <w:rFonts w:ascii="Times New Roman" w:hAnsi="Times New Roman" w:cs="Times New Roman"/>
    </w:rPr>
  </w:style>
  <w:style w:type="character" w:customStyle="1" w:styleId="ft2028">
    <w:name w:val="ft2028"/>
    <w:uiPriority w:val="99"/>
    <w:qFormat/>
    <w:rsid w:val="00986055"/>
    <w:rPr>
      <w:rFonts w:ascii="Times New Roman" w:hAnsi="Times New Roman" w:cs="Times New Roman"/>
    </w:rPr>
  </w:style>
  <w:style w:type="character" w:customStyle="1" w:styleId="ft2049">
    <w:name w:val="ft2049"/>
    <w:uiPriority w:val="99"/>
    <w:qFormat/>
    <w:rsid w:val="00986055"/>
    <w:rPr>
      <w:rFonts w:ascii="Times New Roman" w:hAnsi="Times New Roman" w:cs="Times New Roman"/>
    </w:rPr>
  </w:style>
  <w:style w:type="character" w:customStyle="1" w:styleId="ft2096">
    <w:name w:val="ft2096"/>
    <w:uiPriority w:val="99"/>
    <w:qFormat/>
    <w:rsid w:val="00986055"/>
    <w:rPr>
      <w:rFonts w:ascii="Times New Roman" w:hAnsi="Times New Roman" w:cs="Times New Roman"/>
    </w:rPr>
  </w:style>
  <w:style w:type="character" w:customStyle="1" w:styleId="ft2144">
    <w:name w:val="ft2144"/>
    <w:uiPriority w:val="99"/>
    <w:qFormat/>
    <w:rsid w:val="00986055"/>
    <w:rPr>
      <w:rFonts w:ascii="Times New Roman" w:hAnsi="Times New Roman" w:cs="Times New Roman"/>
    </w:rPr>
  </w:style>
  <w:style w:type="character" w:customStyle="1" w:styleId="ft2234">
    <w:name w:val="ft2234"/>
    <w:uiPriority w:val="99"/>
    <w:qFormat/>
    <w:rsid w:val="00986055"/>
    <w:rPr>
      <w:rFonts w:ascii="Times New Roman" w:hAnsi="Times New Roman" w:cs="Times New Roman"/>
    </w:rPr>
  </w:style>
  <w:style w:type="character" w:customStyle="1" w:styleId="ft2289">
    <w:name w:val="ft2289"/>
    <w:uiPriority w:val="99"/>
    <w:qFormat/>
    <w:rsid w:val="00986055"/>
    <w:rPr>
      <w:rFonts w:ascii="Times New Roman" w:hAnsi="Times New Roman" w:cs="Times New Roman"/>
    </w:rPr>
  </w:style>
  <w:style w:type="character" w:customStyle="1" w:styleId="ft1884">
    <w:name w:val="ft1884"/>
    <w:uiPriority w:val="99"/>
    <w:qFormat/>
    <w:rsid w:val="00986055"/>
    <w:rPr>
      <w:rFonts w:ascii="Times New Roman" w:hAnsi="Times New Roman" w:cs="Times New Roman"/>
    </w:rPr>
  </w:style>
  <w:style w:type="character" w:customStyle="1" w:styleId="ft2343">
    <w:name w:val="ft2343"/>
    <w:uiPriority w:val="99"/>
    <w:qFormat/>
    <w:rsid w:val="00986055"/>
    <w:rPr>
      <w:rFonts w:ascii="Times New Roman" w:hAnsi="Times New Roman" w:cs="Times New Roman"/>
    </w:rPr>
  </w:style>
  <w:style w:type="character" w:customStyle="1" w:styleId="ft2392">
    <w:name w:val="ft2392"/>
    <w:uiPriority w:val="99"/>
    <w:qFormat/>
    <w:rsid w:val="00986055"/>
    <w:rPr>
      <w:rFonts w:ascii="Times New Roman" w:hAnsi="Times New Roman" w:cs="Times New Roman"/>
    </w:rPr>
  </w:style>
  <w:style w:type="character" w:customStyle="1" w:styleId="ft2439">
    <w:name w:val="ft2439"/>
    <w:uiPriority w:val="99"/>
    <w:qFormat/>
    <w:rsid w:val="00986055"/>
    <w:rPr>
      <w:rFonts w:ascii="Times New Roman" w:hAnsi="Times New Roman" w:cs="Times New Roman"/>
    </w:rPr>
  </w:style>
  <w:style w:type="character" w:customStyle="1" w:styleId="ft2489">
    <w:name w:val="ft2489"/>
    <w:uiPriority w:val="99"/>
    <w:qFormat/>
    <w:rsid w:val="00986055"/>
    <w:rPr>
      <w:rFonts w:ascii="Times New Roman" w:hAnsi="Times New Roman" w:cs="Times New Roman"/>
    </w:rPr>
  </w:style>
  <w:style w:type="character" w:customStyle="1" w:styleId="ft2500">
    <w:name w:val="ft2500"/>
    <w:uiPriority w:val="99"/>
    <w:qFormat/>
    <w:rsid w:val="00986055"/>
    <w:rPr>
      <w:rFonts w:ascii="Times New Roman" w:hAnsi="Times New Roman" w:cs="Times New Roman"/>
    </w:rPr>
  </w:style>
  <w:style w:type="character" w:customStyle="1" w:styleId="ft2555">
    <w:name w:val="ft2555"/>
    <w:uiPriority w:val="99"/>
    <w:qFormat/>
    <w:rsid w:val="00986055"/>
    <w:rPr>
      <w:rFonts w:ascii="Times New Roman" w:hAnsi="Times New Roman" w:cs="Times New Roman"/>
    </w:rPr>
  </w:style>
  <w:style w:type="character" w:customStyle="1" w:styleId="ft2562">
    <w:name w:val="ft2562"/>
    <w:uiPriority w:val="99"/>
    <w:qFormat/>
    <w:rsid w:val="00986055"/>
    <w:rPr>
      <w:rFonts w:ascii="Times New Roman" w:hAnsi="Times New Roman" w:cs="Times New Roman"/>
    </w:rPr>
  </w:style>
  <w:style w:type="character" w:customStyle="1" w:styleId="ft2569">
    <w:name w:val="ft2569"/>
    <w:uiPriority w:val="99"/>
    <w:qFormat/>
    <w:rsid w:val="00986055"/>
    <w:rPr>
      <w:rFonts w:ascii="Times New Roman" w:hAnsi="Times New Roman" w:cs="Times New Roman"/>
    </w:rPr>
  </w:style>
  <w:style w:type="character" w:customStyle="1" w:styleId="ft2572">
    <w:name w:val="ft2572"/>
    <w:uiPriority w:val="99"/>
    <w:qFormat/>
    <w:rsid w:val="00986055"/>
    <w:rPr>
      <w:rFonts w:ascii="Times New Roman" w:hAnsi="Times New Roman" w:cs="Times New Roman"/>
    </w:rPr>
  </w:style>
  <w:style w:type="character" w:customStyle="1" w:styleId="ft2581">
    <w:name w:val="ft2581"/>
    <w:uiPriority w:val="99"/>
    <w:qFormat/>
    <w:rsid w:val="00986055"/>
    <w:rPr>
      <w:rFonts w:ascii="Times New Roman" w:hAnsi="Times New Roman" w:cs="Times New Roman"/>
    </w:rPr>
  </w:style>
  <w:style w:type="character" w:customStyle="1" w:styleId="ft2590">
    <w:name w:val="ft2590"/>
    <w:uiPriority w:val="99"/>
    <w:qFormat/>
    <w:rsid w:val="00986055"/>
    <w:rPr>
      <w:rFonts w:ascii="Times New Roman" w:hAnsi="Times New Roman" w:cs="Times New Roman"/>
    </w:rPr>
  </w:style>
  <w:style w:type="character" w:customStyle="1" w:styleId="ft2624">
    <w:name w:val="ft2624"/>
    <w:uiPriority w:val="99"/>
    <w:qFormat/>
    <w:rsid w:val="00986055"/>
    <w:rPr>
      <w:rFonts w:ascii="Times New Roman" w:hAnsi="Times New Roman" w:cs="Times New Roman"/>
    </w:rPr>
  </w:style>
  <w:style w:type="character" w:customStyle="1" w:styleId="ft2669">
    <w:name w:val="ft2669"/>
    <w:uiPriority w:val="99"/>
    <w:qFormat/>
    <w:rsid w:val="00986055"/>
    <w:rPr>
      <w:rFonts w:ascii="Times New Roman" w:hAnsi="Times New Roman" w:cs="Times New Roman"/>
    </w:rPr>
  </w:style>
  <w:style w:type="character" w:customStyle="1" w:styleId="ft2679">
    <w:name w:val="ft2679"/>
    <w:uiPriority w:val="99"/>
    <w:qFormat/>
    <w:rsid w:val="00986055"/>
    <w:rPr>
      <w:rFonts w:ascii="Times New Roman" w:hAnsi="Times New Roman" w:cs="Times New Roman"/>
    </w:rPr>
  </w:style>
  <w:style w:type="character" w:customStyle="1" w:styleId="ft2716">
    <w:name w:val="ft2716"/>
    <w:uiPriority w:val="99"/>
    <w:qFormat/>
    <w:rsid w:val="00986055"/>
    <w:rPr>
      <w:rFonts w:ascii="Times New Roman" w:hAnsi="Times New Roman" w:cs="Times New Roman"/>
    </w:rPr>
  </w:style>
  <w:style w:type="character" w:customStyle="1" w:styleId="ft2726">
    <w:name w:val="ft2726"/>
    <w:uiPriority w:val="99"/>
    <w:qFormat/>
    <w:rsid w:val="00986055"/>
    <w:rPr>
      <w:rFonts w:ascii="Times New Roman" w:hAnsi="Times New Roman" w:cs="Times New Roman"/>
    </w:rPr>
  </w:style>
  <w:style w:type="character" w:customStyle="1" w:styleId="ft2773">
    <w:name w:val="ft2773"/>
    <w:uiPriority w:val="99"/>
    <w:qFormat/>
    <w:rsid w:val="00986055"/>
    <w:rPr>
      <w:rFonts w:ascii="Times New Roman" w:hAnsi="Times New Roman" w:cs="Times New Roman"/>
    </w:rPr>
  </w:style>
  <w:style w:type="character" w:customStyle="1" w:styleId="ft2782">
    <w:name w:val="ft2782"/>
    <w:uiPriority w:val="99"/>
    <w:qFormat/>
    <w:rsid w:val="00986055"/>
    <w:rPr>
      <w:rFonts w:ascii="Times New Roman" w:hAnsi="Times New Roman" w:cs="Times New Roman"/>
    </w:rPr>
  </w:style>
  <w:style w:type="character" w:customStyle="1" w:styleId="ft2828">
    <w:name w:val="ft2828"/>
    <w:uiPriority w:val="99"/>
    <w:qFormat/>
    <w:rsid w:val="00986055"/>
    <w:rPr>
      <w:rFonts w:ascii="Times New Roman" w:hAnsi="Times New Roman" w:cs="Times New Roman"/>
    </w:rPr>
  </w:style>
  <w:style w:type="character" w:customStyle="1" w:styleId="ft2877">
    <w:name w:val="ft2877"/>
    <w:uiPriority w:val="99"/>
    <w:qFormat/>
    <w:rsid w:val="00986055"/>
    <w:rPr>
      <w:rFonts w:ascii="Times New Roman" w:hAnsi="Times New Roman" w:cs="Times New Roman"/>
    </w:rPr>
  </w:style>
  <w:style w:type="character" w:customStyle="1" w:styleId="ft2921">
    <w:name w:val="ft2921"/>
    <w:uiPriority w:val="99"/>
    <w:qFormat/>
    <w:rsid w:val="00986055"/>
    <w:rPr>
      <w:rFonts w:ascii="Times New Roman" w:hAnsi="Times New Roman" w:cs="Times New Roman"/>
    </w:rPr>
  </w:style>
  <w:style w:type="character" w:customStyle="1" w:styleId="ft2927">
    <w:name w:val="ft2927"/>
    <w:uiPriority w:val="99"/>
    <w:qFormat/>
    <w:rsid w:val="00986055"/>
    <w:rPr>
      <w:rFonts w:ascii="Times New Roman" w:hAnsi="Times New Roman" w:cs="Times New Roman"/>
    </w:rPr>
  </w:style>
  <w:style w:type="character" w:customStyle="1" w:styleId="ft2935">
    <w:name w:val="ft2935"/>
    <w:uiPriority w:val="99"/>
    <w:qFormat/>
    <w:rsid w:val="00986055"/>
    <w:rPr>
      <w:rFonts w:ascii="Times New Roman" w:hAnsi="Times New Roman" w:cs="Times New Roman"/>
    </w:rPr>
  </w:style>
  <w:style w:type="character" w:customStyle="1" w:styleId="ft2943">
    <w:name w:val="ft2943"/>
    <w:uiPriority w:val="99"/>
    <w:qFormat/>
    <w:rsid w:val="00986055"/>
    <w:rPr>
      <w:rFonts w:ascii="Times New Roman" w:hAnsi="Times New Roman" w:cs="Times New Roman"/>
    </w:rPr>
  </w:style>
  <w:style w:type="character" w:customStyle="1" w:styleId="ft2952">
    <w:name w:val="ft2952"/>
    <w:uiPriority w:val="99"/>
    <w:qFormat/>
    <w:rsid w:val="00986055"/>
    <w:rPr>
      <w:rFonts w:ascii="Times New Roman" w:hAnsi="Times New Roman" w:cs="Times New Roman"/>
    </w:rPr>
  </w:style>
  <w:style w:type="character" w:customStyle="1" w:styleId="ft2954">
    <w:name w:val="ft2954"/>
    <w:uiPriority w:val="99"/>
    <w:qFormat/>
    <w:rsid w:val="00986055"/>
    <w:rPr>
      <w:rFonts w:ascii="Times New Roman" w:hAnsi="Times New Roman" w:cs="Times New Roman"/>
    </w:rPr>
  </w:style>
  <w:style w:type="character" w:customStyle="1" w:styleId="ft2955">
    <w:name w:val="ft2955"/>
    <w:uiPriority w:val="99"/>
    <w:qFormat/>
    <w:rsid w:val="00986055"/>
    <w:rPr>
      <w:rFonts w:ascii="Times New Roman" w:hAnsi="Times New Roman" w:cs="Times New Roman"/>
    </w:rPr>
  </w:style>
  <w:style w:type="character" w:customStyle="1" w:styleId="ft2962">
    <w:name w:val="ft2962"/>
    <w:uiPriority w:val="99"/>
    <w:qFormat/>
    <w:rsid w:val="00986055"/>
    <w:rPr>
      <w:rFonts w:ascii="Times New Roman" w:hAnsi="Times New Roman" w:cs="Times New Roman"/>
    </w:rPr>
  </w:style>
  <w:style w:type="character" w:customStyle="1" w:styleId="ft2968">
    <w:name w:val="ft2968"/>
    <w:uiPriority w:val="99"/>
    <w:qFormat/>
    <w:rsid w:val="00986055"/>
    <w:rPr>
      <w:rFonts w:ascii="Times New Roman" w:hAnsi="Times New Roman" w:cs="Times New Roman"/>
    </w:rPr>
  </w:style>
  <w:style w:type="character" w:customStyle="1" w:styleId="ft2973">
    <w:name w:val="ft2973"/>
    <w:uiPriority w:val="99"/>
    <w:qFormat/>
    <w:rsid w:val="00986055"/>
    <w:rPr>
      <w:rFonts w:ascii="Times New Roman" w:hAnsi="Times New Roman" w:cs="Times New Roman"/>
    </w:rPr>
  </w:style>
  <w:style w:type="character" w:customStyle="1" w:styleId="ft2974">
    <w:name w:val="ft2974"/>
    <w:uiPriority w:val="99"/>
    <w:qFormat/>
    <w:rsid w:val="00986055"/>
    <w:rPr>
      <w:rFonts w:ascii="Times New Roman" w:hAnsi="Times New Roman" w:cs="Times New Roman"/>
    </w:rPr>
  </w:style>
  <w:style w:type="character" w:customStyle="1" w:styleId="ft2976">
    <w:name w:val="ft2976"/>
    <w:uiPriority w:val="99"/>
    <w:qFormat/>
    <w:rsid w:val="00986055"/>
    <w:rPr>
      <w:rFonts w:ascii="Times New Roman" w:hAnsi="Times New Roman" w:cs="Times New Roman"/>
    </w:rPr>
  </w:style>
  <w:style w:type="character" w:customStyle="1" w:styleId="ft2985">
    <w:name w:val="ft2985"/>
    <w:uiPriority w:val="99"/>
    <w:qFormat/>
    <w:rsid w:val="00986055"/>
    <w:rPr>
      <w:rFonts w:ascii="Times New Roman" w:hAnsi="Times New Roman" w:cs="Times New Roman"/>
    </w:rPr>
  </w:style>
  <w:style w:type="character" w:customStyle="1" w:styleId="ft3002">
    <w:name w:val="ft3002"/>
    <w:uiPriority w:val="99"/>
    <w:qFormat/>
    <w:rsid w:val="00986055"/>
    <w:rPr>
      <w:rFonts w:ascii="Times New Roman" w:hAnsi="Times New Roman" w:cs="Times New Roman"/>
    </w:rPr>
  </w:style>
  <w:style w:type="character" w:customStyle="1" w:styleId="ft3037">
    <w:name w:val="ft3037"/>
    <w:uiPriority w:val="99"/>
    <w:qFormat/>
    <w:rsid w:val="00986055"/>
    <w:rPr>
      <w:rFonts w:ascii="Times New Roman" w:hAnsi="Times New Roman" w:cs="Times New Roman"/>
    </w:rPr>
  </w:style>
  <w:style w:type="character" w:customStyle="1" w:styleId="ft3084">
    <w:name w:val="ft3084"/>
    <w:uiPriority w:val="99"/>
    <w:qFormat/>
    <w:rsid w:val="00986055"/>
    <w:rPr>
      <w:rFonts w:ascii="Times New Roman" w:hAnsi="Times New Roman" w:cs="Times New Roman"/>
    </w:rPr>
  </w:style>
  <w:style w:type="character" w:customStyle="1" w:styleId="ft3127">
    <w:name w:val="ft3127"/>
    <w:uiPriority w:val="99"/>
    <w:qFormat/>
    <w:rsid w:val="00986055"/>
    <w:rPr>
      <w:rFonts w:ascii="Times New Roman" w:hAnsi="Times New Roman" w:cs="Times New Roman"/>
    </w:rPr>
  </w:style>
  <w:style w:type="character" w:customStyle="1" w:styleId="ft3156">
    <w:name w:val="ft3156"/>
    <w:uiPriority w:val="99"/>
    <w:qFormat/>
    <w:rsid w:val="00986055"/>
    <w:rPr>
      <w:rFonts w:ascii="Times New Roman" w:hAnsi="Times New Roman" w:cs="Times New Roman"/>
    </w:rPr>
  </w:style>
  <w:style w:type="character" w:customStyle="1" w:styleId="ft3206">
    <w:name w:val="ft3206"/>
    <w:uiPriority w:val="99"/>
    <w:qFormat/>
    <w:rsid w:val="00986055"/>
    <w:rPr>
      <w:rFonts w:ascii="Times New Roman" w:hAnsi="Times New Roman" w:cs="Times New Roman"/>
    </w:rPr>
  </w:style>
  <w:style w:type="character" w:customStyle="1" w:styleId="ft3264">
    <w:name w:val="ft3264"/>
    <w:uiPriority w:val="99"/>
    <w:qFormat/>
    <w:rsid w:val="00986055"/>
    <w:rPr>
      <w:rFonts w:ascii="Times New Roman" w:hAnsi="Times New Roman" w:cs="Times New Roman"/>
    </w:rPr>
  </w:style>
  <w:style w:type="character" w:customStyle="1" w:styleId="ft3315">
    <w:name w:val="ft3315"/>
    <w:uiPriority w:val="99"/>
    <w:qFormat/>
    <w:rsid w:val="00986055"/>
    <w:rPr>
      <w:rFonts w:ascii="Times New Roman" w:hAnsi="Times New Roman" w:cs="Times New Roman"/>
    </w:rPr>
  </w:style>
  <w:style w:type="character" w:customStyle="1" w:styleId="ft3373">
    <w:name w:val="ft3373"/>
    <w:uiPriority w:val="99"/>
    <w:qFormat/>
    <w:rsid w:val="00986055"/>
    <w:rPr>
      <w:rFonts w:ascii="Times New Roman" w:hAnsi="Times New Roman" w:cs="Times New Roman"/>
    </w:rPr>
  </w:style>
  <w:style w:type="character" w:customStyle="1" w:styleId="ft3432">
    <w:name w:val="ft3432"/>
    <w:uiPriority w:val="99"/>
    <w:qFormat/>
    <w:rsid w:val="00986055"/>
    <w:rPr>
      <w:rFonts w:ascii="Times New Roman" w:hAnsi="Times New Roman" w:cs="Times New Roman"/>
    </w:rPr>
  </w:style>
  <w:style w:type="character" w:customStyle="1" w:styleId="ft3489">
    <w:name w:val="ft3489"/>
    <w:uiPriority w:val="99"/>
    <w:qFormat/>
    <w:rsid w:val="00986055"/>
    <w:rPr>
      <w:rFonts w:ascii="Times New Roman" w:hAnsi="Times New Roman" w:cs="Times New Roman"/>
    </w:rPr>
  </w:style>
  <w:style w:type="character" w:customStyle="1" w:styleId="ft3546">
    <w:name w:val="ft3546"/>
    <w:uiPriority w:val="99"/>
    <w:qFormat/>
    <w:rsid w:val="00986055"/>
    <w:rPr>
      <w:rFonts w:ascii="Times New Roman" w:hAnsi="Times New Roman" w:cs="Times New Roman"/>
    </w:rPr>
  </w:style>
  <w:style w:type="character" w:customStyle="1" w:styleId="ft3608">
    <w:name w:val="ft3608"/>
    <w:uiPriority w:val="99"/>
    <w:qFormat/>
    <w:rsid w:val="00986055"/>
    <w:rPr>
      <w:rFonts w:ascii="Times New Roman" w:hAnsi="Times New Roman" w:cs="Times New Roman"/>
    </w:rPr>
  </w:style>
  <w:style w:type="character" w:customStyle="1" w:styleId="ft3651">
    <w:name w:val="ft3651"/>
    <w:uiPriority w:val="99"/>
    <w:qFormat/>
    <w:rsid w:val="00986055"/>
    <w:rPr>
      <w:rFonts w:ascii="Times New Roman" w:hAnsi="Times New Roman" w:cs="Times New Roman"/>
    </w:rPr>
  </w:style>
  <w:style w:type="character" w:customStyle="1" w:styleId="c5">
    <w:name w:val="c5"/>
    <w:uiPriority w:val="99"/>
    <w:qFormat/>
    <w:rsid w:val="00986055"/>
    <w:rPr>
      <w:rFonts w:ascii="Times New Roman" w:hAnsi="Times New Roman" w:cs="Times New Roman"/>
    </w:rPr>
  </w:style>
  <w:style w:type="character" w:customStyle="1" w:styleId="1143">
    <w:name w:val="Знак Знак114"/>
    <w:uiPriority w:val="99"/>
    <w:locked/>
    <w:rsid w:val="00986055"/>
    <w:rPr>
      <w:rFonts w:ascii="Arial" w:hAnsi="Arial"/>
      <w:b/>
      <w:color w:val="000000"/>
      <w:sz w:val="26"/>
      <w:lang w:val="ru-RU" w:eastAsia="ru-RU"/>
    </w:rPr>
  </w:style>
  <w:style w:type="character" w:customStyle="1" w:styleId="ft9267">
    <w:name w:val="ft9267"/>
    <w:uiPriority w:val="99"/>
    <w:qFormat/>
    <w:rsid w:val="00986055"/>
  </w:style>
  <w:style w:type="character" w:customStyle="1" w:styleId="ft9274">
    <w:name w:val="ft9274"/>
    <w:uiPriority w:val="99"/>
    <w:qFormat/>
    <w:rsid w:val="00986055"/>
  </w:style>
  <w:style w:type="character" w:customStyle="1" w:styleId="ft9282">
    <w:name w:val="ft9282"/>
    <w:uiPriority w:val="99"/>
    <w:qFormat/>
    <w:rsid w:val="00986055"/>
  </w:style>
  <w:style w:type="character" w:customStyle="1" w:styleId="ft9284">
    <w:name w:val="ft9284"/>
    <w:uiPriority w:val="99"/>
    <w:qFormat/>
    <w:rsid w:val="00986055"/>
  </w:style>
  <w:style w:type="character" w:customStyle="1" w:styleId="ft9287">
    <w:name w:val="ft9287"/>
    <w:uiPriority w:val="99"/>
    <w:qFormat/>
    <w:rsid w:val="00986055"/>
  </w:style>
  <w:style w:type="character" w:customStyle="1" w:styleId="ft9293">
    <w:name w:val="ft9293"/>
    <w:uiPriority w:val="99"/>
    <w:qFormat/>
    <w:rsid w:val="00986055"/>
  </w:style>
  <w:style w:type="character" w:customStyle="1" w:styleId="ft9299">
    <w:name w:val="ft9299"/>
    <w:uiPriority w:val="99"/>
    <w:qFormat/>
    <w:rsid w:val="00986055"/>
  </w:style>
  <w:style w:type="character" w:customStyle="1" w:styleId="ft9306">
    <w:name w:val="ft9306"/>
    <w:uiPriority w:val="99"/>
    <w:qFormat/>
    <w:rsid w:val="00986055"/>
  </w:style>
  <w:style w:type="character" w:customStyle="1" w:styleId="ft8849">
    <w:name w:val="ft8849"/>
    <w:uiPriority w:val="99"/>
    <w:qFormat/>
    <w:rsid w:val="00986055"/>
  </w:style>
  <w:style w:type="character" w:customStyle="1" w:styleId="ft9312">
    <w:name w:val="ft9312"/>
    <w:uiPriority w:val="99"/>
    <w:qFormat/>
    <w:rsid w:val="00986055"/>
  </w:style>
  <w:style w:type="character" w:customStyle="1" w:styleId="ft9316">
    <w:name w:val="ft9316"/>
    <w:uiPriority w:val="99"/>
    <w:qFormat/>
    <w:rsid w:val="00986055"/>
  </w:style>
  <w:style w:type="character" w:customStyle="1" w:styleId="ft9324">
    <w:name w:val="ft9324"/>
    <w:uiPriority w:val="99"/>
    <w:qFormat/>
    <w:rsid w:val="00986055"/>
  </w:style>
  <w:style w:type="character" w:customStyle="1" w:styleId="ft9330">
    <w:name w:val="ft9330"/>
    <w:uiPriority w:val="99"/>
    <w:qFormat/>
    <w:rsid w:val="00986055"/>
  </w:style>
  <w:style w:type="character" w:customStyle="1" w:styleId="1810">
    <w:name w:val="Знак Знак1810"/>
    <w:uiPriority w:val="99"/>
    <w:rsid w:val="00986055"/>
    <w:rPr>
      <w:rFonts w:ascii="SimSun" w:eastAsia="SimSun" w:hAnsi="SimSun"/>
      <w:b/>
      <w:caps/>
      <w:sz w:val="24"/>
      <w:lang w:val="ru-RU" w:eastAsia="ru-RU"/>
    </w:rPr>
  </w:style>
  <w:style w:type="character" w:customStyle="1" w:styleId="WW8Num36z0">
    <w:name w:val="WW8Num36z0"/>
    <w:uiPriority w:val="99"/>
    <w:qFormat/>
    <w:rsid w:val="00986055"/>
    <w:rPr>
      <w:rFonts w:ascii="Wingdings" w:hAnsi="Wingdings"/>
    </w:rPr>
  </w:style>
  <w:style w:type="character" w:customStyle="1" w:styleId="WW8Num39z0">
    <w:name w:val="WW8Num39z0"/>
    <w:uiPriority w:val="99"/>
    <w:qFormat/>
    <w:rsid w:val="00986055"/>
    <w:rPr>
      <w:rFonts w:ascii="Wingdings" w:hAnsi="Wingdings"/>
    </w:rPr>
  </w:style>
  <w:style w:type="character" w:customStyle="1" w:styleId="WW8Num42z0">
    <w:name w:val="WW8Num42z0"/>
    <w:uiPriority w:val="99"/>
    <w:qFormat/>
    <w:rsid w:val="00986055"/>
    <w:rPr>
      <w:rFonts w:ascii="Wingdings" w:hAnsi="Wingdings"/>
    </w:rPr>
  </w:style>
  <w:style w:type="character" w:customStyle="1" w:styleId="WW8Num44z0">
    <w:name w:val="WW8Num44z0"/>
    <w:uiPriority w:val="99"/>
    <w:qFormat/>
    <w:rsid w:val="00986055"/>
    <w:rPr>
      <w:rFonts w:ascii="Wingdings" w:hAnsi="Wingdings"/>
    </w:rPr>
  </w:style>
  <w:style w:type="character" w:customStyle="1" w:styleId="WW8Num44z1">
    <w:name w:val="WW8Num44z1"/>
    <w:uiPriority w:val="99"/>
    <w:qFormat/>
    <w:rsid w:val="00986055"/>
    <w:rPr>
      <w:rFonts w:ascii="Courier New" w:hAnsi="Courier New"/>
    </w:rPr>
  </w:style>
  <w:style w:type="character" w:customStyle="1" w:styleId="WW8Num44z3">
    <w:name w:val="WW8Num44z3"/>
    <w:uiPriority w:val="99"/>
    <w:qFormat/>
    <w:rsid w:val="00986055"/>
    <w:rPr>
      <w:rFonts w:ascii="Symbol" w:hAnsi="Symbol"/>
    </w:rPr>
  </w:style>
  <w:style w:type="character" w:customStyle="1" w:styleId="WW8Num47z0">
    <w:name w:val="WW8Num47z0"/>
    <w:uiPriority w:val="99"/>
    <w:qFormat/>
    <w:rsid w:val="00986055"/>
    <w:rPr>
      <w:rFonts w:ascii="Wingdings" w:hAnsi="Wingdings"/>
    </w:rPr>
  </w:style>
  <w:style w:type="character" w:customStyle="1" w:styleId="WW8Num47z1">
    <w:name w:val="WW8Num47z1"/>
    <w:uiPriority w:val="99"/>
    <w:qFormat/>
    <w:rsid w:val="00986055"/>
    <w:rPr>
      <w:rFonts w:ascii="Courier New" w:hAnsi="Courier New"/>
    </w:rPr>
  </w:style>
  <w:style w:type="character" w:customStyle="1" w:styleId="WW8Num47z3">
    <w:name w:val="WW8Num47z3"/>
    <w:uiPriority w:val="99"/>
    <w:qFormat/>
    <w:rsid w:val="00986055"/>
    <w:rPr>
      <w:rFonts w:ascii="Symbol" w:hAnsi="Symbol"/>
    </w:rPr>
  </w:style>
  <w:style w:type="character" w:customStyle="1" w:styleId="WW8Num50z0">
    <w:name w:val="WW8Num50z0"/>
    <w:uiPriority w:val="99"/>
    <w:qFormat/>
    <w:rsid w:val="00986055"/>
    <w:rPr>
      <w:rFonts w:ascii="Wingdings" w:hAnsi="Wingdings"/>
    </w:rPr>
  </w:style>
  <w:style w:type="character" w:customStyle="1" w:styleId="WW8Num51z0">
    <w:name w:val="WW8Num51z0"/>
    <w:uiPriority w:val="99"/>
    <w:qFormat/>
    <w:rsid w:val="00986055"/>
    <w:rPr>
      <w:rFonts w:ascii="Wingdings" w:hAnsi="Wingdings"/>
    </w:rPr>
  </w:style>
  <w:style w:type="character" w:customStyle="1" w:styleId="WW8Num52z0">
    <w:name w:val="WW8Num52z0"/>
    <w:uiPriority w:val="99"/>
    <w:qFormat/>
    <w:rsid w:val="00986055"/>
    <w:rPr>
      <w:rFonts w:ascii="Symbol" w:hAnsi="Symbol"/>
    </w:rPr>
  </w:style>
  <w:style w:type="character" w:customStyle="1" w:styleId="WW8Num53z0">
    <w:name w:val="WW8Num53z0"/>
    <w:uiPriority w:val="99"/>
    <w:qFormat/>
    <w:rsid w:val="00986055"/>
    <w:rPr>
      <w:rFonts w:ascii="Wingdings" w:hAnsi="Wingdings"/>
    </w:rPr>
  </w:style>
  <w:style w:type="character" w:customStyle="1" w:styleId="WW8Num53z1">
    <w:name w:val="WW8Num53z1"/>
    <w:uiPriority w:val="99"/>
    <w:qFormat/>
    <w:rsid w:val="00986055"/>
    <w:rPr>
      <w:rFonts w:ascii="Courier New" w:hAnsi="Courier New"/>
    </w:rPr>
  </w:style>
  <w:style w:type="character" w:customStyle="1" w:styleId="WW8Num53z3">
    <w:name w:val="WW8Num53z3"/>
    <w:uiPriority w:val="99"/>
    <w:qFormat/>
    <w:rsid w:val="00986055"/>
    <w:rPr>
      <w:rFonts w:ascii="Symbol" w:hAnsi="Symbol"/>
    </w:rPr>
  </w:style>
  <w:style w:type="character" w:customStyle="1" w:styleId="WW8Num55z0">
    <w:name w:val="WW8Num55z0"/>
    <w:uiPriority w:val="99"/>
    <w:qFormat/>
    <w:rsid w:val="00986055"/>
    <w:rPr>
      <w:rFonts w:ascii="Symbol" w:hAnsi="Symbol"/>
    </w:rPr>
  </w:style>
  <w:style w:type="character" w:customStyle="1" w:styleId="WW8Num56z0">
    <w:name w:val="WW8Num56z0"/>
    <w:uiPriority w:val="99"/>
    <w:qFormat/>
    <w:rsid w:val="00986055"/>
    <w:rPr>
      <w:rFonts w:ascii="Symbol" w:hAnsi="Symbol"/>
    </w:rPr>
  </w:style>
  <w:style w:type="character" w:customStyle="1" w:styleId="WW8Num59z0">
    <w:name w:val="WW8Num59z0"/>
    <w:uiPriority w:val="99"/>
    <w:qFormat/>
    <w:rsid w:val="00986055"/>
    <w:rPr>
      <w:rFonts w:ascii="Symbol" w:hAnsi="Symbol"/>
    </w:rPr>
  </w:style>
  <w:style w:type="character" w:customStyle="1" w:styleId="WW8Num63z0">
    <w:name w:val="WW8Num63z0"/>
    <w:uiPriority w:val="99"/>
    <w:qFormat/>
    <w:rsid w:val="00986055"/>
    <w:rPr>
      <w:rFonts w:ascii="Symbol" w:hAnsi="Symbol"/>
    </w:rPr>
  </w:style>
  <w:style w:type="character" w:customStyle="1" w:styleId="WW8Num66z0">
    <w:name w:val="WW8Num66z0"/>
    <w:uiPriority w:val="99"/>
    <w:qFormat/>
    <w:rsid w:val="00986055"/>
    <w:rPr>
      <w:rFonts w:ascii="Symbol" w:hAnsi="Symbol"/>
    </w:rPr>
  </w:style>
  <w:style w:type="character" w:customStyle="1" w:styleId="WW8Num69z1">
    <w:name w:val="WW8Num69z1"/>
    <w:uiPriority w:val="99"/>
    <w:qFormat/>
    <w:rsid w:val="00986055"/>
    <w:rPr>
      <w:rFonts w:ascii="Wingdings" w:hAnsi="Wingdings"/>
    </w:rPr>
  </w:style>
  <w:style w:type="character" w:customStyle="1" w:styleId="WW8Num72z0">
    <w:name w:val="WW8Num72z0"/>
    <w:uiPriority w:val="99"/>
    <w:qFormat/>
    <w:rsid w:val="00986055"/>
    <w:rPr>
      <w:rFonts w:ascii="Symbol" w:hAnsi="Symbol"/>
    </w:rPr>
  </w:style>
  <w:style w:type="character" w:customStyle="1" w:styleId="WW8Num72z1">
    <w:name w:val="WW8Num72z1"/>
    <w:uiPriority w:val="99"/>
    <w:qFormat/>
    <w:rsid w:val="00986055"/>
    <w:rPr>
      <w:rFonts w:ascii="Courier New" w:hAnsi="Courier New"/>
    </w:rPr>
  </w:style>
  <w:style w:type="character" w:customStyle="1" w:styleId="WW8Num72z2">
    <w:name w:val="WW8Num72z2"/>
    <w:uiPriority w:val="99"/>
    <w:qFormat/>
    <w:rsid w:val="00986055"/>
    <w:rPr>
      <w:rFonts w:ascii="Wingdings" w:hAnsi="Wingdings"/>
    </w:rPr>
  </w:style>
  <w:style w:type="character" w:customStyle="1" w:styleId="WW8Num74z0">
    <w:name w:val="WW8Num74z0"/>
    <w:uiPriority w:val="99"/>
    <w:qFormat/>
    <w:rsid w:val="00986055"/>
    <w:rPr>
      <w:rFonts w:ascii="Symbol" w:hAnsi="Symbol"/>
    </w:rPr>
  </w:style>
  <w:style w:type="character" w:customStyle="1" w:styleId="WW8Num75z0">
    <w:name w:val="WW8Num75z0"/>
    <w:uiPriority w:val="99"/>
    <w:qFormat/>
    <w:rsid w:val="00986055"/>
    <w:rPr>
      <w:rFonts w:ascii="Wingdings" w:hAnsi="Wingdings"/>
    </w:rPr>
  </w:style>
  <w:style w:type="character" w:customStyle="1" w:styleId="WW8Num75z1">
    <w:name w:val="WW8Num75z1"/>
    <w:uiPriority w:val="99"/>
    <w:qFormat/>
    <w:rsid w:val="00986055"/>
    <w:rPr>
      <w:rFonts w:ascii="Courier New" w:hAnsi="Courier New"/>
    </w:rPr>
  </w:style>
  <w:style w:type="character" w:customStyle="1" w:styleId="WW8Num75z3">
    <w:name w:val="WW8Num75z3"/>
    <w:uiPriority w:val="99"/>
    <w:qFormat/>
    <w:rsid w:val="00986055"/>
    <w:rPr>
      <w:rFonts w:ascii="Symbol" w:hAnsi="Symbol"/>
    </w:rPr>
  </w:style>
  <w:style w:type="character" w:customStyle="1" w:styleId="WW8Num77z0">
    <w:name w:val="WW8Num77z0"/>
    <w:uiPriority w:val="99"/>
    <w:qFormat/>
    <w:rsid w:val="00986055"/>
    <w:rPr>
      <w:rFonts w:ascii="Symbol" w:hAnsi="Symbol"/>
    </w:rPr>
  </w:style>
  <w:style w:type="character" w:customStyle="1" w:styleId="WW8Num78z0">
    <w:name w:val="WW8Num78z0"/>
    <w:uiPriority w:val="99"/>
    <w:qFormat/>
    <w:rsid w:val="00986055"/>
    <w:rPr>
      <w:rFonts w:ascii="Wingdings" w:hAnsi="Wingdings"/>
    </w:rPr>
  </w:style>
  <w:style w:type="character" w:customStyle="1" w:styleId="WW8Num78z1">
    <w:name w:val="WW8Num78z1"/>
    <w:uiPriority w:val="99"/>
    <w:qFormat/>
    <w:rsid w:val="00986055"/>
    <w:rPr>
      <w:rFonts w:ascii="Courier New" w:hAnsi="Courier New"/>
    </w:rPr>
  </w:style>
  <w:style w:type="character" w:customStyle="1" w:styleId="WW8Num78z3">
    <w:name w:val="WW8Num78z3"/>
    <w:uiPriority w:val="99"/>
    <w:qFormat/>
    <w:rsid w:val="00986055"/>
    <w:rPr>
      <w:rFonts w:ascii="Symbol" w:hAnsi="Symbol"/>
    </w:rPr>
  </w:style>
  <w:style w:type="character" w:customStyle="1" w:styleId="WW8Num79z0">
    <w:name w:val="WW8Num79z0"/>
    <w:uiPriority w:val="99"/>
    <w:qFormat/>
    <w:rsid w:val="00986055"/>
    <w:rPr>
      <w:rFonts w:ascii="Symbol" w:hAnsi="Symbol"/>
    </w:rPr>
  </w:style>
  <w:style w:type="character" w:customStyle="1" w:styleId="WW8Num86z0">
    <w:name w:val="WW8Num86z0"/>
    <w:uiPriority w:val="99"/>
    <w:qFormat/>
    <w:rsid w:val="00986055"/>
    <w:rPr>
      <w:rFonts w:ascii="Wingdings" w:hAnsi="Wingdings"/>
    </w:rPr>
  </w:style>
  <w:style w:type="character" w:customStyle="1" w:styleId="WW8Num86z1">
    <w:name w:val="WW8Num86z1"/>
    <w:uiPriority w:val="99"/>
    <w:qFormat/>
    <w:rsid w:val="00986055"/>
    <w:rPr>
      <w:rFonts w:ascii="Courier New" w:hAnsi="Courier New"/>
    </w:rPr>
  </w:style>
  <w:style w:type="character" w:customStyle="1" w:styleId="WW8Num86z3">
    <w:name w:val="WW8Num86z3"/>
    <w:uiPriority w:val="99"/>
    <w:qFormat/>
    <w:rsid w:val="00986055"/>
    <w:rPr>
      <w:rFonts w:ascii="Symbol" w:hAnsi="Symbol"/>
    </w:rPr>
  </w:style>
  <w:style w:type="character" w:customStyle="1" w:styleId="WW8Num87z0">
    <w:name w:val="WW8Num87z0"/>
    <w:uiPriority w:val="99"/>
    <w:qFormat/>
    <w:rsid w:val="00986055"/>
    <w:rPr>
      <w:rFonts w:ascii="Symbol" w:hAnsi="Symbol"/>
    </w:rPr>
  </w:style>
  <w:style w:type="character" w:customStyle="1" w:styleId="WW8Num89z0">
    <w:name w:val="WW8Num89z0"/>
    <w:uiPriority w:val="99"/>
    <w:qFormat/>
    <w:rsid w:val="00986055"/>
    <w:rPr>
      <w:rFonts w:ascii="Symbol" w:hAnsi="Symbol"/>
    </w:rPr>
  </w:style>
  <w:style w:type="character" w:customStyle="1" w:styleId="WW8Num90z0">
    <w:name w:val="WW8Num90z0"/>
    <w:uiPriority w:val="99"/>
    <w:qFormat/>
    <w:rsid w:val="00986055"/>
    <w:rPr>
      <w:rFonts w:ascii="Symbol" w:hAnsi="Symbol"/>
    </w:rPr>
  </w:style>
  <w:style w:type="character" w:customStyle="1" w:styleId="WW8Num92z0">
    <w:name w:val="WW8Num92z0"/>
    <w:uiPriority w:val="99"/>
    <w:qFormat/>
    <w:rsid w:val="00986055"/>
    <w:rPr>
      <w:rFonts w:ascii="Symbol" w:hAnsi="Symbol"/>
    </w:rPr>
  </w:style>
  <w:style w:type="character" w:customStyle="1" w:styleId="WW8Num93z0">
    <w:name w:val="WW8Num93z0"/>
    <w:uiPriority w:val="99"/>
    <w:qFormat/>
    <w:rsid w:val="00986055"/>
    <w:rPr>
      <w:rFonts w:ascii="Wingdings" w:hAnsi="Wingdings"/>
    </w:rPr>
  </w:style>
  <w:style w:type="character" w:customStyle="1" w:styleId="WW8Num93z1">
    <w:name w:val="WW8Num93z1"/>
    <w:uiPriority w:val="99"/>
    <w:qFormat/>
    <w:rsid w:val="00986055"/>
    <w:rPr>
      <w:rFonts w:ascii="Courier New" w:hAnsi="Courier New"/>
    </w:rPr>
  </w:style>
  <w:style w:type="character" w:customStyle="1" w:styleId="WW8Num93z3">
    <w:name w:val="WW8Num93z3"/>
    <w:uiPriority w:val="99"/>
    <w:qFormat/>
    <w:rsid w:val="00986055"/>
    <w:rPr>
      <w:rFonts w:ascii="Symbol" w:hAnsi="Symbol"/>
    </w:rPr>
  </w:style>
  <w:style w:type="character" w:customStyle="1" w:styleId="WW8Num94z0">
    <w:name w:val="WW8Num94z0"/>
    <w:uiPriority w:val="99"/>
    <w:qFormat/>
    <w:rsid w:val="00986055"/>
    <w:rPr>
      <w:rFonts w:ascii="Symbol" w:hAnsi="Symbol"/>
    </w:rPr>
  </w:style>
  <w:style w:type="character" w:customStyle="1" w:styleId="WW8Num97z0">
    <w:name w:val="WW8Num97z0"/>
    <w:uiPriority w:val="99"/>
    <w:qFormat/>
    <w:rsid w:val="00986055"/>
    <w:rPr>
      <w:rFonts w:ascii="Symbol" w:hAnsi="Symbol"/>
    </w:rPr>
  </w:style>
  <w:style w:type="character" w:customStyle="1" w:styleId="WW8Num99z0">
    <w:name w:val="WW8Num99z0"/>
    <w:uiPriority w:val="99"/>
    <w:qFormat/>
    <w:rsid w:val="00986055"/>
    <w:rPr>
      <w:rFonts w:ascii="Symbol" w:hAnsi="Symbol"/>
    </w:rPr>
  </w:style>
  <w:style w:type="character" w:customStyle="1" w:styleId="WW8Num101z0">
    <w:name w:val="WW8Num101z0"/>
    <w:uiPriority w:val="99"/>
    <w:qFormat/>
    <w:rsid w:val="00986055"/>
    <w:rPr>
      <w:rFonts w:ascii="Symbol" w:hAnsi="Symbol"/>
    </w:rPr>
  </w:style>
  <w:style w:type="character" w:customStyle="1" w:styleId="WW8Num104z0">
    <w:name w:val="WW8Num104z0"/>
    <w:uiPriority w:val="99"/>
    <w:qFormat/>
    <w:rsid w:val="00986055"/>
    <w:rPr>
      <w:rFonts w:ascii="Symbol" w:hAnsi="Symbol"/>
    </w:rPr>
  </w:style>
  <w:style w:type="character" w:customStyle="1" w:styleId="WW8Num107z0">
    <w:name w:val="WW8Num107z0"/>
    <w:uiPriority w:val="99"/>
    <w:qFormat/>
    <w:rsid w:val="00986055"/>
    <w:rPr>
      <w:rFonts w:ascii="Symbol" w:hAnsi="Symbol"/>
    </w:rPr>
  </w:style>
  <w:style w:type="character" w:customStyle="1" w:styleId="WW8Num109z0">
    <w:name w:val="WW8Num109z0"/>
    <w:uiPriority w:val="99"/>
    <w:qFormat/>
    <w:rsid w:val="00986055"/>
    <w:rPr>
      <w:rFonts w:ascii="Symbol" w:hAnsi="Symbol"/>
    </w:rPr>
  </w:style>
  <w:style w:type="character" w:customStyle="1" w:styleId="WW8Num112z1">
    <w:name w:val="WW8Num112z1"/>
    <w:uiPriority w:val="99"/>
    <w:qFormat/>
    <w:rsid w:val="00986055"/>
    <w:rPr>
      <w:color w:val="000000"/>
    </w:rPr>
  </w:style>
  <w:style w:type="character" w:customStyle="1" w:styleId="WW8Num114z0">
    <w:name w:val="WW8Num114z0"/>
    <w:uiPriority w:val="99"/>
    <w:qFormat/>
    <w:rsid w:val="00986055"/>
    <w:rPr>
      <w:rFonts w:ascii="Symbol" w:hAnsi="Symbol"/>
    </w:rPr>
  </w:style>
  <w:style w:type="character" w:customStyle="1" w:styleId="WW8Num117z0">
    <w:name w:val="WW8Num117z0"/>
    <w:uiPriority w:val="99"/>
    <w:qFormat/>
    <w:rsid w:val="00986055"/>
    <w:rPr>
      <w:rFonts w:ascii="Symbol" w:hAnsi="Symbol"/>
    </w:rPr>
  </w:style>
  <w:style w:type="character" w:customStyle="1" w:styleId="WW8Num118z0">
    <w:name w:val="WW8Num118z0"/>
    <w:uiPriority w:val="99"/>
    <w:qFormat/>
    <w:rsid w:val="00986055"/>
    <w:rPr>
      <w:rFonts w:ascii="Wingdings" w:hAnsi="Wingdings"/>
    </w:rPr>
  </w:style>
  <w:style w:type="character" w:customStyle="1" w:styleId="WW8Num118z1">
    <w:name w:val="WW8Num118z1"/>
    <w:uiPriority w:val="99"/>
    <w:qFormat/>
    <w:rsid w:val="00986055"/>
    <w:rPr>
      <w:rFonts w:ascii="Courier New" w:hAnsi="Courier New"/>
    </w:rPr>
  </w:style>
  <w:style w:type="character" w:customStyle="1" w:styleId="WW8Num118z3">
    <w:name w:val="WW8Num118z3"/>
    <w:uiPriority w:val="99"/>
    <w:qFormat/>
    <w:rsid w:val="00986055"/>
    <w:rPr>
      <w:rFonts w:ascii="Symbol" w:hAnsi="Symbol"/>
    </w:rPr>
  </w:style>
  <w:style w:type="character" w:customStyle="1" w:styleId="WW8Num120z0">
    <w:name w:val="WW8Num120z0"/>
    <w:uiPriority w:val="99"/>
    <w:qFormat/>
    <w:rsid w:val="00986055"/>
    <w:rPr>
      <w:rFonts w:ascii="Symbol" w:hAnsi="Symbol"/>
    </w:rPr>
  </w:style>
  <w:style w:type="character" w:customStyle="1" w:styleId="WW8Num121z0">
    <w:name w:val="WW8Num121z0"/>
    <w:uiPriority w:val="99"/>
    <w:qFormat/>
    <w:rsid w:val="00986055"/>
    <w:rPr>
      <w:rFonts w:ascii="Symbol" w:hAnsi="Symbol"/>
    </w:rPr>
  </w:style>
  <w:style w:type="character" w:customStyle="1" w:styleId="WW8Num124z0">
    <w:name w:val="WW8Num124z0"/>
    <w:uiPriority w:val="99"/>
    <w:qFormat/>
    <w:rsid w:val="00986055"/>
    <w:rPr>
      <w:rFonts w:ascii="Symbol" w:hAnsi="Symbol"/>
    </w:rPr>
  </w:style>
  <w:style w:type="character" w:customStyle="1" w:styleId="WW8Num125z0">
    <w:name w:val="WW8Num125z0"/>
    <w:uiPriority w:val="99"/>
    <w:qFormat/>
    <w:rsid w:val="00986055"/>
    <w:rPr>
      <w:rFonts w:ascii="Wingdings" w:hAnsi="Wingdings"/>
    </w:rPr>
  </w:style>
  <w:style w:type="character" w:customStyle="1" w:styleId="WW8Num125z1">
    <w:name w:val="WW8Num125z1"/>
    <w:uiPriority w:val="99"/>
    <w:qFormat/>
    <w:rsid w:val="00986055"/>
    <w:rPr>
      <w:rFonts w:ascii="Courier New" w:hAnsi="Courier New"/>
    </w:rPr>
  </w:style>
  <w:style w:type="character" w:customStyle="1" w:styleId="WW8Num125z3">
    <w:name w:val="WW8Num125z3"/>
    <w:uiPriority w:val="99"/>
    <w:qFormat/>
    <w:rsid w:val="00986055"/>
    <w:rPr>
      <w:rFonts w:ascii="Symbol" w:hAnsi="Symbol"/>
    </w:rPr>
  </w:style>
  <w:style w:type="character" w:customStyle="1" w:styleId="WW8Num126z0">
    <w:name w:val="WW8Num126z0"/>
    <w:uiPriority w:val="99"/>
    <w:qFormat/>
    <w:rsid w:val="00986055"/>
    <w:rPr>
      <w:rFonts w:ascii="Symbol" w:hAnsi="Symbol"/>
    </w:rPr>
  </w:style>
  <w:style w:type="character" w:customStyle="1" w:styleId="WW8Num127z0">
    <w:name w:val="WW8Num127z0"/>
    <w:uiPriority w:val="99"/>
    <w:qFormat/>
    <w:rsid w:val="00986055"/>
    <w:rPr>
      <w:rFonts w:ascii="Symbol" w:hAnsi="Symbol"/>
    </w:rPr>
  </w:style>
  <w:style w:type="character" w:customStyle="1" w:styleId="WW8Num130z0">
    <w:name w:val="WW8Num130z0"/>
    <w:uiPriority w:val="99"/>
    <w:qFormat/>
    <w:rsid w:val="00986055"/>
    <w:rPr>
      <w:rFonts w:ascii="Symbol" w:hAnsi="Symbol"/>
    </w:rPr>
  </w:style>
  <w:style w:type="character" w:customStyle="1" w:styleId="WW8Num131z0">
    <w:name w:val="WW8Num131z0"/>
    <w:uiPriority w:val="99"/>
    <w:qFormat/>
    <w:rsid w:val="00986055"/>
    <w:rPr>
      <w:rFonts w:ascii="Symbol" w:hAnsi="Symbol"/>
    </w:rPr>
  </w:style>
  <w:style w:type="character" w:customStyle="1" w:styleId="WW8Num132z0">
    <w:name w:val="WW8Num132z0"/>
    <w:uiPriority w:val="99"/>
    <w:qFormat/>
    <w:rsid w:val="00986055"/>
    <w:rPr>
      <w:rFonts w:ascii="Symbol" w:hAnsi="Symbol"/>
    </w:rPr>
  </w:style>
  <w:style w:type="character" w:customStyle="1" w:styleId="WW8Num134z0">
    <w:name w:val="WW8Num134z0"/>
    <w:uiPriority w:val="99"/>
    <w:qFormat/>
    <w:rsid w:val="00986055"/>
    <w:rPr>
      <w:rFonts w:ascii="Wingdings" w:hAnsi="Wingdings"/>
    </w:rPr>
  </w:style>
  <w:style w:type="character" w:customStyle="1" w:styleId="WW8Num136z0">
    <w:name w:val="WW8Num136z0"/>
    <w:uiPriority w:val="99"/>
    <w:qFormat/>
    <w:rsid w:val="00986055"/>
    <w:rPr>
      <w:rFonts w:ascii="Symbol" w:hAnsi="Symbol"/>
    </w:rPr>
  </w:style>
  <w:style w:type="character" w:customStyle="1" w:styleId="WW8Num139z0">
    <w:name w:val="WW8Num139z0"/>
    <w:uiPriority w:val="99"/>
    <w:qFormat/>
    <w:rsid w:val="00986055"/>
    <w:rPr>
      <w:rFonts w:ascii="Symbol" w:hAnsi="Symbol"/>
    </w:rPr>
  </w:style>
  <w:style w:type="character" w:customStyle="1" w:styleId="WW8Num143z0">
    <w:name w:val="WW8Num143z0"/>
    <w:uiPriority w:val="99"/>
    <w:qFormat/>
    <w:rsid w:val="00986055"/>
    <w:rPr>
      <w:rFonts w:ascii="Symbol" w:hAnsi="Symbol"/>
    </w:rPr>
  </w:style>
  <w:style w:type="character" w:customStyle="1" w:styleId="WW8Num144z0">
    <w:name w:val="WW8Num144z0"/>
    <w:uiPriority w:val="99"/>
    <w:qFormat/>
    <w:rsid w:val="00986055"/>
    <w:rPr>
      <w:rFonts w:ascii="Symbol" w:hAnsi="Symbol"/>
    </w:rPr>
  </w:style>
  <w:style w:type="character" w:customStyle="1" w:styleId="WW8Num145z0">
    <w:name w:val="WW8Num145z0"/>
    <w:uiPriority w:val="99"/>
    <w:qFormat/>
    <w:rsid w:val="00986055"/>
    <w:rPr>
      <w:rFonts w:ascii="Symbol" w:hAnsi="Symbol"/>
    </w:rPr>
  </w:style>
  <w:style w:type="character" w:customStyle="1" w:styleId="WW8Num146z0">
    <w:name w:val="WW8Num146z0"/>
    <w:uiPriority w:val="99"/>
    <w:qFormat/>
    <w:rsid w:val="00986055"/>
    <w:rPr>
      <w:rFonts w:ascii="Symbol" w:hAnsi="Symbol"/>
    </w:rPr>
  </w:style>
  <w:style w:type="character" w:customStyle="1" w:styleId="WW8Num147z0">
    <w:name w:val="WW8Num147z0"/>
    <w:uiPriority w:val="99"/>
    <w:qFormat/>
    <w:rsid w:val="00986055"/>
    <w:rPr>
      <w:rFonts w:ascii="Wingdings" w:hAnsi="Wingdings"/>
    </w:rPr>
  </w:style>
  <w:style w:type="character" w:customStyle="1" w:styleId="WW8Num147z1">
    <w:name w:val="WW8Num147z1"/>
    <w:uiPriority w:val="99"/>
    <w:qFormat/>
    <w:rsid w:val="00986055"/>
    <w:rPr>
      <w:rFonts w:ascii="Courier New" w:hAnsi="Courier New"/>
    </w:rPr>
  </w:style>
  <w:style w:type="character" w:customStyle="1" w:styleId="WW8Num147z3">
    <w:name w:val="WW8Num147z3"/>
    <w:uiPriority w:val="99"/>
    <w:qFormat/>
    <w:rsid w:val="00986055"/>
    <w:rPr>
      <w:rFonts w:ascii="Symbol" w:hAnsi="Symbol"/>
    </w:rPr>
  </w:style>
  <w:style w:type="character" w:customStyle="1" w:styleId="WW8Num150z0">
    <w:name w:val="WW8Num150z0"/>
    <w:uiPriority w:val="99"/>
    <w:qFormat/>
    <w:rsid w:val="00986055"/>
    <w:rPr>
      <w:rFonts w:ascii="Symbol" w:hAnsi="Symbol"/>
    </w:rPr>
  </w:style>
  <w:style w:type="character" w:customStyle="1" w:styleId="WW8Num157z0">
    <w:name w:val="WW8Num157z0"/>
    <w:uiPriority w:val="99"/>
    <w:qFormat/>
    <w:rsid w:val="00986055"/>
    <w:rPr>
      <w:rFonts w:ascii="Symbol" w:hAnsi="Symbol"/>
    </w:rPr>
  </w:style>
  <w:style w:type="character" w:customStyle="1" w:styleId="WW8Num159z0">
    <w:name w:val="WW8Num159z0"/>
    <w:uiPriority w:val="99"/>
    <w:qFormat/>
    <w:rsid w:val="00986055"/>
    <w:rPr>
      <w:rFonts w:ascii="Symbol" w:hAnsi="Symbol"/>
    </w:rPr>
  </w:style>
  <w:style w:type="character" w:customStyle="1" w:styleId="WW8Num160z0">
    <w:name w:val="WW8Num160z0"/>
    <w:uiPriority w:val="99"/>
    <w:qFormat/>
    <w:rsid w:val="00986055"/>
    <w:rPr>
      <w:rFonts w:ascii="Symbol" w:hAnsi="Symbol"/>
    </w:rPr>
  </w:style>
  <w:style w:type="character" w:customStyle="1" w:styleId="WW8Num162z0">
    <w:name w:val="WW8Num162z0"/>
    <w:uiPriority w:val="99"/>
    <w:qFormat/>
    <w:rsid w:val="00986055"/>
    <w:rPr>
      <w:rFonts w:ascii="Symbol" w:hAnsi="Symbol"/>
    </w:rPr>
  </w:style>
  <w:style w:type="character" w:customStyle="1" w:styleId="WW8Num163z0">
    <w:name w:val="WW8Num163z0"/>
    <w:uiPriority w:val="99"/>
    <w:qFormat/>
    <w:rsid w:val="00986055"/>
    <w:rPr>
      <w:rFonts w:ascii="Symbol" w:hAnsi="Symbol"/>
    </w:rPr>
  </w:style>
  <w:style w:type="character" w:customStyle="1" w:styleId="WW8Num164z0">
    <w:name w:val="WW8Num164z0"/>
    <w:uiPriority w:val="99"/>
    <w:qFormat/>
    <w:rsid w:val="00986055"/>
    <w:rPr>
      <w:rFonts w:ascii="Wingdings" w:hAnsi="Wingdings"/>
    </w:rPr>
  </w:style>
  <w:style w:type="character" w:customStyle="1" w:styleId="WW8Num164z1">
    <w:name w:val="WW8Num164z1"/>
    <w:uiPriority w:val="99"/>
    <w:qFormat/>
    <w:rsid w:val="00986055"/>
    <w:rPr>
      <w:rFonts w:ascii="Courier New" w:hAnsi="Courier New"/>
    </w:rPr>
  </w:style>
  <w:style w:type="character" w:customStyle="1" w:styleId="WW8Num164z3">
    <w:name w:val="WW8Num164z3"/>
    <w:uiPriority w:val="99"/>
    <w:qFormat/>
    <w:rsid w:val="00986055"/>
    <w:rPr>
      <w:rFonts w:ascii="Symbol" w:hAnsi="Symbol"/>
    </w:rPr>
  </w:style>
  <w:style w:type="character" w:customStyle="1" w:styleId="WW8Num168z0">
    <w:name w:val="WW8Num168z0"/>
    <w:uiPriority w:val="99"/>
    <w:qFormat/>
    <w:rsid w:val="00986055"/>
    <w:rPr>
      <w:rFonts w:ascii="Symbol" w:hAnsi="Symbol"/>
    </w:rPr>
  </w:style>
  <w:style w:type="character" w:customStyle="1" w:styleId="WW8Num169z0">
    <w:name w:val="WW8Num169z0"/>
    <w:uiPriority w:val="99"/>
    <w:qFormat/>
    <w:rsid w:val="00986055"/>
    <w:rPr>
      <w:rFonts w:ascii="Symbol" w:hAnsi="Symbol"/>
    </w:rPr>
  </w:style>
  <w:style w:type="character" w:customStyle="1" w:styleId="WW8Num170z0">
    <w:name w:val="WW8Num170z0"/>
    <w:uiPriority w:val="99"/>
    <w:qFormat/>
    <w:rsid w:val="00986055"/>
    <w:rPr>
      <w:rFonts w:ascii="Symbol" w:hAnsi="Symbol"/>
    </w:rPr>
  </w:style>
  <w:style w:type="character" w:customStyle="1" w:styleId="WW8Num174z0">
    <w:name w:val="WW8Num174z0"/>
    <w:uiPriority w:val="99"/>
    <w:qFormat/>
    <w:rsid w:val="00986055"/>
    <w:rPr>
      <w:rFonts w:ascii="Symbol" w:hAnsi="Symbol"/>
    </w:rPr>
  </w:style>
  <w:style w:type="character" w:customStyle="1" w:styleId="WW8Num177z0">
    <w:name w:val="WW8Num177z0"/>
    <w:uiPriority w:val="99"/>
    <w:qFormat/>
    <w:rsid w:val="00986055"/>
    <w:rPr>
      <w:rFonts w:ascii="Symbol" w:hAnsi="Symbol"/>
    </w:rPr>
  </w:style>
  <w:style w:type="character" w:customStyle="1" w:styleId="WW8Num178z0">
    <w:name w:val="WW8Num178z0"/>
    <w:uiPriority w:val="99"/>
    <w:qFormat/>
    <w:rsid w:val="00986055"/>
    <w:rPr>
      <w:rFonts w:ascii="Symbol" w:hAnsi="Symbol"/>
    </w:rPr>
  </w:style>
  <w:style w:type="character" w:customStyle="1" w:styleId="WW8Num182z0">
    <w:name w:val="WW8Num182z0"/>
    <w:uiPriority w:val="99"/>
    <w:qFormat/>
    <w:rsid w:val="00986055"/>
    <w:rPr>
      <w:rFonts w:ascii="Symbol" w:hAnsi="Symbol"/>
    </w:rPr>
  </w:style>
  <w:style w:type="character" w:customStyle="1" w:styleId="WW8Num37z0">
    <w:name w:val="WW8Num37z0"/>
    <w:uiPriority w:val="99"/>
    <w:qFormat/>
    <w:rsid w:val="00986055"/>
    <w:rPr>
      <w:rFonts w:ascii="Wingdings" w:hAnsi="Wingdings"/>
    </w:rPr>
  </w:style>
  <w:style w:type="character" w:customStyle="1" w:styleId="WW8Num38z0">
    <w:name w:val="WW8Num38z0"/>
    <w:uiPriority w:val="99"/>
    <w:qFormat/>
    <w:rsid w:val="00986055"/>
    <w:rPr>
      <w:rFonts w:ascii="Wingdings" w:hAnsi="Wingdings"/>
    </w:rPr>
  </w:style>
  <w:style w:type="character" w:customStyle="1" w:styleId="WW8Num40z0">
    <w:name w:val="WW8Num40z0"/>
    <w:uiPriority w:val="99"/>
    <w:qFormat/>
    <w:rsid w:val="00986055"/>
    <w:rPr>
      <w:rFonts w:ascii="Wingdings" w:hAnsi="Wingdings"/>
    </w:rPr>
  </w:style>
  <w:style w:type="character" w:customStyle="1" w:styleId="WW8Num41z0">
    <w:name w:val="WW8Num41z0"/>
    <w:uiPriority w:val="99"/>
    <w:qFormat/>
    <w:rsid w:val="00986055"/>
    <w:rPr>
      <w:rFonts w:ascii="Wingdings" w:hAnsi="Wingdings"/>
    </w:rPr>
  </w:style>
  <w:style w:type="character" w:customStyle="1" w:styleId="WW8Num43z0">
    <w:name w:val="WW8Num43z0"/>
    <w:uiPriority w:val="99"/>
    <w:qFormat/>
    <w:rsid w:val="00986055"/>
    <w:rPr>
      <w:rFonts w:ascii="Wingdings" w:hAnsi="Wingdings"/>
    </w:rPr>
  </w:style>
  <w:style w:type="character" w:customStyle="1" w:styleId="WW8Num20z1">
    <w:name w:val="WW8Num20z1"/>
    <w:uiPriority w:val="99"/>
    <w:qFormat/>
    <w:rsid w:val="00986055"/>
    <w:rPr>
      <w:rFonts w:ascii="Courier New" w:hAnsi="Courier New"/>
    </w:rPr>
  </w:style>
  <w:style w:type="character" w:customStyle="1" w:styleId="WW8Num20z3">
    <w:name w:val="WW8Num20z3"/>
    <w:uiPriority w:val="99"/>
    <w:qFormat/>
    <w:rsid w:val="00986055"/>
    <w:rPr>
      <w:rFonts w:ascii="Symbol" w:hAnsi="Symbol"/>
    </w:rPr>
  </w:style>
  <w:style w:type="character" w:customStyle="1" w:styleId="WW8Num26z3">
    <w:name w:val="WW8Num26z3"/>
    <w:uiPriority w:val="99"/>
    <w:qFormat/>
    <w:rsid w:val="00986055"/>
    <w:rPr>
      <w:rFonts w:ascii="Symbol" w:hAnsi="Symbol"/>
    </w:rPr>
  </w:style>
  <w:style w:type="character" w:customStyle="1" w:styleId="WW8Num33z0">
    <w:name w:val="WW8Num33z0"/>
    <w:uiPriority w:val="99"/>
    <w:qFormat/>
    <w:rsid w:val="00986055"/>
    <w:rPr>
      <w:rFonts w:ascii="Wingdings" w:hAnsi="Wingdings"/>
    </w:rPr>
  </w:style>
  <w:style w:type="character" w:customStyle="1" w:styleId="WW8Num33z3">
    <w:name w:val="WW8Num33z3"/>
    <w:uiPriority w:val="99"/>
    <w:qFormat/>
    <w:rsid w:val="00986055"/>
    <w:rPr>
      <w:rFonts w:ascii="Symbol" w:hAnsi="Symbol"/>
    </w:rPr>
  </w:style>
  <w:style w:type="character" w:customStyle="1" w:styleId="WW8Num33z4">
    <w:name w:val="WW8Num33z4"/>
    <w:uiPriority w:val="99"/>
    <w:qFormat/>
    <w:rsid w:val="00986055"/>
    <w:rPr>
      <w:rFonts w:ascii="Courier New" w:hAnsi="Courier New"/>
    </w:rPr>
  </w:style>
  <w:style w:type="character" w:customStyle="1" w:styleId="WW8Num34z0">
    <w:name w:val="WW8Num34z0"/>
    <w:uiPriority w:val="99"/>
    <w:qFormat/>
    <w:rsid w:val="00986055"/>
    <w:rPr>
      <w:rFonts w:ascii="Wingdings" w:hAnsi="Wingdings"/>
    </w:rPr>
  </w:style>
  <w:style w:type="character" w:customStyle="1" w:styleId="WW8Num34z1">
    <w:name w:val="WW8Num34z1"/>
    <w:uiPriority w:val="99"/>
    <w:qFormat/>
    <w:rsid w:val="00986055"/>
    <w:rPr>
      <w:rFonts w:ascii="Courier New" w:hAnsi="Courier New"/>
    </w:rPr>
  </w:style>
  <w:style w:type="character" w:customStyle="1" w:styleId="WW8Num34z3">
    <w:name w:val="WW8Num34z3"/>
    <w:uiPriority w:val="99"/>
    <w:qFormat/>
    <w:rsid w:val="00986055"/>
    <w:rPr>
      <w:rFonts w:ascii="Symbol" w:hAnsi="Symbol"/>
    </w:rPr>
  </w:style>
  <w:style w:type="character" w:customStyle="1" w:styleId="WW8Num35z0">
    <w:name w:val="WW8Num35z0"/>
    <w:uiPriority w:val="99"/>
    <w:qFormat/>
    <w:rsid w:val="00986055"/>
    <w:rPr>
      <w:rFonts w:ascii="Wingdings" w:hAnsi="Wingdings"/>
    </w:rPr>
  </w:style>
  <w:style w:type="character" w:customStyle="1" w:styleId="WW8Num35z1">
    <w:name w:val="WW8Num35z1"/>
    <w:uiPriority w:val="99"/>
    <w:qFormat/>
    <w:rsid w:val="00986055"/>
    <w:rPr>
      <w:rFonts w:ascii="Courier New" w:hAnsi="Courier New"/>
    </w:rPr>
  </w:style>
  <w:style w:type="character" w:customStyle="1" w:styleId="WW8Num35z3">
    <w:name w:val="WW8Num35z3"/>
    <w:uiPriority w:val="99"/>
    <w:qFormat/>
    <w:rsid w:val="00986055"/>
    <w:rPr>
      <w:rFonts w:ascii="Symbol" w:hAnsi="Symbol"/>
    </w:rPr>
  </w:style>
  <w:style w:type="character" w:customStyle="1" w:styleId="WW8Num36z1">
    <w:name w:val="WW8Num36z1"/>
    <w:uiPriority w:val="99"/>
    <w:qFormat/>
    <w:rsid w:val="00986055"/>
    <w:rPr>
      <w:rFonts w:ascii="Courier New" w:hAnsi="Courier New"/>
    </w:rPr>
  </w:style>
  <w:style w:type="character" w:customStyle="1" w:styleId="WW8Num36z3">
    <w:name w:val="WW8Num36z3"/>
    <w:uiPriority w:val="99"/>
    <w:qFormat/>
    <w:rsid w:val="00986055"/>
    <w:rPr>
      <w:rFonts w:ascii="Symbol" w:hAnsi="Symbol"/>
    </w:rPr>
  </w:style>
  <w:style w:type="character" w:customStyle="1" w:styleId="WW8Num37z1">
    <w:name w:val="WW8Num37z1"/>
    <w:uiPriority w:val="99"/>
    <w:qFormat/>
    <w:rsid w:val="00986055"/>
    <w:rPr>
      <w:rFonts w:ascii="Courier New" w:hAnsi="Courier New"/>
    </w:rPr>
  </w:style>
  <w:style w:type="character" w:customStyle="1" w:styleId="WW8Num37z3">
    <w:name w:val="WW8Num37z3"/>
    <w:uiPriority w:val="99"/>
    <w:qFormat/>
    <w:rsid w:val="00986055"/>
    <w:rPr>
      <w:rFonts w:ascii="Symbol" w:hAnsi="Symbol"/>
    </w:rPr>
  </w:style>
  <w:style w:type="character" w:customStyle="1" w:styleId="WW8Num39z1">
    <w:name w:val="WW8Num39z1"/>
    <w:uiPriority w:val="99"/>
    <w:qFormat/>
    <w:rsid w:val="00986055"/>
    <w:rPr>
      <w:rFonts w:ascii="Times New Roman" w:hAnsi="Times New Roman"/>
    </w:rPr>
  </w:style>
  <w:style w:type="character" w:customStyle="1" w:styleId="WW8Num39z3">
    <w:name w:val="WW8Num39z3"/>
    <w:uiPriority w:val="99"/>
    <w:qFormat/>
    <w:rsid w:val="00986055"/>
    <w:rPr>
      <w:rFonts w:ascii="Symbol" w:hAnsi="Symbol"/>
    </w:rPr>
  </w:style>
  <w:style w:type="character" w:customStyle="1" w:styleId="WW8Num39z4">
    <w:name w:val="WW8Num39z4"/>
    <w:uiPriority w:val="99"/>
    <w:qFormat/>
    <w:rsid w:val="00986055"/>
    <w:rPr>
      <w:rFonts w:ascii="Courier New" w:hAnsi="Courier New"/>
    </w:rPr>
  </w:style>
  <w:style w:type="character" w:customStyle="1" w:styleId="WW8Num42z1">
    <w:name w:val="WW8Num42z1"/>
    <w:uiPriority w:val="99"/>
    <w:qFormat/>
    <w:rsid w:val="00986055"/>
    <w:rPr>
      <w:rFonts w:ascii="Courier New" w:hAnsi="Courier New"/>
    </w:rPr>
  </w:style>
  <w:style w:type="character" w:customStyle="1" w:styleId="WW8Num42z3">
    <w:name w:val="WW8Num42z3"/>
    <w:uiPriority w:val="99"/>
    <w:qFormat/>
    <w:rsid w:val="00986055"/>
    <w:rPr>
      <w:rFonts w:ascii="Symbol" w:hAnsi="Symbol"/>
    </w:rPr>
  </w:style>
  <w:style w:type="character" w:customStyle="1" w:styleId="WW8Num45z0">
    <w:name w:val="WW8Num45z0"/>
    <w:uiPriority w:val="99"/>
    <w:qFormat/>
    <w:rsid w:val="00986055"/>
    <w:rPr>
      <w:rFonts w:ascii="Wingdings" w:hAnsi="Wingdings"/>
    </w:rPr>
  </w:style>
  <w:style w:type="character" w:customStyle="1" w:styleId="WW8Num45z1">
    <w:name w:val="WW8Num45z1"/>
    <w:uiPriority w:val="99"/>
    <w:qFormat/>
    <w:rsid w:val="00986055"/>
    <w:rPr>
      <w:rFonts w:ascii="Courier New" w:hAnsi="Courier New"/>
    </w:rPr>
  </w:style>
  <w:style w:type="character" w:customStyle="1" w:styleId="WW8Num45z3">
    <w:name w:val="WW8Num45z3"/>
    <w:uiPriority w:val="99"/>
    <w:qFormat/>
    <w:rsid w:val="00986055"/>
    <w:rPr>
      <w:rFonts w:ascii="Symbol" w:hAnsi="Symbol"/>
    </w:rPr>
  </w:style>
  <w:style w:type="character" w:customStyle="1" w:styleId="WW8Num46z0">
    <w:name w:val="WW8Num46z0"/>
    <w:uiPriority w:val="99"/>
    <w:qFormat/>
    <w:rsid w:val="00986055"/>
    <w:rPr>
      <w:rFonts w:ascii="Wingdings" w:hAnsi="Wingdings"/>
    </w:rPr>
  </w:style>
  <w:style w:type="character" w:customStyle="1" w:styleId="WW8Num46z1">
    <w:name w:val="WW8Num46z1"/>
    <w:uiPriority w:val="99"/>
    <w:qFormat/>
    <w:rsid w:val="00986055"/>
    <w:rPr>
      <w:rFonts w:ascii="Courier New" w:hAnsi="Courier New"/>
    </w:rPr>
  </w:style>
  <w:style w:type="character" w:customStyle="1" w:styleId="WW8Num46z3">
    <w:name w:val="WW8Num46z3"/>
    <w:uiPriority w:val="99"/>
    <w:qFormat/>
    <w:rsid w:val="00986055"/>
    <w:rPr>
      <w:rFonts w:ascii="Symbol" w:hAnsi="Symbol"/>
    </w:rPr>
  </w:style>
  <w:style w:type="character" w:customStyle="1" w:styleId="WW8Num48z0">
    <w:name w:val="WW8Num48z0"/>
    <w:uiPriority w:val="99"/>
    <w:qFormat/>
    <w:rsid w:val="00986055"/>
    <w:rPr>
      <w:rFonts w:ascii="Wingdings" w:hAnsi="Wingdings"/>
    </w:rPr>
  </w:style>
  <w:style w:type="character" w:customStyle="1" w:styleId="WW8Num48z1">
    <w:name w:val="WW8Num48z1"/>
    <w:uiPriority w:val="99"/>
    <w:qFormat/>
    <w:rsid w:val="00986055"/>
    <w:rPr>
      <w:rFonts w:ascii="Courier New" w:hAnsi="Courier New"/>
    </w:rPr>
  </w:style>
  <w:style w:type="character" w:customStyle="1" w:styleId="WW8Num48z3">
    <w:name w:val="WW8Num48z3"/>
    <w:uiPriority w:val="99"/>
    <w:qFormat/>
    <w:rsid w:val="00986055"/>
    <w:rPr>
      <w:rFonts w:ascii="Symbol" w:hAnsi="Symbol"/>
    </w:rPr>
  </w:style>
  <w:style w:type="character" w:customStyle="1" w:styleId="WW8Num49z0">
    <w:name w:val="WW8Num49z0"/>
    <w:uiPriority w:val="99"/>
    <w:qFormat/>
    <w:rsid w:val="00986055"/>
    <w:rPr>
      <w:rFonts w:ascii="Wingdings" w:hAnsi="Wingdings"/>
    </w:rPr>
  </w:style>
  <w:style w:type="character" w:customStyle="1" w:styleId="WW8Num49z1">
    <w:name w:val="WW8Num49z1"/>
    <w:uiPriority w:val="99"/>
    <w:qFormat/>
    <w:rsid w:val="00986055"/>
    <w:rPr>
      <w:rFonts w:ascii="Courier New" w:hAnsi="Courier New"/>
    </w:rPr>
  </w:style>
  <w:style w:type="character" w:customStyle="1" w:styleId="WW8Num49z3">
    <w:name w:val="WW8Num49z3"/>
    <w:uiPriority w:val="99"/>
    <w:qFormat/>
    <w:rsid w:val="00986055"/>
    <w:rPr>
      <w:rFonts w:ascii="Symbol" w:hAnsi="Symbol"/>
    </w:rPr>
  </w:style>
  <w:style w:type="character" w:customStyle="1" w:styleId="WW8Num50z1">
    <w:name w:val="WW8Num50z1"/>
    <w:uiPriority w:val="99"/>
    <w:qFormat/>
    <w:rsid w:val="00986055"/>
    <w:rPr>
      <w:rFonts w:ascii="Courier New" w:hAnsi="Courier New"/>
    </w:rPr>
  </w:style>
  <w:style w:type="character" w:customStyle="1" w:styleId="WW8Num50z3">
    <w:name w:val="WW8Num50z3"/>
    <w:uiPriority w:val="99"/>
    <w:qFormat/>
    <w:rsid w:val="00986055"/>
    <w:rPr>
      <w:rFonts w:ascii="Symbol" w:hAnsi="Symbol"/>
    </w:rPr>
  </w:style>
  <w:style w:type="character" w:customStyle="1" w:styleId="WW8Num51z1">
    <w:name w:val="WW8Num51z1"/>
    <w:uiPriority w:val="99"/>
    <w:qFormat/>
    <w:rsid w:val="00986055"/>
    <w:rPr>
      <w:rFonts w:ascii="Courier New" w:hAnsi="Courier New"/>
    </w:rPr>
  </w:style>
  <w:style w:type="character" w:customStyle="1" w:styleId="WW8Num51z3">
    <w:name w:val="WW8Num51z3"/>
    <w:uiPriority w:val="99"/>
    <w:qFormat/>
    <w:rsid w:val="00986055"/>
    <w:rPr>
      <w:rFonts w:ascii="Symbol" w:hAnsi="Symbol"/>
    </w:rPr>
  </w:style>
  <w:style w:type="character" w:customStyle="1" w:styleId="WW-">
    <w:name w:val="WW-Основной шрифт абзаца"/>
    <w:uiPriority w:val="99"/>
    <w:qFormat/>
    <w:rsid w:val="00986055"/>
  </w:style>
  <w:style w:type="character" w:customStyle="1" w:styleId="FontStyle1600">
    <w:name w:val="Font Style160"/>
    <w:uiPriority w:val="99"/>
    <w:qFormat/>
    <w:rsid w:val="00986055"/>
    <w:rPr>
      <w:rFonts w:ascii="Bookman Old Style" w:hAnsi="Bookman Old Style"/>
      <w:sz w:val="18"/>
    </w:rPr>
  </w:style>
  <w:style w:type="character" w:customStyle="1" w:styleId="FontStyle116">
    <w:name w:val="Font Style116"/>
    <w:uiPriority w:val="99"/>
    <w:qFormat/>
    <w:rsid w:val="00986055"/>
    <w:rPr>
      <w:rFonts w:ascii="Bookman Old Style" w:hAnsi="Bookman Old Style"/>
      <w:sz w:val="18"/>
    </w:rPr>
  </w:style>
  <w:style w:type="character" w:customStyle="1" w:styleId="FontStyle131">
    <w:name w:val="Font Style131"/>
    <w:uiPriority w:val="99"/>
    <w:qFormat/>
    <w:rsid w:val="00986055"/>
    <w:rPr>
      <w:rFonts w:ascii="Arial" w:hAnsi="Arial"/>
      <w:b/>
      <w:sz w:val="16"/>
    </w:rPr>
  </w:style>
  <w:style w:type="character" w:customStyle="1" w:styleId="FontStyle221">
    <w:name w:val="Font Style221"/>
    <w:uiPriority w:val="99"/>
    <w:qFormat/>
    <w:rsid w:val="00986055"/>
    <w:rPr>
      <w:rFonts w:ascii="Times New Roman" w:hAnsi="Times New Roman"/>
      <w:sz w:val="20"/>
    </w:rPr>
  </w:style>
  <w:style w:type="character" w:customStyle="1" w:styleId="31c">
    <w:name w:val="Основной текст + Полужирный31"/>
    <w:uiPriority w:val="99"/>
    <w:qFormat/>
    <w:rsid w:val="00986055"/>
    <w:rPr>
      <w:rFonts w:ascii="Microsoft Sans Serif" w:hAnsi="Microsoft Sans Serif"/>
      <w:b/>
      <w:spacing w:val="10"/>
      <w:sz w:val="26"/>
    </w:rPr>
  </w:style>
  <w:style w:type="character" w:customStyle="1" w:styleId="303">
    <w:name w:val="Основной текст + Полужирный30"/>
    <w:uiPriority w:val="99"/>
    <w:qFormat/>
    <w:rsid w:val="00986055"/>
    <w:rPr>
      <w:rFonts w:ascii="Microsoft Sans Serif" w:hAnsi="Microsoft Sans Serif"/>
      <w:b/>
      <w:spacing w:val="10"/>
      <w:sz w:val="26"/>
    </w:rPr>
  </w:style>
  <w:style w:type="character" w:customStyle="1" w:styleId="291">
    <w:name w:val="Основной текст + Полужирный29"/>
    <w:uiPriority w:val="99"/>
    <w:qFormat/>
    <w:rsid w:val="00986055"/>
    <w:rPr>
      <w:rFonts w:ascii="Microsoft Sans Serif" w:hAnsi="Microsoft Sans Serif"/>
      <w:b/>
      <w:spacing w:val="10"/>
      <w:sz w:val="26"/>
    </w:rPr>
  </w:style>
  <w:style w:type="character" w:customStyle="1" w:styleId="284">
    <w:name w:val="Основной текст + Полужирный28"/>
    <w:uiPriority w:val="99"/>
    <w:qFormat/>
    <w:rsid w:val="00986055"/>
    <w:rPr>
      <w:rFonts w:ascii="Microsoft Sans Serif" w:hAnsi="Microsoft Sans Serif"/>
      <w:b/>
      <w:spacing w:val="10"/>
      <w:sz w:val="26"/>
    </w:rPr>
  </w:style>
  <w:style w:type="character" w:customStyle="1" w:styleId="276">
    <w:name w:val="Основной текст + Полужирный27"/>
    <w:uiPriority w:val="99"/>
    <w:rsid w:val="00986055"/>
    <w:rPr>
      <w:rFonts w:ascii="Microsoft Sans Serif" w:hAnsi="Microsoft Sans Serif"/>
      <w:b/>
      <w:spacing w:val="10"/>
      <w:sz w:val="26"/>
    </w:rPr>
  </w:style>
  <w:style w:type="character" w:customStyle="1" w:styleId="12pt21">
    <w:name w:val="Основной текст + 12 pt21"/>
    <w:aliases w:val="Курсив31,Интервал 1 pt37"/>
    <w:uiPriority w:val="99"/>
    <w:qFormat/>
    <w:rsid w:val="00986055"/>
    <w:rPr>
      <w:rFonts w:ascii="Microsoft Sans Serif" w:hAnsi="Microsoft Sans Serif"/>
      <w:i/>
      <w:spacing w:val="30"/>
      <w:sz w:val="24"/>
    </w:rPr>
  </w:style>
  <w:style w:type="character" w:customStyle="1" w:styleId="12pt20">
    <w:name w:val="Основной текст + 12 pt20"/>
    <w:aliases w:val="Курсив30,Интервал 1 pt36"/>
    <w:uiPriority w:val="99"/>
    <w:qFormat/>
    <w:rsid w:val="00986055"/>
    <w:rPr>
      <w:rFonts w:ascii="Microsoft Sans Serif" w:hAnsi="Microsoft Sans Serif"/>
      <w:i/>
      <w:spacing w:val="30"/>
      <w:sz w:val="24"/>
    </w:rPr>
  </w:style>
  <w:style w:type="character" w:customStyle="1" w:styleId="12pt19">
    <w:name w:val="Основной текст + 12 pt19"/>
    <w:aliases w:val="Курсив29,Интервал 1 pt35"/>
    <w:uiPriority w:val="99"/>
    <w:qFormat/>
    <w:rsid w:val="00986055"/>
    <w:rPr>
      <w:rFonts w:ascii="Microsoft Sans Serif" w:hAnsi="Microsoft Sans Serif"/>
      <w:i/>
      <w:spacing w:val="30"/>
      <w:sz w:val="24"/>
    </w:rPr>
  </w:style>
  <w:style w:type="character" w:customStyle="1" w:styleId="12pt18">
    <w:name w:val="Основной текст + 12 pt18"/>
    <w:aliases w:val="Курсив28,Интервал 1 pt34"/>
    <w:uiPriority w:val="99"/>
    <w:qFormat/>
    <w:rsid w:val="00986055"/>
    <w:rPr>
      <w:rFonts w:ascii="Microsoft Sans Serif" w:hAnsi="Microsoft Sans Serif"/>
      <w:i/>
      <w:spacing w:val="30"/>
      <w:sz w:val="24"/>
    </w:rPr>
  </w:style>
  <w:style w:type="character" w:customStyle="1" w:styleId="12pt17">
    <w:name w:val="Основной текст + 12 pt17"/>
    <w:aliases w:val="Курсив27,Интервал 1 pt33"/>
    <w:uiPriority w:val="99"/>
    <w:qFormat/>
    <w:rsid w:val="00986055"/>
    <w:rPr>
      <w:rFonts w:ascii="Microsoft Sans Serif" w:hAnsi="Microsoft Sans Serif"/>
      <w:i/>
      <w:spacing w:val="30"/>
      <w:sz w:val="24"/>
    </w:rPr>
  </w:style>
  <w:style w:type="character" w:customStyle="1" w:styleId="266">
    <w:name w:val="Основной текст + Полужирный26"/>
    <w:uiPriority w:val="99"/>
    <w:qFormat/>
    <w:rsid w:val="00986055"/>
    <w:rPr>
      <w:rFonts w:ascii="Microsoft Sans Serif" w:hAnsi="Microsoft Sans Serif"/>
      <w:b/>
      <w:spacing w:val="10"/>
      <w:sz w:val="26"/>
    </w:rPr>
  </w:style>
  <w:style w:type="character" w:customStyle="1" w:styleId="25d">
    <w:name w:val="Основной текст + Полужирный25"/>
    <w:uiPriority w:val="99"/>
    <w:qFormat/>
    <w:rsid w:val="00986055"/>
    <w:rPr>
      <w:rFonts w:ascii="Microsoft Sans Serif" w:hAnsi="Microsoft Sans Serif"/>
      <w:b/>
      <w:spacing w:val="10"/>
      <w:sz w:val="26"/>
    </w:rPr>
  </w:style>
  <w:style w:type="character" w:customStyle="1" w:styleId="247">
    <w:name w:val="Основной текст + Полужирный24"/>
    <w:uiPriority w:val="99"/>
    <w:qFormat/>
    <w:rsid w:val="00986055"/>
    <w:rPr>
      <w:rFonts w:ascii="Microsoft Sans Serif" w:hAnsi="Microsoft Sans Serif"/>
      <w:b/>
      <w:spacing w:val="10"/>
      <w:sz w:val="26"/>
    </w:rPr>
  </w:style>
  <w:style w:type="character" w:customStyle="1" w:styleId="12pt16">
    <w:name w:val="Основной текст + 12 pt16"/>
    <w:aliases w:val="Курсив26,Интервал 1 pt32"/>
    <w:uiPriority w:val="99"/>
    <w:qFormat/>
    <w:rsid w:val="00986055"/>
    <w:rPr>
      <w:rFonts w:ascii="Microsoft Sans Serif" w:hAnsi="Microsoft Sans Serif"/>
      <w:i/>
      <w:spacing w:val="30"/>
      <w:sz w:val="24"/>
    </w:rPr>
  </w:style>
  <w:style w:type="character" w:customStyle="1" w:styleId="23d">
    <w:name w:val="Основной текст + Полужирный23"/>
    <w:uiPriority w:val="99"/>
    <w:qFormat/>
    <w:rsid w:val="00986055"/>
    <w:rPr>
      <w:rFonts w:ascii="Microsoft Sans Serif" w:hAnsi="Microsoft Sans Serif"/>
      <w:b/>
      <w:spacing w:val="10"/>
      <w:sz w:val="26"/>
    </w:rPr>
  </w:style>
  <w:style w:type="character" w:customStyle="1" w:styleId="22f1">
    <w:name w:val="Основной текст + Полужирный22"/>
    <w:uiPriority w:val="99"/>
    <w:qFormat/>
    <w:rsid w:val="00986055"/>
    <w:rPr>
      <w:rFonts w:ascii="Microsoft Sans Serif" w:hAnsi="Microsoft Sans Serif"/>
      <w:b/>
      <w:spacing w:val="10"/>
      <w:sz w:val="26"/>
    </w:rPr>
  </w:style>
  <w:style w:type="character" w:customStyle="1" w:styleId="21fa">
    <w:name w:val="Основной текст + Полужирный21"/>
    <w:uiPriority w:val="99"/>
    <w:qFormat/>
    <w:rsid w:val="00986055"/>
    <w:rPr>
      <w:rFonts w:ascii="Microsoft Sans Serif" w:hAnsi="Microsoft Sans Serif"/>
      <w:b/>
      <w:spacing w:val="10"/>
      <w:sz w:val="26"/>
    </w:rPr>
  </w:style>
  <w:style w:type="character" w:customStyle="1" w:styleId="20a">
    <w:name w:val="Основной текст + Полужирный20"/>
    <w:uiPriority w:val="99"/>
    <w:qFormat/>
    <w:rsid w:val="00986055"/>
    <w:rPr>
      <w:rFonts w:ascii="Microsoft Sans Serif" w:hAnsi="Microsoft Sans Serif"/>
      <w:b/>
      <w:spacing w:val="10"/>
      <w:sz w:val="26"/>
    </w:rPr>
  </w:style>
  <w:style w:type="character" w:customStyle="1" w:styleId="4pt">
    <w:name w:val="Основной текст + Интервал 4 pt"/>
    <w:uiPriority w:val="99"/>
    <w:qFormat/>
    <w:rsid w:val="00986055"/>
    <w:rPr>
      <w:rFonts w:ascii="Microsoft Sans Serif" w:hAnsi="Microsoft Sans Serif"/>
      <w:spacing w:val="80"/>
      <w:sz w:val="26"/>
    </w:rPr>
  </w:style>
  <w:style w:type="character" w:customStyle="1" w:styleId="19a">
    <w:name w:val="Основной текст + Полужирный19"/>
    <w:uiPriority w:val="99"/>
    <w:qFormat/>
    <w:rsid w:val="00986055"/>
    <w:rPr>
      <w:rFonts w:ascii="Microsoft Sans Serif" w:hAnsi="Microsoft Sans Serif"/>
      <w:b/>
      <w:spacing w:val="10"/>
      <w:sz w:val="26"/>
    </w:rPr>
  </w:style>
  <w:style w:type="character" w:customStyle="1" w:styleId="189">
    <w:name w:val="Основной текст + Полужирный18"/>
    <w:uiPriority w:val="99"/>
    <w:qFormat/>
    <w:rsid w:val="00986055"/>
    <w:rPr>
      <w:rFonts w:ascii="Microsoft Sans Serif" w:hAnsi="Microsoft Sans Serif"/>
      <w:b/>
      <w:spacing w:val="10"/>
      <w:sz w:val="26"/>
    </w:rPr>
  </w:style>
  <w:style w:type="character" w:customStyle="1" w:styleId="17b">
    <w:name w:val="Основной текст + Полужирный17"/>
    <w:uiPriority w:val="99"/>
    <w:qFormat/>
    <w:rsid w:val="00986055"/>
    <w:rPr>
      <w:rFonts w:ascii="Microsoft Sans Serif" w:hAnsi="Microsoft Sans Serif"/>
      <w:b/>
      <w:spacing w:val="10"/>
      <w:sz w:val="26"/>
    </w:rPr>
  </w:style>
  <w:style w:type="character" w:customStyle="1" w:styleId="12pt14">
    <w:name w:val="Основной текст + 12 pt14"/>
    <w:aliases w:val="Курсив24,Интервал 1 pt30"/>
    <w:uiPriority w:val="99"/>
    <w:qFormat/>
    <w:rsid w:val="00986055"/>
    <w:rPr>
      <w:rFonts w:ascii="Microsoft Sans Serif" w:hAnsi="Microsoft Sans Serif"/>
      <w:i/>
      <w:spacing w:val="30"/>
      <w:sz w:val="24"/>
    </w:rPr>
  </w:style>
  <w:style w:type="character" w:customStyle="1" w:styleId="16a">
    <w:name w:val="Основной текст + Полужирный16"/>
    <w:uiPriority w:val="99"/>
    <w:qFormat/>
    <w:rsid w:val="00986055"/>
    <w:rPr>
      <w:rFonts w:ascii="Microsoft Sans Serif" w:hAnsi="Microsoft Sans Serif"/>
      <w:b/>
      <w:spacing w:val="10"/>
      <w:sz w:val="26"/>
    </w:rPr>
  </w:style>
  <w:style w:type="character" w:customStyle="1" w:styleId="6pt">
    <w:name w:val="Основной текст + Интервал 6 pt"/>
    <w:uiPriority w:val="99"/>
    <w:qFormat/>
    <w:rsid w:val="00986055"/>
    <w:rPr>
      <w:rFonts w:ascii="Microsoft Sans Serif" w:eastAsia="SimSun" w:hAnsi="Microsoft Sans Serif"/>
      <w:spacing w:val="130"/>
      <w:sz w:val="27"/>
      <w:u w:val="none"/>
      <w:lang w:val="ru-RU" w:eastAsia="zh-CN"/>
    </w:rPr>
  </w:style>
  <w:style w:type="character" w:customStyle="1" w:styleId="12pt13">
    <w:name w:val="Основной текст + 12 pt13"/>
    <w:aliases w:val="Курсив22,Интервал 1 pt28"/>
    <w:uiPriority w:val="99"/>
    <w:qFormat/>
    <w:rsid w:val="00986055"/>
    <w:rPr>
      <w:rFonts w:ascii="Microsoft Sans Serif" w:hAnsi="Microsoft Sans Serif"/>
      <w:i/>
      <w:spacing w:val="30"/>
      <w:sz w:val="24"/>
    </w:rPr>
  </w:style>
  <w:style w:type="character" w:customStyle="1" w:styleId="12pt12">
    <w:name w:val="Основной текст + 12 pt12"/>
    <w:aliases w:val="Курсив21,Интервал 1 pt27"/>
    <w:uiPriority w:val="99"/>
    <w:qFormat/>
    <w:rsid w:val="00986055"/>
    <w:rPr>
      <w:rFonts w:ascii="Microsoft Sans Serif" w:hAnsi="Microsoft Sans Serif"/>
      <w:i/>
      <w:spacing w:val="30"/>
      <w:sz w:val="24"/>
    </w:rPr>
  </w:style>
  <w:style w:type="character" w:customStyle="1" w:styleId="15a">
    <w:name w:val="Основной текст + Полужирный15"/>
    <w:uiPriority w:val="99"/>
    <w:qFormat/>
    <w:rsid w:val="00986055"/>
    <w:rPr>
      <w:rFonts w:ascii="Microsoft Sans Serif" w:hAnsi="Microsoft Sans Serif"/>
      <w:b/>
      <w:spacing w:val="10"/>
      <w:sz w:val="26"/>
    </w:rPr>
  </w:style>
  <w:style w:type="character" w:customStyle="1" w:styleId="2ffffa">
    <w:name w:val="Основной текст + Полужирный2"/>
    <w:uiPriority w:val="99"/>
    <w:qFormat/>
    <w:rsid w:val="00986055"/>
    <w:rPr>
      <w:rFonts w:ascii="Microsoft Sans Serif" w:hAnsi="Microsoft Sans Serif"/>
      <w:b/>
      <w:spacing w:val="10"/>
      <w:sz w:val="26"/>
    </w:rPr>
  </w:style>
  <w:style w:type="character" w:customStyle="1" w:styleId="12pt5">
    <w:name w:val="Основной текст + 12 pt5"/>
    <w:aliases w:val="Курсив5,Интервал 1 pt5"/>
    <w:uiPriority w:val="99"/>
    <w:qFormat/>
    <w:rsid w:val="00986055"/>
    <w:rPr>
      <w:rFonts w:ascii="Microsoft Sans Serif" w:hAnsi="Microsoft Sans Serif"/>
      <w:i/>
      <w:spacing w:val="30"/>
      <w:sz w:val="24"/>
    </w:rPr>
  </w:style>
  <w:style w:type="character" w:customStyle="1" w:styleId="12pt3">
    <w:name w:val="Основной текст + 12 pt3"/>
    <w:aliases w:val="Курсив3,Интервал 1 pt3,Основной текст + 94,5 pt5"/>
    <w:qFormat/>
    <w:rsid w:val="00986055"/>
    <w:rPr>
      <w:rFonts w:ascii="Microsoft Sans Serif" w:hAnsi="Microsoft Sans Serif"/>
      <w:i/>
      <w:spacing w:val="30"/>
      <w:sz w:val="24"/>
    </w:rPr>
  </w:style>
  <w:style w:type="character" w:customStyle="1" w:styleId="MicrosoftSansSerif">
    <w:name w:val="Колонтитул + Microsoft Sans Serif"/>
    <w:aliases w:val="11 pt,Интервал 1 pt,Колонтитул + Microsoft Sans Serif2"/>
    <w:uiPriority w:val="99"/>
    <w:qFormat/>
    <w:rsid w:val="00986055"/>
    <w:rPr>
      <w:rFonts w:ascii="Microsoft Sans Serif" w:hAnsi="Microsoft Sans Serif"/>
      <w:spacing w:val="20"/>
      <w:sz w:val="22"/>
      <w:shd w:val="clear" w:color="auto" w:fill="FFFFFF"/>
    </w:rPr>
  </w:style>
  <w:style w:type="character" w:customStyle="1" w:styleId="12pt2">
    <w:name w:val="Основной текст + 12 pt2"/>
    <w:aliases w:val="Курсив2,Интервал 1 pt2,Основной текст + 92,5 pt3"/>
    <w:qFormat/>
    <w:rsid w:val="00986055"/>
    <w:rPr>
      <w:rFonts w:ascii="Microsoft Sans Serif" w:hAnsi="Microsoft Sans Serif"/>
      <w:i/>
      <w:spacing w:val="30"/>
      <w:sz w:val="24"/>
    </w:rPr>
  </w:style>
  <w:style w:type="character" w:customStyle="1" w:styleId="12pt1">
    <w:name w:val="Основной текст + 12 pt1"/>
    <w:aliases w:val="Курсив1,Интервал 1 pt1,Основной текст + 91,5 pt1"/>
    <w:qFormat/>
    <w:rsid w:val="00986055"/>
    <w:rPr>
      <w:rFonts w:ascii="Microsoft Sans Serif" w:hAnsi="Microsoft Sans Serif"/>
      <w:i/>
      <w:spacing w:val="30"/>
      <w:sz w:val="24"/>
    </w:rPr>
  </w:style>
  <w:style w:type="character" w:customStyle="1" w:styleId="2ffffb">
    <w:name w:val="Основной текст (2) + Полужирный"/>
    <w:qFormat/>
    <w:rsid w:val="00986055"/>
    <w:rPr>
      <w:rFonts w:ascii="Times New Roman" w:hAnsi="Times New Roman"/>
      <w:b/>
      <w:sz w:val="19"/>
      <w:shd w:val="clear" w:color="auto" w:fill="FFFFFF"/>
    </w:rPr>
  </w:style>
  <w:style w:type="character" w:customStyle="1" w:styleId="keyword2">
    <w:name w:val="keyword2"/>
    <w:uiPriority w:val="99"/>
    <w:qFormat/>
    <w:rsid w:val="00986055"/>
    <w:rPr>
      <w:rFonts w:ascii="Times New Roman" w:hAnsi="Times New Roman" w:cs="Times New Roman"/>
    </w:rPr>
  </w:style>
  <w:style w:type="character" w:customStyle="1" w:styleId="c8">
    <w:name w:val="c8"/>
    <w:uiPriority w:val="99"/>
    <w:qFormat/>
    <w:rsid w:val="00986055"/>
    <w:rPr>
      <w:rFonts w:ascii="Times New Roman" w:hAnsi="Times New Roman" w:cs="Times New Roman"/>
    </w:rPr>
  </w:style>
  <w:style w:type="character" w:customStyle="1" w:styleId="FontStyle805">
    <w:name w:val="Font Style805"/>
    <w:uiPriority w:val="99"/>
    <w:qFormat/>
    <w:rsid w:val="00986055"/>
    <w:rPr>
      <w:rFonts w:ascii="Arial Narrow" w:hAnsi="Arial Narrow"/>
      <w:i/>
      <w:sz w:val="12"/>
    </w:rPr>
  </w:style>
  <w:style w:type="character" w:customStyle="1" w:styleId="FontStyle97">
    <w:name w:val="Font Style97"/>
    <w:uiPriority w:val="99"/>
    <w:qFormat/>
    <w:rsid w:val="00986055"/>
    <w:rPr>
      <w:rFonts w:ascii="Times New Roman" w:hAnsi="Times New Roman"/>
      <w:sz w:val="24"/>
    </w:rPr>
  </w:style>
  <w:style w:type="character" w:customStyle="1" w:styleId="FontStyle764">
    <w:name w:val="Font Style764"/>
    <w:uiPriority w:val="99"/>
    <w:qFormat/>
    <w:rsid w:val="00986055"/>
    <w:rPr>
      <w:rFonts w:ascii="Times New Roman" w:hAnsi="Times New Roman"/>
      <w:b/>
      <w:i/>
      <w:sz w:val="20"/>
    </w:rPr>
  </w:style>
  <w:style w:type="character" w:customStyle="1" w:styleId="11fd">
    <w:name w:val="Слабое выделение11"/>
    <w:qFormat/>
    <w:rsid w:val="00986055"/>
    <w:rPr>
      <w:i/>
      <w:color w:val="808080"/>
    </w:rPr>
  </w:style>
  <w:style w:type="character" w:customStyle="1" w:styleId="mathjax1">
    <w:name w:val="mathjax1"/>
    <w:qFormat/>
    <w:rsid w:val="00986055"/>
    <w:rPr>
      <w:spacing w:val="0"/>
      <w:sz w:val="24"/>
    </w:rPr>
  </w:style>
  <w:style w:type="character" w:customStyle="1" w:styleId="2ffffc">
    <w:name w:val="Заголовок 2 Знак Знак"/>
    <w:uiPriority w:val="99"/>
    <w:qFormat/>
    <w:locked/>
    <w:rsid w:val="00986055"/>
    <w:rPr>
      <w:rFonts w:ascii="Arial" w:hAnsi="Arial"/>
      <w:b/>
      <w:sz w:val="28"/>
      <w:lang w:val="ru-RU" w:eastAsia="en-US"/>
    </w:rPr>
  </w:style>
  <w:style w:type="character" w:customStyle="1" w:styleId="2ffffd">
    <w:name w:val="Основной текст (2)"/>
    <w:qFormat/>
    <w:rsid w:val="00986055"/>
    <w:rPr>
      <w:rFonts w:ascii="Times New Roman" w:hAnsi="Times New Roman"/>
      <w:color w:val="000000"/>
      <w:spacing w:val="0"/>
      <w:w w:val="100"/>
      <w:position w:val="0"/>
      <w:sz w:val="19"/>
      <w:u w:val="none"/>
      <w:lang w:val="ru-RU" w:eastAsia="ru-RU"/>
    </w:rPr>
  </w:style>
  <w:style w:type="character" w:customStyle="1" w:styleId="rvts210">
    <w:name w:val="rvts210"/>
    <w:uiPriority w:val="99"/>
    <w:qFormat/>
    <w:rsid w:val="00986055"/>
    <w:rPr>
      <w:i/>
      <w:color w:val="000000"/>
      <w:sz w:val="20"/>
    </w:rPr>
  </w:style>
  <w:style w:type="character" w:customStyle="1" w:styleId="3100">
    <w:name w:val="Знак Знак310"/>
    <w:qFormat/>
    <w:locked/>
    <w:rsid w:val="00986055"/>
    <w:rPr>
      <w:rFonts w:ascii="Tahoma" w:hAnsi="Tahoma"/>
      <w:sz w:val="16"/>
      <w:lang w:val="ru-RU" w:eastAsia="ru-RU"/>
    </w:rPr>
  </w:style>
  <w:style w:type="character" w:customStyle="1" w:styleId="3520">
    <w:name w:val="Знак Знак352"/>
    <w:qFormat/>
    <w:locked/>
    <w:rsid w:val="00986055"/>
    <w:rPr>
      <w:sz w:val="24"/>
      <w:lang w:val="ru-RU" w:eastAsia="ru-RU"/>
    </w:rPr>
  </w:style>
  <w:style w:type="character" w:customStyle="1" w:styleId="4011">
    <w:name w:val="Знак Знак401"/>
    <w:qFormat/>
    <w:locked/>
    <w:rsid w:val="00986055"/>
    <w:rPr>
      <w:b/>
      <w:sz w:val="27"/>
      <w:lang w:val="ru-RU" w:eastAsia="ru-RU"/>
    </w:rPr>
  </w:style>
  <w:style w:type="character" w:customStyle="1" w:styleId="3910">
    <w:name w:val="Знак Знак391"/>
    <w:qFormat/>
    <w:locked/>
    <w:rsid w:val="00986055"/>
    <w:rPr>
      <w:b/>
      <w:sz w:val="28"/>
      <w:lang w:val="ru-RU" w:eastAsia="ru-RU"/>
    </w:rPr>
  </w:style>
  <w:style w:type="character" w:customStyle="1" w:styleId="3810">
    <w:name w:val="Знак Знак381"/>
    <w:qFormat/>
    <w:locked/>
    <w:rsid w:val="00986055"/>
    <w:rPr>
      <w:b/>
      <w:i/>
      <w:sz w:val="26"/>
      <w:lang w:val="ru-RU" w:eastAsia="ru-RU"/>
    </w:rPr>
  </w:style>
  <w:style w:type="character" w:customStyle="1" w:styleId="3710">
    <w:name w:val="Знак Знак371"/>
    <w:qFormat/>
    <w:locked/>
    <w:rsid w:val="00986055"/>
    <w:rPr>
      <w:sz w:val="24"/>
      <w:lang w:val="ru-RU" w:eastAsia="ru-RU"/>
    </w:rPr>
  </w:style>
  <w:style w:type="character" w:customStyle="1" w:styleId="3610">
    <w:name w:val="Знак Знак361"/>
    <w:qFormat/>
    <w:locked/>
    <w:rsid w:val="00986055"/>
    <w:rPr>
      <w:sz w:val="24"/>
      <w:lang w:val="ru-RU" w:eastAsia="ru-RU"/>
    </w:rPr>
  </w:style>
  <w:style w:type="character" w:customStyle="1" w:styleId="3510">
    <w:name w:val="Знак Знак351"/>
    <w:qFormat/>
    <w:locked/>
    <w:rsid w:val="00986055"/>
    <w:rPr>
      <w:i/>
      <w:sz w:val="24"/>
      <w:lang w:val="ru-RU" w:eastAsia="ru-RU"/>
    </w:rPr>
  </w:style>
  <w:style w:type="character" w:customStyle="1" w:styleId="3410">
    <w:name w:val="Знак Знак341"/>
    <w:qFormat/>
    <w:locked/>
    <w:rsid w:val="00986055"/>
    <w:rPr>
      <w:rFonts w:ascii="Arial" w:hAnsi="Arial"/>
      <w:sz w:val="22"/>
      <w:lang w:val="ru-RU" w:eastAsia="ru-RU"/>
    </w:rPr>
  </w:style>
  <w:style w:type="character" w:customStyle="1" w:styleId="3310">
    <w:name w:val="Знак Знак331"/>
    <w:qFormat/>
    <w:locked/>
    <w:rsid w:val="00986055"/>
    <w:rPr>
      <w:rFonts w:ascii="Courier New" w:hAnsi="Courier New"/>
      <w:lang w:val="ru-RU" w:eastAsia="ru-RU"/>
    </w:rPr>
  </w:style>
  <w:style w:type="character" w:customStyle="1" w:styleId="3212">
    <w:name w:val="Знак Знак321"/>
    <w:qFormat/>
    <w:locked/>
    <w:rsid w:val="00986055"/>
    <w:rPr>
      <w:lang w:val="ru-RU" w:eastAsia="ru-RU"/>
    </w:rPr>
  </w:style>
  <w:style w:type="character" w:customStyle="1" w:styleId="3114">
    <w:name w:val="Знак Знак311"/>
    <w:qFormat/>
    <w:locked/>
    <w:rsid w:val="00986055"/>
    <w:rPr>
      <w:sz w:val="24"/>
      <w:lang w:val="ru-RU" w:eastAsia="ru-RU"/>
    </w:rPr>
  </w:style>
  <w:style w:type="character" w:customStyle="1" w:styleId="2910">
    <w:name w:val="Знак Знак291"/>
    <w:qFormat/>
    <w:locked/>
    <w:rsid w:val="00986055"/>
    <w:rPr>
      <w:sz w:val="16"/>
      <w:lang w:val="ru-RU" w:eastAsia="ru-RU"/>
    </w:rPr>
  </w:style>
  <w:style w:type="character" w:customStyle="1" w:styleId="2810">
    <w:name w:val="Знак Знак281"/>
    <w:qFormat/>
    <w:locked/>
    <w:rsid w:val="00986055"/>
    <w:rPr>
      <w:sz w:val="16"/>
      <w:lang w:val="ru-RU" w:eastAsia="ru-RU"/>
    </w:rPr>
  </w:style>
  <w:style w:type="character" w:customStyle="1" w:styleId="2710">
    <w:name w:val="Знак Знак271"/>
    <w:qFormat/>
    <w:locked/>
    <w:rsid w:val="00986055"/>
    <w:rPr>
      <w:rFonts w:ascii="Courier New" w:hAnsi="Courier New"/>
      <w:lang w:val="ru-RU" w:eastAsia="ru-RU"/>
    </w:rPr>
  </w:style>
  <w:style w:type="character" w:customStyle="1" w:styleId="1320">
    <w:name w:val="Знак Знак132"/>
    <w:qFormat/>
    <w:locked/>
    <w:rsid w:val="00986055"/>
    <w:rPr>
      <w:lang w:val="ru-RU" w:eastAsia="ar-SA" w:bidi="ar-SA"/>
    </w:rPr>
  </w:style>
  <w:style w:type="character" w:customStyle="1" w:styleId="1221">
    <w:name w:val="Знак Знак122"/>
    <w:qFormat/>
    <w:locked/>
    <w:rsid w:val="00986055"/>
    <w:rPr>
      <w:sz w:val="28"/>
      <w:lang w:val="ru-RU" w:eastAsia="ru-RU"/>
    </w:rPr>
  </w:style>
  <w:style w:type="character" w:customStyle="1" w:styleId="1124">
    <w:name w:val="Знак Знак112"/>
    <w:uiPriority w:val="99"/>
    <w:qFormat/>
    <w:locked/>
    <w:rsid w:val="00986055"/>
    <w:rPr>
      <w:sz w:val="28"/>
      <w:lang w:val="ru-RU" w:eastAsia="ru-RU"/>
    </w:rPr>
  </w:style>
  <w:style w:type="character" w:customStyle="1" w:styleId="922">
    <w:name w:val="Знак Знак92"/>
    <w:uiPriority w:val="99"/>
    <w:qFormat/>
    <w:locked/>
    <w:rsid w:val="00986055"/>
    <w:rPr>
      <w:rFonts w:ascii="Tahoma" w:hAnsi="Tahoma"/>
      <w:lang w:val="ru-RU" w:eastAsia="ru-RU"/>
    </w:rPr>
  </w:style>
  <w:style w:type="character" w:customStyle="1" w:styleId="4020">
    <w:name w:val="Знак Знак402"/>
    <w:qFormat/>
    <w:locked/>
    <w:rsid w:val="00986055"/>
    <w:rPr>
      <w:rFonts w:ascii="Arial" w:hAnsi="Arial"/>
      <w:b/>
      <w:i/>
      <w:sz w:val="28"/>
      <w:lang w:val="ru-RU" w:eastAsia="zh-CN"/>
    </w:rPr>
  </w:style>
  <w:style w:type="character" w:customStyle="1" w:styleId="3920">
    <w:name w:val="Знак Знак392"/>
    <w:qFormat/>
    <w:locked/>
    <w:rsid w:val="00986055"/>
    <w:rPr>
      <w:b/>
      <w:sz w:val="27"/>
      <w:lang w:val="ru-RU" w:eastAsia="zh-CN"/>
    </w:rPr>
  </w:style>
  <w:style w:type="character" w:customStyle="1" w:styleId="3820">
    <w:name w:val="Знак Знак382"/>
    <w:qFormat/>
    <w:locked/>
    <w:rsid w:val="00986055"/>
    <w:rPr>
      <w:b/>
      <w:sz w:val="28"/>
      <w:lang w:val="ru-RU" w:eastAsia="ru-RU"/>
    </w:rPr>
  </w:style>
  <w:style w:type="character" w:customStyle="1" w:styleId="3720">
    <w:name w:val="Знак Знак372"/>
    <w:qFormat/>
    <w:locked/>
    <w:rsid w:val="00986055"/>
    <w:rPr>
      <w:b/>
      <w:i/>
      <w:sz w:val="26"/>
      <w:lang w:val="ru-RU" w:eastAsia="zh-CN"/>
    </w:rPr>
  </w:style>
  <w:style w:type="character" w:customStyle="1" w:styleId="3620">
    <w:name w:val="Знак Знак362"/>
    <w:qFormat/>
    <w:locked/>
    <w:rsid w:val="00986055"/>
    <w:rPr>
      <w:sz w:val="24"/>
      <w:lang w:val="ru-RU" w:eastAsia="ru-RU"/>
    </w:rPr>
  </w:style>
  <w:style w:type="character" w:customStyle="1" w:styleId="3121">
    <w:name w:val="Знак Знак312"/>
    <w:qFormat/>
    <w:locked/>
    <w:rsid w:val="00986055"/>
    <w:rPr>
      <w:rFonts w:ascii="Courier New" w:hAnsi="Courier New"/>
      <w:lang w:val="ru-RU" w:eastAsia="ru-RU"/>
    </w:rPr>
  </w:style>
  <w:style w:type="character" w:customStyle="1" w:styleId="3420">
    <w:name w:val="Знак Знак342"/>
    <w:qFormat/>
    <w:locked/>
    <w:rsid w:val="00986055"/>
    <w:rPr>
      <w:rFonts w:ascii="Calibri" w:hAnsi="Calibri"/>
      <w:i/>
      <w:sz w:val="24"/>
      <w:lang w:val="ru-RU" w:eastAsia="zh-CN"/>
    </w:rPr>
  </w:style>
  <w:style w:type="character" w:customStyle="1" w:styleId="3220">
    <w:name w:val="Знак Знак322"/>
    <w:qFormat/>
    <w:locked/>
    <w:rsid w:val="00986055"/>
    <w:rPr>
      <w:rFonts w:ascii="Arial" w:hAnsi="Arial"/>
      <w:sz w:val="22"/>
      <w:lang w:val="ru-RU" w:eastAsia="ru-RU"/>
    </w:rPr>
  </w:style>
  <w:style w:type="character" w:customStyle="1" w:styleId="3010">
    <w:name w:val="Знак Знак301"/>
    <w:qFormat/>
    <w:locked/>
    <w:rsid w:val="00986055"/>
    <w:rPr>
      <w:lang w:val="ru-RU" w:eastAsia="ru-RU"/>
    </w:rPr>
  </w:style>
  <w:style w:type="character" w:customStyle="1" w:styleId="292">
    <w:name w:val="Знак Знак292"/>
    <w:qFormat/>
    <w:locked/>
    <w:rsid w:val="00986055"/>
    <w:rPr>
      <w:sz w:val="24"/>
      <w:lang w:val="ru-RU" w:eastAsia="zh-CN"/>
    </w:rPr>
  </w:style>
  <w:style w:type="character" w:customStyle="1" w:styleId="2820">
    <w:name w:val="Знак Знак282"/>
    <w:qFormat/>
    <w:locked/>
    <w:rsid w:val="00986055"/>
    <w:rPr>
      <w:sz w:val="24"/>
      <w:lang w:val="ru-RU" w:eastAsia="ru-RU"/>
    </w:rPr>
  </w:style>
  <w:style w:type="character" w:customStyle="1" w:styleId="2720">
    <w:name w:val="Знак Знак272"/>
    <w:qFormat/>
    <w:locked/>
    <w:rsid w:val="00986055"/>
    <w:rPr>
      <w:sz w:val="16"/>
      <w:lang w:val="ru-RU" w:eastAsia="ru-RU"/>
    </w:rPr>
  </w:style>
  <w:style w:type="character" w:customStyle="1" w:styleId="2125">
    <w:name w:val="Знак Знак212"/>
    <w:qFormat/>
    <w:locked/>
    <w:rsid w:val="00986055"/>
    <w:rPr>
      <w:rFonts w:ascii="Tahoma" w:hAnsi="Tahoma"/>
      <w:lang w:val="ru-RU" w:eastAsia="ru-RU"/>
    </w:rPr>
  </w:style>
  <w:style w:type="character" w:customStyle="1" w:styleId="2620">
    <w:name w:val="Знак Знак262"/>
    <w:qFormat/>
    <w:rsid w:val="00986055"/>
    <w:rPr>
      <w:rFonts w:ascii="Cambria" w:hAnsi="Cambria"/>
      <w:b/>
      <w:sz w:val="26"/>
    </w:rPr>
  </w:style>
  <w:style w:type="character" w:customStyle="1" w:styleId="2420">
    <w:name w:val="Знак Знак242"/>
    <w:qFormat/>
    <w:rsid w:val="00986055"/>
    <w:rPr>
      <w:rFonts w:ascii="Times New Roman" w:hAnsi="Times New Roman"/>
      <w:b/>
      <w:i/>
      <w:sz w:val="26"/>
    </w:rPr>
  </w:style>
  <w:style w:type="character" w:customStyle="1" w:styleId="2320">
    <w:name w:val="Знак Знак232"/>
    <w:qFormat/>
    <w:rsid w:val="00986055"/>
    <w:rPr>
      <w:rFonts w:ascii="Times New Roman" w:hAnsi="Times New Roman"/>
      <w:b/>
      <w:sz w:val="22"/>
    </w:rPr>
  </w:style>
  <w:style w:type="character" w:customStyle="1" w:styleId="3131">
    <w:name w:val="Знак Знак313"/>
    <w:qFormat/>
    <w:locked/>
    <w:rsid w:val="00986055"/>
    <w:rPr>
      <w:rFonts w:ascii="PragmaticaCTT" w:hAnsi="PragmaticaCTT"/>
      <w:b/>
      <w:sz w:val="24"/>
      <w:lang w:val="ru-RU" w:eastAsia="ru-RU"/>
    </w:rPr>
  </w:style>
  <w:style w:type="character" w:customStyle="1" w:styleId="2015">
    <w:name w:val="Знак Знак2015"/>
    <w:uiPriority w:val="99"/>
    <w:rsid w:val="00986055"/>
    <w:rPr>
      <w:rFonts w:ascii="Arial" w:hAnsi="Arial"/>
      <w:sz w:val="22"/>
    </w:rPr>
  </w:style>
  <w:style w:type="character" w:customStyle="1" w:styleId="font55">
    <w:name w:val="font55"/>
    <w:uiPriority w:val="99"/>
    <w:rsid w:val="00986055"/>
    <w:rPr>
      <w:rFonts w:ascii="Times New Roman" w:hAnsi="Times New Roman" w:cs="Times New Roman"/>
    </w:rPr>
  </w:style>
  <w:style w:type="character" w:customStyle="1" w:styleId="WW8Num24z4">
    <w:name w:val="WW8Num24z4"/>
    <w:uiPriority w:val="99"/>
    <w:rsid w:val="00986055"/>
  </w:style>
  <w:style w:type="character" w:customStyle="1" w:styleId="WW8Num24z5">
    <w:name w:val="WW8Num24z5"/>
    <w:uiPriority w:val="99"/>
    <w:rsid w:val="00986055"/>
  </w:style>
  <w:style w:type="character" w:customStyle="1" w:styleId="WW8Num24z6">
    <w:name w:val="WW8Num24z6"/>
    <w:uiPriority w:val="99"/>
    <w:rsid w:val="00986055"/>
  </w:style>
  <w:style w:type="character" w:customStyle="1" w:styleId="WW8Num24z7">
    <w:name w:val="WW8Num24z7"/>
    <w:uiPriority w:val="99"/>
    <w:rsid w:val="00986055"/>
  </w:style>
  <w:style w:type="character" w:customStyle="1" w:styleId="WW8Num24z8">
    <w:name w:val="WW8Num24z8"/>
    <w:uiPriority w:val="99"/>
    <w:rsid w:val="00986055"/>
  </w:style>
  <w:style w:type="character" w:customStyle="1" w:styleId="WW8Num25z4">
    <w:name w:val="WW8Num25z4"/>
    <w:uiPriority w:val="99"/>
    <w:rsid w:val="00986055"/>
  </w:style>
  <w:style w:type="character" w:customStyle="1" w:styleId="WW8Num25z5">
    <w:name w:val="WW8Num25z5"/>
    <w:uiPriority w:val="99"/>
    <w:rsid w:val="00986055"/>
  </w:style>
  <w:style w:type="character" w:customStyle="1" w:styleId="WW8Num25z6">
    <w:name w:val="WW8Num25z6"/>
    <w:uiPriority w:val="99"/>
    <w:rsid w:val="00986055"/>
  </w:style>
  <w:style w:type="character" w:customStyle="1" w:styleId="WW8Num25z7">
    <w:name w:val="WW8Num25z7"/>
    <w:uiPriority w:val="99"/>
    <w:rsid w:val="00986055"/>
  </w:style>
  <w:style w:type="character" w:customStyle="1" w:styleId="WW8Num25z8">
    <w:name w:val="WW8Num25z8"/>
    <w:uiPriority w:val="99"/>
    <w:rsid w:val="00986055"/>
  </w:style>
  <w:style w:type="character" w:customStyle="1" w:styleId="WW8Num30z2">
    <w:name w:val="WW8Num30z2"/>
    <w:uiPriority w:val="99"/>
    <w:rsid w:val="00986055"/>
  </w:style>
  <w:style w:type="character" w:customStyle="1" w:styleId="WW8Num30z4">
    <w:name w:val="WW8Num30z4"/>
    <w:uiPriority w:val="99"/>
    <w:rsid w:val="00986055"/>
  </w:style>
  <w:style w:type="character" w:customStyle="1" w:styleId="WW8Num30z5">
    <w:name w:val="WW8Num30z5"/>
    <w:uiPriority w:val="99"/>
    <w:rsid w:val="00986055"/>
  </w:style>
  <w:style w:type="character" w:customStyle="1" w:styleId="WW8Num30z6">
    <w:name w:val="WW8Num30z6"/>
    <w:uiPriority w:val="99"/>
    <w:rsid w:val="00986055"/>
  </w:style>
  <w:style w:type="character" w:customStyle="1" w:styleId="WW8Num30z7">
    <w:name w:val="WW8Num30z7"/>
    <w:uiPriority w:val="99"/>
    <w:rsid w:val="00986055"/>
  </w:style>
  <w:style w:type="character" w:customStyle="1" w:styleId="WW8Num30z8">
    <w:name w:val="WW8Num30z8"/>
    <w:uiPriority w:val="99"/>
    <w:rsid w:val="00986055"/>
  </w:style>
  <w:style w:type="character" w:customStyle="1" w:styleId="WW8Num32z4">
    <w:name w:val="WW8Num32z4"/>
    <w:uiPriority w:val="99"/>
    <w:rsid w:val="00986055"/>
  </w:style>
  <w:style w:type="character" w:customStyle="1" w:styleId="WW8Num32z5">
    <w:name w:val="WW8Num32z5"/>
    <w:uiPriority w:val="99"/>
    <w:rsid w:val="00986055"/>
  </w:style>
  <w:style w:type="character" w:customStyle="1" w:styleId="WW8Num32z6">
    <w:name w:val="WW8Num32z6"/>
    <w:uiPriority w:val="99"/>
    <w:rsid w:val="00986055"/>
  </w:style>
  <w:style w:type="character" w:customStyle="1" w:styleId="WW8Num32z7">
    <w:name w:val="WW8Num32z7"/>
    <w:uiPriority w:val="99"/>
    <w:rsid w:val="00986055"/>
  </w:style>
  <w:style w:type="character" w:customStyle="1" w:styleId="WW8Num32z8">
    <w:name w:val="WW8Num32z8"/>
    <w:uiPriority w:val="99"/>
    <w:rsid w:val="00986055"/>
  </w:style>
  <w:style w:type="character" w:customStyle="1" w:styleId="WW8Num33z1">
    <w:name w:val="WW8Num33z1"/>
    <w:uiPriority w:val="99"/>
    <w:rsid w:val="00986055"/>
  </w:style>
  <w:style w:type="character" w:customStyle="1" w:styleId="WW8Num33z2">
    <w:name w:val="WW8Num33z2"/>
    <w:uiPriority w:val="99"/>
    <w:rsid w:val="00986055"/>
  </w:style>
  <w:style w:type="character" w:customStyle="1" w:styleId="WW8Num33z5">
    <w:name w:val="WW8Num33z5"/>
    <w:uiPriority w:val="99"/>
    <w:rsid w:val="00986055"/>
  </w:style>
  <w:style w:type="character" w:customStyle="1" w:styleId="WW8Num33z6">
    <w:name w:val="WW8Num33z6"/>
    <w:uiPriority w:val="99"/>
    <w:rsid w:val="00986055"/>
  </w:style>
  <w:style w:type="character" w:customStyle="1" w:styleId="WW8Num33z7">
    <w:name w:val="WW8Num33z7"/>
    <w:uiPriority w:val="99"/>
    <w:rsid w:val="00986055"/>
  </w:style>
  <w:style w:type="character" w:customStyle="1" w:styleId="WW8Num33z8">
    <w:name w:val="WW8Num33z8"/>
    <w:uiPriority w:val="99"/>
    <w:rsid w:val="00986055"/>
  </w:style>
  <w:style w:type="character" w:customStyle="1" w:styleId="WW8Num35z2">
    <w:name w:val="WW8Num35z2"/>
    <w:uiPriority w:val="99"/>
    <w:rsid w:val="00986055"/>
  </w:style>
  <w:style w:type="character" w:customStyle="1" w:styleId="WW8Num35z4">
    <w:name w:val="WW8Num35z4"/>
    <w:uiPriority w:val="99"/>
    <w:rsid w:val="00986055"/>
  </w:style>
  <w:style w:type="character" w:customStyle="1" w:styleId="WW8Num35z5">
    <w:name w:val="WW8Num35z5"/>
    <w:uiPriority w:val="99"/>
    <w:rsid w:val="00986055"/>
  </w:style>
  <w:style w:type="character" w:customStyle="1" w:styleId="WW8Num35z6">
    <w:name w:val="WW8Num35z6"/>
    <w:uiPriority w:val="99"/>
    <w:rsid w:val="00986055"/>
  </w:style>
  <w:style w:type="character" w:customStyle="1" w:styleId="WW8Num35z7">
    <w:name w:val="WW8Num35z7"/>
    <w:uiPriority w:val="99"/>
    <w:rsid w:val="00986055"/>
  </w:style>
  <w:style w:type="character" w:customStyle="1" w:styleId="WW8Num35z8">
    <w:name w:val="WW8Num35z8"/>
    <w:uiPriority w:val="99"/>
    <w:rsid w:val="00986055"/>
  </w:style>
  <w:style w:type="character" w:customStyle="1" w:styleId="WW8Num37z2">
    <w:name w:val="WW8Num37z2"/>
    <w:uiPriority w:val="99"/>
    <w:rsid w:val="00986055"/>
  </w:style>
  <w:style w:type="character" w:customStyle="1" w:styleId="WW8Num37z4">
    <w:name w:val="WW8Num37z4"/>
    <w:uiPriority w:val="99"/>
    <w:rsid w:val="00986055"/>
  </w:style>
  <w:style w:type="character" w:customStyle="1" w:styleId="WW8Num37z5">
    <w:name w:val="WW8Num37z5"/>
    <w:uiPriority w:val="99"/>
    <w:rsid w:val="00986055"/>
  </w:style>
  <w:style w:type="character" w:customStyle="1" w:styleId="WW8Num37z6">
    <w:name w:val="WW8Num37z6"/>
    <w:uiPriority w:val="99"/>
    <w:rsid w:val="00986055"/>
  </w:style>
  <w:style w:type="character" w:customStyle="1" w:styleId="WW8Num37z7">
    <w:name w:val="WW8Num37z7"/>
    <w:uiPriority w:val="99"/>
    <w:rsid w:val="00986055"/>
  </w:style>
  <w:style w:type="character" w:customStyle="1" w:styleId="WW8Num37z8">
    <w:name w:val="WW8Num37z8"/>
    <w:uiPriority w:val="99"/>
    <w:rsid w:val="00986055"/>
  </w:style>
  <w:style w:type="character" w:customStyle="1" w:styleId="WW8Num38z1">
    <w:name w:val="WW8Num38z1"/>
    <w:uiPriority w:val="99"/>
    <w:rsid w:val="00986055"/>
  </w:style>
  <w:style w:type="character" w:customStyle="1" w:styleId="WW8Num38z2">
    <w:name w:val="WW8Num38z2"/>
    <w:uiPriority w:val="99"/>
    <w:rsid w:val="00986055"/>
  </w:style>
  <w:style w:type="character" w:customStyle="1" w:styleId="WW8Num38z3">
    <w:name w:val="WW8Num38z3"/>
    <w:uiPriority w:val="99"/>
    <w:rsid w:val="00986055"/>
  </w:style>
  <w:style w:type="character" w:customStyle="1" w:styleId="WW8Num38z4">
    <w:name w:val="WW8Num38z4"/>
    <w:uiPriority w:val="99"/>
    <w:rsid w:val="00986055"/>
  </w:style>
  <w:style w:type="character" w:customStyle="1" w:styleId="WW8Num38z5">
    <w:name w:val="WW8Num38z5"/>
    <w:uiPriority w:val="99"/>
    <w:rsid w:val="00986055"/>
  </w:style>
  <w:style w:type="character" w:customStyle="1" w:styleId="WW8Num38z6">
    <w:name w:val="WW8Num38z6"/>
    <w:uiPriority w:val="99"/>
    <w:rsid w:val="00986055"/>
  </w:style>
  <w:style w:type="character" w:customStyle="1" w:styleId="WW8Num38z7">
    <w:name w:val="WW8Num38z7"/>
    <w:uiPriority w:val="99"/>
    <w:rsid w:val="00986055"/>
  </w:style>
  <w:style w:type="character" w:customStyle="1" w:styleId="WW8Num38z8">
    <w:name w:val="WW8Num38z8"/>
    <w:uiPriority w:val="99"/>
    <w:rsid w:val="00986055"/>
  </w:style>
  <w:style w:type="character" w:customStyle="1" w:styleId="WW8Num40z1">
    <w:name w:val="WW8Num40z1"/>
    <w:uiPriority w:val="99"/>
    <w:rsid w:val="00986055"/>
    <w:rPr>
      <w:rFonts w:ascii="Courier New" w:hAnsi="Courier New"/>
    </w:rPr>
  </w:style>
  <w:style w:type="character" w:customStyle="1" w:styleId="WW8Num40z2">
    <w:name w:val="WW8Num40z2"/>
    <w:uiPriority w:val="99"/>
    <w:rsid w:val="00986055"/>
    <w:rPr>
      <w:rFonts w:ascii="Wingdings" w:hAnsi="Wingdings"/>
    </w:rPr>
  </w:style>
  <w:style w:type="character" w:customStyle="1" w:styleId="WW8Num41z1">
    <w:name w:val="WW8Num41z1"/>
    <w:uiPriority w:val="99"/>
    <w:rsid w:val="00986055"/>
  </w:style>
  <w:style w:type="character" w:customStyle="1" w:styleId="WW8Num41z2">
    <w:name w:val="WW8Num41z2"/>
    <w:uiPriority w:val="99"/>
    <w:rsid w:val="00986055"/>
  </w:style>
  <w:style w:type="character" w:customStyle="1" w:styleId="WW8Num41z3">
    <w:name w:val="WW8Num41z3"/>
    <w:uiPriority w:val="99"/>
    <w:rsid w:val="00986055"/>
  </w:style>
  <w:style w:type="character" w:customStyle="1" w:styleId="WW8Num41z4">
    <w:name w:val="WW8Num41z4"/>
    <w:uiPriority w:val="99"/>
    <w:rsid w:val="00986055"/>
  </w:style>
  <w:style w:type="character" w:customStyle="1" w:styleId="WW8Num41z5">
    <w:name w:val="WW8Num41z5"/>
    <w:uiPriority w:val="99"/>
    <w:rsid w:val="00986055"/>
  </w:style>
  <w:style w:type="character" w:customStyle="1" w:styleId="WW8Num41z6">
    <w:name w:val="WW8Num41z6"/>
    <w:uiPriority w:val="99"/>
    <w:rsid w:val="00986055"/>
  </w:style>
  <w:style w:type="character" w:customStyle="1" w:styleId="WW8Num41z7">
    <w:name w:val="WW8Num41z7"/>
    <w:uiPriority w:val="99"/>
    <w:rsid w:val="00986055"/>
  </w:style>
  <w:style w:type="character" w:customStyle="1" w:styleId="WW8Num41z8">
    <w:name w:val="WW8Num41z8"/>
    <w:uiPriority w:val="99"/>
    <w:rsid w:val="00986055"/>
  </w:style>
  <w:style w:type="character" w:customStyle="1" w:styleId="WW8Num43z1">
    <w:name w:val="WW8Num43z1"/>
    <w:uiPriority w:val="99"/>
    <w:rsid w:val="00986055"/>
  </w:style>
  <w:style w:type="character" w:customStyle="1" w:styleId="WW8Num43z2">
    <w:name w:val="WW8Num43z2"/>
    <w:uiPriority w:val="99"/>
    <w:rsid w:val="00986055"/>
  </w:style>
  <w:style w:type="character" w:customStyle="1" w:styleId="WW8Num43z3">
    <w:name w:val="WW8Num43z3"/>
    <w:uiPriority w:val="99"/>
    <w:rsid w:val="00986055"/>
  </w:style>
  <w:style w:type="character" w:customStyle="1" w:styleId="WW8Num43z4">
    <w:name w:val="WW8Num43z4"/>
    <w:uiPriority w:val="99"/>
    <w:rsid w:val="00986055"/>
  </w:style>
  <w:style w:type="character" w:customStyle="1" w:styleId="WW8Num43z5">
    <w:name w:val="WW8Num43z5"/>
    <w:uiPriority w:val="99"/>
    <w:rsid w:val="00986055"/>
  </w:style>
  <w:style w:type="character" w:customStyle="1" w:styleId="WW8Num43z6">
    <w:name w:val="WW8Num43z6"/>
    <w:uiPriority w:val="99"/>
    <w:rsid w:val="00986055"/>
  </w:style>
  <w:style w:type="character" w:customStyle="1" w:styleId="WW8Num43z7">
    <w:name w:val="WW8Num43z7"/>
    <w:uiPriority w:val="99"/>
    <w:rsid w:val="00986055"/>
  </w:style>
  <w:style w:type="character" w:customStyle="1" w:styleId="WW8Num43z8">
    <w:name w:val="WW8Num43z8"/>
    <w:uiPriority w:val="99"/>
    <w:rsid w:val="00986055"/>
  </w:style>
  <w:style w:type="character" w:customStyle="1" w:styleId="WW8Num44z2">
    <w:name w:val="WW8Num44z2"/>
    <w:uiPriority w:val="99"/>
    <w:rsid w:val="00986055"/>
    <w:rPr>
      <w:rFonts w:ascii="Wingdings" w:hAnsi="Wingdings"/>
    </w:rPr>
  </w:style>
  <w:style w:type="character" w:customStyle="1" w:styleId="WW8Num46z2">
    <w:name w:val="WW8Num46z2"/>
    <w:uiPriority w:val="99"/>
    <w:rsid w:val="00986055"/>
    <w:rPr>
      <w:rFonts w:ascii="Wingdings" w:hAnsi="Wingdings"/>
    </w:rPr>
  </w:style>
  <w:style w:type="character" w:customStyle="1" w:styleId="WW8Num47z2">
    <w:name w:val="WW8Num47z2"/>
    <w:uiPriority w:val="99"/>
    <w:rsid w:val="00986055"/>
    <w:rPr>
      <w:rFonts w:ascii="Wingdings" w:hAnsi="Wingdings"/>
    </w:rPr>
  </w:style>
  <w:style w:type="character" w:customStyle="1" w:styleId="WW8NumSt31z0">
    <w:name w:val="WW8NumSt31z0"/>
    <w:uiPriority w:val="99"/>
    <w:rsid w:val="00986055"/>
    <w:rPr>
      <w:rFonts w:ascii="Times New Roman" w:hAnsi="Times New Roman"/>
      <w:sz w:val="20"/>
    </w:rPr>
  </w:style>
  <w:style w:type="character" w:customStyle="1" w:styleId="FootnoteCharacters">
    <w:name w:val="Footnote Characters"/>
    <w:uiPriority w:val="99"/>
    <w:rsid w:val="00986055"/>
    <w:rPr>
      <w:vertAlign w:val="superscript"/>
    </w:rPr>
  </w:style>
  <w:style w:type="character" w:customStyle="1" w:styleId="1fffffffd">
    <w:name w:val="Знак примечания1"/>
    <w:uiPriority w:val="99"/>
    <w:rsid w:val="00986055"/>
    <w:rPr>
      <w:sz w:val="16"/>
    </w:rPr>
  </w:style>
  <w:style w:type="character" w:customStyle="1" w:styleId="EndnoteCharacters">
    <w:name w:val="Endnote Characters"/>
    <w:uiPriority w:val="99"/>
    <w:rsid w:val="00986055"/>
    <w:rPr>
      <w:vertAlign w:val="superscript"/>
    </w:rPr>
  </w:style>
  <w:style w:type="character" w:customStyle="1" w:styleId="InternetLink">
    <w:name w:val="Internet Link"/>
    <w:uiPriority w:val="99"/>
    <w:rsid w:val="00986055"/>
    <w:rPr>
      <w:color w:val="0000FF"/>
      <w:u w:val="single"/>
    </w:rPr>
  </w:style>
  <w:style w:type="character" w:customStyle="1" w:styleId="23e">
    <w:name w:val="Основной текст с отступом 2 Знак3"/>
    <w:uiPriority w:val="99"/>
    <w:qFormat/>
    <w:rsid w:val="00986055"/>
    <w:rPr>
      <w:rFonts w:ascii="Microsoft Sans Serif" w:hAnsi="Microsoft Sans Serif"/>
      <w:b/>
      <w:spacing w:val="10"/>
      <w:sz w:val="26"/>
    </w:rPr>
  </w:style>
  <w:style w:type="character" w:customStyle="1" w:styleId="34a">
    <w:name w:val="Основной текст с отступом 3 Знак4"/>
    <w:uiPriority w:val="99"/>
    <w:qFormat/>
    <w:locked/>
    <w:rsid w:val="00986055"/>
    <w:rPr>
      <w:rFonts w:ascii="Times New Roman" w:hAnsi="Times New Roman"/>
      <w:sz w:val="24"/>
      <w:lang w:val="en-US"/>
    </w:rPr>
  </w:style>
  <w:style w:type="character" w:customStyle="1" w:styleId="327">
    <w:name w:val="Основной текст 3 Знак2"/>
    <w:uiPriority w:val="99"/>
    <w:qFormat/>
    <w:locked/>
    <w:rsid w:val="00986055"/>
    <w:rPr>
      <w:rFonts w:ascii="Garamond" w:hAnsi="Garamond"/>
      <w:sz w:val="24"/>
      <w:shd w:val="clear" w:color="auto" w:fill="FFFFFF"/>
    </w:rPr>
  </w:style>
  <w:style w:type="character" w:customStyle="1" w:styleId="ListLabel7">
    <w:name w:val="ListLabel 7"/>
    <w:uiPriority w:val="99"/>
    <w:qFormat/>
    <w:rsid w:val="00986055"/>
  </w:style>
  <w:style w:type="character" w:customStyle="1" w:styleId="ListLabel8">
    <w:name w:val="ListLabel 8"/>
    <w:uiPriority w:val="99"/>
    <w:qFormat/>
    <w:rsid w:val="00986055"/>
  </w:style>
  <w:style w:type="character" w:customStyle="1" w:styleId="ListLabel9">
    <w:name w:val="ListLabel 9"/>
    <w:uiPriority w:val="99"/>
    <w:qFormat/>
    <w:rsid w:val="00986055"/>
  </w:style>
  <w:style w:type="character" w:customStyle="1" w:styleId="ListLabel10">
    <w:name w:val="ListLabel 10"/>
    <w:uiPriority w:val="99"/>
    <w:qFormat/>
    <w:rsid w:val="00986055"/>
  </w:style>
  <w:style w:type="character" w:customStyle="1" w:styleId="ListLabel11">
    <w:name w:val="ListLabel 11"/>
    <w:uiPriority w:val="99"/>
    <w:qFormat/>
    <w:rsid w:val="00986055"/>
  </w:style>
  <w:style w:type="character" w:customStyle="1" w:styleId="ListLabel12">
    <w:name w:val="ListLabel 12"/>
    <w:uiPriority w:val="99"/>
    <w:qFormat/>
    <w:rsid w:val="00986055"/>
  </w:style>
  <w:style w:type="character" w:customStyle="1" w:styleId="ListLabel13">
    <w:name w:val="ListLabel 13"/>
    <w:uiPriority w:val="99"/>
    <w:qFormat/>
    <w:rsid w:val="00986055"/>
  </w:style>
  <w:style w:type="character" w:customStyle="1" w:styleId="ListLabel14">
    <w:name w:val="ListLabel 14"/>
    <w:uiPriority w:val="99"/>
    <w:qFormat/>
    <w:rsid w:val="00986055"/>
  </w:style>
  <w:style w:type="character" w:customStyle="1" w:styleId="ListLabel15">
    <w:name w:val="ListLabel 15"/>
    <w:uiPriority w:val="99"/>
    <w:qFormat/>
    <w:rsid w:val="00986055"/>
  </w:style>
  <w:style w:type="character" w:customStyle="1" w:styleId="ListLabel16">
    <w:name w:val="ListLabel 16"/>
    <w:uiPriority w:val="99"/>
    <w:qFormat/>
    <w:rsid w:val="00986055"/>
  </w:style>
  <w:style w:type="character" w:customStyle="1" w:styleId="ListLabel17">
    <w:name w:val="ListLabel 17"/>
    <w:uiPriority w:val="99"/>
    <w:qFormat/>
    <w:rsid w:val="00986055"/>
  </w:style>
  <w:style w:type="character" w:customStyle="1" w:styleId="ListLabel18">
    <w:name w:val="ListLabel 18"/>
    <w:uiPriority w:val="99"/>
    <w:qFormat/>
    <w:rsid w:val="00986055"/>
  </w:style>
  <w:style w:type="character" w:customStyle="1" w:styleId="ListLabel19">
    <w:name w:val="ListLabel 19"/>
    <w:uiPriority w:val="99"/>
    <w:qFormat/>
    <w:rsid w:val="00986055"/>
  </w:style>
  <w:style w:type="character" w:customStyle="1" w:styleId="ListLabel20">
    <w:name w:val="ListLabel 20"/>
    <w:uiPriority w:val="99"/>
    <w:qFormat/>
    <w:rsid w:val="00986055"/>
  </w:style>
  <w:style w:type="character" w:customStyle="1" w:styleId="ListLabel21">
    <w:name w:val="ListLabel 21"/>
    <w:uiPriority w:val="99"/>
    <w:qFormat/>
    <w:rsid w:val="00986055"/>
  </w:style>
  <w:style w:type="character" w:customStyle="1" w:styleId="ListLabel22">
    <w:name w:val="ListLabel 22"/>
    <w:uiPriority w:val="99"/>
    <w:qFormat/>
    <w:rsid w:val="00986055"/>
  </w:style>
  <w:style w:type="character" w:customStyle="1" w:styleId="ListLabel23">
    <w:name w:val="ListLabel 23"/>
    <w:uiPriority w:val="99"/>
    <w:qFormat/>
    <w:rsid w:val="00986055"/>
  </w:style>
  <w:style w:type="character" w:customStyle="1" w:styleId="ListLabel24">
    <w:name w:val="ListLabel 24"/>
    <w:uiPriority w:val="99"/>
    <w:qFormat/>
    <w:rsid w:val="00986055"/>
  </w:style>
  <w:style w:type="character" w:customStyle="1" w:styleId="ListLabel25">
    <w:name w:val="ListLabel 25"/>
    <w:uiPriority w:val="99"/>
    <w:qFormat/>
    <w:rsid w:val="00986055"/>
  </w:style>
  <w:style w:type="character" w:customStyle="1" w:styleId="ListLabel26">
    <w:name w:val="ListLabel 26"/>
    <w:uiPriority w:val="99"/>
    <w:qFormat/>
    <w:rsid w:val="00986055"/>
  </w:style>
  <w:style w:type="character" w:customStyle="1" w:styleId="ListLabel27">
    <w:name w:val="ListLabel 27"/>
    <w:uiPriority w:val="99"/>
    <w:qFormat/>
    <w:rsid w:val="00986055"/>
  </w:style>
  <w:style w:type="character" w:customStyle="1" w:styleId="ListLabel28">
    <w:name w:val="ListLabel 28"/>
    <w:uiPriority w:val="99"/>
    <w:qFormat/>
    <w:rsid w:val="00986055"/>
  </w:style>
  <w:style w:type="character" w:customStyle="1" w:styleId="ListLabel29">
    <w:name w:val="ListLabel 29"/>
    <w:uiPriority w:val="99"/>
    <w:qFormat/>
    <w:rsid w:val="00986055"/>
  </w:style>
  <w:style w:type="character" w:customStyle="1" w:styleId="ListLabel30">
    <w:name w:val="ListLabel 30"/>
    <w:uiPriority w:val="99"/>
    <w:qFormat/>
    <w:rsid w:val="00986055"/>
  </w:style>
  <w:style w:type="character" w:customStyle="1" w:styleId="ListLabel31">
    <w:name w:val="ListLabel 31"/>
    <w:uiPriority w:val="99"/>
    <w:qFormat/>
    <w:rsid w:val="00986055"/>
  </w:style>
  <w:style w:type="character" w:customStyle="1" w:styleId="ListLabel32">
    <w:name w:val="ListLabel 32"/>
    <w:uiPriority w:val="99"/>
    <w:qFormat/>
    <w:rsid w:val="00986055"/>
  </w:style>
  <w:style w:type="character" w:customStyle="1" w:styleId="ListLabel33">
    <w:name w:val="ListLabel 33"/>
    <w:uiPriority w:val="99"/>
    <w:qFormat/>
    <w:rsid w:val="00986055"/>
  </w:style>
  <w:style w:type="character" w:customStyle="1" w:styleId="ListLabel34">
    <w:name w:val="ListLabel 34"/>
    <w:uiPriority w:val="99"/>
    <w:qFormat/>
    <w:rsid w:val="00986055"/>
    <w:rPr>
      <w:color w:val="00000A"/>
    </w:rPr>
  </w:style>
  <w:style w:type="character" w:customStyle="1" w:styleId="ListLabel35">
    <w:name w:val="ListLabel 35"/>
    <w:uiPriority w:val="99"/>
    <w:qFormat/>
    <w:rsid w:val="00986055"/>
  </w:style>
  <w:style w:type="character" w:customStyle="1" w:styleId="ListLabel36">
    <w:name w:val="ListLabel 36"/>
    <w:uiPriority w:val="99"/>
    <w:qFormat/>
    <w:rsid w:val="00986055"/>
  </w:style>
  <w:style w:type="character" w:customStyle="1" w:styleId="ListLabel37">
    <w:name w:val="ListLabel 37"/>
    <w:uiPriority w:val="99"/>
    <w:qFormat/>
    <w:rsid w:val="00986055"/>
  </w:style>
  <w:style w:type="character" w:customStyle="1" w:styleId="ListLabel38">
    <w:name w:val="ListLabel 38"/>
    <w:uiPriority w:val="99"/>
    <w:qFormat/>
    <w:rsid w:val="00986055"/>
  </w:style>
  <w:style w:type="character" w:customStyle="1" w:styleId="ListLabel39">
    <w:name w:val="ListLabel 39"/>
    <w:uiPriority w:val="99"/>
    <w:qFormat/>
    <w:rsid w:val="00986055"/>
  </w:style>
  <w:style w:type="character" w:customStyle="1" w:styleId="ListLabel40">
    <w:name w:val="ListLabel 40"/>
    <w:uiPriority w:val="99"/>
    <w:qFormat/>
    <w:rsid w:val="00986055"/>
  </w:style>
  <w:style w:type="character" w:customStyle="1" w:styleId="ListLabel41">
    <w:name w:val="ListLabel 41"/>
    <w:uiPriority w:val="99"/>
    <w:qFormat/>
    <w:rsid w:val="00986055"/>
  </w:style>
  <w:style w:type="character" w:customStyle="1" w:styleId="ListLabel42">
    <w:name w:val="ListLabel 42"/>
    <w:uiPriority w:val="99"/>
    <w:qFormat/>
    <w:rsid w:val="00986055"/>
  </w:style>
  <w:style w:type="character" w:customStyle="1" w:styleId="ListLabel43">
    <w:name w:val="ListLabel 43"/>
    <w:uiPriority w:val="99"/>
    <w:qFormat/>
    <w:rsid w:val="00986055"/>
  </w:style>
  <w:style w:type="character" w:customStyle="1" w:styleId="ListLabel44">
    <w:name w:val="ListLabel 44"/>
    <w:uiPriority w:val="99"/>
    <w:qFormat/>
    <w:rsid w:val="00986055"/>
  </w:style>
  <w:style w:type="character" w:customStyle="1" w:styleId="ListLabel45">
    <w:name w:val="ListLabel 45"/>
    <w:uiPriority w:val="99"/>
    <w:qFormat/>
    <w:rsid w:val="00986055"/>
  </w:style>
  <w:style w:type="character" w:customStyle="1" w:styleId="ListLabel46">
    <w:name w:val="ListLabel 46"/>
    <w:uiPriority w:val="99"/>
    <w:qFormat/>
    <w:rsid w:val="00986055"/>
  </w:style>
  <w:style w:type="character" w:customStyle="1" w:styleId="ListLabel47">
    <w:name w:val="ListLabel 47"/>
    <w:uiPriority w:val="99"/>
    <w:qFormat/>
    <w:rsid w:val="00986055"/>
  </w:style>
  <w:style w:type="character" w:customStyle="1" w:styleId="ListLabel48">
    <w:name w:val="ListLabel 48"/>
    <w:uiPriority w:val="99"/>
    <w:qFormat/>
    <w:rsid w:val="00986055"/>
  </w:style>
  <w:style w:type="character" w:customStyle="1" w:styleId="ListLabel49">
    <w:name w:val="ListLabel 49"/>
    <w:uiPriority w:val="99"/>
    <w:qFormat/>
    <w:rsid w:val="00986055"/>
  </w:style>
  <w:style w:type="character" w:customStyle="1" w:styleId="ListLabel50">
    <w:name w:val="ListLabel 50"/>
    <w:uiPriority w:val="99"/>
    <w:qFormat/>
    <w:rsid w:val="00986055"/>
  </w:style>
  <w:style w:type="character" w:customStyle="1" w:styleId="ListLabel51">
    <w:name w:val="ListLabel 51"/>
    <w:uiPriority w:val="99"/>
    <w:qFormat/>
    <w:rsid w:val="00986055"/>
  </w:style>
  <w:style w:type="character" w:customStyle="1" w:styleId="ListLabel52">
    <w:name w:val="ListLabel 52"/>
    <w:uiPriority w:val="99"/>
    <w:qFormat/>
    <w:rsid w:val="00986055"/>
  </w:style>
  <w:style w:type="character" w:customStyle="1" w:styleId="ListLabel53">
    <w:name w:val="ListLabel 53"/>
    <w:uiPriority w:val="99"/>
    <w:qFormat/>
    <w:rsid w:val="00986055"/>
    <w:rPr>
      <w:color w:val="00000A"/>
      <w:position w:val="0"/>
      <w:sz w:val="24"/>
      <w:u w:val="none"/>
      <w:vertAlign w:val="baseline"/>
    </w:rPr>
  </w:style>
  <w:style w:type="character" w:customStyle="1" w:styleId="ListLabel54">
    <w:name w:val="ListLabel 54"/>
    <w:uiPriority w:val="99"/>
    <w:qFormat/>
    <w:rsid w:val="00986055"/>
    <w:rPr>
      <w:position w:val="0"/>
      <w:sz w:val="20"/>
      <w:u w:val="none"/>
      <w:vertAlign w:val="baseline"/>
    </w:rPr>
  </w:style>
  <w:style w:type="character" w:customStyle="1" w:styleId="ListLabel55">
    <w:name w:val="ListLabel 55"/>
    <w:uiPriority w:val="99"/>
    <w:qFormat/>
    <w:rsid w:val="00986055"/>
    <w:rPr>
      <w:position w:val="0"/>
      <w:sz w:val="20"/>
      <w:u w:val="none"/>
      <w:vertAlign w:val="baseline"/>
    </w:rPr>
  </w:style>
  <w:style w:type="character" w:customStyle="1" w:styleId="ListLabel56">
    <w:name w:val="ListLabel 56"/>
    <w:uiPriority w:val="99"/>
    <w:qFormat/>
    <w:rsid w:val="00986055"/>
  </w:style>
  <w:style w:type="character" w:customStyle="1" w:styleId="ListLabel57">
    <w:name w:val="ListLabel 57"/>
    <w:uiPriority w:val="99"/>
    <w:qFormat/>
    <w:rsid w:val="00986055"/>
  </w:style>
  <w:style w:type="character" w:customStyle="1" w:styleId="ListLabel58">
    <w:name w:val="ListLabel 58"/>
    <w:uiPriority w:val="99"/>
    <w:qFormat/>
    <w:rsid w:val="00986055"/>
  </w:style>
  <w:style w:type="character" w:customStyle="1" w:styleId="ListLabel59">
    <w:name w:val="ListLabel 59"/>
    <w:uiPriority w:val="99"/>
    <w:qFormat/>
    <w:rsid w:val="00986055"/>
  </w:style>
  <w:style w:type="character" w:customStyle="1" w:styleId="ListLabel60">
    <w:name w:val="ListLabel 60"/>
    <w:uiPriority w:val="99"/>
    <w:qFormat/>
    <w:rsid w:val="00986055"/>
  </w:style>
  <w:style w:type="character" w:customStyle="1" w:styleId="ListLabel61">
    <w:name w:val="ListLabel 61"/>
    <w:uiPriority w:val="99"/>
    <w:qFormat/>
    <w:rsid w:val="00986055"/>
  </w:style>
  <w:style w:type="character" w:customStyle="1" w:styleId="ListLabel62">
    <w:name w:val="ListLabel 62"/>
    <w:uiPriority w:val="99"/>
    <w:qFormat/>
    <w:rsid w:val="00986055"/>
  </w:style>
  <w:style w:type="character" w:customStyle="1" w:styleId="ListLabel63">
    <w:name w:val="ListLabel 63"/>
    <w:uiPriority w:val="99"/>
    <w:qFormat/>
    <w:rsid w:val="00986055"/>
    <w:rPr>
      <w:sz w:val="24"/>
    </w:rPr>
  </w:style>
  <w:style w:type="character" w:customStyle="1" w:styleId="ListLabel64">
    <w:name w:val="ListLabel 64"/>
    <w:uiPriority w:val="99"/>
    <w:qFormat/>
    <w:rsid w:val="00986055"/>
  </w:style>
  <w:style w:type="character" w:customStyle="1" w:styleId="ListLabel65">
    <w:name w:val="ListLabel 65"/>
    <w:uiPriority w:val="99"/>
    <w:qFormat/>
    <w:rsid w:val="00986055"/>
  </w:style>
  <w:style w:type="character" w:customStyle="1" w:styleId="ListLabel66">
    <w:name w:val="ListLabel 66"/>
    <w:uiPriority w:val="99"/>
    <w:qFormat/>
    <w:rsid w:val="00986055"/>
  </w:style>
  <w:style w:type="character" w:customStyle="1" w:styleId="ListLabel67">
    <w:name w:val="ListLabel 67"/>
    <w:uiPriority w:val="99"/>
    <w:qFormat/>
    <w:rsid w:val="00986055"/>
  </w:style>
  <w:style w:type="character" w:customStyle="1" w:styleId="ListLabel68">
    <w:name w:val="ListLabel 68"/>
    <w:uiPriority w:val="99"/>
    <w:qFormat/>
    <w:rsid w:val="00986055"/>
  </w:style>
  <w:style w:type="character" w:customStyle="1" w:styleId="ListLabel69">
    <w:name w:val="ListLabel 69"/>
    <w:uiPriority w:val="99"/>
    <w:qFormat/>
    <w:rsid w:val="00986055"/>
  </w:style>
  <w:style w:type="character" w:customStyle="1" w:styleId="ListLabel70">
    <w:name w:val="ListLabel 70"/>
    <w:uiPriority w:val="99"/>
    <w:qFormat/>
    <w:rsid w:val="00986055"/>
  </w:style>
  <w:style w:type="character" w:customStyle="1" w:styleId="ListLabel71">
    <w:name w:val="ListLabel 71"/>
    <w:uiPriority w:val="99"/>
    <w:qFormat/>
    <w:rsid w:val="00986055"/>
  </w:style>
  <w:style w:type="character" w:customStyle="1" w:styleId="ListLabel72">
    <w:name w:val="ListLabel 72"/>
    <w:uiPriority w:val="99"/>
    <w:qFormat/>
    <w:rsid w:val="00986055"/>
  </w:style>
  <w:style w:type="character" w:customStyle="1" w:styleId="ListLabel73">
    <w:name w:val="ListLabel 73"/>
    <w:uiPriority w:val="99"/>
    <w:qFormat/>
    <w:rsid w:val="00986055"/>
  </w:style>
  <w:style w:type="character" w:customStyle="1" w:styleId="ListLabel74">
    <w:name w:val="ListLabel 74"/>
    <w:uiPriority w:val="99"/>
    <w:qFormat/>
    <w:rsid w:val="00986055"/>
  </w:style>
  <w:style w:type="character" w:customStyle="1" w:styleId="ListLabel75">
    <w:name w:val="ListLabel 75"/>
    <w:uiPriority w:val="99"/>
    <w:qFormat/>
    <w:rsid w:val="00986055"/>
  </w:style>
  <w:style w:type="character" w:customStyle="1" w:styleId="ListLabel76">
    <w:name w:val="ListLabel 76"/>
    <w:uiPriority w:val="99"/>
    <w:qFormat/>
    <w:rsid w:val="00986055"/>
  </w:style>
  <w:style w:type="character" w:customStyle="1" w:styleId="ListLabel77">
    <w:name w:val="ListLabel 77"/>
    <w:uiPriority w:val="99"/>
    <w:qFormat/>
    <w:rsid w:val="00986055"/>
  </w:style>
  <w:style w:type="character" w:customStyle="1" w:styleId="ListLabel78">
    <w:name w:val="ListLabel 78"/>
    <w:uiPriority w:val="99"/>
    <w:qFormat/>
    <w:rsid w:val="00986055"/>
    <w:rPr>
      <w:sz w:val="24"/>
    </w:rPr>
  </w:style>
  <w:style w:type="character" w:customStyle="1" w:styleId="ListLabel79">
    <w:name w:val="ListLabel 79"/>
    <w:uiPriority w:val="99"/>
    <w:qFormat/>
    <w:rsid w:val="00986055"/>
  </w:style>
  <w:style w:type="character" w:customStyle="1" w:styleId="ListLabel80">
    <w:name w:val="ListLabel 80"/>
    <w:uiPriority w:val="99"/>
    <w:qFormat/>
    <w:rsid w:val="00986055"/>
  </w:style>
  <w:style w:type="character" w:customStyle="1" w:styleId="ListLabel81">
    <w:name w:val="ListLabel 81"/>
    <w:uiPriority w:val="99"/>
    <w:qFormat/>
    <w:rsid w:val="00986055"/>
  </w:style>
  <w:style w:type="character" w:customStyle="1" w:styleId="ListLabel82">
    <w:name w:val="ListLabel 82"/>
    <w:uiPriority w:val="99"/>
    <w:qFormat/>
    <w:rsid w:val="00986055"/>
  </w:style>
  <w:style w:type="character" w:customStyle="1" w:styleId="ListLabel83">
    <w:name w:val="ListLabel 83"/>
    <w:uiPriority w:val="99"/>
    <w:qFormat/>
    <w:rsid w:val="00986055"/>
  </w:style>
  <w:style w:type="character" w:customStyle="1" w:styleId="ListLabel84">
    <w:name w:val="ListLabel 84"/>
    <w:uiPriority w:val="99"/>
    <w:qFormat/>
    <w:rsid w:val="00986055"/>
  </w:style>
  <w:style w:type="character" w:customStyle="1" w:styleId="ListLabel85">
    <w:name w:val="ListLabel 85"/>
    <w:uiPriority w:val="99"/>
    <w:qFormat/>
    <w:rsid w:val="00986055"/>
  </w:style>
  <w:style w:type="character" w:customStyle="1" w:styleId="ListLabel86">
    <w:name w:val="ListLabel 86"/>
    <w:uiPriority w:val="99"/>
    <w:qFormat/>
    <w:rsid w:val="00986055"/>
  </w:style>
  <w:style w:type="character" w:customStyle="1" w:styleId="ListLabel87">
    <w:name w:val="ListLabel 87"/>
    <w:uiPriority w:val="99"/>
    <w:qFormat/>
    <w:rsid w:val="00986055"/>
  </w:style>
  <w:style w:type="character" w:customStyle="1" w:styleId="ListLabel88">
    <w:name w:val="ListLabel 88"/>
    <w:uiPriority w:val="99"/>
    <w:qFormat/>
    <w:rsid w:val="00986055"/>
  </w:style>
  <w:style w:type="character" w:customStyle="1" w:styleId="ListLabel89">
    <w:name w:val="ListLabel 89"/>
    <w:uiPriority w:val="99"/>
    <w:qFormat/>
    <w:rsid w:val="00986055"/>
  </w:style>
  <w:style w:type="character" w:customStyle="1" w:styleId="ListLabel90">
    <w:name w:val="ListLabel 90"/>
    <w:uiPriority w:val="99"/>
    <w:qFormat/>
    <w:rsid w:val="00986055"/>
  </w:style>
  <w:style w:type="character" w:customStyle="1" w:styleId="ListLabel91">
    <w:name w:val="ListLabel 91"/>
    <w:uiPriority w:val="99"/>
    <w:qFormat/>
    <w:rsid w:val="00986055"/>
  </w:style>
  <w:style w:type="character" w:customStyle="1" w:styleId="ListLabel92">
    <w:name w:val="ListLabel 92"/>
    <w:uiPriority w:val="99"/>
    <w:qFormat/>
    <w:rsid w:val="00986055"/>
  </w:style>
  <w:style w:type="character" w:customStyle="1" w:styleId="ListLabel93">
    <w:name w:val="ListLabel 93"/>
    <w:uiPriority w:val="99"/>
    <w:qFormat/>
    <w:rsid w:val="00986055"/>
  </w:style>
  <w:style w:type="character" w:customStyle="1" w:styleId="ListLabel94">
    <w:name w:val="ListLabel 94"/>
    <w:uiPriority w:val="99"/>
    <w:qFormat/>
    <w:rsid w:val="00986055"/>
  </w:style>
  <w:style w:type="character" w:customStyle="1" w:styleId="ListLabel95">
    <w:name w:val="ListLabel 95"/>
    <w:uiPriority w:val="99"/>
    <w:qFormat/>
    <w:rsid w:val="00986055"/>
  </w:style>
  <w:style w:type="character" w:customStyle="1" w:styleId="ListLabel96">
    <w:name w:val="ListLabel 96"/>
    <w:uiPriority w:val="99"/>
    <w:qFormat/>
    <w:rsid w:val="00986055"/>
    <w:rPr>
      <w:sz w:val="24"/>
    </w:rPr>
  </w:style>
  <w:style w:type="character" w:customStyle="1" w:styleId="ListLabel97">
    <w:name w:val="ListLabel 97"/>
    <w:uiPriority w:val="99"/>
    <w:qFormat/>
    <w:rsid w:val="00986055"/>
  </w:style>
  <w:style w:type="character" w:customStyle="1" w:styleId="ListLabel98">
    <w:name w:val="ListLabel 98"/>
    <w:uiPriority w:val="99"/>
    <w:qFormat/>
    <w:rsid w:val="00986055"/>
  </w:style>
  <w:style w:type="character" w:customStyle="1" w:styleId="ListLabel99">
    <w:name w:val="ListLabel 99"/>
    <w:uiPriority w:val="99"/>
    <w:qFormat/>
    <w:rsid w:val="00986055"/>
  </w:style>
  <w:style w:type="character" w:customStyle="1" w:styleId="ListLabel100">
    <w:name w:val="ListLabel 100"/>
    <w:uiPriority w:val="99"/>
    <w:qFormat/>
    <w:rsid w:val="00986055"/>
  </w:style>
  <w:style w:type="character" w:customStyle="1" w:styleId="ListLabel101">
    <w:name w:val="ListLabel 101"/>
    <w:uiPriority w:val="99"/>
    <w:qFormat/>
    <w:rsid w:val="00986055"/>
  </w:style>
  <w:style w:type="character" w:customStyle="1" w:styleId="ListLabel102">
    <w:name w:val="ListLabel 102"/>
    <w:uiPriority w:val="99"/>
    <w:qFormat/>
    <w:rsid w:val="00986055"/>
  </w:style>
  <w:style w:type="character" w:customStyle="1" w:styleId="ListLabel103">
    <w:name w:val="ListLabel 103"/>
    <w:uiPriority w:val="99"/>
    <w:qFormat/>
    <w:rsid w:val="00986055"/>
  </w:style>
  <w:style w:type="character" w:customStyle="1" w:styleId="ListLabel104">
    <w:name w:val="ListLabel 104"/>
    <w:uiPriority w:val="99"/>
    <w:qFormat/>
    <w:rsid w:val="00986055"/>
  </w:style>
  <w:style w:type="character" w:customStyle="1" w:styleId="ListLabel105">
    <w:name w:val="ListLabel 105"/>
    <w:uiPriority w:val="99"/>
    <w:qFormat/>
    <w:rsid w:val="00986055"/>
  </w:style>
  <w:style w:type="character" w:customStyle="1" w:styleId="ListLabel106">
    <w:name w:val="ListLabel 106"/>
    <w:uiPriority w:val="99"/>
    <w:qFormat/>
    <w:rsid w:val="00986055"/>
  </w:style>
  <w:style w:type="character" w:customStyle="1" w:styleId="ListLabel107">
    <w:name w:val="ListLabel 107"/>
    <w:uiPriority w:val="99"/>
    <w:qFormat/>
    <w:rsid w:val="00986055"/>
  </w:style>
  <w:style w:type="character" w:customStyle="1" w:styleId="ListLabel108">
    <w:name w:val="ListLabel 108"/>
    <w:uiPriority w:val="99"/>
    <w:qFormat/>
    <w:rsid w:val="00986055"/>
  </w:style>
  <w:style w:type="character" w:customStyle="1" w:styleId="ListLabel109">
    <w:name w:val="ListLabel 109"/>
    <w:uiPriority w:val="99"/>
    <w:qFormat/>
    <w:rsid w:val="00986055"/>
  </w:style>
  <w:style w:type="character" w:customStyle="1" w:styleId="ListLabel110">
    <w:name w:val="ListLabel 110"/>
    <w:uiPriority w:val="99"/>
    <w:qFormat/>
    <w:rsid w:val="00986055"/>
  </w:style>
  <w:style w:type="character" w:customStyle="1" w:styleId="ListLabel111">
    <w:name w:val="ListLabel 111"/>
    <w:uiPriority w:val="99"/>
    <w:qFormat/>
    <w:rsid w:val="00986055"/>
  </w:style>
  <w:style w:type="character" w:customStyle="1" w:styleId="ListLabel112">
    <w:name w:val="ListLabel 112"/>
    <w:uiPriority w:val="99"/>
    <w:qFormat/>
    <w:rsid w:val="00986055"/>
  </w:style>
  <w:style w:type="character" w:customStyle="1" w:styleId="ListLabel113">
    <w:name w:val="ListLabel 113"/>
    <w:uiPriority w:val="99"/>
    <w:qFormat/>
    <w:rsid w:val="00986055"/>
  </w:style>
  <w:style w:type="character" w:customStyle="1" w:styleId="ListLabel114">
    <w:name w:val="ListLabel 114"/>
    <w:uiPriority w:val="99"/>
    <w:qFormat/>
    <w:rsid w:val="00986055"/>
    <w:rPr>
      <w:sz w:val="24"/>
    </w:rPr>
  </w:style>
  <w:style w:type="character" w:customStyle="1" w:styleId="ListLabel115">
    <w:name w:val="ListLabel 115"/>
    <w:uiPriority w:val="99"/>
    <w:qFormat/>
    <w:rsid w:val="00986055"/>
  </w:style>
  <w:style w:type="character" w:customStyle="1" w:styleId="ListLabel116">
    <w:name w:val="ListLabel 116"/>
    <w:uiPriority w:val="99"/>
    <w:qFormat/>
    <w:rsid w:val="00986055"/>
  </w:style>
  <w:style w:type="character" w:customStyle="1" w:styleId="ListLabel117">
    <w:name w:val="ListLabel 117"/>
    <w:uiPriority w:val="99"/>
    <w:qFormat/>
    <w:rsid w:val="00986055"/>
  </w:style>
  <w:style w:type="character" w:customStyle="1" w:styleId="ListLabel118">
    <w:name w:val="ListLabel 118"/>
    <w:uiPriority w:val="99"/>
    <w:qFormat/>
    <w:rsid w:val="00986055"/>
  </w:style>
  <w:style w:type="character" w:customStyle="1" w:styleId="ListLabel119">
    <w:name w:val="ListLabel 119"/>
    <w:uiPriority w:val="99"/>
    <w:qFormat/>
    <w:rsid w:val="00986055"/>
  </w:style>
  <w:style w:type="character" w:customStyle="1" w:styleId="ListLabel120">
    <w:name w:val="ListLabel 120"/>
    <w:uiPriority w:val="99"/>
    <w:qFormat/>
    <w:rsid w:val="00986055"/>
  </w:style>
  <w:style w:type="character" w:customStyle="1" w:styleId="ListLabel121">
    <w:name w:val="ListLabel 121"/>
    <w:uiPriority w:val="99"/>
    <w:qFormat/>
    <w:rsid w:val="00986055"/>
  </w:style>
  <w:style w:type="character" w:customStyle="1" w:styleId="ListLabel122">
    <w:name w:val="ListLabel 122"/>
    <w:uiPriority w:val="99"/>
    <w:qFormat/>
    <w:rsid w:val="00986055"/>
  </w:style>
  <w:style w:type="character" w:customStyle="1" w:styleId="ListLabel123">
    <w:name w:val="ListLabel 123"/>
    <w:uiPriority w:val="99"/>
    <w:qFormat/>
    <w:rsid w:val="00986055"/>
  </w:style>
  <w:style w:type="character" w:customStyle="1" w:styleId="ListLabel124">
    <w:name w:val="ListLabel 124"/>
    <w:uiPriority w:val="99"/>
    <w:qFormat/>
    <w:rsid w:val="00986055"/>
  </w:style>
  <w:style w:type="character" w:customStyle="1" w:styleId="ListLabel125">
    <w:name w:val="ListLabel 125"/>
    <w:uiPriority w:val="99"/>
    <w:qFormat/>
    <w:rsid w:val="00986055"/>
  </w:style>
  <w:style w:type="character" w:customStyle="1" w:styleId="ListLabel126">
    <w:name w:val="ListLabel 126"/>
    <w:uiPriority w:val="99"/>
    <w:qFormat/>
    <w:rsid w:val="00986055"/>
  </w:style>
  <w:style w:type="character" w:customStyle="1" w:styleId="ListLabel127">
    <w:name w:val="ListLabel 127"/>
    <w:uiPriority w:val="99"/>
    <w:qFormat/>
    <w:rsid w:val="00986055"/>
  </w:style>
  <w:style w:type="character" w:customStyle="1" w:styleId="ListLabel128">
    <w:name w:val="ListLabel 128"/>
    <w:uiPriority w:val="99"/>
    <w:qFormat/>
    <w:rsid w:val="00986055"/>
  </w:style>
  <w:style w:type="character" w:customStyle="1" w:styleId="ListLabel129">
    <w:name w:val="ListLabel 129"/>
    <w:uiPriority w:val="99"/>
    <w:qFormat/>
    <w:rsid w:val="00986055"/>
  </w:style>
  <w:style w:type="character" w:customStyle="1" w:styleId="ListLabel130">
    <w:name w:val="ListLabel 130"/>
    <w:uiPriority w:val="99"/>
    <w:qFormat/>
    <w:rsid w:val="00986055"/>
  </w:style>
  <w:style w:type="character" w:customStyle="1" w:styleId="ListLabel131">
    <w:name w:val="ListLabel 131"/>
    <w:uiPriority w:val="99"/>
    <w:qFormat/>
    <w:rsid w:val="00986055"/>
  </w:style>
  <w:style w:type="character" w:customStyle="1" w:styleId="ListLabel132">
    <w:name w:val="ListLabel 132"/>
    <w:uiPriority w:val="99"/>
    <w:qFormat/>
    <w:rsid w:val="00986055"/>
  </w:style>
  <w:style w:type="character" w:customStyle="1" w:styleId="ListLabel133">
    <w:name w:val="ListLabel 133"/>
    <w:uiPriority w:val="99"/>
    <w:qFormat/>
    <w:rsid w:val="00986055"/>
  </w:style>
  <w:style w:type="character" w:customStyle="1" w:styleId="ListLabel134">
    <w:name w:val="ListLabel 134"/>
    <w:uiPriority w:val="99"/>
    <w:qFormat/>
    <w:rsid w:val="00986055"/>
  </w:style>
  <w:style w:type="character" w:customStyle="1" w:styleId="ListLabel135">
    <w:name w:val="ListLabel 135"/>
    <w:uiPriority w:val="99"/>
    <w:qFormat/>
    <w:rsid w:val="00986055"/>
  </w:style>
  <w:style w:type="character" w:customStyle="1" w:styleId="ListLabel136">
    <w:name w:val="ListLabel 136"/>
    <w:uiPriority w:val="99"/>
    <w:qFormat/>
    <w:rsid w:val="00986055"/>
  </w:style>
  <w:style w:type="character" w:customStyle="1" w:styleId="ListLabel137">
    <w:name w:val="ListLabel 137"/>
    <w:uiPriority w:val="99"/>
    <w:qFormat/>
    <w:rsid w:val="00986055"/>
  </w:style>
  <w:style w:type="character" w:customStyle="1" w:styleId="ListLabel138">
    <w:name w:val="ListLabel 138"/>
    <w:uiPriority w:val="99"/>
    <w:qFormat/>
    <w:rsid w:val="00986055"/>
  </w:style>
  <w:style w:type="character" w:customStyle="1" w:styleId="ListLabel139">
    <w:name w:val="ListLabel 139"/>
    <w:uiPriority w:val="99"/>
    <w:qFormat/>
    <w:rsid w:val="00986055"/>
  </w:style>
  <w:style w:type="character" w:customStyle="1" w:styleId="ListLabel140">
    <w:name w:val="ListLabel 140"/>
    <w:uiPriority w:val="99"/>
    <w:qFormat/>
    <w:rsid w:val="00986055"/>
  </w:style>
  <w:style w:type="character" w:customStyle="1" w:styleId="ListLabel141">
    <w:name w:val="ListLabel 141"/>
    <w:uiPriority w:val="99"/>
    <w:qFormat/>
    <w:rsid w:val="00986055"/>
  </w:style>
  <w:style w:type="character" w:customStyle="1" w:styleId="ListLabel142">
    <w:name w:val="ListLabel 142"/>
    <w:uiPriority w:val="99"/>
    <w:qFormat/>
    <w:rsid w:val="00986055"/>
  </w:style>
  <w:style w:type="character" w:customStyle="1" w:styleId="ListLabel143">
    <w:name w:val="ListLabel 143"/>
    <w:uiPriority w:val="99"/>
    <w:qFormat/>
    <w:rsid w:val="00986055"/>
  </w:style>
  <w:style w:type="character" w:customStyle="1" w:styleId="ListLabel144">
    <w:name w:val="ListLabel 144"/>
    <w:uiPriority w:val="99"/>
    <w:qFormat/>
    <w:rsid w:val="00986055"/>
  </w:style>
  <w:style w:type="character" w:customStyle="1" w:styleId="ListLabel145">
    <w:name w:val="ListLabel 145"/>
    <w:uiPriority w:val="99"/>
    <w:qFormat/>
    <w:rsid w:val="00986055"/>
  </w:style>
  <w:style w:type="character" w:customStyle="1" w:styleId="ListLabel146">
    <w:name w:val="ListLabel 146"/>
    <w:uiPriority w:val="99"/>
    <w:qFormat/>
    <w:rsid w:val="00986055"/>
  </w:style>
  <w:style w:type="character" w:customStyle="1" w:styleId="ListLabel147">
    <w:name w:val="ListLabel 147"/>
    <w:uiPriority w:val="99"/>
    <w:qFormat/>
    <w:rsid w:val="00986055"/>
  </w:style>
  <w:style w:type="character" w:customStyle="1" w:styleId="ListLabel148">
    <w:name w:val="ListLabel 148"/>
    <w:uiPriority w:val="99"/>
    <w:qFormat/>
    <w:rsid w:val="00986055"/>
  </w:style>
  <w:style w:type="character" w:customStyle="1" w:styleId="ListLabel149">
    <w:name w:val="ListLabel 149"/>
    <w:uiPriority w:val="99"/>
    <w:qFormat/>
    <w:rsid w:val="00986055"/>
  </w:style>
  <w:style w:type="character" w:customStyle="1" w:styleId="ListLabel150">
    <w:name w:val="ListLabel 150"/>
    <w:uiPriority w:val="99"/>
    <w:qFormat/>
    <w:rsid w:val="00986055"/>
    <w:rPr>
      <w:sz w:val="24"/>
    </w:rPr>
  </w:style>
  <w:style w:type="character" w:customStyle="1" w:styleId="ListLabel151">
    <w:name w:val="ListLabel 151"/>
    <w:uiPriority w:val="99"/>
    <w:qFormat/>
    <w:rsid w:val="00986055"/>
  </w:style>
  <w:style w:type="character" w:customStyle="1" w:styleId="ListLabel152">
    <w:name w:val="ListLabel 152"/>
    <w:uiPriority w:val="99"/>
    <w:qFormat/>
    <w:rsid w:val="00986055"/>
  </w:style>
  <w:style w:type="character" w:customStyle="1" w:styleId="ListLabel153">
    <w:name w:val="ListLabel 153"/>
    <w:uiPriority w:val="99"/>
    <w:qFormat/>
    <w:rsid w:val="00986055"/>
  </w:style>
  <w:style w:type="character" w:customStyle="1" w:styleId="ListLabel154">
    <w:name w:val="ListLabel 154"/>
    <w:uiPriority w:val="99"/>
    <w:qFormat/>
    <w:rsid w:val="00986055"/>
  </w:style>
  <w:style w:type="character" w:customStyle="1" w:styleId="ListLabel155">
    <w:name w:val="ListLabel 155"/>
    <w:uiPriority w:val="99"/>
    <w:qFormat/>
    <w:rsid w:val="00986055"/>
  </w:style>
  <w:style w:type="character" w:customStyle="1" w:styleId="ListLabel156">
    <w:name w:val="ListLabel 156"/>
    <w:uiPriority w:val="99"/>
    <w:qFormat/>
    <w:rsid w:val="00986055"/>
  </w:style>
  <w:style w:type="character" w:customStyle="1" w:styleId="ListLabel157">
    <w:name w:val="ListLabel 157"/>
    <w:uiPriority w:val="99"/>
    <w:qFormat/>
    <w:rsid w:val="00986055"/>
  </w:style>
  <w:style w:type="character" w:customStyle="1" w:styleId="ListLabel158">
    <w:name w:val="ListLabel 158"/>
    <w:uiPriority w:val="99"/>
    <w:qFormat/>
    <w:rsid w:val="00986055"/>
  </w:style>
  <w:style w:type="character" w:customStyle="1" w:styleId="ListLabel159">
    <w:name w:val="ListLabel 159"/>
    <w:uiPriority w:val="99"/>
    <w:qFormat/>
    <w:rsid w:val="00986055"/>
    <w:rPr>
      <w:sz w:val="24"/>
    </w:rPr>
  </w:style>
  <w:style w:type="character" w:customStyle="1" w:styleId="ListLabel160">
    <w:name w:val="ListLabel 160"/>
    <w:uiPriority w:val="99"/>
    <w:qFormat/>
    <w:rsid w:val="00986055"/>
  </w:style>
  <w:style w:type="character" w:customStyle="1" w:styleId="ListLabel161">
    <w:name w:val="ListLabel 161"/>
    <w:uiPriority w:val="99"/>
    <w:qFormat/>
    <w:rsid w:val="00986055"/>
  </w:style>
  <w:style w:type="character" w:customStyle="1" w:styleId="ListLabel162">
    <w:name w:val="ListLabel 162"/>
    <w:uiPriority w:val="99"/>
    <w:qFormat/>
    <w:rsid w:val="00986055"/>
  </w:style>
  <w:style w:type="character" w:customStyle="1" w:styleId="ListLabel163">
    <w:name w:val="ListLabel 163"/>
    <w:uiPriority w:val="99"/>
    <w:qFormat/>
    <w:rsid w:val="00986055"/>
  </w:style>
  <w:style w:type="character" w:customStyle="1" w:styleId="ListLabel164">
    <w:name w:val="ListLabel 164"/>
    <w:uiPriority w:val="99"/>
    <w:qFormat/>
    <w:rsid w:val="00986055"/>
  </w:style>
  <w:style w:type="character" w:customStyle="1" w:styleId="ListLabel165">
    <w:name w:val="ListLabel 165"/>
    <w:uiPriority w:val="99"/>
    <w:qFormat/>
    <w:rsid w:val="00986055"/>
  </w:style>
  <w:style w:type="character" w:customStyle="1" w:styleId="ListLabel166">
    <w:name w:val="ListLabel 166"/>
    <w:uiPriority w:val="99"/>
    <w:qFormat/>
    <w:rsid w:val="00986055"/>
  </w:style>
  <w:style w:type="character" w:customStyle="1" w:styleId="ListLabel167">
    <w:name w:val="ListLabel 167"/>
    <w:uiPriority w:val="99"/>
    <w:qFormat/>
    <w:rsid w:val="00986055"/>
  </w:style>
  <w:style w:type="character" w:customStyle="1" w:styleId="ListLabel168">
    <w:name w:val="ListLabel 168"/>
    <w:uiPriority w:val="99"/>
    <w:qFormat/>
    <w:rsid w:val="00986055"/>
    <w:rPr>
      <w:sz w:val="24"/>
    </w:rPr>
  </w:style>
  <w:style w:type="character" w:customStyle="1" w:styleId="ListLabel169">
    <w:name w:val="ListLabel 169"/>
    <w:uiPriority w:val="99"/>
    <w:qFormat/>
    <w:rsid w:val="00986055"/>
  </w:style>
  <w:style w:type="character" w:customStyle="1" w:styleId="ListLabel170">
    <w:name w:val="ListLabel 170"/>
    <w:uiPriority w:val="99"/>
    <w:qFormat/>
    <w:rsid w:val="00986055"/>
  </w:style>
  <w:style w:type="character" w:customStyle="1" w:styleId="ListLabel171">
    <w:name w:val="ListLabel 171"/>
    <w:uiPriority w:val="99"/>
    <w:qFormat/>
    <w:rsid w:val="00986055"/>
  </w:style>
  <w:style w:type="character" w:customStyle="1" w:styleId="ListLabel172">
    <w:name w:val="ListLabel 172"/>
    <w:uiPriority w:val="99"/>
    <w:qFormat/>
    <w:rsid w:val="00986055"/>
  </w:style>
  <w:style w:type="character" w:customStyle="1" w:styleId="ListLabel173">
    <w:name w:val="ListLabel 173"/>
    <w:uiPriority w:val="99"/>
    <w:qFormat/>
    <w:rsid w:val="00986055"/>
  </w:style>
  <w:style w:type="character" w:customStyle="1" w:styleId="ListLabel174">
    <w:name w:val="ListLabel 174"/>
    <w:uiPriority w:val="99"/>
    <w:qFormat/>
    <w:rsid w:val="00986055"/>
  </w:style>
  <w:style w:type="character" w:customStyle="1" w:styleId="ListLabel175">
    <w:name w:val="ListLabel 175"/>
    <w:uiPriority w:val="99"/>
    <w:qFormat/>
    <w:rsid w:val="00986055"/>
  </w:style>
  <w:style w:type="character" w:customStyle="1" w:styleId="ListLabel176">
    <w:name w:val="ListLabel 176"/>
    <w:uiPriority w:val="99"/>
    <w:qFormat/>
    <w:rsid w:val="00986055"/>
  </w:style>
  <w:style w:type="character" w:customStyle="1" w:styleId="ListLabel177">
    <w:name w:val="ListLabel 177"/>
    <w:uiPriority w:val="99"/>
    <w:qFormat/>
    <w:rsid w:val="00986055"/>
  </w:style>
  <w:style w:type="character" w:customStyle="1" w:styleId="ListLabel178">
    <w:name w:val="ListLabel 178"/>
    <w:uiPriority w:val="99"/>
    <w:qFormat/>
    <w:rsid w:val="00986055"/>
  </w:style>
  <w:style w:type="character" w:customStyle="1" w:styleId="ListLabel179">
    <w:name w:val="ListLabel 179"/>
    <w:uiPriority w:val="99"/>
    <w:qFormat/>
    <w:rsid w:val="00986055"/>
  </w:style>
  <w:style w:type="character" w:customStyle="1" w:styleId="ListLabel180">
    <w:name w:val="ListLabel 180"/>
    <w:uiPriority w:val="99"/>
    <w:qFormat/>
    <w:rsid w:val="00986055"/>
  </w:style>
  <w:style w:type="character" w:customStyle="1" w:styleId="ListLabel181">
    <w:name w:val="ListLabel 181"/>
    <w:uiPriority w:val="99"/>
    <w:qFormat/>
    <w:rsid w:val="00986055"/>
  </w:style>
  <w:style w:type="character" w:customStyle="1" w:styleId="ListLabel182">
    <w:name w:val="ListLabel 182"/>
    <w:uiPriority w:val="99"/>
    <w:qFormat/>
    <w:rsid w:val="00986055"/>
  </w:style>
  <w:style w:type="character" w:customStyle="1" w:styleId="ListLabel183">
    <w:name w:val="ListLabel 183"/>
    <w:uiPriority w:val="99"/>
    <w:qFormat/>
    <w:rsid w:val="00986055"/>
  </w:style>
  <w:style w:type="character" w:customStyle="1" w:styleId="ListLabel184">
    <w:name w:val="ListLabel 184"/>
    <w:uiPriority w:val="99"/>
    <w:qFormat/>
    <w:rsid w:val="00986055"/>
  </w:style>
  <w:style w:type="character" w:customStyle="1" w:styleId="ListLabel185">
    <w:name w:val="ListLabel 185"/>
    <w:uiPriority w:val="99"/>
    <w:qFormat/>
    <w:rsid w:val="00986055"/>
  </w:style>
  <w:style w:type="character" w:customStyle="1" w:styleId="ListLabel186">
    <w:name w:val="ListLabel 186"/>
    <w:uiPriority w:val="99"/>
    <w:qFormat/>
    <w:rsid w:val="00986055"/>
    <w:rPr>
      <w:sz w:val="20"/>
    </w:rPr>
  </w:style>
  <w:style w:type="character" w:customStyle="1" w:styleId="ListLabel187">
    <w:name w:val="ListLabel 187"/>
    <w:uiPriority w:val="99"/>
    <w:qFormat/>
    <w:rsid w:val="00986055"/>
  </w:style>
  <w:style w:type="character" w:customStyle="1" w:styleId="ListLabel188">
    <w:name w:val="ListLabel 188"/>
    <w:uiPriority w:val="99"/>
    <w:qFormat/>
    <w:rsid w:val="00986055"/>
  </w:style>
  <w:style w:type="character" w:customStyle="1" w:styleId="ListLabel189">
    <w:name w:val="ListLabel 189"/>
    <w:uiPriority w:val="99"/>
    <w:qFormat/>
    <w:rsid w:val="00986055"/>
  </w:style>
  <w:style w:type="character" w:customStyle="1" w:styleId="ListLabel190">
    <w:name w:val="ListLabel 190"/>
    <w:uiPriority w:val="99"/>
    <w:qFormat/>
    <w:rsid w:val="00986055"/>
  </w:style>
  <w:style w:type="character" w:customStyle="1" w:styleId="ListLabel191">
    <w:name w:val="ListLabel 191"/>
    <w:uiPriority w:val="99"/>
    <w:qFormat/>
    <w:rsid w:val="00986055"/>
  </w:style>
  <w:style w:type="character" w:customStyle="1" w:styleId="ListLabel192">
    <w:name w:val="ListLabel 192"/>
    <w:uiPriority w:val="99"/>
    <w:qFormat/>
    <w:rsid w:val="00986055"/>
  </w:style>
  <w:style w:type="character" w:customStyle="1" w:styleId="ListLabel193">
    <w:name w:val="ListLabel 193"/>
    <w:uiPriority w:val="99"/>
    <w:qFormat/>
    <w:rsid w:val="00986055"/>
  </w:style>
  <w:style w:type="character" w:customStyle="1" w:styleId="ListLabel194">
    <w:name w:val="ListLabel 194"/>
    <w:uiPriority w:val="99"/>
    <w:qFormat/>
    <w:rsid w:val="00986055"/>
  </w:style>
  <w:style w:type="character" w:customStyle="1" w:styleId="ListLabel195">
    <w:name w:val="ListLabel 195"/>
    <w:uiPriority w:val="99"/>
    <w:qFormat/>
    <w:rsid w:val="00986055"/>
    <w:rPr>
      <w:sz w:val="20"/>
    </w:rPr>
  </w:style>
  <w:style w:type="character" w:customStyle="1" w:styleId="ListLabel196">
    <w:name w:val="ListLabel 196"/>
    <w:uiPriority w:val="99"/>
    <w:qFormat/>
    <w:rsid w:val="00986055"/>
  </w:style>
  <w:style w:type="character" w:customStyle="1" w:styleId="ListLabel197">
    <w:name w:val="ListLabel 197"/>
    <w:uiPriority w:val="99"/>
    <w:qFormat/>
    <w:rsid w:val="00986055"/>
  </w:style>
  <w:style w:type="character" w:customStyle="1" w:styleId="ListLabel198">
    <w:name w:val="ListLabel 198"/>
    <w:uiPriority w:val="99"/>
    <w:qFormat/>
    <w:rsid w:val="00986055"/>
  </w:style>
  <w:style w:type="character" w:customStyle="1" w:styleId="ListLabel199">
    <w:name w:val="ListLabel 199"/>
    <w:uiPriority w:val="99"/>
    <w:qFormat/>
    <w:rsid w:val="00986055"/>
  </w:style>
  <w:style w:type="character" w:customStyle="1" w:styleId="ListLabel200">
    <w:name w:val="ListLabel 200"/>
    <w:uiPriority w:val="99"/>
    <w:qFormat/>
    <w:rsid w:val="00986055"/>
  </w:style>
  <w:style w:type="character" w:customStyle="1" w:styleId="ListLabel201">
    <w:name w:val="ListLabel 201"/>
    <w:uiPriority w:val="99"/>
    <w:qFormat/>
    <w:rsid w:val="00986055"/>
  </w:style>
  <w:style w:type="character" w:customStyle="1" w:styleId="ListLabel202">
    <w:name w:val="ListLabel 202"/>
    <w:uiPriority w:val="99"/>
    <w:qFormat/>
    <w:rsid w:val="00986055"/>
  </w:style>
  <w:style w:type="character" w:customStyle="1" w:styleId="ListLabel203">
    <w:name w:val="ListLabel 203"/>
    <w:uiPriority w:val="99"/>
    <w:qFormat/>
    <w:rsid w:val="00986055"/>
  </w:style>
  <w:style w:type="character" w:customStyle="1" w:styleId="ListLabel204">
    <w:name w:val="ListLabel 204"/>
    <w:uiPriority w:val="99"/>
    <w:qFormat/>
    <w:rsid w:val="00986055"/>
  </w:style>
  <w:style w:type="character" w:customStyle="1" w:styleId="ListLabel205">
    <w:name w:val="ListLabel 205"/>
    <w:uiPriority w:val="99"/>
    <w:qFormat/>
    <w:rsid w:val="00986055"/>
  </w:style>
  <w:style w:type="character" w:customStyle="1" w:styleId="ListLabel206">
    <w:name w:val="ListLabel 206"/>
    <w:uiPriority w:val="99"/>
    <w:qFormat/>
    <w:rsid w:val="00986055"/>
  </w:style>
  <w:style w:type="character" w:customStyle="1" w:styleId="ListLabel207">
    <w:name w:val="ListLabel 207"/>
    <w:uiPriority w:val="99"/>
    <w:qFormat/>
    <w:rsid w:val="00986055"/>
  </w:style>
  <w:style w:type="character" w:customStyle="1" w:styleId="ListLabel208">
    <w:name w:val="ListLabel 208"/>
    <w:uiPriority w:val="99"/>
    <w:qFormat/>
    <w:rsid w:val="00986055"/>
  </w:style>
  <w:style w:type="character" w:customStyle="1" w:styleId="ListLabel209">
    <w:name w:val="ListLabel 209"/>
    <w:uiPriority w:val="99"/>
    <w:qFormat/>
    <w:rsid w:val="00986055"/>
  </w:style>
  <w:style w:type="character" w:customStyle="1" w:styleId="ListLabel210">
    <w:name w:val="ListLabel 210"/>
    <w:uiPriority w:val="99"/>
    <w:qFormat/>
    <w:rsid w:val="00986055"/>
  </w:style>
  <w:style w:type="character" w:customStyle="1" w:styleId="ListLabel211">
    <w:name w:val="ListLabel 211"/>
    <w:uiPriority w:val="99"/>
    <w:qFormat/>
    <w:rsid w:val="00986055"/>
  </w:style>
  <w:style w:type="character" w:customStyle="1" w:styleId="ListLabel212">
    <w:name w:val="ListLabel 212"/>
    <w:uiPriority w:val="99"/>
    <w:qFormat/>
    <w:rsid w:val="00986055"/>
  </w:style>
  <w:style w:type="character" w:customStyle="1" w:styleId="ListLabel213">
    <w:name w:val="ListLabel 213"/>
    <w:uiPriority w:val="99"/>
    <w:qFormat/>
    <w:rsid w:val="00986055"/>
  </w:style>
  <w:style w:type="character" w:customStyle="1" w:styleId="ListLabel214">
    <w:name w:val="ListLabel 214"/>
    <w:uiPriority w:val="99"/>
    <w:qFormat/>
    <w:rsid w:val="00986055"/>
  </w:style>
  <w:style w:type="character" w:customStyle="1" w:styleId="ListLabel215">
    <w:name w:val="ListLabel 215"/>
    <w:uiPriority w:val="99"/>
    <w:qFormat/>
    <w:rsid w:val="00986055"/>
  </w:style>
  <w:style w:type="character" w:customStyle="1" w:styleId="ListLabel216">
    <w:name w:val="ListLabel 216"/>
    <w:uiPriority w:val="99"/>
    <w:qFormat/>
    <w:rsid w:val="00986055"/>
  </w:style>
  <w:style w:type="character" w:customStyle="1" w:styleId="ListLabel217">
    <w:name w:val="ListLabel 217"/>
    <w:uiPriority w:val="99"/>
    <w:qFormat/>
    <w:rsid w:val="00986055"/>
  </w:style>
  <w:style w:type="character" w:customStyle="1" w:styleId="ListLabel218">
    <w:name w:val="ListLabel 218"/>
    <w:uiPriority w:val="99"/>
    <w:qFormat/>
    <w:rsid w:val="00986055"/>
  </w:style>
  <w:style w:type="character" w:customStyle="1" w:styleId="ListLabel219">
    <w:name w:val="ListLabel 219"/>
    <w:uiPriority w:val="99"/>
    <w:qFormat/>
    <w:rsid w:val="00986055"/>
  </w:style>
  <w:style w:type="character" w:customStyle="1" w:styleId="ListLabel220">
    <w:name w:val="ListLabel 220"/>
    <w:uiPriority w:val="99"/>
    <w:qFormat/>
    <w:rsid w:val="00986055"/>
  </w:style>
  <w:style w:type="character" w:customStyle="1" w:styleId="ListLabel221">
    <w:name w:val="ListLabel 221"/>
    <w:uiPriority w:val="99"/>
    <w:qFormat/>
    <w:rsid w:val="00986055"/>
  </w:style>
  <w:style w:type="character" w:customStyle="1" w:styleId="ListLabel222">
    <w:name w:val="ListLabel 222"/>
    <w:uiPriority w:val="99"/>
    <w:qFormat/>
    <w:rsid w:val="00986055"/>
  </w:style>
  <w:style w:type="character" w:customStyle="1" w:styleId="ListLabel223">
    <w:name w:val="ListLabel 223"/>
    <w:uiPriority w:val="99"/>
    <w:qFormat/>
    <w:rsid w:val="00986055"/>
  </w:style>
  <w:style w:type="character" w:customStyle="1" w:styleId="ListLabel224">
    <w:name w:val="ListLabel 224"/>
    <w:uiPriority w:val="99"/>
    <w:qFormat/>
    <w:rsid w:val="00986055"/>
  </w:style>
  <w:style w:type="character" w:customStyle="1" w:styleId="ListLabel225">
    <w:name w:val="ListLabel 225"/>
    <w:uiPriority w:val="99"/>
    <w:qFormat/>
    <w:rsid w:val="00986055"/>
  </w:style>
  <w:style w:type="character" w:customStyle="1" w:styleId="ListLabel226">
    <w:name w:val="ListLabel 226"/>
    <w:uiPriority w:val="99"/>
    <w:qFormat/>
    <w:rsid w:val="00986055"/>
    <w:rPr>
      <w:b/>
      <w:sz w:val="20"/>
    </w:rPr>
  </w:style>
  <w:style w:type="character" w:customStyle="1" w:styleId="ListLabel227">
    <w:name w:val="ListLabel 227"/>
    <w:uiPriority w:val="99"/>
    <w:qFormat/>
    <w:rsid w:val="00986055"/>
  </w:style>
  <w:style w:type="character" w:customStyle="1" w:styleId="ListLabel228">
    <w:name w:val="ListLabel 228"/>
    <w:uiPriority w:val="99"/>
    <w:qFormat/>
    <w:rsid w:val="00986055"/>
  </w:style>
  <w:style w:type="character" w:customStyle="1" w:styleId="ListLabel229">
    <w:name w:val="ListLabel 229"/>
    <w:uiPriority w:val="99"/>
    <w:qFormat/>
    <w:rsid w:val="00986055"/>
  </w:style>
  <w:style w:type="character" w:customStyle="1" w:styleId="ListLabel230">
    <w:name w:val="ListLabel 230"/>
    <w:uiPriority w:val="99"/>
    <w:qFormat/>
    <w:rsid w:val="00986055"/>
  </w:style>
  <w:style w:type="character" w:customStyle="1" w:styleId="ListLabel231">
    <w:name w:val="ListLabel 231"/>
    <w:uiPriority w:val="99"/>
    <w:qFormat/>
    <w:rsid w:val="00986055"/>
  </w:style>
  <w:style w:type="character" w:customStyle="1" w:styleId="ListLabel232">
    <w:name w:val="ListLabel 232"/>
    <w:uiPriority w:val="99"/>
    <w:qFormat/>
    <w:rsid w:val="00986055"/>
  </w:style>
  <w:style w:type="character" w:customStyle="1" w:styleId="ListLabel233">
    <w:name w:val="ListLabel 233"/>
    <w:uiPriority w:val="99"/>
    <w:qFormat/>
    <w:rsid w:val="00986055"/>
  </w:style>
  <w:style w:type="character" w:customStyle="1" w:styleId="ListLabel234">
    <w:name w:val="ListLabel 234"/>
    <w:uiPriority w:val="99"/>
    <w:qFormat/>
    <w:rsid w:val="00986055"/>
  </w:style>
  <w:style w:type="character" w:customStyle="1" w:styleId="ListLabel235">
    <w:name w:val="ListLabel 235"/>
    <w:uiPriority w:val="99"/>
    <w:qFormat/>
    <w:rsid w:val="00986055"/>
    <w:rPr>
      <w:sz w:val="20"/>
    </w:rPr>
  </w:style>
  <w:style w:type="character" w:customStyle="1" w:styleId="ListLabel236">
    <w:name w:val="ListLabel 236"/>
    <w:uiPriority w:val="99"/>
    <w:qFormat/>
    <w:rsid w:val="00986055"/>
  </w:style>
  <w:style w:type="character" w:customStyle="1" w:styleId="ListLabel237">
    <w:name w:val="ListLabel 237"/>
    <w:uiPriority w:val="99"/>
    <w:qFormat/>
    <w:rsid w:val="00986055"/>
  </w:style>
  <w:style w:type="character" w:customStyle="1" w:styleId="ListLabel238">
    <w:name w:val="ListLabel 238"/>
    <w:uiPriority w:val="99"/>
    <w:qFormat/>
    <w:rsid w:val="00986055"/>
  </w:style>
  <w:style w:type="character" w:customStyle="1" w:styleId="ListLabel239">
    <w:name w:val="ListLabel 239"/>
    <w:uiPriority w:val="99"/>
    <w:qFormat/>
    <w:rsid w:val="00986055"/>
  </w:style>
  <w:style w:type="character" w:customStyle="1" w:styleId="ListLabel240">
    <w:name w:val="ListLabel 240"/>
    <w:uiPriority w:val="99"/>
    <w:qFormat/>
    <w:rsid w:val="00986055"/>
  </w:style>
  <w:style w:type="character" w:customStyle="1" w:styleId="ListLabel241">
    <w:name w:val="ListLabel 241"/>
    <w:uiPriority w:val="99"/>
    <w:qFormat/>
    <w:rsid w:val="00986055"/>
  </w:style>
  <w:style w:type="character" w:customStyle="1" w:styleId="ListLabel242">
    <w:name w:val="ListLabel 242"/>
    <w:uiPriority w:val="99"/>
    <w:qFormat/>
    <w:rsid w:val="00986055"/>
  </w:style>
  <w:style w:type="character" w:customStyle="1" w:styleId="ListLabel243">
    <w:name w:val="ListLabel 243"/>
    <w:uiPriority w:val="99"/>
    <w:qFormat/>
    <w:rsid w:val="00986055"/>
  </w:style>
  <w:style w:type="character" w:customStyle="1" w:styleId="ListLabel244">
    <w:name w:val="ListLabel 244"/>
    <w:uiPriority w:val="99"/>
    <w:qFormat/>
    <w:rsid w:val="00986055"/>
    <w:rPr>
      <w:sz w:val="20"/>
    </w:rPr>
  </w:style>
  <w:style w:type="character" w:customStyle="1" w:styleId="ListLabel245">
    <w:name w:val="ListLabel 245"/>
    <w:uiPriority w:val="99"/>
    <w:qFormat/>
    <w:rsid w:val="00986055"/>
  </w:style>
  <w:style w:type="character" w:customStyle="1" w:styleId="ListLabel246">
    <w:name w:val="ListLabel 246"/>
    <w:uiPriority w:val="99"/>
    <w:qFormat/>
    <w:rsid w:val="00986055"/>
  </w:style>
  <w:style w:type="character" w:customStyle="1" w:styleId="ListLabel247">
    <w:name w:val="ListLabel 247"/>
    <w:uiPriority w:val="99"/>
    <w:qFormat/>
    <w:rsid w:val="00986055"/>
  </w:style>
  <w:style w:type="character" w:customStyle="1" w:styleId="ListLabel248">
    <w:name w:val="ListLabel 248"/>
    <w:uiPriority w:val="99"/>
    <w:qFormat/>
    <w:rsid w:val="00986055"/>
  </w:style>
  <w:style w:type="character" w:customStyle="1" w:styleId="ListLabel249">
    <w:name w:val="ListLabel 249"/>
    <w:uiPriority w:val="99"/>
    <w:qFormat/>
    <w:rsid w:val="00986055"/>
  </w:style>
  <w:style w:type="character" w:customStyle="1" w:styleId="ListLabel250">
    <w:name w:val="ListLabel 250"/>
    <w:uiPriority w:val="99"/>
    <w:qFormat/>
    <w:rsid w:val="00986055"/>
  </w:style>
  <w:style w:type="character" w:customStyle="1" w:styleId="ListLabel251">
    <w:name w:val="ListLabel 251"/>
    <w:uiPriority w:val="99"/>
    <w:qFormat/>
    <w:rsid w:val="00986055"/>
  </w:style>
  <w:style w:type="character" w:customStyle="1" w:styleId="ListLabel252">
    <w:name w:val="ListLabel 252"/>
    <w:uiPriority w:val="99"/>
    <w:qFormat/>
    <w:rsid w:val="00986055"/>
  </w:style>
  <w:style w:type="character" w:customStyle="1" w:styleId="ListLabel253">
    <w:name w:val="ListLabel 253"/>
    <w:uiPriority w:val="99"/>
    <w:qFormat/>
    <w:rsid w:val="00986055"/>
    <w:rPr>
      <w:sz w:val="20"/>
    </w:rPr>
  </w:style>
  <w:style w:type="character" w:customStyle="1" w:styleId="ListLabel254">
    <w:name w:val="ListLabel 254"/>
    <w:uiPriority w:val="99"/>
    <w:qFormat/>
    <w:rsid w:val="00986055"/>
  </w:style>
  <w:style w:type="character" w:customStyle="1" w:styleId="ListLabel255">
    <w:name w:val="ListLabel 255"/>
    <w:uiPriority w:val="99"/>
    <w:qFormat/>
    <w:rsid w:val="00986055"/>
  </w:style>
  <w:style w:type="character" w:customStyle="1" w:styleId="ListLabel256">
    <w:name w:val="ListLabel 256"/>
    <w:uiPriority w:val="99"/>
    <w:qFormat/>
    <w:rsid w:val="00986055"/>
  </w:style>
  <w:style w:type="character" w:customStyle="1" w:styleId="ListLabel257">
    <w:name w:val="ListLabel 257"/>
    <w:uiPriority w:val="99"/>
    <w:qFormat/>
    <w:rsid w:val="00986055"/>
  </w:style>
  <w:style w:type="character" w:customStyle="1" w:styleId="ListLabel258">
    <w:name w:val="ListLabel 258"/>
    <w:uiPriority w:val="99"/>
    <w:qFormat/>
    <w:rsid w:val="00986055"/>
  </w:style>
  <w:style w:type="character" w:customStyle="1" w:styleId="ListLabel259">
    <w:name w:val="ListLabel 259"/>
    <w:uiPriority w:val="99"/>
    <w:qFormat/>
    <w:rsid w:val="00986055"/>
  </w:style>
  <w:style w:type="character" w:customStyle="1" w:styleId="ListLabel260">
    <w:name w:val="ListLabel 260"/>
    <w:uiPriority w:val="99"/>
    <w:qFormat/>
    <w:rsid w:val="00986055"/>
  </w:style>
  <w:style w:type="character" w:customStyle="1" w:styleId="ListLabel261">
    <w:name w:val="ListLabel 261"/>
    <w:uiPriority w:val="99"/>
    <w:qFormat/>
    <w:rsid w:val="00986055"/>
  </w:style>
  <w:style w:type="character" w:customStyle="1" w:styleId="ListLabel262">
    <w:name w:val="ListLabel 262"/>
    <w:uiPriority w:val="99"/>
    <w:qFormat/>
    <w:rsid w:val="00986055"/>
    <w:rPr>
      <w:sz w:val="20"/>
    </w:rPr>
  </w:style>
  <w:style w:type="character" w:customStyle="1" w:styleId="ListLabel263">
    <w:name w:val="ListLabel 263"/>
    <w:uiPriority w:val="99"/>
    <w:qFormat/>
    <w:rsid w:val="00986055"/>
  </w:style>
  <w:style w:type="character" w:customStyle="1" w:styleId="ListLabel264">
    <w:name w:val="ListLabel 264"/>
    <w:uiPriority w:val="99"/>
    <w:qFormat/>
    <w:rsid w:val="00986055"/>
  </w:style>
  <w:style w:type="character" w:customStyle="1" w:styleId="ListLabel265">
    <w:name w:val="ListLabel 265"/>
    <w:uiPriority w:val="99"/>
    <w:qFormat/>
    <w:rsid w:val="00986055"/>
  </w:style>
  <w:style w:type="character" w:customStyle="1" w:styleId="ListLabel266">
    <w:name w:val="ListLabel 266"/>
    <w:uiPriority w:val="99"/>
    <w:qFormat/>
    <w:rsid w:val="00986055"/>
  </w:style>
  <w:style w:type="character" w:customStyle="1" w:styleId="ListLabel267">
    <w:name w:val="ListLabel 267"/>
    <w:uiPriority w:val="99"/>
    <w:qFormat/>
    <w:rsid w:val="00986055"/>
  </w:style>
  <w:style w:type="character" w:customStyle="1" w:styleId="ListLabel268">
    <w:name w:val="ListLabel 268"/>
    <w:uiPriority w:val="99"/>
    <w:qFormat/>
    <w:rsid w:val="00986055"/>
  </w:style>
  <w:style w:type="character" w:customStyle="1" w:styleId="ListLabel269">
    <w:name w:val="ListLabel 269"/>
    <w:uiPriority w:val="99"/>
    <w:qFormat/>
    <w:rsid w:val="00986055"/>
  </w:style>
  <w:style w:type="character" w:customStyle="1" w:styleId="ListLabel270">
    <w:name w:val="ListLabel 270"/>
    <w:uiPriority w:val="99"/>
    <w:qFormat/>
    <w:rsid w:val="00986055"/>
  </w:style>
  <w:style w:type="character" w:customStyle="1" w:styleId="ListLabel271">
    <w:name w:val="ListLabel 271"/>
    <w:uiPriority w:val="99"/>
    <w:qFormat/>
    <w:rsid w:val="00986055"/>
    <w:rPr>
      <w:sz w:val="20"/>
    </w:rPr>
  </w:style>
  <w:style w:type="character" w:customStyle="1" w:styleId="ListLabel272">
    <w:name w:val="ListLabel 272"/>
    <w:uiPriority w:val="99"/>
    <w:qFormat/>
    <w:rsid w:val="00986055"/>
  </w:style>
  <w:style w:type="character" w:customStyle="1" w:styleId="ListLabel273">
    <w:name w:val="ListLabel 273"/>
    <w:uiPriority w:val="99"/>
    <w:qFormat/>
    <w:rsid w:val="00986055"/>
  </w:style>
  <w:style w:type="character" w:customStyle="1" w:styleId="ListLabel274">
    <w:name w:val="ListLabel 274"/>
    <w:uiPriority w:val="99"/>
    <w:qFormat/>
    <w:rsid w:val="00986055"/>
  </w:style>
  <w:style w:type="character" w:customStyle="1" w:styleId="ListLabel275">
    <w:name w:val="ListLabel 275"/>
    <w:uiPriority w:val="99"/>
    <w:qFormat/>
    <w:rsid w:val="00986055"/>
  </w:style>
  <w:style w:type="character" w:customStyle="1" w:styleId="ListLabel276">
    <w:name w:val="ListLabel 276"/>
    <w:uiPriority w:val="99"/>
    <w:qFormat/>
    <w:rsid w:val="00986055"/>
  </w:style>
  <w:style w:type="character" w:customStyle="1" w:styleId="ListLabel277">
    <w:name w:val="ListLabel 277"/>
    <w:uiPriority w:val="99"/>
    <w:qFormat/>
    <w:rsid w:val="00986055"/>
  </w:style>
  <w:style w:type="character" w:customStyle="1" w:styleId="ListLabel278">
    <w:name w:val="ListLabel 278"/>
    <w:uiPriority w:val="99"/>
    <w:qFormat/>
    <w:rsid w:val="00986055"/>
  </w:style>
  <w:style w:type="character" w:customStyle="1" w:styleId="ListLabel279">
    <w:name w:val="ListLabel 279"/>
    <w:uiPriority w:val="99"/>
    <w:qFormat/>
    <w:rsid w:val="00986055"/>
  </w:style>
  <w:style w:type="character" w:customStyle="1" w:styleId="ListLabel280">
    <w:name w:val="ListLabel 280"/>
    <w:uiPriority w:val="99"/>
    <w:qFormat/>
    <w:rsid w:val="00986055"/>
    <w:rPr>
      <w:sz w:val="20"/>
    </w:rPr>
  </w:style>
  <w:style w:type="character" w:customStyle="1" w:styleId="ListLabel281">
    <w:name w:val="ListLabel 281"/>
    <w:uiPriority w:val="99"/>
    <w:qFormat/>
    <w:rsid w:val="00986055"/>
  </w:style>
  <w:style w:type="character" w:customStyle="1" w:styleId="ListLabel282">
    <w:name w:val="ListLabel 282"/>
    <w:uiPriority w:val="99"/>
    <w:qFormat/>
    <w:rsid w:val="00986055"/>
  </w:style>
  <w:style w:type="character" w:customStyle="1" w:styleId="ListLabel283">
    <w:name w:val="ListLabel 283"/>
    <w:uiPriority w:val="99"/>
    <w:qFormat/>
    <w:rsid w:val="00986055"/>
  </w:style>
  <w:style w:type="character" w:customStyle="1" w:styleId="ListLabel284">
    <w:name w:val="ListLabel 284"/>
    <w:uiPriority w:val="99"/>
    <w:qFormat/>
    <w:rsid w:val="00986055"/>
  </w:style>
  <w:style w:type="character" w:customStyle="1" w:styleId="ListLabel285">
    <w:name w:val="ListLabel 285"/>
    <w:uiPriority w:val="99"/>
    <w:qFormat/>
    <w:rsid w:val="00986055"/>
  </w:style>
  <w:style w:type="character" w:customStyle="1" w:styleId="ListLabel286">
    <w:name w:val="ListLabel 286"/>
    <w:uiPriority w:val="99"/>
    <w:qFormat/>
    <w:rsid w:val="00986055"/>
  </w:style>
  <w:style w:type="character" w:customStyle="1" w:styleId="ListLabel287">
    <w:name w:val="ListLabel 287"/>
    <w:uiPriority w:val="99"/>
    <w:qFormat/>
    <w:rsid w:val="00986055"/>
  </w:style>
  <w:style w:type="character" w:customStyle="1" w:styleId="ListLabel288">
    <w:name w:val="ListLabel 288"/>
    <w:uiPriority w:val="99"/>
    <w:qFormat/>
    <w:rsid w:val="00986055"/>
  </w:style>
  <w:style w:type="character" w:customStyle="1" w:styleId="ListLabel289">
    <w:name w:val="ListLabel 289"/>
    <w:uiPriority w:val="99"/>
    <w:qFormat/>
    <w:rsid w:val="00986055"/>
    <w:rPr>
      <w:b/>
      <w:color w:val="00000A"/>
      <w:sz w:val="20"/>
    </w:rPr>
  </w:style>
  <w:style w:type="character" w:customStyle="1" w:styleId="ListLabel290">
    <w:name w:val="ListLabel 290"/>
    <w:uiPriority w:val="99"/>
    <w:qFormat/>
    <w:rsid w:val="00986055"/>
  </w:style>
  <w:style w:type="character" w:customStyle="1" w:styleId="ListLabel291">
    <w:name w:val="ListLabel 291"/>
    <w:uiPriority w:val="99"/>
    <w:qFormat/>
    <w:rsid w:val="00986055"/>
  </w:style>
  <w:style w:type="character" w:customStyle="1" w:styleId="ListLabel292">
    <w:name w:val="ListLabel 292"/>
    <w:uiPriority w:val="99"/>
    <w:qFormat/>
    <w:rsid w:val="00986055"/>
  </w:style>
  <w:style w:type="character" w:customStyle="1" w:styleId="ListLabel293">
    <w:name w:val="ListLabel 293"/>
    <w:uiPriority w:val="99"/>
    <w:qFormat/>
    <w:rsid w:val="00986055"/>
  </w:style>
  <w:style w:type="character" w:customStyle="1" w:styleId="ListLabel294">
    <w:name w:val="ListLabel 294"/>
    <w:uiPriority w:val="99"/>
    <w:qFormat/>
    <w:rsid w:val="00986055"/>
  </w:style>
  <w:style w:type="character" w:customStyle="1" w:styleId="ListLabel295">
    <w:name w:val="ListLabel 295"/>
    <w:uiPriority w:val="99"/>
    <w:qFormat/>
    <w:rsid w:val="00986055"/>
  </w:style>
  <w:style w:type="character" w:customStyle="1" w:styleId="ListLabel296">
    <w:name w:val="ListLabel 296"/>
    <w:uiPriority w:val="99"/>
    <w:qFormat/>
    <w:rsid w:val="00986055"/>
  </w:style>
  <w:style w:type="character" w:customStyle="1" w:styleId="ListLabel297">
    <w:name w:val="ListLabel 297"/>
    <w:uiPriority w:val="99"/>
    <w:qFormat/>
    <w:rsid w:val="00986055"/>
  </w:style>
  <w:style w:type="character" w:customStyle="1" w:styleId="ListLabel298">
    <w:name w:val="ListLabel 298"/>
    <w:uiPriority w:val="99"/>
    <w:qFormat/>
    <w:rsid w:val="00986055"/>
    <w:rPr>
      <w:b/>
      <w:color w:val="00000A"/>
      <w:sz w:val="20"/>
    </w:rPr>
  </w:style>
  <w:style w:type="character" w:customStyle="1" w:styleId="Bullets">
    <w:name w:val="Bullets"/>
    <w:uiPriority w:val="99"/>
    <w:qFormat/>
    <w:rsid w:val="00986055"/>
    <w:rPr>
      <w:rFonts w:ascii="OpenSymbol" w:hAnsi="OpenSymbol"/>
    </w:rPr>
  </w:style>
  <w:style w:type="character" w:customStyle="1" w:styleId="StrongEmphasis">
    <w:name w:val="Strong Emphasis"/>
    <w:uiPriority w:val="99"/>
    <w:qFormat/>
    <w:rsid w:val="00986055"/>
    <w:rPr>
      <w:b/>
    </w:rPr>
  </w:style>
  <w:style w:type="character" w:customStyle="1" w:styleId="ListLabel299">
    <w:name w:val="ListLabel 299"/>
    <w:uiPriority w:val="99"/>
    <w:qFormat/>
    <w:rsid w:val="00986055"/>
    <w:rPr>
      <w:sz w:val="20"/>
    </w:rPr>
  </w:style>
  <w:style w:type="character" w:customStyle="1" w:styleId="ListLabel300">
    <w:name w:val="ListLabel 300"/>
    <w:uiPriority w:val="99"/>
    <w:qFormat/>
    <w:rsid w:val="00986055"/>
  </w:style>
  <w:style w:type="character" w:customStyle="1" w:styleId="ListLabel301">
    <w:name w:val="ListLabel 301"/>
    <w:uiPriority w:val="99"/>
    <w:qFormat/>
    <w:rsid w:val="00986055"/>
  </w:style>
  <w:style w:type="character" w:customStyle="1" w:styleId="ListLabel302">
    <w:name w:val="ListLabel 302"/>
    <w:uiPriority w:val="99"/>
    <w:qFormat/>
    <w:rsid w:val="00986055"/>
  </w:style>
  <w:style w:type="character" w:customStyle="1" w:styleId="ListLabel303">
    <w:name w:val="ListLabel 303"/>
    <w:uiPriority w:val="99"/>
    <w:qFormat/>
    <w:rsid w:val="00986055"/>
  </w:style>
  <w:style w:type="character" w:customStyle="1" w:styleId="ListLabel304">
    <w:name w:val="ListLabel 304"/>
    <w:uiPriority w:val="99"/>
    <w:qFormat/>
    <w:rsid w:val="00986055"/>
  </w:style>
  <w:style w:type="character" w:customStyle="1" w:styleId="ListLabel305">
    <w:name w:val="ListLabel 305"/>
    <w:uiPriority w:val="99"/>
    <w:qFormat/>
    <w:rsid w:val="00986055"/>
  </w:style>
  <w:style w:type="character" w:customStyle="1" w:styleId="ListLabel306">
    <w:name w:val="ListLabel 306"/>
    <w:uiPriority w:val="99"/>
    <w:qFormat/>
    <w:rsid w:val="00986055"/>
  </w:style>
  <w:style w:type="character" w:customStyle="1" w:styleId="ListLabel307">
    <w:name w:val="ListLabel 307"/>
    <w:uiPriority w:val="99"/>
    <w:qFormat/>
    <w:rsid w:val="00986055"/>
  </w:style>
  <w:style w:type="character" w:customStyle="1" w:styleId="ListLabel308">
    <w:name w:val="ListLabel 308"/>
    <w:uiPriority w:val="99"/>
    <w:qFormat/>
    <w:rsid w:val="00986055"/>
    <w:rPr>
      <w:sz w:val="20"/>
    </w:rPr>
  </w:style>
  <w:style w:type="character" w:customStyle="1" w:styleId="ListLabel309">
    <w:name w:val="ListLabel 309"/>
    <w:uiPriority w:val="99"/>
    <w:qFormat/>
    <w:rsid w:val="00986055"/>
    <w:rPr>
      <w:sz w:val="20"/>
    </w:rPr>
  </w:style>
  <w:style w:type="character" w:customStyle="1" w:styleId="ListLabel310">
    <w:name w:val="ListLabel 310"/>
    <w:uiPriority w:val="99"/>
    <w:qFormat/>
    <w:rsid w:val="00986055"/>
  </w:style>
  <w:style w:type="character" w:customStyle="1" w:styleId="ListLabel311">
    <w:name w:val="ListLabel 311"/>
    <w:uiPriority w:val="99"/>
    <w:qFormat/>
    <w:rsid w:val="00986055"/>
  </w:style>
  <w:style w:type="character" w:customStyle="1" w:styleId="ListLabel312">
    <w:name w:val="ListLabel 312"/>
    <w:uiPriority w:val="99"/>
    <w:qFormat/>
    <w:rsid w:val="00986055"/>
  </w:style>
  <w:style w:type="character" w:customStyle="1" w:styleId="ListLabel313">
    <w:name w:val="ListLabel 313"/>
    <w:uiPriority w:val="99"/>
    <w:qFormat/>
    <w:rsid w:val="00986055"/>
  </w:style>
  <w:style w:type="character" w:customStyle="1" w:styleId="ListLabel314">
    <w:name w:val="ListLabel 314"/>
    <w:uiPriority w:val="99"/>
    <w:qFormat/>
    <w:rsid w:val="00986055"/>
  </w:style>
  <w:style w:type="character" w:customStyle="1" w:styleId="ListLabel315">
    <w:name w:val="ListLabel 315"/>
    <w:uiPriority w:val="99"/>
    <w:qFormat/>
    <w:rsid w:val="00986055"/>
  </w:style>
  <w:style w:type="character" w:customStyle="1" w:styleId="ListLabel316">
    <w:name w:val="ListLabel 316"/>
    <w:uiPriority w:val="99"/>
    <w:qFormat/>
    <w:rsid w:val="00986055"/>
  </w:style>
  <w:style w:type="character" w:customStyle="1" w:styleId="ListLabel317">
    <w:name w:val="ListLabel 317"/>
    <w:uiPriority w:val="99"/>
    <w:qFormat/>
    <w:rsid w:val="00986055"/>
  </w:style>
  <w:style w:type="character" w:customStyle="1" w:styleId="ListLabel318">
    <w:name w:val="ListLabel 318"/>
    <w:uiPriority w:val="99"/>
    <w:qFormat/>
    <w:rsid w:val="00986055"/>
    <w:rPr>
      <w:sz w:val="20"/>
    </w:rPr>
  </w:style>
  <w:style w:type="character" w:customStyle="1" w:styleId="ListLabel319">
    <w:name w:val="ListLabel 319"/>
    <w:uiPriority w:val="99"/>
    <w:qFormat/>
    <w:rsid w:val="00986055"/>
  </w:style>
  <w:style w:type="character" w:customStyle="1" w:styleId="ListLabel320">
    <w:name w:val="ListLabel 320"/>
    <w:uiPriority w:val="99"/>
    <w:qFormat/>
    <w:rsid w:val="00986055"/>
  </w:style>
  <w:style w:type="character" w:customStyle="1" w:styleId="ListLabel321">
    <w:name w:val="ListLabel 321"/>
    <w:uiPriority w:val="99"/>
    <w:qFormat/>
    <w:rsid w:val="00986055"/>
  </w:style>
  <w:style w:type="character" w:customStyle="1" w:styleId="ListLabel322">
    <w:name w:val="ListLabel 322"/>
    <w:uiPriority w:val="99"/>
    <w:qFormat/>
    <w:rsid w:val="00986055"/>
  </w:style>
  <w:style w:type="character" w:customStyle="1" w:styleId="ListLabel323">
    <w:name w:val="ListLabel 323"/>
    <w:uiPriority w:val="99"/>
    <w:qFormat/>
    <w:rsid w:val="00986055"/>
  </w:style>
  <w:style w:type="character" w:customStyle="1" w:styleId="ListLabel324">
    <w:name w:val="ListLabel 324"/>
    <w:uiPriority w:val="99"/>
    <w:qFormat/>
    <w:rsid w:val="00986055"/>
  </w:style>
  <w:style w:type="character" w:customStyle="1" w:styleId="ListLabel325">
    <w:name w:val="ListLabel 325"/>
    <w:uiPriority w:val="99"/>
    <w:qFormat/>
    <w:rsid w:val="00986055"/>
  </w:style>
  <w:style w:type="character" w:customStyle="1" w:styleId="ListLabel326">
    <w:name w:val="ListLabel 326"/>
    <w:uiPriority w:val="99"/>
    <w:qFormat/>
    <w:rsid w:val="00986055"/>
  </w:style>
  <w:style w:type="character" w:customStyle="1" w:styleId="ListLabel327">
    <w:name w:val="ListLabel 327"/>
    <w:uiPriority w:val="99"/>
    <w:qFormat/>
    <w:rsid w:val="00986055"/>
    <w:rPr>
      <w:b/>
      <w:sz w:val="20"/>
    </w:rPr>
  </w:style>
  <w:style w:type="character" w:customStyle="1" w:styleId="ListLabel328">
    <w:name w:val="ListLabel 328"/>
    <w:uiPriority w:val="99"/>
    <w:qFormat/>
    <w:rsid w:val="00986055"/>
  </w:style>
  <w:style w:type="character" w:customStyle="1" w:styleId="ListLabel329">
    <w:name w:val="ListLabel 329"/>
    <w:uiPriority w:val="99"/>
    <w:qFormat/>
    <w:rsid w:val="00986055"/>
  </w:style>
  <w:style w:type="character" w:customStyle="1" w:styleId="ListLabel330">
    <w:name w:val="ListLabel 330"/>
    <w:uiPriority w:val="99"/>
    <w:qFormat/>
    <w:rsid w:val="00986055"/>
  </w:style>
  <w:style w:type="character" w:customStyle="1" w:styleId="ListLabel331">
    <w:name w:val="ListLabel 331"/>
    <w:uiPriority w:val="99"/>
    <w:qFormat/>
    <w:rsid w:val="00986055"/>
  </w:style>
  <w:style w:type="character" w:customStyle="1" w:styleId="ListLabel332">
    <w:name w:val="ListLabel 332"/>
    <w:uiPriority w:val="99"/>
    <w:qFormat/>
    <w:rsid w:val="00986055"/>
  </w:style>
  <w:style w:type="character" w:customStyle="1" w:styleId="ListLabel333">
    <w:name w:val="ListLabel 333"/>
    <w:uiPriority w:val="99"/>
    <w:qFormat/>
    <w:rsid w:val="00986055"/>
  </w:style>
  <w:style w:type="character" w:customStyle="1" w:styleId="ListLabel334">
    <w:name w:val="ListLabel 334"/>
    <w:uiPriority w:val="99"/>
    <w:qFormat/>
    <w:rsid w:val="00986055"/>
  </w:style>
  <w:style w:type="character" w:customStyle="1" w:styleId="ListLabel335">
    <w:name w:val="ListLabel 335"/>
    <w:uiPriority w:val="99"/>
    <w:qFormat/>
    <w:rsid w:val="00986055"/>
  </w:style>
  <w:style w:type="character" w:customStyle="1" w:styleId="ListLabel336">
    <w:name w:val="ListLabel 336"/>
    <w:uiPriority w:val="99"/>
    <w:qFormat/>
    <w:rsid w:val="00986055"/>
    <w:rPr>
      <w:sz w:val="20"/>
    </w:rPr>
  </w:style>
  <w:style w:type="character" w:customStyle="1" w:styleId="ListLabel337">
    <w:name w:val="ListLabel 337"/>
    <w:uiPriority w:val="99"/>
    <w:qFormat/>
    <w:rsid w:val="00986055"/>
  </w:style>
  <w:style w:type="character" w:customStyle="1" w:styleId="ListLabel338">
    <w:name w:val="ListLabel 338"/>
    <w:uiPriority w:val="99"/>
    <w:qFormat/>
    <w:rsid w:val="00986055"/>
  </w:style>
  <w:style w:type="character" w:customStyle="1" w:styleId="ListLabel339">
    <w:name w:val="ListLabel 339"/>
    <w:uiPriority w:val="99"/>
    <w:qFormat/>
    <w:rsid w:val="00986055"/>
  </w:style>
  <w:style w:type="character" w:customStyle="1" w:styleId="ListLabel340">
    <w:name w:val="ListLabel 340"/>
    <w:uiPriority w:val="99"/>
    <w:qFormat/>
    <w:rsid w:val="00986055"/>
  </w:style>
  <w:style w:type="character" w:customStyle="1" w:styleId="ListLabel341">
    <w:name w:val="ListLabel 341"/>
    <w:uiPriority w:val="99"/>
    <w:qFormat/>
    <w:rsid w:val="00986055"/>
  </w:style>
  <w:style w:type="character" w:customStyle="1" w:styleId="ListLabel342">
    <w:name w:val="ListLabel 342"/>
    <w:uiPriority w:val="99"/>
    <w:qFormat/>
    <w:rsid w:val="00986055"/>
  </w:style>
  <w:style w:type="character" w:customStyle="1" w:styleId="ListLabel343">
    <w:name w:val="ListLabel 343"/>
    <w:uiPriority w:val="99"/>
    <w:qFormat/>
    <w:rsid w:val="00986055"/>
  </w:style>
  <w:style w:type="character" w:customStyle="1" w:styleId="ListLabel344">
    <w:name w:val="ListLabel 344"/>
    <w:uiPriority w:val="99"/>
    <w:qFormat/>
    <w:rsid w:val="00986055"/>
  </w:style>
  <w:style w:type="character" w:customStyle="1" w:styleId="ListLabel345">
    <w:name w:val="ListLabel 345"/>
    <w:uiPriority w:val="99"/>
    <w:qFormat/>
    <w:rsid w:val="00986055"/>
    <w:rPr>
      <w:sz w:val="20"/>
    </w:rPr>
  </w:style>
  <w:style w:type="character" w:customStyle="1" w:styleId="ListLabel346">
    <w:name w:val="ListLabel 346"/>
    <w:uiPriority w:val="99"/>
    <w:qFormat/>
    <w:rsid w:val="00986055"/>
  </w:style>
  <w:style w:type="character" w:customStyle="1" w:styleId="ListLabel347">
    <w:name w:val="ListLabel 347"/>
    <w:uiPriority w:val="99"/>
    <w:qFormat/>
    <w:rsid w:val="00986055"/>
  </w:style>
  <w:style w:type="character" w:customStyle="1" w:styleId="ListLabel348">
    <w:name w:val="ListLabel 348"/>
    <w:uiPriority w:val="99"/>
    <w:qFormat/>
    <w:rsid w:val="00986055"/>
  </w:style>
  <w:style w:type="character" w:customStyle="1" w:styleId="ListLabel349">
    <w:name w:val="ListLabel 349"/>
    <w:uiPriority w:val="99"/>
    <w:qFormat/>
    <w:rsid w:val="00986055"/>
  </w:style>
  <w:style w:type="character" w:customStyle="1" w:styleId="ListLabel350">
    <w:name w:val="ListLabel 350"/>
    <w:uiPriority w:val="99"/>
    <w:qFormat/>
    <w:rsid w:val="00986055"/>
  </w:style>
  <w:style w:type="character" w:customStyle="1" w:styleId="ListLabel351">
    <w:name w:val="ListLabel 351"/>
    <w:uiPriority w:val="99"/>
    <w:qFormat/>
    <w:rsid w:val="00986055"/>
  </w:style>
  <w:style w:type="character" w:customStyle="1" w:styleId="ListLabel352">
    <w:name w:val="ListLabel 352"/>
    <w:uiPriority w:val="99"/>
    <w:qFormat/>
    <w:rsid w:val="00986055"/>
  </w:style>
  <w:style w:type="character" w:customStyle="1" w:styleId="ListLabel353">
    <w:name w:val="ListLabel 353"/>
    <w:uiPriority w:val="99"/>
    <w:qFormat/>
    <w:rsid w:val="00986055"/>
  </w:style>
  <w:style w:type="character" w:customStyle="1" w:styleId="ListLabel354">
    <w:name w:val="ListLabel 354"/>
    <w:uiPriority w:val="99"/>
    <w:qFormat/>
    <w:rsid w:val="00986055"/>
    <w:rPr>
      <w:sz w:val="20"/>
    </w:rPr>
  </w:style>
  <w:style w:type="character" w:customStyle="1" w:styleId="ListLabel355">
    <w:name w:val="ListLabel 355"/>
    <w:uiPriority w:val="99"/>
    <w:qFormat/>
    <w:rsid w:val="00986055"/>
  </w:style>
  <w:style w:type="character" w:customStyle="1" w:styleId="ListLabel356">
    <w:name w:val="ListLabel 356"/>
    <w:uiPriority w:val="99"/>
    <w:qFormat/>
    <w:rsid w:val="00986055"/>
  </w:style>
  <w:style w:type="character" w:customStyle="1" w:styleId="ListLabel357">
    <w:name w:val="ListLabel 357"/>
    <w:uiPriority w:val="99"/>
    <w:qFormat/>
    <w:rsid w:val="00986055"/>
  </w:style>
  <w:style w:type="character" w:customStyle="1" w:styleId="ListLabel358">
    <w:name w:val="ListLabel 358"/>
    <w:uiPriority w:val="99"/>
    <w:qFormat/>
    <w:rsid w:val="00986055"/>
  </w:style>
  <w:style w:type="character" w:customStyle="1" w:styleId="ListLabel359">
    <w:name w:val="ListLabel 359"/>
    <w:uiPriority w:val="99"/>
    <w:qFormat/>
    <w:rsid w:val="00986055"/>
  </w:style>
  <w:style w:type="character" w:customStyle="1" w:styleId="ListLabel360">
    <w:name w:val="ListLabel 360"/>
    <w:uiPriority w:val="99"/>
    <w:qFormat/>
    <w:rsid w:val="00986055"/>
  </w:style>
  <w:style w:type="character" w:customStyle="1" w:styleId="ListLabel361">
    <w:name w:val="ListLabel 361"/>
    <w:uiPriority w:val="99"/>
    <w:qFormat/>
    <w:rsid w:val="00986055"/>
  </w:style>
  <w:style w:type="character" w:customStyle="1" w:styleId="ListLabel362">
    <w:name w:val="ListLabel 362"/>
    <w:uiPriority w:val="99"/>
    <w:qFormat/>
    <w:rsid w:val="00986055"/>
  </w:style>
  <w:style w:type="character" w:customStyle="1" w:styleId="ListLabel363">
    <w:name w:val="ListLabel 363"/>
    <w:uiPriority w:val="99"/>
    <w:qFormat/>
    <w:rsid w:val="00986055"/>
    <w:rPr>
      <w:sz w:val="20"/>
    </w:rPr>
  </w:style>
  <w:style w:type="character" w:customStyle="1" w:styleId="ListLabel364">
    <w:name w:val="ListLabel 364"/>
    <w:uiPriority w:val="99"/>
    <w:qFormat/>
    <w:rsid w:val="00986055"/>
  </w:style>
  <w:style w:type="character" w:customStyle="1" w:styleId="ListLabel365">
    <w:name w:val="ListLabel 365"/>
    <w:uiPriority w:val="99"/>
    <w:qFormat/>
    <w:rsid w:val="00986055"/>
  </w:style>
  <w:style w:type="character" w:customStyle="1" w:styleId="ListLabel366">
    <w:name w:val="ListLabel 366"/>
    <w:uiPriority w:val="99"/>
    <w:qFormat/>
    <w:rsid w:val="00986055"/>
  </w:style>
  <w:style w:type="character" w:customStyle="1" w:styleId="ListLabel367">
    <w:name w:val="ListLabel 367"/>
    <w:uiPriority w:val="99"/>
    <w:qFormat/>
    <w:rsid w:val="00986055"/>
  </w:style>
  <w:style w:type="character" w:customStyle="1" w:styleId="ListLabel368">
    <w:name w:val="ListLabel 368"/>
    <w:uiPriority w:val="99"/>
    <w:qFormat/>
    <w:rsid w:val="00986055"/>
  </w:style>
  <w:style w:type="character" w:customStyle="1" w:styleId="ListLabel369">
    <w:name w:val="ListLabel 369"/>
    <w:uiPriority w:val="99"/>
    <w:qFormat/>
    <w:rsid w:val="00986055"/>
  </w:style>
  <w:style w:type="character" w:customStyle="1" w:styleId="ListLabel370">
    <w:name w:val="ListLabel 370"/>
    <w:uiPriority w:val="99"/>
    <w:qFormat/>
    <w:rsid w:val="00986055"/>
  </w:style>
  <w:style w:type="character" w:customStyle="1" w:styleId="ListLabel371">
    <w:name w:val="ListLabel 371"/>
    <w:uiPriority w:val="99"/>
    <w:qFormat/>
    <w:rsid w:val="00986055"/>
  </w:style>
  <w:style w:type="character" w:customStyle="1" w:styleId="ListLabel372">
    <w:name w:val="ListLabel 372"/>
    <w:uiPriority w:val="99"/>
    <w:qFormat/>
    <w:rsid w:val="00986055"/>
    <w:rPr>
      <w:sz w:val="20"/>
    </w:rPr>
  </w:style>
  <w:style w:type="character" w:customStyle="1" w:styleId="ListLabel373">
    <w:name w:val="ListLabel 373"/>
    <w:uiPriority w:val="99"/>
    <w:qFormat/>
    <w:rsid w:val="00986055"/>
  </w:style>
  <w:style w:type="character" w:customStyle="1" w:styleId="ListLabel374">
    <w:name w:val="ListLabel 374"/>
    <w:uiPriority w:val="99"/>
    <w:qFormat/>
    <w:rsid w:val="00986055"/>
  </w:style>
  <w:style w:type="character" w:customStyle="1" w:styleId="ListLabel375">
    <w:name w:val="ListLabel 375"/>
    <w:uiPriority w:val="99"/>
    <w:qFormat/>
    <w:rsid w:val="00986055"/>
  </w:style>
  <w:style w:type="character" w:customStyle="1" w:styleId="ListLabel376">
    <w:name w:val="ListLabel 376"/>
    <w:uiPriority w:val="99"/>
    <w:qFormat/>
    <w:rsid w:val="00986055"/>
  </w:style>
  <w:style w:type="character" w:customStyle="1" w:styleId="ListLabel377">
    <w:name w:val="ListLabel 377"/>
    <w:uiPriority w:val="99"/>
    <w:qFormat/>
    <w:rsid w:val="00986055"/>
  </w:style>
  <w:style w:type="character" w:customStyle="1" w:styleId="ListLabel378">
    <w:name w:val="ListLabel 378"/>
    <w:uiPriority w:val="99"/>
    <w:qFormat/>
    <w:rsid w:val="00986055"/>
  </w:style>
  <w:style w:type="character" w:customStyle="1" w:styleId="ListLabel379">
    <w:name w:val="ListLabel 379"/>
    <w:uiPriority w:val="99"/>
    <w:qFormat/>
    <w:rsid w:val="00986055"/>
  </w:style>
  <w:style w:type="character" w:customStyle="1" w:styleId="ListLabel380">
    <w:name w:val="ListLabel 380"/>
    <w:uiPriority w:val="99"/>
    <w:qFormat/>
    <w:rsid w:val="00986055"/>
  </w:style>
  <w:style w:type="character" w:customStyle="1" w:styleId="ListLabel381">
    <w:name w:val="ListLabel 381"/>
    <w:uiPriority w:val="99"/>
    <w:qFormat/>
    <w:rsid w:val="00986055"/>
    <w:rPr>
      <w:b/>
      <w:color w:val="00000A"/>
      <w:sz w:val="20"/>
    </w:rPr>
  </w:style>
  <w:style w:type="character" w:customStyle="1" w:styleId="ListLabel382">
    <w:name w:val="ListLabel 382"/>
    <w:uiPriority w:val="99"/>
    <w:qFormat/>
    <w:rsid w:val="00986055"/>
  </w:style>
  <w:style w:type="character" w:customStyle="1" w:styleId="ListLabel383">
    <w:name w:val="ListLabel 383"/>
    <w:uiPriority w:val="99"/>
    <w:qFormat/>
    <w:rsid w:val="00986055"/>
  </w:style>
  <w:style w:type="character" w:customStyle="1" w:styleId="ListLabel384">
    <w:name w:val="ListLabel 384"/>
    <w:uiPriority w:val="99"/>
    <w:qFormat/>
    <w:rsid w:val="00986055"/>
  </w:style>
  <w:style w:type="character" w:customStyle="1" w:styleId="ListLabel385">
    <w:name w:val="ListLabel 385"/>
    <w:uiPriority w:val="99"/>
    <w:qFormat/>
    <w:rsid w:val="00986055"/>
  </w:style>
  <w:style w:type="character" w:customStyle="1" w:styleId="ListLabel386">
    <w:name w:val="ListLabel 386"/>
    <w:uiPriority w:val="99"/>
    <w:qFormat/>
    <w:rsid w:val="00986055"/>
  </w:style>
  <w:style w:type="character" w:customStyle="1" w:styleId="ListLabel387">
    <w:name w:val="ListLabel 387"/>
    <w:uiPriority w:val="99"/>
    <w:qFormat/>
    <w:rsid w:val="00986055"/>
  </w:style>
  <w:style w:type="character" w:customStyle="1" w:styleId="ListLabel388">
    <w:name w:val="ListLabel 388"/>
    <w:uiPriority w:val="99"/>
    <w:qFormat/>
    <w:rsid w:val="00986055"/>
  </w:style>
  <w:style w:type="character" w:customStyle="1" w:styleId="ListLabel389">
    <w:name w:val="ListLabel 389"/>
    <w:uiPriority w:val="99"/>
    <w:qFormat/>
    <w:rsid w:val="00986055"/>
  </w:style>
  <w:style w:type="character" w:customStyle="1" w:styleId="ListLabel390">
    <w:name w:val="ListLabel 390"/>
    <w:uiPriority w:val="99"/>
    <w:qFormat/>
    <w:rsid w:val="00986055"/>
    <w:rPr>
      <w:b/>
      <w:color w:val="00000A"/>
      <w:sz w:val="20"/>
    </w:rPr>
  </w:style>
  <w:style w:type="character" w:customStyle="1" w:styleId="ListLabel391">
    <w:name w:val="ListLabel 391"/>
    <w:uiPriority w:val="99"/>
    <w:qFormat/>
    <w:rsid w:val="00986055"/>
  </w:style>
  <w:style w:type="character" w:customStyle="1" w:styleId="ListLabel392">
    <w:name w:val="ListLabel 392"/>
    <w:uiPriority w:val="99"/>
    <w:qFormat/>
    <w:rsid w:val="00986055"/>
  </w:style>
  <w:style w:type="character" w:customStyle="1" w:styleId="ListLabel393">
    <w:name w:val="ListLabel 393"/>
    <w:uiPriority w:val="99"/>
    <w:qFormat/>
    <w:rsid w:val="00986055"/>
  </w:style>
  <w:style w:type="character" w:customStyle="1" w:styleId="ListLabel394">
    <w:name w:val="ListLabel 394"/>
    <w:uiPriority w:val="99"/>
    <w:qFormat/>
    <w:rsid w:val="00986055"/>
  </w:style>
  <w:style w:type="character" w:customStyle="1" w:styleId="ListLabel395">
    <w:name w:val="ListLabel 395"/>
    <w:uiPriority w:val="99"/>
    <w:qFormat/>
    <w:rsid w:val="00986055"/>
  </w:style>
  <w:style w:type="character" w:customStyle="1" w:styleId="ListLabel396">
    <w:name w:val="ListLabel 396"/>
    <w:uiPriority w:val="99"/>
    <w:qFormat/>
    <w:rsid w:val="00986055"/>
  </w:style>
  <w:style w:type="character" w:customStyle="1" w:styleId="ListLabel397">
    <w:name w:val="ListLabel 397"/>
    <w:uiPriority w:val="99"/>
    <w:qFormat/>
    <w:rsid w:val="00986055"/>
  </w:style>
  <w:style w:type="character" w:customStyle="1" w:styleId="ListLabel398">
    <w:name w:val="ListLabel 398"/>
    <w:uiPriority w:val="99"/>
    <w:qFormat/>
    <w:rsid w:val="00986055"/>
  </w:style>
  <w:style w:type="character" w:customStyle="1" w:styleId="BodyText3Char4">
    <w:name w:val="Body Text 3 Char4"/>
    <w:aliases w:val="Знак5 Char4"/>
    <w:uiPriority w:val="99"/>
    <w:locked/>
    <w:rsid w:val="00986055"/>
    <w:rPr>
      <w:sz w:val="16"/>
    </w:rPr>
  </w:style>
  <w:style w:type="character" w:customStyle="1" w:styleId="6230">
    <w:name w:val="Знак Знак623"/>
    <w:uiPriority w:val="99"/>
    <w:rsid w:val="00986055"/>
    <w:rPr>
      <w:rFonts w:ascii="Cambria" w:hAnsi="Cambria"/>
      <w:b/>
      <w:kern w:val="2"/>
      <w:sz w:val="32"/>
      <w:lang w:val="ru-RU" w:eastAsia="ar-SA" w:bidi="ar-SA"/>
    </w:rPr>
  </w:style>
  <w:style w:type="character" w:customStyle="1" w:styleId="QuoteChar5">
    <w:name w:val="Quote Char5"/>
    <w:uiPriority w:val="99"/>
    <w:locked/>
    <w:rsid w:val="00986055"/>
    <w:rPr>
      <w:i/>
      <w:color w:val="000000"/>
      <w:sz w:val="24"/>
    </w:rPr>
  </w:style>
  <w:style w:type="character" w:customStyle="1" w:styleId="IntenseQuoteChar5">
    <w:name w:val="Intense Quote Char5"/>
    <w:uiPriority w:val="99"/>
    <w:locked/>
    <w:rsid w:val="00986055"/>
    <w:rPr>
      <w:b/>
      <w:i/>
      <w:color w:val="4F81BD"/>
      <w:sz w:val="24"/>
    </w:rPr>
  </w:style>
  <w:style w:type="character" w:customStyle="1" w:styleId="Heading2Char4">
    <w:name w:val="Heading 2 Char4"/>
    <w:aliases w:val="Знак3 Знак Char4"/>
    <w:uiPriority w:val="99"/>
    <w:locked/>
    <w:rsid w:val="00986055"/>
    <w:rPr>
      <w:rFonts w:ascii="Cambria" w:hAnsi="Cambria"/>
      <w:b/>
      <w:i/>
      <w:sz w:val="28"/>
    </w:rPr>
  </w:style>
  <w:style w:type="character" w:customStyle="1" w:styleId="7110">
    <w:name w:val="Знак Знак711"/>
    <w:uiPriority w:val="99"/>
    <w:rsid w:val="00986055"/>
    <w:rPr>
      <w:sz w:val="16"/>
      <w:lang w:val="ru-RU" w:eastAsia="ru-RU"/>
    </w:rPr>
  </w:style>
  <w:style w:type="character" w:customStyle="1" w:styleId="1890">
    <w:name w:val="Знак Знак189"/>
    <w:uiPriority w:val="99"/>
    <w:rsid w:val="00986055"/>
    <w:rPr>
      <w:rFonts w:ascii="Courier New" w:hAnsi="Courier New"/>
    </w:rPr>
  </w:style>
  <w:style w:type="character" w:customStyle="1" w:styleId="931">
    <w:name w:val="Знак Знак93"/>
    <w:uiPriority w:val="99"/>
    <w:locked/>
    <w:rsid w:val="00986055"/>
    <w:rPr>
      <w:rFonts w:ascii="Tahoma" w:hAnsi="Tahoma"/>
      <w:lang w:val="ru-RU" w:eastAsia="ru-RU"/>
    </w:rPr>
  </w:style>
  <w:style w:type="character" w:customStyle="1" w:styleId="1330">
    <w:name w:val="Знак Знак133"/>
    <w:locked/>
    <w:rsid w:val="00986055"/>
    <w:rPr>
      <w:lang w:val="ru-RU" w:eastAsia="ar-SA" w:bidi="ar-SA"/>
    </w:rPr>
  </w:style>
  <w:style w:type="character" w:customStyle="1" w:styleId="1133">
    <w:name w:val="Знак Знак113"/>
    <w:uiPriority w:val="99"/>
    <w:locked/>
    <w:rsid w:val="00986055"/>
    <w:rPr>
      <w:sz w:val="28"/>
      <w:lang w:val="ru-RU" w:eastAsia="ru-RU"/>
    </w:rPr>
  </w:style>
  <w:style w:type="character" w:customStyle="1" w:styleId="1192">
    <w:name w:val="Знак1 Знак Знак19"/>
    <w:uiPriority w:val="99"/>
    <w:locked/>
    <w:rsid w:val="00986055"/>
    <w:rPr>
      <w:rFonts w:ascii="Times New Roman" w:hAnsi="Times New Roman"/>
      <w:sz w:val="24"/>
      <w:lang w:eastAsia="ru-RU"/>
    </w:rPr>
  </w:style>
  <w:style w:type="character" w:customStyle="1" w:styleId="690">
    <w:name w:val="Знак6 Знак Знак9"/>
    <w:uiPriority w:val="99"/>
    <w:rsid w:val="00986055"/>
    <w:rPr>
      <w:sz w:val="24"/>
      <w:lang w:val="ru-RU" w:eastAsia="ru-RU"/>
    </w:rPr>
  </w:style>
  <w:style w:type="character" w:customStyle="1" w:styleId="QuoteChar6">
    <w:name w:val="Quote Char6"/>
    <w:uiPriority w:val="99"/>
    <w:locked/>
    <w:rsid w:val="00986055"/>
    <w:rPr>
      <w:rFonts w:ascii="Times New Roman" w:hAnsi="Times New Roman" w:cs="Times New Roman"/>
      <w:i/>
      <w:iCs/>
      <w:color w:val="000000"/>
      <w:sz w:val="24"/>
      <w:szCs w:val="24"/>
    </w:rPr>
  </w:style>
  <w:style w:type="character" w:customStyle="1" w:styleId="IntenseQuoteChar6">
    <w:name w:val="Intense Quote Char6"/>
    <w:uiPriority w:val="99"/>
    <w:locked/>
    <w:rsid w:val="00986055"/>
    <w:rPr>
      <w:rFonts w:ascii="Times New Roman" w:hAnsi="Times New Roman" w:cs="Times New Roman"/>
      <w:b/>
      <w:bCs/>
      <w:i/>
      <w:iCs/>
      <w:color w:val="4F81BD"/>
      <w:sz w:val="24"/>
      <w:szCs w:val="24"/>
    </w:rPr>
  </w:style>
  <w:style w:type="character" w:customStyle="1" w:styleId="821">
    <w:name w:val="Знак Знак82"/>
    <w:locked/>
    <w:rsid w:val="00986055"/>
    <w:rPr>
      <w:rFonts w:ascii="Arial" w:hAnsi="Arial"/>
      <w:sz w:val="24"/>
      <w:lang w:val="ru-RU" w:eastAsia="ru-RU"/>
    </w:rPr>
  </w:style>
  <w:style w:type="character" w:customStyle="1" w:styleId="2012">
    <w:name w:val="Знак Знак2012"/>
    <w:uiPriority w:val="99"/>
    <w:rsid w:val="00986055"/>
    <w:rPr>
      <w:rFonts w:ascii="Arial" w:hAnsi="Arial"/>
      <w:sz w:val="22"/>
    </w:rPr>
  </w:style>
  <w:style w:type="character" w:customStyle="1" w:styleId="2014">
    <w:name w:val="Знак Знак2014"/>
    <w:uiPriority w:val="99"/>
    <w:rsid w:val="00986055"/>
    <w:rPr>
      <w:rFonts w:ascii="Arial" w:hAnsi="Arial"/>
      <w:sz w:val="22"/>
    </w:rPr>
  </w:style>
  <w:style w:type="character" w:customStyle="1" w:styleId="6fb">
    <w:name w:val="Слабое выделение6"/>
    <w:uiPriority w:val="99"/>
    <w:rsid w:val="00986055"/>
    <w:rPr>
      <w:i/>
      <w:color w:val="808080"/>
    </w:rPr>
  </w:style>
  <w:style w:type="character" w:customStyle="1" w:styleId="5f9">
    <w:name w:val="Основной шрифт абзаца5"/>
    <w:uiPriority w:val="99"/>
    <w:rsid w:val="00986055"/>
  </w:style>
  <w:style w:type="character" w:customStyle="1" w:styleId="5fa">
    <w:name w:val="Замещающий текст5"/>
    <w:uiPriority w:val="99"/>
    <w:rsid w:val="00986055"/>
    <w:rPr>
      <w:color w:val="808080"/>
    </w:rPr>
  </w:style>
  <w:style w:type="character" w:customStyle="1" w:styleId="6fc">
    <w:name w:val="Сильное выделение6"/>
    <w:uiPriority w:val="99"/>
    <w:rsid w:val="00986055"/>
    <w:rPr>
      <w:b/>
    </w:rPr>
  </w:style>
  <w:style w:type="character" w:customStyle="1" w:styleId="2013">
    <w:name w:val="Знак Знак2013"/>
    <w:uiPriority w:val="99"/>
    <w:rsid w:val="00986055"/>
    <w:rPr>
      <w:rFonts w:ascii="Arial" w:hAnsi="Arial"/>
      <w:sz w:val="22"/>
    </w:rPr>
  </w:style>
  <w:style w:type="character" w:customStyle="1" w:styleId="7f5">
    <w:name w:val="Слабое выделение7"/>
    <w:uiPriority w:val="99"/>
    <w:rsid w:val="00986055"/>
    <w:rPr>
      <w:i/>
      <w:color w:val="808080"/>
    </w:rPr>
  </w:style>
  <w:style w:type="character" w:customStyle="1" w:styleId="6fd">
    <w:name w:val="Основной шрифт абзаца6"/>
    <w:uiPriority w:val="99"/>
    <w:rsid w:val="00986055"/>
  </w:style>
  <w:style w:type="character" w:customStyle="1" w:styleId="6fe">
    <w:name w:val="Замещающий текст6"/>
    <w:uiPriority w:val="99"/>
    <w:rsid w:val="00986055"/>
    <w:rPr>
      <w:color w:val="808080"/>
    </w:rPr>
  </w:style>
  <w:style w:type="character" w:customStyle="1" w:styleId="7f6">
    <w:name w:val="Сильное выделение7"/>
    <w:uiPriority w:val="99"/>
    <w:rsid w:val="00986055"/>
    <w:rPr>
      <w:b/>
    </w:rPr>
  </w:style>
  <w:style w:type="paragraph" w:customStyle="1" w:styleId="22f2">
    <w:name w:val="Красная строка 22"/>
    <w:basedOn w:val="a8"/>
    <w:uiPriority w:val="99"/>
    <w:qFormat/>
    <w:rsid w:val="00986055"/>
    <w:pPr>
      <w:suppressAutoHyphens/>
      <w:spacing w:before="0" w:beforeAutospacing="0" w:after="120" w:afterAutospacing="0"/>
      <w:ind w:left="283" w:firstLine="210"/>
    </w:pPr>
    <w:rPr>
      <w:rFonts w:cs="PragmaticaCTT"/>
      <w:lang w:eastAsia="zh-CN"/>
    </w:rPr>
  </w:style>
  <w:style w:type="paragraph" w:customStyle="1" w:styleId="10f">
    <w:name w:val="Загол10"/>
    <w:basedOn w:val="9b"/>
    <w:uiPriority w:val="99"/>
    <w:qFormat/>
    <w:rsid w:val="00986055"/>
    <w:rPr>
      <w:caps/>
      <w:color w:val="auto"/>
      <w:sz w:val="20"/>
      <w:szCs w:val="20"/>
    </w:rPr>
  </w:style>
  <w:style w:type="paragraph" w:customStyle="1" w:styleId="11fe">
    <w:name w:val="Загол11"/>
    <w:basedOn w:val="10f"/>
    <w:uiPriority w:val="99"/>
    <w:qFormat/>
    <w:rsid w:val="00986055"/>
    <w:rPr>
      <w:sz w:val="22"/>
      <w:szCs w:val="22"/>
    </w:rPr>
  </w:style>
  <w:style w:type="character" w:customStyle="1" w:styleId="800">
    <w:name w:val="Знак Знак80"/>
    <w:rsid w:val="00986055"/>
    <w:rPr>
      <w:rFonts w:ascii="Times New Roman" w:hAnsi="Times New Roman"/>
      <w:lang w:eastAsia="en-US"/>
    </w:rPr>
  </w:style>
  <w:style w:type="paragraph" w:customStyle="1" w:styleId="10f0">
    <w:name w:val="Абзац списка10"/>
    <w:basedOn w:val="a8"/>
    <w:uiPriority w:val="99"/>
    <w:qFormat/>
    <w:rsid w:val="00986055"/>
    <w:pPr>
      <w:spacing w:before="0" w:beforeAutospacing="0" w:after="0" w:afterAutospacing="0"/>
      <w:ind w:left="708"/>
    </w:pPr>
    <w:rPr>
      <w:rFonts w:eastAsia="Times New Roman"/>
    </w:rPr>
  </w:style>
  <w:style w:type="character" w:customStyle="1" w:styleId="8c">
    <w:name w:val="Слабое выделение8"/>
    <w:rsid w:val="00986055"/>
    <w:rPr>
      <w:i/>
      <w:color w:val="808080"/>
    </w:rPr>
  </w:style>
  <w:style w:type="paragraph" w:customStyle="1" w:styleId="8d">
    <w:name w:val="Без интервала8"/>
    <w:uiPriority w:val="99"/>
    <w:qFormat/>
    <w:rsid w:val="00986055"/>
    <w:pPr>
      <w:spacing w:after="0" w:line="240" w:lineRule="auto"/>
    </w:pPr>
    <w:rPr>
      <w:rFonts w:ascii="Times New Roman" w:eastAsia="Times New Roman" w:hAnsi="Times New Roman" w:cs="Times New Roman"/>
      <w:sz w:val="24"/>
      <w:szCs w:val="24"/>
    </w:rPr>
  </w:style>
  <w:style w:type="paragraph" w:customStyle="1" w:styleId="277">
    <w:name w:val="Цитата 27"/>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7f7">
    <w:name w:val="Выделенная цитата7"/>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i/>
      <w:color w:val="4F81BD"/>
      <w:szCs w:val="20"/>
    </w:rPr>
  </w:style>
  <w:style w:type="paragraph" w:customStyle="1" w:styleId="4ff2">
    <w:name w:val="Заголовок оглавления4"/>
    <w:basedOn w:val="1c"/>
    <w:next w:val="a8"/>
    <w:uiPriority w:val="99"/>
    <w:qFormat/>
    <w:rsid w:val="00986055"/>
    <w:pPr>
      <w:keepNext/>
      <w:keepLines/>
      <w:spacing w:before="480" w:beforeAutospacing="0" w:after="0" w:afterAutospacing="0"/>
      <w:ind w:left="0"/>
      <w:outlineLvl w:val="9"/>
    </w:pPr>
    <w:rPr>
      <w:rFonts w:ascii="Cambria" w:eastAsia="Times New Roman" w:hAnsi="Cambria" w:cs="Arial"/>
      <w:b/>
      <w:bCs/>
      <w:caps/>
      <w:color w:val="365F91"/>
      <w:kern w:val="32"/>
      <w:sz w:val="28"/>
      <w:szCs w:val="28"/>
    </w:rPr>
  </w:style>
  <w:style w:type="character" w:customStyle="1" w:styleId="8e">
    <w:name w:val="Сильное выделение8"/>
    <w:rsid w:val="00986055"/>
    <w:rPr>
      <w:b/>
    </w:rPr>
  </w:style>
  <w:style w:type="character" w:customStyle="1" w:styleId="3fff3">
    <w:name w:val="Слабая ссылка3"/>
    <w:rsid w:val="00986055"/>
    <w:rPr>
      <w:smallCaps/>
      <w:color w:val="C0504D"/>
      <w:u w:val="single"/>
    </w:rPr>
  </w:style>
  <w:style w:type="character" w:customStyle="1" w:styleId="3fff4">
    <w:name w:val="Сильная ссылка3"/>
    <w:rsid w:val="00986055"/>
    <w:rPr>
      <w:b/>
      <w:smallCaps/>
      <w:color w:val="C0504D"/>
      <w:spacing w:val="5"/>
      <w:u w:val="single"/>
    </w:rPr>
  </w:style>
  <w:style w:type="character" w:customStyle="1" w:styleId="3fff5">
    <w:name w:val="Название книги3"/>
    <w:rsid w:val="00986055"/>
    <w:rPr>
      <w:b/>
      <w:smallCaps/>
      <w:spacing w:val="5"/>
    </w:rPr>
  </w:style>
  <w:style w:type="character" w:customStyle="1" w:styleId="7f8">
    <w:name w:val="Замещающий текст7"/>
    <w:rsid w:val="00986055"/>
    <w:rPr>
      <w:color w:val="808080"/>
    </w:rPr>
  </w:style>
  <w:style w:type="character" w:customStyle="1" w:styleId="394">
    <w:name w:val="Знак Знак394"/>
    <w:uiPriority w:val="99"/>
    <w:rsid w:val="00986055"/>
    <w:rPr>
      <w:rFonts w:ascii="Arial" w:hAnsi="Arial"/>
      <w:b/>
      <w:sz w:val="26"/>
    </w:rPr>
  </w:style>
  <w:style w:type="character" w:customStyle="1" w:styleId="3840">
    <w:name w:val="Знак Знак384"/>
    <w:uiPriority w:val="99"/>
    <w:rsid w:val="00986055"/>
    <w:rPr>
      <w:b/>
      <w:sz w:val="28"/>
    </w:rPr>
  </w:style>
  <w:style w:type="character" w:customStyle="1" w:styleId="3740">
    <w:name w:val="Знак Знак374"/>
    <w:uiPriority w:val="99"/>
    <w:rsid w:val="00986055"/>
    <w:rPr>
      <w:b/>
      <w:i/>
      <w:sz w:val="26"/>
    </w:rPr>
  </w:style>
  <w:style w:type="character" w:customStyle="1" w:styleId="3640">
    <w:name w:val="Знак Знак364"/>
    <w:uiPriority w:val="99"/>
    <w:rsid w:val="00986055"/>
    <w:rPr>
      <w:b/>
      <w:sz w:val="22"/>
      <w:lang w:val="ru-RU" w:eastAsia="ru-RU"/>
    </w:rPr>
  </w:style>
  <w:style w:type="character" w:customStyle="1" w:styleId="3540">
    <w:name w:val="Знак Знак354"/>
    <w:uiPriority w:val="99"/>
    <w:rsid w:val="00986055"/>
    <w:rPr>
      <w:sz w:val="24"/>
      <w:lang w:val="ru-RU" w:eastAsia="ru-RU"/>
    </w:rPr>
  </w:style>
  <w:style w:type="character" w:customStyle="1" w:styleId="3440">
    <w:name w:val="Знак Знак344"/>
    <w:uiPriority w:val="99"/>
    <w:rsid w:val="00986055"/>
    <w:rPr>
      <w:rFonts w:ascii="Calibri" w:hAnsi="Calibri"/>
      <w:i/>
      <w:sz w:val="24"/>
      <w:lang w:eastAsia="en-US"/>
    </w:rPr>
  </w:style>
  <w:style w:type="character" w:customStyle="1" w:styleId="3240">
    <w:name w:val="Знак Знак324"/>
    <w:uiPriority w:val="99"/>
    <w:rsid w:val="00986055"/>
    <w:rPr>
      <w:sz w:val="16"/>
    </w:rPr>
  </w:style>
  <w:style w:type="character" w:customStyle="1" w:styleId="3150">
    <w:name w:val="Знак Знак315"/>
    <w:uiPriority w:val="99"/>
    <w:rsid w:val="00986055"/>
    <w:rPr>
      <w:sz w:val="24"/>
    </w:rPr>
  </w:style>
  <w:style w:type="paragraph" w:customStyle="1" w:styleId="11ff">
    <w:name w:val="Знак Знак Знак Знак Знак Знак11"/>
    <w:basedOn w:val="a8"/>
    <w:uiPriority w:val="99"/>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3030">
    <w:name w:val="Знак Знак303"/>
    <w:uiPriority w:val="99"/>
    <w:rsid w:val="00986055"/>
    <w:rPr>
      <w:sz w:val="24"/>
    </w:rPr>
  </w:style>
  <w:style w:type="character" w:customStyle="1" w:styleId="294">
    <w:name w:val="Знак Знак294"/>
    <w:uiPriority w:val="99"/>
    <w:rsid w:val="00986055"/>
    <w:rPr>
      <w:sz w:val="24"/>
    </w:rPr>
  </w:style>
  <w:style w:type="character" w:customStyle="1" w:styleId="770">
    <w:name w:val="Знак Знак77"/>
    <w:uiPriority w:val="99"/>
    <w:qFormat/>
    <w:rsid w:val="00986055"/>
    <w:rPr>
      <w:sz w:val="16"/>
      <w:lang w:val="ru-RU" w:eastAsia="ru-RU"/>
    </w:rPr>
  </w:style>
  <w:style w:type="paragraph" w:customStyle="1" w:styleId="16b">
    <w:name w:val="Обычный16"/>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character" w:customStyle="1" w:styleId="14100">
    <w:name w:val="Знак Знак1410"/>
    <w:uiPriority w:val="99"/>
    <w:locked/>
    <w:rsid w:val="00986055"/>
    <w:rPr>
      <w:b/>
      <w:sz w:val="27"/>
      <w:lang w:val="ru-RU" w:eastAsia="ru-RU"/>
    </w:rPr>
  </w:style>
  <w:style w:type="character" w:customStyle="1" w:styleId="2840">
    <w:name w:val="Знак Знак284"/>
    <w:uiPriority w:val="99"/>
    <w:rsid w:val="00986055"/>
    <w:rPr>
      <w:rFonts w:ascii="Tahoma" w:hAnsi="Tahoma"/>
    </w:rPr>
  </w:style>
  <w:style w:type="character" w:customStyle="1" w:styleId="2740">
    <w:name w:val="Знак Знак274"/>
    <w:uiPriority w:val="99"/>
    <w:rsid w:val="00986055"/>
    <w:rPr>
      <w:sz w:val="24"/>
    </w:rPr>
  </w:style>
  <w:style w:type="character" w:customStyle="1" w:styleId="1010">
    <w:name w:val="Знак Знак1010"/>
    <w:uiPriority w:val="99"/>
    <w:locked/>
    <w:rsid w:val="00986055"/>
    <w:rPr>
      <w:sz w:val="16"/>
      <w:lang w:val="ru-RU" w:eastAsia="ru-RU"/>
    </w:rPr>
  </w:style>
  <w:style w:type="character" w:customStyle="1" w:styleId="628">
    <w:name w:val="Знак Знак628"/>
    <w:uiPriority w:val="99"/>
    <w:rsid w:val="00986055"/>
    <w:rPr>
      <w:rFonts w:ascii="Arial" w:hAnsi="Arial"/>
      <w:b/>
      <w:i/>
      <w:sz w:val="28"/>
      <w:lang w:val="ru-RU" w:eastAsia="en-US"/>
    </w:rPr>
  </w:style>
  <w:style w:type="character" w:customStyle="1" w:styleId="2140">
    <w:name w:val="Знак Знак214"/>
    <w:uiPriority w:val="99"/>
    <w:locked/>
    <w:rsid w:val="00986055"/>
    <w:rPr>
      <w:sz w:val="24"/>
      <w:lang w:val="en-US"/>
    </w:rPr>
  </w:style>
  <w:style w:type="character" w:customStyle="1" w:styleId="1241">
    <w:name w:val="Знак Знак124"/>
    <w:uiPriority w:val="99"/>
    <w:rsid w:val="00986055"/>
    <w:rPr>
      <w:sz w:val="16"/>
    </w:rPr>
  </w:style>
  <w:style w:type="character" w:customStyle="1" w:styleId="1360">
    <w:name w:val="Знак Знак136"/>
    <w:uiPriority w:val="99"/>
    <w:rsid w:val="00986055"/>
    <w:rPr>
      <w:lang w:val="ru-RU" w:eastAsia="ru-RU"/>
    </w:rPr>
  </w:style>
  <w:style w:type="character" w:customStyle="1" w:styleId="1611">
    <w:name w:val="Знак Знак1611"/>
    <w:uiPriority w:val="99"/>
    <w:locked/>
    <w:rsid w:val="00986055"/>
    <w:rPr>
      <w:b/>
      <w:caps/>
      <w:sz w:val="24"/>
      <w:lang w:val="ru-RU" w:eastAsia="ru-RU"/>
    </w:rPr>
  </w:style>
  <w:style w:type="character" w:customStyle="1" w:styleId="1173">
    <w:name w:val="Знак Знак117"/>
    <w:rsid w:val="00986055"/>
    <w:rPr>
      <w:sz w:val="24"/>
    </w:rPr>
  </w:style>
  <w:style w:type="paragraph" w:customStyle="1" w:styleId="295">
    <w:name w:val="Основной текст 29"/>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character" w:customStyle="1" w:styleId="12f2">
    <w:name w:val="Знак Знак Знак12"/>
    <w:rsid w:val="00986055"/>
    <w:rPr>
      <w:rFonts w:ascii="Times New Roman" w:hAnsi="Times New Roman"/>
      <w:b/>
      <w:caps/>
      <w:sz w:val="28"/>
    </w:rPr>
  </w:style>
  <w:style w:type="character" w:customStyle="1" w:styleId="2510">
    <w:name w:val="Знак Знак2510"/>
    <w:uiPriority w:val="99"/>
    <w:rsid w:val="00986055"/>
    <w:rPr>
      <w:rFonts w:ascii="Times New Roman" w:hAnsi="Times New Roman"/>
      <w:b/>
      <w:sz w:val="28"/>
    </w:rPr>
  </w:style>
  <w:style w:type="character" w:customStyle="1" w:styleId="22100">
    <w:name w:val="Знак Знак2210"/>
    <w:uiPriority w:val="99"/>
    <w:rsid w:val="00986055"/>
    <w:rPr>
      <w:rFonts w:ascii="Times New Roman" w:hAnsi="Times New Roman"/>
      <w:sz w:val="24"/>
    </w:rPr>
  </w:style>
  <w:style w:type="character" w:customStyle="1" w:styleId="2017">
    <w:name w:val="Знак Знак2017"/>
    <w:uiPriority w:val="99"/>
    <w:rsid w:val="00986055"/>
    <w:rPr>
      <w:rFonts w:ascii="Arial" w:hAnsi="Arial"/>
      <w:sz w:val="22"/>
    </w:rPr>
  </w:style>
  <w:style w:type="character" w:customStyle="1" w:styleId="1910">
    <w:name w:val="Знак Знак1910"/>
    <w:uiPriority w:val="99"/>
    <w:rsid w:val="00986055"/>
    <w:rPr>
      <w:rFonts w:ascii="Times New Roman" w:hAnsi="Times New Roman"/>
      <w:sz w:val="16"/>
      <w:lang w:eastAsia="ru-RU"/>
    </w:rPr>
  </w:style>
  <w:style w:type="character" w:customStyle="1" w:styleId="1812">
    <w:name w:val="Знак Знак1812"/>
    <w:uiPriority w:val="99"/>
    <w:rsid w:val="00986055"/>
    <w:rPr>
      <w:rFonts w:ascii="Courier New" w:hAnsi="Courier New"/>
    </w:rPr>
  </w:style>
  <w:style w:type="character" w:customStyle="1" w:styleId="1710">
    <w:name w:val="Знак Знак1710"/>
    <w:rsid w:val="00986055"/>
    <w:rPr>
      <w:rFonts w:ascii="Times New Roman" w:hAnsi="Times New Roman"/>
      <w:sz w:val="24"/>
    </w:rPr>
  </w:style>
  <w:style w:type="character" w:customStyle="1" w:styleId="960">
    <w:name w:val="Знак Знак96"/>
    <w:rsid w:val="00986055"/>
    <w:rPr>
      <w:rFonts w:ascii="PragmaticaCTT" w:hAnsi="PragmaticaCTT"/>
      <w:b/>
      <w:sz w:val="24"/>
      <w:lang w:val="ru-RU" w:eastAsia="ru-RU"/>
    </w:rPr>
  </w:style>
  <w:style w:type="character" w:customStyle="1" w:styleId="860">
    <w:name w:val="Знак Знак86"/>
    <w:uiPriority w:val="99"/>
    <w:rsid w:val="00986055"/>
    <w:rPr>
      <w:sz w:val="24"/>
    </w:rPr>
  </w:style>
  <w:style w:type="character" w:customStyle="1" w:styleId="5300">
    <w:name w:val="Знак Знак530"/>
    <w:rsid w:val="00986055"/>
    <w:rPr>
      <w:rFonts w:ascii="Tahoma" w:hAnsi="Tahoma"/>
      <w:sz w:val="16"/>
      <w:lang w:val="ru-RU" w:eastAsia="ru-RU"/>
    </w:rPr>
  </w:style>
  <w:style w:type="paragraph" w:customStyle="1" w:styleId="3101">
    <w:name w:val="Заголовок 310"/>
    <w:basedOn w:val="16b"/>
    <w:next w:val="16b"/>
    <w:uiPriority w:val="99"/>
    <w:qFormat/>
    <w:rsid w:val="00986055"/>
    <w:pPr>
      <w:keepNext/>
      <w:widowControl/>
      <w:ind w:left="0" w:firstLine="0"/>
      <w:outlineLvl w:val="2"/>
    </w:pPr>
    <w:rPr>
      <w:sz w:val="24"/>
    </w:rPr>
  </w:style>
  <w:style w:type="paragraph" w:customStyle="1" w:styleId="10f1">
    <w:name w:val="Основной текст10"/>
    <w:basedOn w:val="16b"/>
    <w:uiPriority w:val="99"/>
    <w:qFormat/>
    <w:rsid w:val="00986055"/>
    <w:pPr>
      <w:widowControl/>
      <w:spacing w:line="360" w:lineRule="auto"/>
      <w:ind w:left="0" w:firstLine="0"/>
    </w:pPr>
    <w:rPr>
      <w:sz w:val="24"/>
    </w:rPr>
  </w:style>
  <w:style w:type="character" w:customStyle="1" w:styleId="4300">
    <w:name w:val="Знак Знак430"/>
    <w:uiPriority w:val="99"/>
    <w:rsid w:val="00986055"/>
    <w:rPr>
      <w:rFonts w:ascii="Courier New" w:hAnsi="Courier New"/>
      <w:lang w:val="ru-RU" w:eastAsia="ru-RU"/>
    </w:rPr>
  </w:style>
  <w:style w:type="character" w:customStyle="1" w:styleId="1510">
    <w:name w:val="Знак Знак1510"/>
    <w:rsid w:val="00986055"/>
    <w:rPr>
      <w:b/>
      <w:sz w:val="28"/>
    </w:rPr>
  </w:style>
  <w:style w:type="paragraph" w:customStyle="1" w:styleId="296">
    <w:name w:val="Заголовок 29"/>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8f">
    <w:name w:val="Цитата8"/>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9f">
    <w:name w:val="Текст9"/>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95">
    <w:name w:val="Основной текст 39"/>
    <w:basedOn w:val="16b"/>
    <w:uiPriority w:val="99"/>
    <w:qFormat/>
    <w:rsid w:val="00986055"/>
    <w:pPr>
      <w:widowControl/>
      <w:tabs>
        <w:tab w:val="left" w:pos="360"/>
      </w:tabs>
      <w:ind w:left="0" w:firstLine="0"/>
      <w:jc w:val="both"/>
    </w:pPr>
    <w:rPr>
      <w:i/>
      <w:sz w:val="26"/>
    </w:rPr>
  </w:style>
  <w:style w:type="paragraph" w:customStyle="1" w:styleId="285">
    <w:name w:val="Основной текст с отступом 28"/>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96">
    <w:name w:val="Основной текст с отступом 39"/>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7f9">
    <w:name w:val="Верхний колонтитул7"/>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41100">
    <w:name w:val="Знак Знак4110"/>
    <w:locked/>
    <w:rsid w:val="00986055"/>
    <w:rPr>
      <w:rFonts w:ascii="Arial" w:hAnsi="Arial"/>
      <w:b/>
      <w:i/>
      <w:sz w:val="28"/>
      <w:lang w:val="ru-RU" w:eastAsia="en-US"/>
    </w:rPr>
  </w:style>
  <w:style w:type="character" w:customStyle="1" w:styleId="1163">
    <w:name w:val="Знак Знак116"/>
    <w:uiPriority w:val="99"/>
    <w:rsid w:val="00986055"/>
    <w:rPr>
      <w:rFonts w:ascii="Arial" w:hAnsi="Arial"/>
      <w:b/>
      <w:sz w:val="36"/>
      <w:lang w:val="ru-RU" w:eastAsia="en-US"/>
    </w:rPr>
  </w:style>
  <w:style w:type="character" w:customStyle="1" w:styleId="7fa">
    <w:name w:val="Основной шрифт абзаца7"/>
    <w:rsid w:val="00986055"/>
  </w:style>
  <w:style w:type="paragraph" w:customStyle="1" w:styleId="14c">
    <w:name w:val="Знак Знак Знак Знак Знак Знак Знак Знак Знак Знак Знак Знак Знак14"/>
    <w:basedOn w:val="a8"/>
    <w:rsid w:val="00986055"/>
    <w:pPr>
      <w:spacing w:before="0" w:beforeAutospacing="0" w:after="160" w:afterAutospacing="0" w:line="240" w:lineRule="exact"/>
    </w:pPr>
    <w:rPr>
      <w:rFonts w:ascii="Verdana" w:eastAsia="Times New Roman" w:hAnsi="Verdana"/>
      <w:lang w:val="en-US" w:eastAsia="en-US"/>
    </w:rPr>
  </w:style>
  <w:style w:type="paragraph" w:customStyle="1" w:styleId="3102">
    <w:name w:val="Знак310"/>
    <w:basedOn w:val="a8"/>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100">
    <w:name w:val="Знак Знак5310"/>
    <w:locked/>
    <w:rsid w:val="00986055"/>
    <w:rPr>
      <w:b/>
      <w:caps/>
      <w:sz w:val="24"/>
      <w:lang w:val="ru-RU" w:eastAsia="ru-RU"/>
    </w:rPr>
  </w:style>
  <w:style w:type="character" w:customStyle="1" w:styleId="11110">
    <w:name w:val="Знак1 Знак Знак111"/>
    <w:locked/>
    <w:rsid w:val="00986055"/>
    <w:rPr>
      <w:rFonts w:ascii="Times New Roman" w:hAnsi="Times New Roman"/>
      <w:sz w:val="24"/>
      <w:lang w:eastAsia="ru-RU"/>
    </w:rPr>
  </w:style>
  <w:style w:type="character" w:customStyle="1" w:styleId="4610">
    <w:name w:val="Знак Знак4610"/>
    <w:locked/>
    <w:rsid w:val="00986055"/>
    <w:rPr>
      <w:b/>
      <w:sz w:val="27"/>
      <w:lang w:val="ru-RU" w:eastAsia="ru-RU"/>
    </w:rPr>
  </w:style>
  <w:style w:type="character" w:customStyle="1" w:styleId="4810">
    <w:name w:val="Знак Знак4810"/>
    <w:uiPriority w:val="99"/>
    <w:locked/>
    <w:rsid w:val="00986055"/>
    <w:rPr>
      <w:b/>
      <w:sz w:val="27"/>
      <w:lang w:val="ru-RU" w:eastAsia="ru-RU"/>
    </w:rPr>
  </w:style>
  <w:style w:type="character" w:customStyle="1" w:styleId="4410">
    <w:name w:val="Знак Знак4410"/>
    <w:uiPriority w:val="99"/>
    <w:locked/>
    <w:rsid w:val="00986055"/>
    <w:rPr>
      <w:sz w:val="24"/>
    </w:rPr>
  </w:style>
  <w:style w:type="character" w:customStyle="1" w:styleId="51110">
    <w:name w:val="Знак Знак5111"/>
    <w:uiPriority w:val="99"/>
    <w:locked/>
    <w:rsid w:val="00986055"/>
    <w:rPr>
      <w:b/>
      <w:sz w:val="27"/>
      <w:lang w:val="ru-RU" w:eastAsia="ru-RU"/>
    </w:rPr>
  </w:style>
  <w:style w:type="character" w:customStyle="1" w:styleId="4310">
    <w:name w:val="Знак Знак4310"/>
    <w:uiPriority w:val="99"/>
    <w:locked/>
    <w:rsid w:val="00986055"/>
    <w:rPr>
      <w:color w:val="000000"/>
      <w:sz w:val="24"/>
      <w:lang w:eastAsia="ru-RU"/>
    </w:rPr>
  </w:style>
  <w:style w:type="character" w:customStyle="1" w:styleId="4210">
    <w:name w:val="Знак Знак4210"/>
    <w:uiPriority w:val="99"/>
    <w:rsid w:val="00986055"/>
    <w:rPr>
      <w:rFonts w:ascii="Times New Roman" w:hAnsi="Times New Roman"/>
      <w:sz w:val="16"/>
    </w:rPr>
  </w:style>
  <w:style w:type="character" w:customStyle="1" w:styleId="4910">
    <w:name w:val="Знак Знак4910"/>
    <w:uiPriority w:val="99"/>
    <w:rsid w:val="00986055"/>
    <w:rPr>
      <w:rFonts w:ascii="Times New Roman" w:hAnsi="Times New Roman"/>
      <w:b/>
      <w:caps/>
      <w:sz w:val="24"/>
      <w:lang w:eastAsia="ru-RU"/>
    </w:rPr>
  </w:style>
  <w:style w:type="paragraph" w:customStyle="1" w:styleId="4101">
    <w:name w:val="Заголовок 410"/>
    <w:basedOn w:val="16b"/>
    <w:next w:val="16b"/>
    <w:uiPriority w:val="99"/>
    <w:qFormat/>
    <w:rsid w:val="00986055"/>
    <w:pPr>
      <w:keepNext/>
      <w:widowControl/>
      <w:ind w:left="0" w:firstLine="0"/>
    </w:pPr>
    <w:rPr>
      <w:sz w:val="24"/>
    </w:rPr>
  </w:style>
  <w:style w:type="character" w:customStyle="1" w:styleId="4710">
    <w:name w:val="Знак Знак4710"/>
    <w:uiPriority w:val="99"/>
    <w:rsid w:val="00986055"/>
    <w:rPr>
      <w:rFonts w:ascii="Times New Roman" w:hAnsi="Times New Roman"/>
      <w:b/>
      <w:sz w:val="27"/>
      <w:lang w:eastAsia="ru-RU"/>
    </w:rPr>
  </w:style>
  <w:style w:type="character" w:customStyle="1" w:styleId="4510">
    <w:name w:val="Знак Знак4510"/>
    <w:uiPriority w:val="99"/>
    <w:rsid w:val="00986055"/>
    <w:rPr>
      <w:rFonts w:ascii="Times New Roman" w:hAnsi="Times New Roman"/>
      <w:b/>
      <w:i/>
      <w:sz w:val="26"/>
      <w:lang w:eastAsia="ru-RU"/>
    </w:rPr>
  </w:style>
  <w:style w:type="paragraph" w:customStyle="1" w:styleId="684">
    <w:name w:val="Заголовок 68"/>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201">
    <w:name w:val="Знак5 Знак Знак20"/>
    <w:uiPriority w:val="99"/>
    <w:locked/>
    <w:rsid w:val="00986055"/>
    <w:rPr>
      <w:sz w:val="16"/>
    </w:rPr>
  </w:style>
  <w:style w:type="character" w:customStyle="1" w:styleId="5010">
    <w:name w:val="Знак Знак5010"/>
    <w:uiPriority w:val="99"/>
    <w:locked/>
    <w:rsid w:val="00986055"/>
    <w:rPr>
      <w:b/>
      <w:sz w:val="28"/>
      <w:lang w:val="ru-RU" w:eastAsia="ru-RU"/>
    </w:rPr>
  </w:style>
  <w:style w:type="character" w:customStyle="1" w:styleId="52100">
    <w:name w:val="Знак Знак5210"/>
    <w:uiPriority w:val="99"/>
    <w:rsid w:val="00986055"/>
    <w:rPr>
      <w:rFonts w:ascii="Arial" w:hAnsi="Arial"/>
      <w:b/>
      <w:i/>
      <w:sz w:val="28"/>
    </w:rPr>
  </w:style>
  <w:style w:type="character" w:customStyle="1" w:styleId="51101">
    <w:name w:val="Знак5 Знак Знак110"/>
    <w:uiPriority w:val="99"/>
    <w:locked/>
    <w:rsid w:val="00986055"/>
    <w:rPr>
      <w:sz w:val="16"/>
      <w:lang w:val="ru-RU" w:eastAsia="ru-RU"/>
    </w:rPr>
  </w:style>
  <w:style w:type="character" w:customStyle="1" w:styleId="6111">
    <w:name w:val="Знак6 Знак Знак11"/>
    <w:uiPriority w:val="99"/>
    <w:rsid w:val="00986055"/>
    <w:rPr>
      <w:sz w:val="24"/>
      <w:lang w:val="ru-RU" w:eastAsia="ru-RU"/>
    </w:rPr>
  </w:style>
  <w:style w:type="character" w:customStyle="1" w:styleId="554">
    <w:name w:val="Знак Знак554"/>
    <w:uiPriority w:val="99"/>
    <w:locked/>
    <w:rsid w:val="00986055"/>
    <w:rPr>
      <w:sz w:val="24"/>
      <w:lang w:val="ru-RU" w:eastAsia="ru-RU"/>
    </w:rPr>
  </w:style>
  <w:style w:type="character" w:customStyle="1" w:styleId="654">
    <w:name w:val="Знак Знак654"/>
    <w:uiPriority w:val="99"/>
    <w:locked/>
    <w:rsid w:val="00986055"/>
    <w:rPr>
      <w:b/>
      <w:sz w:val="27"/>
      <w:lang w:val="ru-RU" w:eastAsia="ru-RU"/>
    </w:rPr>
  </w:style>
  <w:style w:type="character" w:customStyle="1" w:styleId="644">
    <w:name w:val="Знак Знак644"/>
    <w:uiPriority w:val="99"/>
    <w:locked/>
    <w:rsid w:val="00986055"/>
    <w:rPr>
      <w:b/>
      <w:sz w:val="28"/>
      <w:lang w:val="ru-RU" w:eastAsia="ru-RU"/>
    </w:rPr>
  </w:style>
  <w:style w:type="character" w:customStyle="1" w:styleId="634">
    <w:name w:val="Знак Знак634"/>
    <w:uiPriority w:val="99"/>
    <w:locked/>
    <w:rsid w:val="00986055"/>
    <w:rPr>
      <w:b/>
      <w:i/>
      <w:sz w:val="26"/>
      <w:lang w:val="ru-RU" w:eastAsia="ru-RU"/>
    </w:rPr>
  </w:style>
  <w:style w:type="character" w:customStyle="1" w:styleId="627">
    <w:name w:val="Знак Знак627"/>
    <w:uiPriority w:val="99"/>
    <w:locked/>
    <w:rsid w:val="00986055"/>
    <w:rPr>
      <w:sz w:val="24"/>
      <w:lang w:val="ru-RU" w:eastAsia="ru-RU"/>
    </w:rPr>
  </w:style>
  <w:style w:type="character" w:customStyle="1" w:styleId="61110">
    <w:name w:val="Знак Знак6111"/>
    <w:uiPriority w:val="99"/>
    <w:locked/>
    <w:rsid w:val="00986055"/>
    <w:rPr>
      <w:sz w:val="24"/>
      <w:lang w:val="ru-RU" w:eastAsia="ru-RU"/>
    </w:rPr>
  </w:style>
  <w:style w:type="character" w:customStyle="1" w:styleId="604">
    <w:name w:val="Знак Знак604"/>
    <w:uiPriority w:val="99"/>
    <w:locked/>
    <w:rsid w:val="00986055"/>
    <w:rPr>
      <w:i/>
      <w:sz w:val="24"/>
      <w:lang w:val="ru-RU" w:eastAsia="ru-RU"/>
    </w:rPr>
  </w:style>
  <w:style w:type="character" w:customStyle="1" w:styleId="594">
    <w:name w:val="Знак Знак594"/>
    <w:uiPriority w:val="99"/>
    <w:locked/>
    <w:rsid w:val="00986055"/>
    <w:rPr>
      <w:rFonts w:ascii="Arial" w:hAnsi="Arial"/>
      <w:sz w:val="22"/>
      <w:lang w:val="ru-RU" w:eastAsia="ru-RU"/>
    </w:rPr>
  </w:style>
  <w:style w:type="character" w:customStyle="1" w:styleId="584">
    <w:name w:val="Знак Знак584"/>
    <w:uiPriority w:val="99"/>
    <w:locked/>
    <w:rsid w:val="00986055"/>
    <w:rPr>
      <w:rFonts w:ascii="Courier New" w:hAnsi="Courier New"/>
      <w:lang w:val="ru-RU" w:eastAsia="ru-RU"/>
    </w:rPr>
  </w:style>
  <w:style w:type="character" w:customStyle="1" w:styleId="574">
    <w:name w:val="Знак Знак574"/>
    <w:uiPriority w:val="99"/>
    <w:locked/>
    <w:rsid w:val="00986055"/>
    <w:rPr>
      <w:lang w:val="ru-RU" w:eastAsia="ru-RU"/>
    </w:rPr>
  </w:style>
  <w:style w:type="character" w:customStyle="1" w:styleId="564">
    <w:name w:val="Знак Знак564"/>
    <w:uiPriority w:val="99"/>
    <w:locked/>
    <w:rsid w:val="00986055"/>
    <w:rPr>
      <w:sz w:val="24"/>
      <w:lang w:val="ru-RU" w:eastAsia="ru-RU"/>
    </w:rPr>
  </w:style>
  <w:style w:type="character" w:customStyle="1" w:styleId="544">
    <w:name w:val="Знак Знак544"/>
    <w:uiPriority w:val="99"/>
    <w:locked/>
    <w:rsid w:val="00986055"/>
    <w:rPr>
      <w:sz w:val="24"/>
      <w:lang w:val="en-US" w:eastAsia="ru-RU"/>
    </w:rPr>
  </w:style>
  <w:style w:type="character" w:customStyle="1" w:styleId="674">
    <w:name w:val="Знак Знак674"/>
    <w:uiPriority w:val="99"/>
    <w:rsid w:val="00986055"/>
    <w:rPr>
      <w:rFonts w:ascii="Arial" w:hAnsi="Arial"/>
      <w:b/>
      <w:sz w:val="26"/>
    </w:rPr>
  </w:style>
  <w:style w:type="character" w:customStyle="1" w:styleId="664">
    <w:name w:val="Знак Знак664"/>
    <w:uiPriority w:val="99"/>
    <w:rsid w:val="00986055"/>
    <w:rPr>
      <w:b/>
      <w:sz w:val="28"/>
    </w:rPr>
  </w:style>
  <w:style w:type="character" w:customStyle="1" w:styleId="704">
    <w:name w:val="Знак Знак704"/>
    <w:uiPriority w:val="99"/>
    <w:rsid w:val="00986055"/>
    <w:rPr>
      <w:rFonts w:ascii="Arial" w:hAnsi="Arial"/>
      <w:b/>
      <w:sz w:val="26"/>
    </w:rPr>
  </w:style>
  <w:style w:type="character" w:customStyle="1" w:styleId="694">
    <w:name w:val="Знак Знак694"/>
    <w:uiPriority w:val="99"/>
    <w:rsid w:val="00986055"/>
    <w:rPr>
      <w:b/>
      <w:sz w:val="28"/>
    </w:rPr>
  </w:style>
  <w:style w:type="character" w:customStyle="1" w:styleId="6840">
    <w:name w:val="Знак Знак684"/>
    <w:uiPriority w:val="99"/>
    <w:rsid w:val="00986055"/>
    <w:rPr>
      <w:b/>
      <w:i/>
      <w:sz w:val="26"/>
    </w:rPr>
  </w:style>
  <w:style w:type="paragraph" w:customStyle="1" w:styleId="HTML70">
    <w:name w:val="Стандартный HTML7"/>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30">
    <w:name w:val="Знак Знак403"/>
    <w:uiPriority w:val="99"/>
    <w:rsid w:val="00986055"/>
    <w:rPr>
      <w:rFonts w:ascii="Arial" w:hAnsi="Arial"/>
      <w:b/>
      <w:sz w:val="26"/>
    </w:rPr>
  </w:style>
  <w:style w:type="character" w:customStyle="1" w:styleId="2221">
    <w:name w:val="Знак2 Знак Знак22"/>
    <w:uiPriority w:val="99"/>
    <w:locked/>
    <w:rsid w:val="00986055"/>
    <w:rPr>
      <w:b/>
      <w:sz w:val="27"/>
      <w:lang w:val="ru-RU" w:eastAsia="ru-RU"/>
    </w:rPr>
  </w:style>
  <w:style w:type="paragraph" w:customStyle="1" w:styleId="941">
    <w:name w:val="Знак94"/>
    <w:basedOn w:val="a8"/>
    <w:uiPriority w:val="99"/>
    <w:rsid w:val="00986055"/>
    <w:pPr>
      <w:spacing w:before="0" w:beforeAutospacing="0" w:after="160" w:afterAutospacing="0" w:line="240" w:lineRule="exact"/>
    </w:pPr>
    <w:rPr>
      <w:rFonts w:ascii="Verdana" w:eastAsia="Times New Roman" w:hAnsi="Verdana"/>
      <w:lang w:val="en-US" w:eastAsia="en-US"/>
    </w:rPr>
  </w:style>
  <w:style w:type="character" w:customStyle="1" w:styleId="4160">
    <w:name w:val="Знак4 Знак Знак16"/>
    <w:uiPriority w:val="99"/>
    <w:locked/>
    <w:rsid w:val="00986055"/>
    <w:rPr>
      <w:rFonts w:ascii="Arial" w:hAnsi="Arial"/>
      <w:b/>
      <w:kern w:val="32"/>
      <w:sz w:val="32"/>
      <w:lang w:val="ru-RU" w:eastAsia="ru-RU"/>
    </w:rPr>
  </w:style>
  <w:style w:type="character" w:customStyle="1" w:styleId="2141">
    <w:name w:val="Знак2 Знак Знак14"/>
    <w:uiPriority w:val="99"/>
    <w:locked/>
    <w:rsid w:val="00986055"/>
    <w:rPr>
      <w:b/>
      <w:sz w:val="27"/>
      <w:lang w:val="ru-RU" w:eastAsia="ru-RU"/>
    </w:rPr>
  </w:style>
  <w:style w:type="character" w:customStyle="1" w:styleId="44a">
    <w:name w:val="Знак4 Знак Знак4"/>
    <w:uiPriority w:val="99"/>
    <w:locked/>
    <w:rsid w:val="00986055"/>
    <w:rPr>
      <w:rFonts w:ascii="Arial" w:hAnsi="Arial"/>
      <w:b/>
      <w:kern w:val="32"/>
      <w:sz w:val="32"/>
      <w:lang w:val="ru-RU" w:eastAsia="ru-RU"/>
    </w:rPr>
  </w:style>
  <w:style w:type="character" w:customStyle="1" w:styleId="25e">
    <w:name w:val="Знак2 Знак Знак5"/>
    <w:uiPriority w:val="99"/>
    <w:semiHidden/>
    <w:locked/>
    <w:rsid w:val="00986055"/>
    <w:rPr>
      <w:rFonts w:ascii="Arial" w:hAnsi="Arial"/>
      <w:b/>
      <w:sz w:val="26"/>
      <w:lang w:val="ru-RU" w:eastAsia="ru-RU"/>
    </w:rPr>
  </w:style>
  <w:style w:type="paragraph" w:customStyle="1" w:styleId="831">
    <w:name w:val="Заголовок 83"/>
    <w:basedOn w:val="a8"/>
    <w:next w:val="a8"/>
    <w:uiPriority w:val="99"/>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3fff6">
    <w:name w:val="Название объекта3"/>
    <w:basedOn w:val="a8"/>
    <w:uiPriority w:val="99"/>
    <w:qFormat/>
    <w:rsid w:val="00986055"/>
    <w:pPr>
      <w:suppressLineNumbers/>
      <w:spacing w:before="120" w:beforeAutospacing="0" w:after="120" w:afterAutospacing="0"/>
    </w:pPr>
    <w:rPr>
      <w:rFonts w:eastAsia="Times New Roman" w:cs="FreeSans"/>
      <w:i/>
      <w:iCs/>
      <w:color w:val="00000A"/>
    </w:rPr>
  </w:style>
  <w:style w:type="paragraph" w:customStyle="1" w:styleId="1fffffffe">
    <w:name w:val="Нижний колонтитул1"/>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11ff0">
    <w:name w:val="Оглавление 11"/>
    <w:basedOn w:val="a8"/>
    <w:uiPriority w:val="99"/>
    <w:qFormat/>
    <w:rsid w:val="00986055"/>
    <w:pPr>
      <w:tabs>
        <w:tab w:val="right" w:leader="dot" w:pos="10195"/>
      </w:tabs>
      <w:spacing w:before="0" w:beforeAutospacing="0" w:after="0" w:afterAutospacing="0"/>
    </w:pPr>
    <w:rPr>
      <w:rFonts w:eastAsia="Times New Roman"/>
      <w:color w:val="00000A"/>
    </w:rPr>
  </w:style>
  <w:style w:type="paragraph" w:customStyle="1" w:styleId="21fb">
    <w:name w:val="Оглавление 21"/>
    <w:basedOn w:val="a8"/>
    <w:uiPriority w:val="99"/>
    <w:qFormat/>
    <w:rsid w:val="00986055"/>
    <w:pPr>
      <w:spacing w:before="0" w:beforeAutospacing="0" w:after="0" w:afterAutospacing="0"/>
      <w:ind w:left="238"/>
    </w:pPr>
    <w:rPr>
      <w:rFonts w:eastAsia="Times New Roman"/>
      <w:color w:val="00000A"/>
    </w:rPr>
  </w:style>
  <w:style w:type="paragraph" w:customStyle="1" w:styleId="31d">
    <w:name w:val="Оглавление 31"/>
    <w:basedOn w:val="a8"/>
    <w:uiPriority w:val="99"/>
    <w:qFormat/>
    <w:rsid w:val="00986055"/>
    <w:pPr>
      <w:spacing w:before="0" w:beforeAutospacing="0" w:after="0" w:afterAutospacing="0"/>
      <w:ind w:left="480"/>
    </w:pPr>
    <w:rPr>
      <w:rFonts w:eastAsia="Times New Roman"/>
      <w:color w:val="00000A"/>
    </w:rPr>
  </w:style>
  <w:style w:type="paragraph" w:customStyle="1" w:styleId="41a">
    <w:name w:val="Оглавление 41"/>
    <w:basedOn w:val="a8"/>
    <w:uiPriority w:val="99"/>
    <w:qFormat/>
    <w:rsid w:val="00986055"/>
    <w:pPr>
      <w:widowControl w:val="0"/>
      <w:tabs>
        <w:tab w:val="left" w:pos="502"/>
        <w:tab w:val="left" w:pos="3330"/>
      </w:tabs>
      <w:spacing w:before="0" w:beforeAutospacing="0" w:after="0" w:afterAutospacing="0"/>
      <w:ind w:left="502" w:hanging="720"/>
    </w:pPr>
    <w:rPr>
      <w:color w:val="00000A"/>
    </w:rPr>
  </w:style>
  <w:style w:type="paragraph" w:customStyle="1" w:styleId="51b">
    <w:name w:val="Оглавление 51"/>
    <w:basedOn w:val="a8"/>
    <w:uiPriority w:val="99"/>
    <w:qFormat/>
    <w:rsid w:val="00986055"/>
    <w:pPr>
      <w:spacing w:before="0" w:beforeAutospacing="0" w:afterAutospacing="0" w:line="276" w:lineRule="auto"/>
      <w:ind w:left="880"/>
    </w:pPr>
    <w:rPr>
      <w:rFonts w:ascii="Calibri" w:eastAsia="Times New Roman" w:hAnsi="Calibri"/>
      <w:color w:val="00000A"/>
      <w:sz w:val="22"/>
      <w:szCs w:val="22"/>
    </w:rPr>
  </w:style>
  <w:style w:type="paragraph" w:customStyle="1" w:styleId="61a">
    <w:name w:val="Оглавление 61"/>
    <w:basedOn w:val="a8"/>
    <w:uiPriority w:val="99"/>
    <w:qFormat/>
    <w:rsid w:val="00986055"/>
    <w:pPr>
      <w:spacing w:before="0" w:beforeAutospacing="0" w:afterAutospacing="0" w:line="276" w:lineRule="auto"/>
      <w:ind w:left="1100"/>
    </w:pPr>
    <w:rPr>
      <w:rFonts w:ascii="Calibri" w:eastAsia="Times New Roman" w:hAnsi="Calibri"/>
      <w:color w:val="00000A"/>
      <w:sz w:val="22"/>
      <w:szCs w:val="22"/>
    </w:rPr>
  </w:style>
  <w:style w:type="paragraph" w:customStyle="1" w:styleId="714">
    <w:name w:val="Оглавление 71"/>
    <w:basedOn w:val="a8"/>
    <w:uiPriority w:val="99"/>
    <w:qFormat/>
    <w:rsid w:val="00986055"/>
    <w:pPr>
      <w:spacing w:before="0" w:beforeAutospacing="0" w:afterAutospacing="0" w:line="276" w:lineRule="auto"/>
      <w:ind w:left="1320"/>
    </w:pPr>
    <w:rPr>
      <w:rFonts w:ascii="Calibri" w:eastAsia="Times New Roman" w:hAnsi="Calibri"/>
      <w:color w:val="00000A"/>
      <w:sz w:val="22"/>
      <w:szCs w:val="22"/>
    </w:rPr>
  </w:style>
  <w:style w:type="paragraph" w:customStyle="1" w:styleId="815">
    <w:name w:val="Оглавление 81"/>
    <w:basedOn w:val="a8"/>
    <w:uiPriority w:val="99"/>
    <w:qFormat/>
    <w:rsid w:val="00986055"/>
    <w:pPr>
      <w:spacing w:before="0" w:beforeAutospacing="0" w:afterAutospacing="0" w:line="276" w:lineRule="auto"/>
      <w:ind w:left="1540"/>
    </w:pPr>
    <w:rPr>
      <w:rFonts w:ascii="Calibri" w:eastAsia="Times New Roman" w:hAnsi="Calibri"/>
      <w:color w:val="00000A"/>
      <w:sz w:val="22"/>
      <w:szCs w:val="22"/>
    </w:rPr>
  </w:style>
  <w:style w:type="paragraph" w:customStyle="1" w:styleId="914">
    <w:name w:val="Оглавление 91"/>
    <w:basedOn w:val="a8"/>
    <w:uiPriority w:val="99"/>
    <w:qFormat/>
    <w:rsid w:val="00986055"/>
    <w:pPr>
      <w:spacing w:before="0" w:beforeAutospacing="0" w:afterAutospacing="0" w:line="276" w:lineRule="auto"/>
      <w:ind w:left="1760"/>
    </w:pPr>
    <w:rPr>
      <w:rFonts w:ascii="Calibri" w:eastAsia="Times New Roman" w:hAnsi="Calibri"/>
      <w:color w:val="00000A"/>
      <w:sz w:val="22"/>
      <w:szCs w:val="22"/>
    </w:rPr>
  </w:style>
  <w:style w:type="character" w:customStyle="1" w:styleId="5fb">
    <w:name w:val="Текст сноски Знак5"/>
    <w:aliases w:val="Footnote Text1 Знак1"/>
    <w:uiPriority w:val="99"/>
    <w:locked/>
    <w:rsid w:val="00986055"/>
    <w:rPr>
      <w:rFonts w:ascii="Courier New" w:hAnsi="Courier New"/>
      <w:color w:val="000000"/>
      <w:sz w:val="24"/>
    </w:rPr>
  </w:style>
  <w:style w:type="character" w:customStyle="1" w:styleId="3fff7">
    <w:name w:val="Текст сноски Знак3"/>
    <w:aliases w:val="Знак3 Знак Знак5 Знак,Текст сноски1 Знак,footnote tex Знак"/>
    <w:rsid w:val="00986055"/>
    <w:rPr>
      <w:rFonts w:cs="Times New Roman"/>
    </w:rPr>
  </w:style>
  <w:style w:type="character" w:customStyle="1" w:styleId="4ff3">
    <w:name w:val="Текст сноски Знак4"/>
    <w:uiPriority w:val="99"/>
    <w:semiHidden/>
    <w:rsid w:val="00986055"/>
    <w:rPr>
      <w:rFonts w:ascii="Times New Roman" w:hAnsi="Times New Roman" w:cs="Times New Roman"/>
      <w:sz w:val="20"/>
      <w:szCs w:val="20"/>
      <w:lang w:eastAsia="ru-RU"/>
    </w:rPr>
  </w:style>
  <w:style w:type="paragraph" w:customStyle="1" w:styleId="2ffffe">
    <w:name w:val="Текст 2"/>
    <w:basedOn w:val="a8"/>
    <w:rsid w:val="00986055"/>
    <w:pPr>
      <w:widowControl w:val="0"/>
      <w:spacing w:before="0" w:beforeAutospacing="0" w:after="0" w:afterAutospacing="0"/>
      <w:ind w:firstLine="709"/>
      <w:jc w:val="both"/>
    </w:pPr>
    <w:rPr>
      <w:rFonts w:ascii="Arial" w:eastAsia="Times New Roman" w:hAnsi="Arial"/>
    </w:rPr>
  </w:style>
  <w:style w:type="paragraph" w:customStyle="1" w:styleId="13d">
    <w:name w:val="Стиль13"/>
    <w:basedOn w:val="a8"/>
    <w:next w:val="afff6"/>
    <w:uiPriority w:val="99"/>
    <w:rsid w:val="00986055"/>
    <w:pPr>
      <w:spacing w:before="0" w:beforeAutospacing="0" w:after="0" w:afterAutospacing="0"/>
    </w:pPr>
    <w:rPr>
      <w:rFonts w:eastAsia="Times New Roman"/>
    </w:rPr>
  </w:style>
  <w:style w:type="character" w:customStyle="1" w:styleId="4200">
    <w:name w:val="Знак Знак420"/>
    <w:rsid w:val="00986055"/>
    <w:rPr>
      <w:rFonts w:ascii="Courier New" w:hAnsi="Courier New"/>
      <w:lang w:val="ru-RU" w:eastAsia="ru-RU"/>
    </w:rPr>
  </w:style>
  <w:style w:type="paragraph" w:customStyle="1" w:styleId="51c">
    <w:name w:val="Обычный51"/>
    <w:basedOn w:val="a8"/>
    <w:uiPriority w:val="99"/>
    <w:rsid w:val="00986055"/>
    <w:rPr>
      <w:rFonts w:eastAsia="Times New Roman"/>
    </w:rPr>
  </w:style>
  <w:style w:type="paragraph" w:customStyle="1" w:styleId="2116">
    <w:name w:val="Цитата 211"/>
    <w:basedOn w:val="a8"/>
    <w:next w:val="a8"/>
    <w:uiPriority w:val="99"/>
    <w:qFormat/>
    <w:rsid w:val="00986055"/>
    <w:pPr>
      <w:spacing w:before="0" w:beforeAutospacing="0" w:after="0" w:afterAutospacing="0"/>
    </w:pPr>
    <w:rPr>
      <w:rFonts w:ascii="Calibri" w:hAnsi="Calibri"/>
      <w:i/>
      <w:color w:val="000000"/>
      <w:szCs w:val="20"/>
    </w:rPr>
  </w:style>
  <w:style w:type="paragraph" w:customStyle="1" w:styleId="11ff1">
    <w:name w:val="Выделенная цитата11"/>
    <w:basedOn w:val="a8"/>
    <w:next w:val="a8"/>
    <w:uiPriority w:val="99"/>
    <w:qFormat/>
    <w:rsid w:val="00986055"/>
    <w:pPr>
      <w:pBdr>
        <w:bottom w:val="single" w:sz="4" w:space="4" w:color="4F81BD"/>
      </w:pBdr>
      <w:spacing w:before="200" w:beforeAutospacing="0" w:after="280" w:afterAutospacing="0"/>
      <w:ind w:left="936" w:right="936"/>
    </w:pPr>
    <w:rPr>
      <w:rFonts w:ascii="Calibri" w:hAnsi="Calibri"/>
      <w:b/>
      <w:i/>
      <w:color w:val="4F81BD"/>
      <w:szCs w:val="20"/>
    </w:rPr>
  </w:style>
  <w:style w:type="character" w:customStyle="1" w:styleId="11ff2">
    <w:name w:val="Замещающий текст11"/>
    <w:uiPriority w:val="99"/>
    <w:qFormat/>
    <w:rsid w:val="00986055"/>
    <w:rPr>
      <w:color w:val="808080"/>
    </w:rPr>
  </w:style>
  <w:style w:type="paragraph" w:customStyle="1" w:styleId="2311">
    <w:name w:val="Основной текст 231"/>
    <w:basedOn w:val="a8"/>
    <w:uiPriority w:val="99"/>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13">
    <w:name w:val="Заголовок 321"/>
    <w:basedOn w:val="51c"/>
    <w:next w:val="51c"/>
    <w:uiPriority w:val="99"/>
    <w:rsid w:val="00986055"/>
    <w:pPr>
      <w:keepNext/>
      <w:spacing w:before="0" w:beforeAutospacing="0" w:after="0" w:afterAutospacing="0"/>
      <w:outlineLvl w:val="2"/>
    </w:pPr>
    <w:rPr>
      <w:szCs w:val="20"/>
    </w:rPr>
  </w:style>
  <w:style w:type="paragraph" w:customStyle="1" w:styleId="41b">
    <w:name w:val="Основной текст41"/>
    <w:basedOn w:val="51c"/>
    <w:uiPriority w:val="99"/>
    <w:rsid w:val="00986055"/>
    <w:pPr>
      <w:spacing w:before="0" w:beforeAutospacing="0" w:after="0" w:afterAutospacing="0" w:line="360" w:lineRule="auto"/>
    </w:pPr>
    <w:rPr>
      <w:szCs w:val="20"/>
    </w:rPr>
  </w:style>
  <w:style w:type="paragraph" w:customStyle="1" w:styleId="2212">
    <w:name w:val="Заголовок 221"/>
    <w:basedOn w:val="a8"/>
    <w:next w:val="a8"/>
    <w:uiPriority w:val="99"/>
    <w:rsid w:val="00986055"/>
    <w:pPr>
      <w:keepNext/>
      <w:widowControl w:val="0"/>
      <w:spacing w:before="0" w:beforeAutospacing="0" w:after="0" w:afterAutospacing="0"/>
      <w:jc w:val="center"/>
    </w:pPr>
    <w:rPr>
      <w:rFonts w:eastAsia="Times New Roman"/>
      <w:b/>
      <w:sz w:val="26"/>
      <w:szCs w:val="20"/>
    </w:rPr>
  </w:style>
  <w:style w:type="paragraph" w:customStyle="1" w:styleId="31e">
    <w:name w:val="Цитата31"/>
    <w:basedOn w:val="a8"/>
    <w:uiPriority w:val="99"/>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31f">
    <w:name w:val="Текст31"/>
    <w:basedOn w:val="a8"/>
    <w:uiPriority w:val="99"/>
    <w:rsid w:val="00986055"/>
    <w:pPr>
      <w:spacing w:before="0" w:beforeAutospacing="0" w:after="0" w:afterAutospacing="0"/>
    </w:pPr>
    <w:rPr>
      <w:rFonts w:ascii="Courier New" w:eastAsia="Times New Roman" w:hAnsi="Courier New"/>
      <w:sz w:val="20"/>
      <w:szCs w:val="20"/>
    </w:rPr>
  </w:style>
  <w:style w:type="paragraph" w:customStyle="1" w:styleId="3311">
    <w:name w:val="Основной текст 331"/>
    <w:basedOn w:val="51c"/>
    <w:uiPriority w:val="99"/>
    <w:rsid w:val="00986055"/>
    <w:pPr>
      <w:tabs>
        <w:tab w:val="left" w:pos="360"/>
      </w:tabs>
      <w:spacing w:before="0" w:beforeAutospacing="0" w:after="0" w:afterAutospacing="0"/>
      <w:jc w:val="both"/>
    </w:pPr>
    <w:rPr>
      <w:i/>
      <w:sz w:val="26"/>
      <w:szCs w:val="20"/>
    </w:rPr>
  </w:style>
  <w:style w:type="paragraph" w:customStyle="1" w:styleId="2213">
    <w:name w:val="Основной текст с отступом 221"/>
    <w:basedOn w:val="a8"/>
    <w:uiPriority w:val="99"/>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312">
    <w:name w:val="Основной текст с отступом 331"/>
    <w:basedOn w:val="a8"/>
    <w:uiPriority w:val="99"/>
    <w:rsid w:val="00986055"/>
    <w:pPr>
      <w:spacing w:before="0" w:beforeAutospacing="0" w:after="0" w:afterAutospacing="0" w:line="360" w:lineRule="auto"/>
      <w:ind w:firstLine="709"/>
      <w:jc w:val="both"/>
    </w:pPr>
    <w:rPr>
      <w:rFonts w:eastAsia="Times New Roman"/>
      <w:sz w:val="28"/>
      <w:szCs w:val="20"/>
    </w:rPr>
  </w:style>
  <w:style w:type="paragraph" w:customStyle="1" w:styleId="21fc">
    <w:name w:val="Верхний колонтитул21"/>
    <w:basedOn w:val="a8"/>
    <w:uiPriority w:val="99"/>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21fd">
    <w:name w:val="Основной шрифт абзаца21"/>
    <w:uiPriority w:val="99"/>
    <w:rsid w:val="00986055"/>
  </w:style>
  <w:style w:type="paragraph" w:customStyle="1" w:styleId="4211">
    <w:name w:val="Заголовок 421"/>
    <w:basedOn w:val="51c"/>
    <w:next w:val="51c"/>
    <w:uiPriority w:val="99"/>
    <w:rsid w:val="00986055"/>
    <w:pPr>
      <w:keepNext/>
      <w:spacing w:before="0" w:beforeAutospacing="0" w:after="0" w:afterAutospacing="0"/>
    </w:pPr>
    <w:rPr>
      <w:szCs w:val="20"/>
    </w:rPr>
  </w:style>
  <w:style w:type="paragraph" w:customStyle="1" w:styleId="6112">
    <w:name w:val="Заголовок 611"/>
    <w:uiPriority w:val="99"/>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TML210">
    <w:name w:val="Стандартный HTML21"/>
    <w:basedOn w:val="a8"/>
    <w:uiPriority w:val="99"/>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2214">
    <w:name w:val="Знак2 Знак Знак21"/>
    <w:uiPriority w:val="99"/>
    <w:locked/>
    <w:rsid w:val="00986055"/>
    <w:rPr>
      <w:b/>
      <w:sz w:val="27"/>
      <w:lang w:val="ru-RU" w:eastAsia="ru-RU"/>
    </w:rPr>
  </w:style>
  <w:style w:type="paragraph" w:customStyle="1" w:styleId="12f3">
    <w:name w:val="Стиль12"/>
    <w:basedOn w:val="a8"/>
    <w:next w:val="afff6"/>
    <w:uiPriority w:val="99"/>
    <w:rsid w:val="00986055"/>
    <w:pPr>
      <w:spacing w:before="0" w:beforeAutospacing="0" w:after="0" w:afterAutospacing="0"/>
    </w:pPr>
    <w:rPr>
      <w:rFonts w:eastAsia="Times New Roman"/>
    </w:rPr>
  </w:style>
  <w:style w:type="table" w:customStyle="1" w:styleId="TableNormal1">
    <w:name w:val="Table Normal1"/>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Times New Roman" w:eastAsia="Arial Unicode MS" w:hAnsi="Times New Roman" w:cs="Times New Roman"/>
      <w:sz w:val="20"/>
      <w:szCs w:val="20"/>
      <w:lang w:eastAsia="ru-RU"/>
    </w:rPr>
    <w:tblPr>
      <w:tblCellMar>
        <w:top w:w="0" w:type="dxa"/>
        <w:left w:w="0" w:type="dxa"/>
        <w:bottom w:w="0" w:type="dxa"/>
        <w:right w:w="0" w:type="dxa"/>
      </w:tblCellMar>
    </w:tblPr>
  </w:style>
  <w:style w:type="paragraph" w:customStyle="1" w:styleId="afffffffffff5">
    <w:name w:val="Колонтитулы"/>
    <w:uiPriority w:val="99"/>
    <w:rsid w:val="00986055"/>
    <w:pPr>
      <w:pBdr>
        <w:top w:val="none" w:sz="96" w:space="31" w:color="FFFFFF"/>
        <w:left w:val="none" w:sz="96" w:space="31" w:color="FFFFFF"/>
        <w:bottom w:val="none" w:sz="96" w:space="31" w:color="FFFFFF"/>
        <w:right w:val="none" w:sz="96" w:space="31" w:color="FFFFFF"/>
      </w:pBdr>
      <w:tabs>
        <w:tab w:val="right" w:pos="9020"/>
      </w:tabs>
      <w:spacing w:after="0" w:line="240" w:lineRule="auto"/>
    </w:pPr>
    <w:rPr>
      <w:rFonts w:ascii="Helvetica Neue" w:eastAsia="Arial Unicode MS" w:hAnsi="Helvetica Neue" w:cs="Arial Unicode MS"/>
      <w:color w:val="000000"/>
      <w:sz w:val="24"/>
      <w:szCs w:val="24"/>
      <w:lang w:eastAsia="ru-RU"/>
    </w:rPr>
  </w:style>
  <w:style w:type="paragraph" w:customStyle="1" w:styleId="5fc">
    <w:name w:val="Стиль таблицы 5"/>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Helvetica Neue" w:eastAsia="Arial Unicode MS" w:hAnsi="Helvetica Neue" w:cs="Arial Unicode MS"/>
      <w:color w:val="FEFFFE"/>
      <w:sz w:val="20"/>
      <w:szCs w:val="20"/>
      <w:lang w:eastAsia="ru-RU"/>
    </w:rPr>
  </w:style>
  <w:style w:type="paragraph" w:customStyle="1" w:styleId="afffffffffff6">
    <w:name w:val="По умолчанию"/>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Helvetica Neue" w:eastAsia="Calibri" w:hAnsi="Helvetica Neue" w:cs="Helvetica Neue"/>
      <w:color w:val="000000"/>
      <w:u w:color="000000"/>
      <w:lang w:eastAsia="ru-RU"/>
    </w:rPr>
  </w:style>
  <w:style w:type="character" w:customStyle="1" w:styleId="afffffffffff7">
    <w:name w:val="Нет"/>
    <w:rsid w:val="00986055"/>
  </w:style>
  <w:style w:type="character" w:customStyle="1" w:styleId="Hyperlink0">
    <w:name w:val="Hyperlink.0"/>
    <w:uiPriority w:val="99"/>
    <w:rsid w:val="00986055"/>
    <w:rPr>
      <w:rFonts w:cs="Times New Roman"/>
    </w:rPr>
  </w:style>
  <w:style w:type="character" w:customStyle="1" w:styleId="1ffffffff">
    <w:name w:val="Неразрешенное упоминание1"/>
    <w:uiPriority w:val="99"/>
    <w:semiHidden/>
    <w:qFormat/>
    <w:rsid w:val="00986055"/>
    <w:rPr>
      <w:color w:val="605E5C"/>
      <w:shd w:val="clear" w:color="auto" w:fill="E1DFDD"/>
    </w:rPr>
  </w:style>
  <w:style w:type="character" w:customStyle="1" w:styleId="2fffff">
    <w:name w:val="Неразрешенное упоминание2"/>
    <w:uiPriority w:val="99"/>
    <w:semiHidden/>
    <w:qFormat/>
    <w:rsid w:val="00986055"/>
    <w:rPr>
      <w:color w:val="808080"/>
      <w:shd w:val="clear" w:color="auto" w:fill="E6E6E6"/>
    </w:rPr>
  </w:style>
  <w:style w:type="paragraph" w:customStyle="1" w:styleId="13e">
    <w:name w:val="Абзац списка13"/>
    <w:basedOn w:val="a8"/>
    <w:uiPriority w:val="99"/>
    <w:qFormat/>
    <w:rsid w:val="00986055"/>
    <w:pPr>
      <w:spacing w:before="0" w:beforeAutospacing="0" w:after="0" w:afterAutospacing="0"/>
      <w:ind w:left="708"/>
    </w:pPr>
    <w:rPr>
      <w:rFonts w:eastAsia="Times New Roman"/>
    </w:rPr>
  </w:style>
  <w:style w:type="paragraph" w:customStyle="1" w:styleId="14d">
    <w:name w:val="Абзац списка14"/>
    <w:basedOn w:val="a8"/>
    <w:uiPriority w:val="99"/>
    <w:qFormat/>
    <w:rsid w:val="00986055"/>
    <w:pPr>
      <w:spacing w:before="0" w:beforeAutospacing="0" w:after="0" w:afterAutospacing="0"/>
      <w:ind w:left="708"/>
    </w:pPr>
    <w:rPr>
      <w:rFonts w:eastAsia="Times New Roman"/>
      <w:szCs w:val="20"/>
    </w:rPr>
  </w:style>
  <w:style w:type="character" w:customStyle="1" w:styleId="9f0">
    <w:name w:val="Слабое выделение9"/>
    <w:rsid w:val="00986055"/>
    <w:rPr>
      <w:i/>
      <w:color w:val="808080"/>
    </w:rPr>
  </w:style>
  <w:style w:type="paragraph" w:customStyle="1" w:styleId="9f1">
    <w:name w:val="Без интервала9"/>
    <w:qFormat/>
    <w:rsid w:val="00986055"/>
    <w:pPr>
      <w:spacing w:after="0" w:line="240" w:lineRule="auto"/>
    </w:pPr>
    <w:rPr>
      <w:rFonts w:ascii="Calibri" w:eastAsia="Times New Roman" w:hAnsi="Calibri" w:cs="Times New Roman"/>
      <w:lang w:val="en-US"/>
    </w:rPr>
  </w:style>
  <w:style w:type="paragraph" w:customStyle="1" w:styleId="286">
    <w:name w:val="Цитата 28"/>
    <w:basedOn w:val="a8"/>
    <w:next w:val="a8"/>
    <w:uiPriority w:val="99"/>
    <w:qFormat/>
    <w:rsid w:val="00986055"/>
    <w:pPr>
      <w:spacing w:before="0" w:beforeAutospacing="0" w:after="0" w:afterAutospacing="0"/>
    </w:pPr>
    <w:rPr>
      <w:rFonts w:ascii="Calibri" w:hAnsi="Calibri"/>
      <w:i/>
      <w:color w:val="000000"/>
      <w:szCs w:val="20"/>
    </w:rPr>
  </w:style>
  <w:style w:type="paragraph" w:customStyle="1" w:styleId="8f0">
    <w:name w:val="Выделенная цитата8"/>
    <w:basedOn w:val="a8"/>
    <w:next w:val="a8"/>
    <w:uiPriority w:val="99"/>
    <w:qFormat/>
    <w:rsid w:val="00986055"/>
    <w:pPr>
      <w:pBdr>
        <w:bottom w:val="single" w:sz="4" w:space="4" w:color="4F81BD"/>
      </w:pBdr>
      <w:spacing w:before="200" w:beforeAutospacing="0" w:after="280" w:afterAutospacing="0"/>
      <w:ind w:left="936" w:right="936"/>
    </w:pPr>
    <w:rPr>
      <w:rFonts w:ascii="Calibri" w:hAnsi="Calibri"/>
      <w:b/>
      <w:i/>
      <w:color w:val="4F81BD"/>
      <w:szCs w:val="20"/>
    </w:rPr>
  </w:style>
  <w:style w:type="paragraph" w:customStyle="1" w:styleId="5fd">
    <w:name w:val="Заголовок оглавления5"/>
    <w:basedOn w:val="1c"/>
    <w:next w:val="a8"/>
    <w:rsid w:val="00986055"/>
    <w:pPr>
      <w:keepNext/>
      <w:keepLines/>
      <w:spacing w:before="480" w:beforeAutospacing="0" w:after="0" w:afterAutospacing="0"/>
      <w:ind w:left="0"/>
      <w:outlineLvl w:val="9"/>
    </w:pPr>
    <w:rPr>
      <w:rFonts w:ascii="Cambria" w:hAnsi="Cambria"/>
      <w:b/>
      <w:caps/>
      <w:color w:val="365F91"/>
      <w:kern w:val="32"/>
      <w:sz w:val="28"/>
      <w:szCs w:val="28"/>
    </w:rPr>
  </w:style>
  <w:style w:type="character" w:customStyle="1" w:styleId="9f2">
    <w:name w:val="Сильное выделение9"/>
    <w:rsid w:val="00986055"/>
    <w:rPr>
      <w:b/>
      <w:i/>
      <w:color w:val="4F81BD"/>
    </w:rPr>
  </w:style>
  <w:style w:type="character" w:customStyle="1" w:styleId="4ff4">
    <w:name w:val="Слабая ссылка4"/>
    <w:rsid w:val="00986055"/>
    <w:rPr>
      <w:smallCaps/>
      <w:color w:val="C0504D"/>
      <w:u w:val="single"/>
    </w:rPr>
  </w:style>
  <w:style w:type="character" w:customStyle="1" w:styleId="4ff5">
    <w:name w:val="Сильная ссылка4"/>
    <w:rsid w:val="00986055"/>
    <w:rPr>
      <w:b/>
      <w:smallCaps/>
      <w:color w:val="C0504D"/>
      <w:spacing w:val="5"/>
      <w:u w:val="single"/>
    </w:rPr>
  </w:style>
  <w:style w:type="character" w:customStyle="1" w:styleId="4ff6">
    <w:name w:val="Название книги4"/>
    <w:rsid w:val="00986055"/>
    <w:rPr>
      <w:b/>
      <w:smallCaps/>
      <w:spacing w:val="5"/>
    </w:rPr>
  </w:style>
  <w:style w:type="character" w:customStyle="1" w:styleId="8f1">
    <w:name w:val="Замещающий текст8"/>
    <w:rsid w:val="00986055"/>
    <w:rPr>
      <w:color w:val="808080"/>
    </w:rPr>
  </w:style>
  <w:style w:type="character" w:customStyle="1" w:styleId="FootnoteTextChar3">
    <w:name w:val="Footnote Text Char3"/>
    <w:aliases w:val="Текст сноски Знак1 Char1,Текст сноски Знак Знак Char3,Знак3 Знак Знак Char3,Текст сноски Знак Знак Знак Знак Char1,Текст сноски Знак Знак Знак Знак Знак Знак Char1,Текст сноски Знак Знак Знак Знак Знак Знак Знак Знак Знак Char1"/>
    <w:uiPriority w:val="99"/>
    <w:locked/>
    <w:rsid w:val="00986055"/>
    <w:rPr>
      <w:rFonts w:ascii="Courier New" w:hAnsi="Courier New"/>
      <w:color w:val="000000"/>
      <w:sz w:val="24"/>
    </w:rPr>
  </w:style>
  <w:style w:type="paragraph" w:customStyle="1" w:styleId="3122">
    <w:name w:val="Заголовок 312"/>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932">
    <w:name w:val="Заголовок 9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3f">
    <w:name w:val="Заголовок 1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695">
    <w:name w:val="Заголовок 69"/>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731">
    <w:name w:val="Заголовок 7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2102">
    <w:name w:val="Заголовок 210"/>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53a">
    <w:name w:val="Заголовок 5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7c">
    <w:name w:val="Обычный17"/>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103">
    <w:name w:val="Основной текст 210"/>
    <w:basedOn w:val="a8"/>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13f0">
    <w:name w:val="Основной текст13"/>
    <w:basedOn w:val="17c"/>
    <w:qFormat/>
    <w:rsid w:val="00986055"/>
    <w:pPr>
      <w:widowControl/>
      <w:snapToGrid/>
      <w:spacing w:line="360" w:lineRule="auto"/>
      <w:ind w:left="0" w:firstLine="0"/>
    </w:pPr>
    <w:rPr>
      <w:sz w:val="24"/>
    </w:rPr>
  </w:style>
  <w:style w:type="paragraph" w:customStyle="1" w:styleId="9f3">
    <w:name w:val="Цитата9"/>
    <w:basedOn w:val="a8"/>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10f2">
    <w:name w:val="Текст10"/>
    <w:basedOn w:val="a8"/>
    <w:qFormat/>
    <w:rsid w:val="00986055"/>
    <w:pPr>
      <w:spacing w:before="0" w:beforeAutospacing="0" w:after="0" w:afterAutospacing="0"/>
    </w:pPr>
    <w:rPr>
      <w:rFonts w:ascii="Courier New" w:eastAsia="Times New Roman" w:hAnsi="Courier New"/>
      <w:sz w:val="20"/>
      <w:szCs w:val="20"/>
    </w:rPr>
  </w:style>
  <w:style w:type="paragraph" w:customStyle="1" w:styleId="3103">
    <w:name w:val="Основной текст 310"/>
    <w:basedOn w:val="17c"/>
    <w:qFormat/>
    <w:rsid w:val="00986055"/>
    <w:pPr>
      <w:widowControl/>
      <w:tabs>
        <w:tab w:val="left" w:pos="360"/>
      </w:tabs>
      <w:snapToGrid/>
      <w:ind w:left="0" w:firstLine="0"/>
      <w:jc w:val="both"/>
    </w:pPr>
    <w:rPr>
      <w:i/>
      <w:sz w:val="26"/>
    </w:rPr>
  </w:style>
  <w:style w:type="paragraph" w:customStyle="1" w:styleId="297">
    <w:name w:val="Основной текст с отступом 29"/>
    <w:basedOn w:val="a8"/>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104">
    <w:name w:val="Основной текст с отступом 310"/>
    <w:basedOn w:val="a8"/>
    <w:qFormat/>
    <w:rsid w:val="00986055"/>
    <w:pPr>
      <w:spacing w:before="0" w:beforeAutospacing="0" w:after="0" w:afterAutospacing="0" w:line="360" w:lineRule="auto"/>
      <w:ind w:firstLine="709"/>
      <w:jc w:val="both"/>
    </w:pPr>
    <w:rPr>
      <w:rFonts w:eastAsia="Times New Roman"/>
      <w:sz w:val="28"/>
      <w:szCs w:val="20"/>
    </w:rPr>
  </w:style>
  <w:style w:type="paragraph" w:customStyle="1" w:styleId="8f2">
    <w:name w:val="Верхний колонтитул8"/>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4131">
    <w:name w:val="Заголовок 413"/>
    <w:basedOn w:val="17c"/>
    <w:next w:val="17c"/>
    <w:uiPriority w:val="99"/>
    <w:qFormat/>
    <w:rsid w:val="00986055"/>
    <w:pPr>
      <w:keepNext/>
      <w:widowControl/>
      <w:snapToGrid/>
      <w:ind w:left="0" w:firstLine="0"/>
    </w:pPr>
    <w:rPr>
      <w:sz w:val="24"/>
    </w:rPr>
  </w:style>
  <w:style w:type="paragraph" w:customStyle="1" w:styleId="HTML80">
    <w:name w:val="Стандартный HTML8"/>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8f3">
    <w:name w:val="Основной шрифт абзаца8"/>
    <w:rsid w:val="00986055"/>
  </w:style>
  <w:style w:type="character" w:customStyle="1" w:styleId="11ff3">
    <w:name w:val="Основной текст + 11"/>
    <w:aliases w:val="5 pt60"/>
    <w:rsid w:val="00986055"/>
    <w:rPr>
      <w:rFonts w:ascii="Times New Roman" w:hAnsi="Times New Roman" w:cs="Times New Roman"/>
      <w:sz w:val="23"/>
      <w:szCs w:val="23"/>
      <w:u w:val="none"/>
      <w:shd w:val="clear" w:color="auto" w:fill="FFFFFF"/>
      <w:lang w:bidi="ar-SA"/>
    </w:rPr>
  </w:style>
  <w:style w:type="numbering" w:customStyle="1" w:styleId="2100">
    <w:name w:val="Стиль Стиль нумерованный + многоуровневый210"/>
    <w:rsid w:val="00986055"/>
    <w:pPr>
      <w:numPr>
        <w:numId w:val="20"/>
      </w:numPr>
    </w:pPr>
  </w:style>
  <w:style w:type="numbering" w:customStyle="1" w:styleId="13">
    <w:name w:val="Стиль нумерованный13"/>
    <w:qFormat/>
    <w:rsid w:val="00986055"/>
    <w:pPr>
      <w:numPr>
        <w:numId w:val="15"/>
      </w:numPr>
    </w:pPr>
  </w:style>
  <w:style w:type="numbering" w:customStyle="1" w:styleId="a0">
    <w:name w:val="Стиль нумерованный полужирный"/>
    <w:rsid w:val="00986055"/>
    <w:pPr>
      <w:numPr>
        <w:numId w:val="21"/>
      </w:numPr>
    </w:pPr>
  </w:style>
  <w:style w:type="numbering" w:customStyle="1" w:styleId="42">
    <w:name w:val="Стиль Стиль нумерованный4"/>
    <w:rsid w:val="00986055"/>
    <w:pPr>
      <w:numPr>
        <w:numId w:val="16"/>
      </w:numPr>
    </w:pPr>
  </w:style>
  <w:style w:type="numbering" w:customStyle="1" w:styleId="a1">
    <w:name w:val="Стиль Стиль нумерованный + многоуровневый"/>
    <w:rsid w:val="00986055"/>
    <w:pPr>
      <w:numPr>
        <w:numId w:val="23"/>
      </w:numPr>
    </w:pPr>
  </w:style>
  <w:style w:type="numbering" w:customStyle="1" w:styleId="20">
    <w:name w:val="Стиль нумерованный2"/>
    <w:rsid w:val="00986055"/>
    <w:pPr>
      <w:numPr>
        <w:numId w:val="17"/>
      </w:numPr>
    </w:pPr>
  </w:style>
  <w:style w:type="numbering" w:customStyle="1" w:styleId="142">
    <w:name w:val="Стиль нумерованный14"/>
    <w:rsid w:val="00986055"/>
    <w:pPr>
      <w:numPr>
        <w:numId w:val="18"/>
      </w:numPr>
    </w:pPr>
  </w:style>
  <w:style w:type="numbering" w:customStyle="1" w:styleId="a4">
    <w:name w:val="Стиль нумерованный"/>
    <w:rsid w:val="00986055"/>
    <w:pPr>
      <w:numPr>
        <w:numId w:val="26"/>
      </w:numPr>
    </w:pPr>
  </w:style>
  <w:style w:type="numbering" w:customStyle="1" w:styleId="32">
    <w:name w:val="Стиль нумерованный3"/>
    <w:rsid w:val="00986055"/>
    <w:pPr>
      <w:numPr>
        <w:numId w:val="27"/>
      </w:numPr>
    </w:pPr>
  </w:style>
  <w:style w:type="numbering" w:customStyle="1" w:styleId="14">
    <w:name w:val="Стиль Стиль нумерованный1"/>
    <w:rsid w:val="00986055"/>
    <w:pPr>
      <w:numPr>
        <w:numId w:val="28"/>
      </w:numPr>
    </w:pPr>
  </w:style>
  <w:style w:type="numbering" w:customStyle="1" w:styleId="110">
    <w:name w:val="Стиль нумерованный11"/>
    <w:rsid w:val="00986055"/>
    <w:pPr>
      <w:numPr>
        <w:numId w:val="29"/>
      </w:numPr>
    </w:pPr>
  </w:style>
  <w:style w:type="numbering" w:customStyle="1" w:styleId="a6">
    <w:name w:val="Стиль Стиль нумерованный"/>
    <w:rsid w:val="00986055"/>
    <w:pPr>
      <w:numPr>
        <w:numId w:val="30"/>
      </w:numPr>
    </w:pPr>
  </w:style>
  <w:style w:type="numbering" w:customStyle="1" w:styleId="120">
    <w:name w:val="Стиль нумерованный 12 пт"/>
    <w:rsid w:val="00986055"/>
    <w:pPr>
      <w:numPr>
        <w:numId w:val="31"/>
      </w:numPr>
    </w:pPr>
  </w:style>
  <w:style w:type="numbering" w:customStyle="1" w:styleId="1a">
    <w:name w:val="Стиль нумерованный1"/>
    <w:rsid w:val="00986055"/>
    <w:pPr>
      <w:numPr>
        <w:numId w:val="32"/>
      </w:numPr>
    </w:pPr>
  </w:style>
  <w:style w:type="numbering" w:customStyle="1" w:styleId="24">
    <w:name w:val="Стиль Стиль нумерованный2"/>
    <w:rsid w:val="00986055"/>
    <w:pPr>
      <w:numPr>
        <w:numId w:val="33"/>
      </w:numPr>
    </w:pPr>
  </w:style>
  <w:style w:type="numbering" w:customStyle="1" w:styleId="1b">
    <w:name w:val="Стиль Стиль нумерованный + многоуровневый1"/>
    <w:rsid w:val="00986055"/>
    <w:pPr>
      <w:numPr>
        <w:numId w:val="19"/>
      </w:numPr>
    </w:pPr>
  </w:style>
  <w:style w:type="numbering" w:customStyle="1" w:styleId="122">
    <w:name w:val="Стиль нумерованный12"/>
    <w:rsid w:val="00986055"/>
    <w:pPr>
      <w:numPr>
        <w:numId w:val="34"/>
      </w:numPr>
    </w:pPr>
  </w:style>
  <w:style w:type="numbering" w:customStyle="1" w:styleId="51">
    <w:name w:val="Стиль нумерованный5"/>
    <w:rsid w:val="00986055"/>
    <w:pPr>
      <w:numPr>
        <w:numId w:val="35"/>
      </w:numPr>
    </w:pPr>
  </w:style>
  <w:style w:type="numbering" w:customStyle="1" w:styleId="43">
    <w:name w:val="Стиль Стиль нумерованный + многоуровневый4"/>
    <w:rsid w:val="00986055"/>
    <w:pPr>
      <w:numPr>
        <w:numId w:val="36"/>
      </w:numPr>
    </w:pPr>
  </w:style>
  <w:style w:type="numbering" w:customStyle="1" w:styleId="25">
    <w:name w:val="Стиль Стиль нумерованный + многоуровневый2"/>
    <w:rsid w:val="00986055"/>
    <w:pPr>
      <w:numPr>
        <w:numId w:val="37"/>
      </w:numPr>
    </w:pPr>
  </w:style>
  <w:style w:type="character" w:customStyle="1" w:styleId="278">
    <w:name w:val="Знак Знак27"/>
    <w:locked/>
    <w:rsid w:val="00986055"/>
    <w:rPr>
      <w:rFonts w:ascii="Arial" w:hAnsi="Arial"/>
      <w:b/>
      <w:sz w:val="26"/>
    </w:rPr>
  </w:style>
  <w:style w:type="character" w:customStyle="1" w:styleId="2fffff0">
    <w:name w:val="Основной текст (2) + Курсив"/>
    <w:rsid w:val="00986055"/>
    <w:rPr>
      <w:rFonts w:ascii="Times New Roman" w:hAnsi="Times New Roman" w:cs="Times New Roman"/>
      <w:i/>
      <w:iCs/>
      <w:color w:val="000000"/>
      <w:spacing w:val="0"/>
      <w:w w:val="100"/>
      <w:position w:val="0"/>
      <w:sz w:val="21"/>
      <w:szCs w:val="21"/>
      <w:u w:val="none"/>
      <w:lang w:val="ru-RU" w:eastAsia="ru-RU"/>
    </w:rPr>
  </w:style>
  <w:style w:type="character" w:customStyle="1" w:styleId="29pt">
    <w:name w:val="Основной текст (2) + 9 pt"/>
    <w:rsid w:val="00986055"/>
    <w:rPr>
      <w:rFonts w:ascii="Times New Roman" w:hAnsi="Times New Roman" w:cs="Times New Roman"/>
      <w:color w:val="000000"/>
      <w:spacing w:val="0"/>
      <w:w w:val="100"/>
      <w:position w:val="0"/>
      <w:sz w:val="18"/>
      <w:szCs w:val="18"/>
      <w:u w:val="none"/>
      <w:lang w:val="ru-RU" w:eastAsia="ru-RU"/>
    </w:rPr>
  </w:style>
  <w:style w:type="numbering" w:customStyle="1" w:styleId="1ffffffff0">
    <w:name w:val="Нет списка1"/>
    <w:next w:val="ab"/>
    <w:uiPriority w:val="99"/>
    <w:semiHidden/>
    <w:unhideWhenUsed/>
    <w:rsid w:val="00986055"/>
  </w:style>
  <w:style w:type="table" w:customStyle="1" w:styleId="11ff4">
    <w:name w:val="Сетка таблицы 11"/>
    <w:basedOn w:val="aa"/>
    <w:next w:val="1f2"/>
    <w:rsid w:val="0098605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1ffffffff1">
    <w:name w:val="Стандартная таблица1"/>
    <w:basedOn w:val="aa"/>
    <w:next w:val="afffc"/>
    <w:rsid w:val="0098605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3f1">
    <w:name w:val="Сетка таблицы13"/>
    <w:rsid w:val="0098605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Сетка таблицы111"/>
    <w:rsid w:val="00986055"/>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ff7">
    <w:name w:val="Название Знак4"/>
    <w:uiPriority w:val="99"/>
    <w:qFormat/>
    <w:locked/>
    <w:rsid w:val="00986055"/>
    <w:rPr>
      <w:rFonts w:ascii="Times New Roman" w:hAnsi="Times New Roman"/>
      <w:sz w:val="24"/>
      <w:lang w:val="en-US"/>
    </w:rPr>
  </w:style>
  <w:style w:type="numbering" w:customStyle="1" w:styleId="19">
    <w:name w:val="Импортированный стиль 19"/>
    <w:rsid w:val="00986055"/>
    <w:pPr>
      <w:numPr>
        <w:numId w:val="41"/>
      </w:numPr>
    </w:pPr>
  </w:style>
  <w:style w:type="numbering" w:customStyle="1" w:styleId="1">
    <w:name w:val="Стиль нумерованный полужирный1"/>
    <w:qFormat/>
    <w:rsid w:val="00986055"/>
    <w:pPr>
      <w:numPr>
        <w:numId w:val="60"/>
      </w:numPr>
    </w:pPr>
  </w:style>
  <w:style w:type="numbering" w:customStyle="1" w:styleId="16">
    <w:name w:val="Импортированный стиль 16"/>
    <w:rsid w:val="00986055"/>
    <w:pPr>
      <w:numPr>
        <w:numId w:val="40"/>
      </w:numPr>
    </w:pPr>
  </w:style>
  <w:style w:type="numbering" w:customStyle="1" w:styleId="41">
    <w:name w:val="Стиль Стиль нумерованный41"/>
    <w:qFormat/>
    <w:rsid w:val="00986055"/>
    <w:pPr>
      <w:numPr>
        <w:numId w:val="11"/>
      </w:numPr>
    </w:pPr>
  </w:style>
  <w:style w:type="numbering" w:customStyle="1" w:styleId="11">
    <w:name w:val="Импортированный стиль 11"/>
    <w:rsid w:val="00986055"/>
    <w:pPr>
      <w:numPr>
        <w:numId w:val="46"/>
      </w:numPr>
    </w:pPr>
  </w:style>
  <w:style w:type="numbering" w:customStyle="1" w:styleId="18">
    <w:name w:val="Импортированный стиль 18"/>
    <w:rsid w:val="00986055"/>
    <w:pPr>
      <w:numPr>
        <w:numId w:val="49"/>
      </w:numPr>
    </w:pPr>
  </w:style>
  <w:style w:type="numbering" w:customStyle="1" w:styleId="33">
    <w:name w:val="Стиль Стиль нумерованный + многоуровневый3"/>
    <w:qFormat/>
    <w:rsid w:val="00986055"/>
    <w:pPr>
      <w:numPr>
        <w:numId w:val="12"/>
      </w:numPr>
    </w:pPr>
  </w:style>
  <w:style w:type="numbering" w:customStyle="1" w:styleId="211">
    <w:name w:val="Стиль нумерованный21"/>
    <w:qFormat/>
    <w:rsid w:val="00986055"/>
    <w:pPr>
      <w:numPr>
        <w:numId w:val="63"/>
      </w:numPr>
    </w:pPr>
  </w:style>
  <w:style w:type="numbering" w:customStyle="1" w:styleId="141">
    <w:name w:val="Стиль нумерованный141"/>
    <w:qFormat/>
    <w:rsid w:val="00986055"/>
    <w:pPr>
      <w:numPr>
        <w:numId w:val="61"/>
      </w:numPr>
    </w:pPr>
  </w:style>
  <w:style w:type="numbering" w:customStyle="1" w:styleId="40">
    <w:name w:val="Стиль нумерованный4"/>
    <w:qFormat/>
    <w:rsid w:val="00986055"/>
    <w:pPr>
      <w:numPr>
        <w:numId w:val="58"/>
      </w:numPr>
    </w:pPr>
  </w:style>
  <w:style w:type="numbering" w:customStyle="1" w:styleId="12">
    <w:name w:val="Импортированный стиль 12"/>
    <w:rsid w:val="00986055"/>
    <w:pPr>
      <w:numPr>
        <w:numId w:val="47"/>
      </w:numPr>
    </w:pPr>
  </w:style>
  <w:style w:type="numbering" w:customStyle="1" w:styleId="22">
    <w:name w:val="Импортированный стиль 22"/>
    <w:rsid w:val="00986055"/>
    <w:pPr>
      <w:numPr>
        <w:numId w:val="52"/>
      </w:numPr>
    </w:pPr>
  </w:style>
  <w:style w:type="numbering" w:customStyle="1" w:styleId="23">
    <w:name w:val="Импортированный стиль 23"/>
    <w:rsid w:val="00986055"/>
    <w:pPr>
      <w:numPr>
        <w:numId w:val="53"/>
      </w:numPr>
    </w:pPr>
  </w:style>
  <w:style w:type="numbering" w:customStyle="1" w:styleId="31">
    <w:name w:val="Стиль нумерованный31"/>
    <w:qFormat/>
    <w:rsid w:val="00986055"/>
    <w:pPr>
      <w:numPr>
        <w:numId w:val="59"/>
      </w:numPr>
    </w:pPr>
  </w:style>
  <w:style w:type="numbering" w:customStyle="1" w:styleId="8">
    <w:name w:val="Импортированный стиль 8"/>
    <w:rsid w:val="00986055"/>
    <w:pPr>
      <w:numPr>
        <w:numId w:val="43"/>
      </w:numPr>
    </w:pPr>
  </w:style>
  <w:style w:type="numbering" w:customStyle="1" w:styleId="a5">
    <w:name w:val="С числами"/>
    <w:rsid w:val="00986055"/>
    <w:pPr>
      <w:numPr>
        <w:numId w:val="51"/>
      </w:numPr>
    </w:pPr>
  </w:style>
  <w:style w:type="numbering" w:customStyle="1" w:styleId="210">
    <w:name w:val="Импортированный стиль 21"/>
    <w:rsid w:val="00986055"/>
    <w:pPr>
      <w:numPr>
        <w:numId w:val="50"/>
      </w:numPr>
    </w:pPr>
  </w:style>
  <w:style w:type="numbering" w:customStyle="1" w:styleId="10">
    <w:name w:val="Импортированный стиль 10"/>
    <w:rsid w:val="00986055"/>
    <w:pPr>
      <w:numPr>
        <w:numId w:val="45"/>
      </w:numPr>
    </w:pPr>
  </w:style>
  <w:style w:type="numbering" w:customStyle="1" w:styleId="112">
    <w:name w:val="Стиль Стиль нумерованный11"/>
    <w:qFormat/>
    <w:rsid w:val="00986055"/>
    <w:pPr>
      <w:numPr>
        <w:numId w:val="62"/>
      </w:numPr>
    </w:pPr>
  </w:style>
  <w:style w:type="numbering" w:customStyle="1" w:styleId="111">
    <w:name w:val="Стиль нумерованный111"/>
    <w:qFormat/>
    <w:rsid w:val="00986055"/>
    <w:pPr>
      <w:numPr>
        <w:numId w:val="24"/>
      </w:numPr>
    </w:pPr>
  </w:style>
  <w:style w:type="numbering" w:customStyle="1" w:styleId="50">
    <w:name w:val="Импортированный стиль 5"/>
    <w:rsid w:val="00986055"/>
    <w:pPr>
      <w:numPr>
        <w:numId w:val="42"/>
      </w:numPr>
    </w:pPr>
  </w:style>
  <w:style w:type="numbering" w:customStyle="1" w:styleId="9">
    <w:name w:val="Импортированный стиль 9"/>
    <w:rsid w:val="00986055"/>
    <w:pPr>
      <w:numPr>
        <w:numId w:val="44"/>
      </w:numPr>
    </w:pPr>
  </w:style>
  <w:style w:type="numbering" w:customStyle="1" w:styleId="140">
    <w:name w:val="Импортированный стиль 14"/>
    <w:rsid w:val="00986055"/>
    <w:pPr>
      <w:numPr>
        <w:numId w:val="39"/>
      </w:numPr>
    </w:pPr>
  </w:style>
  <w:style w:type="numbering" w:customStyle="1" w:styleId="30">
    <w:name w:val="Стиль Стиль нумерованный3"/>
    <w:qFormat/>
    <w:rsid w:val="00986055"/>
    <w:pPr>
      <w:numPr>
        <w:numId w:val="57"/>
      </w:numPr>
    </w:pPr>
  </w:style>
  <w:style w:type="numbering" w:customStyle="1" w:styleId="121">
    <w:name w:val="Стиль нумерованный 12 пт1"/>
    <w:qFormat/>
    <w:rsid w:val="00986055"/>
    <w:pPr>
      <w:numPr>
        <w:numId w:val="22"/>
      </w:numPr>
    </w:pPr>
  </w:style>
  <w:style w:type="numbering" w:customStyle="1" w:styleId="17">
    <w:name w:val="Импортированный стиль 17"/>
    <w:rsid w:val="00986055"/>
    <w:pPr>
      <w:numPr>
        <w:numId w:val="48"/>
      </w:numPr>
    </w:pPr>
  </w:style>
  <w:style w:type="numbering" w:customStyle="1" w:styleId="130">
    <w:name w:val="Импортированный стиль 13"/>
    <w:rsid w:val="00986055"/>
    <w:pPr>
      <w:numPr>
        <w:numId w:val="38"/>
      </w:numPr>
    </w:pPr>
  </w:style>
  <w:style w:type="numbering" w:customStyle="1" w:styleId="21">
    <w:name w:val="Стиль Стиль нумерованный21"/>
    <w:qFormat/>
    <w:rsid w:val="00986055"/>
    <w:pPr>
      <w:numPr>
        <w:numId w:val="2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9756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qsp.su/tools/onlinehelp/about_license_gpl_russian.html"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qsp.su/tools/onlinehelp/about_license_gpl_russian.html"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library.roweb.online" TargetMode="External"/><Relationship Id="rId11" Type="http://schemas.openxmlformats.org/officeDocument/2006/relationships/hyperlink" Target="http://www.infolex.narod.ru/gpl_gnu/gplrus.html" TargetMode="External"/><Relationship Id="rId5" Type="http://schemas.openxmlformats.org/officeDocument/2006/relationships/image" Target="media/image1.png"/><Relationship Id="rId10" Type="http://schemas.openxmlformats.org/officeDocument/2006/relationships/hyperlink" Target="http://qsp.su/tools/onlinehelp/about_license_gpl_russian.html" TargetMode="External"/><Relationship Id="rId4" Type="http://schemas.openxmlformats.org/officeDocument/2006/relationships/webSettings" Target="webSettings.xml"/><Relationship Id="rId9" Type="http://schemas.openxmlformats.org/officeDocument/2006/relationships/hyperlink" Target="http://qsp.su/tools/onlinehelp/about_license_gpl_russian.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19</Pages>
  <Words>10181</Words>
  <Characters>58036</Characters>
  <Application>Microsoft Office Word</Application>
  <DocSecurity>0</DocSecurity>
  <Lines>483</Lines>
  <Paragraphs>136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68081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Дудка Яна</dc:creator>
  <cp:keywords/>
  <dc:description/>
  <cp:lastModifiedBy>Базелюк Кира Сергеевна</cp:lastModifiedBy>
  <cp:revision>4</cp:revision>
  <cp:lastPrinted>2022-01-31T14:53:00Z</cp:lastPrinted>
  <dcterms:created xsi:type="dcterms:W3CDTF">2023-04-23T06:48:00Z</dcterms:created>
  <dcterms:modified xsi:type="dcterms:W3CDTF">2023-04-24T14:52:00Z</dcterms:modified>
</cp:coreProperties>
</file>